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0D72" w:rsidRPr="00365321" w:rsidRDefault="00510D72" w:rsidP="00510D72">
      <w:pPr>
        <w:contextualSpacing/>
        <w:jc w:val="center"/>
        <w:rPr>
          <w:b/>
          <w:sz w:val="28"/>
          <w:szCs w:val="28"/>
        </w:rPr>
      </w:pPr>
      <w:r w:rsidRPr="00365321">
        <w:rPr>
          <w:b/>
          <w:sz w:val="28"/>
          <w:szCs w:val="28"/>
        </w:rPr>
        <w:t>Автономная некоммерческая организация высшего образования</w:t>
      </w:r>
    </w:p>
    <w:p w:rsidR="00510D72" w:rsidRPr="00365321" w:rsidRDefault="00510D72" w:rsidP="00510D72">
      <w:pPr>
        <w:contextualSpacing/>
        <w:jc w:val="center"/>
        <w:rPr>
          <w:b/>
          <w:sz w:val="28"/>
          <w:szCs w:val="28"/>
        </w:rPr>
      </w:pPr>
      <w:r w:rsidRPr="00365321">
        <w:rPr>
          <w:b/>
          <w:sz w:val="28"/>
          <w:szCs w:val="28"/>
        </w:rPr>
        <w:t>«Открытый университет экономики, управления и права»</w:t>
      </w:r>
    </w:p>
    <w:p w:rsidR="00510D72" w:rsidRPr="00365321" w:rsidRDefault="00510D72" w:rsidP="00510D72">
      <w:pPr>
        <w:contextualSpacing/>
        <w:jc w:val="center"/>
        <w:rPr>
          <w:sz w:val="28"/>
          <w:szCs w:val="28"/>
        </w:rPr>
      </w:pPr>
      <w:r w:rsidRPr="00365321">
        <w:rPr>
          <w:b/>
          <w:sz w:val="28"/>
          <w:szCs w:val="28"/>
        </w:rPr>
        <w:t>(АНО ВО ОУЭП)</w:t>
      </w:r>
    </w:p>
    <w:p w:rsidR="00510D72" w:rsidRPr="00365321" w:rsidRDefault="00510D72" w:rsidP="00510D72">
      <w:pPr>
        <w:tabs>
          <w:tab w:val="left" w:pos="900"/>
          <w:tab w:val="left" w:pos="1080"/>
        </w:tabs>
        <w:suppressAutoHyphens/>
        <w:ind w:firstLine="709"/>
        <w:contextualSpacing/>
        <w:jc w:val="both"/>
        <w:rPr>
          <w:b/>
          <w:sz w:val="20"/>
        </w:rPr>
      </w:pPr>
    </w:p>
    <w:p w:rsidR="00510D72" w:rsidRPr="00365321" w:rsidRDefault="00510D72" w:rsidP="00510D72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b/>
          <w:sz w:val="20"/>
        </w:rPr>
      </w:pPr>
    </w:p>
    <w:p w:rsidR="00510D72" w:rsidRPr="00664516" w:rsidRDefault="00510D72" w:rsidP="00510D72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b/>
          <w:sz w:val="20"/>
        </w:rPr>
      </w:pPr>
      <w:r w:rsidRPr="00664516">
        <w:rPr>
          <w:b/>
          <w:sz w:val="20"/>
        </w:rPr>
        <w:t>УТВЕРЖДАЮ:</w:t>
      </w:r>
    </w:p>
    <w:p w:rsidR="00510D72" w:rsidRPr="00664516" w:rsidRDefault="00510D72" w:rsidP="00510D72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  <w:r w:rsidRPr="00664516">
        <w:rPr>
          <w:sz w:val="20"/>
        </w:rPr>
        <w:t>Ректор АНО ВО ОУЭП, Фокина В.Н.</w:t>
      </w:r>
    </w:p>
    <w:p w:rsidR="00510D72" w:rsidRPr="00664516" w:rsidRDefault="00510D72" w:rsidP="00510D72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b/>
          <w:sz w:val="20"/>
        </w:rPr>
      </w:pPr>
    </w:p>
    <w:p w:rsidR="00510D72" w:rsidRPr="00664516" w:rsidRDefault="00510D72" w:rsidP="00510D72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b/>
          <w:sz w:val="20"/>
        </w:rPr>
      </w:pPr>
      <w:r w:rsidRPr="00664516">
        <w:rPr>
          <w:b/>
          <w:noProof/>
          <w:sz w:val="20"/>
        </w:rPr>
        <w:drawing>
          <wp:inline distT="0" distB="0" distL="0" distR="0" wp14:anchorId="55DA0FE9" wp14:editId="29A13F21">
            <wp:extent cx="3616657" cy="1099464"/>
            <wp:effectExtent l="0" t="0" r="3175" b="571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Фокина Валерия Николаевна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84483" cy="11200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0D72" w:rsidRPr="00664516" w:rsidRDefault="00510D72" w:rsidP="00510D72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  <w:r w:rsidRPr="00664516">
        <w:rPr>
          <w:sz w:val="20"/>
        </w:rPr>
        <w:t>19 апреля 2023 г.</w:t>
      </w:r>
    </w:p>
    <w:p w:rsidR="00510D72" w:rsidRPr="00664516" w:rsidRDefault="00510D72" w:rsidP="00510D72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</w:p>
    <w:p w:rsidR="00510D72" w:rsidRPr="00664516" w:rsidRDefault="00510D72" w:rsidP="00510D72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  <w:r w:rsidRPr="00664516">
        <w:rPr>
          <w:sz w:val="20"/>
        </w:rPr>
        <w:t>Решение Ученого совета АНО ВО ОУЭП,</w:t>
      </w:r>
    </w:p>
    <w:p w:rsidR="00510D72" w:rsidRPr="00664516" w:rsidRDefault="00510D72" w:rsidP="00510D72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  <w:r w:rsidRPr="00664516">
        <w:rPr>
          <w:sz w:val="20"/>
        </w:rPr>
        <w:t xml:space="preserve">Протокол N 9 от 19.04.2023 </w:t>
      </w:r>
    </w:p>
    <w:p w:rsidR="00510D72" w:rsidRPr="00C96620" w:rsidRDefault="00510D72" w:rsidP="00510D72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</w:p>
    <w:p w:rsidR="00510D72" w:rsidRPr="00637460" w:rsidRDefault="00510D72" w:rsidP="00510D72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contextualSpacing/>
        <w:jc w:val="right"/>
        <w:rPr>
          <w:color w:val="000000" w:themeColor="text1"/>
          <w:sz w:val="20"/>
        </w:rPr>
      </w:pPr>
    </w:p>
    <w:p w:rsidR="00510D72" w:rsidRPr="00637460" w:rsidRDefault="00510D72" w:rsidP="00510D72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contextualSpacing/>
        <w:jc w:val="center"/>
        <w:rPr>
          <w:color w:val="000000" w:themeColor="text1"/>
          <w:sz w:val="20"/>
        </w:rPr>
      </w:pPr>
    </w:p>
    <w:p w:rsidR="00D07D73" w:rsidRPr="00637460" w:rsidRDefault="00D07D73" w:rsidP="00D07D73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color w:val="000000" w:themeColor="text1"/>
          <w:sz w:val="20"/>
        </w:rPr>
      </w:pPr>
    </w:p>
    <w:p w:rsidR="00D07D73" w:rsidRPr="00637460" w:rsidRDefault="00D07D73" w:rsidP="00D07D73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b/>
          <w:color w:val="000000" w:themeColor="text1"/>
          <w:szCs w:val="24"/>
        </w:rPr>
      </w:pPr>
      <w:r w:rsidRPr="00637460">
        <w:rPr>
          <w:b/>
          <w:color w:val="000000" w:themeColor="text1"/>
          <w:szCs w:val="24"/>
        </w:rPr>
        <w:t>РАБОЧАЯ ПРОГРАММА</w:t>
      </w:r>
    </w:p>
    <w:p w:rsidR="00D07D73" w:rsidRPr="00637460" w:rsidRDefault="00D07D73" w:rsidP="00D07D73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b/>
          <w:color w:val="000000" w:themeColor="text1"/>
          <w:szCs w:val="24"/>
        </w:rPr>
      </w:pPr>
    </w:p>
    <w:p w:rsidR="00D07D73" w:rsidRPr="00637460" w:rsidRDefault="00D07D73" w:rsidP="00D07D73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b/>
          <w:color w:val="000000" w:themeColor="text1"/>
          <w:szCs w:val="24"/>
        </w:rPr>
      </w:pPr>
      <w:r w:rsidRPr="00637460">
        <w:rPr>
          <w:b/>
          <w:color w:val="000000" w:themeColor="text1"/>
          <w:szCs w:val="24"/>
        </w:rPr>
        <w:t>по дисциплине</w:t>
      </w:r>
    </w:p>
    <w:p w:rsidR="00D07D73" w:rsidRPr="00637460" w:rsidRDefault="00D07D73" w:rsidP="00D07D73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b/>
          <w:color w:val="000000" w:themeColor="text1"/>
          <w:szCs w:val="24"/>
        </w:rPr>
      </w:pPr>
    </w:p>
    <w:p w:rsidR="00D07D73" w:rsidRPr="00637460" w:rsidRDefault="00D07D73" w:rsidP="00D07D73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Cs w:val="24"/>
        </w:rPr>
      </w:pPr>
      <w:r w:rsidRPr="00637460">
        <w:rPr>
          <w:color w:val="000000" w:themeColor="text1"/>
          <w:szCs w:val="24"/>
        </w:rPr>
        <w:t xml:space="preserve">Наименование дисциплины Б1.В.ДВ.03.02 </w:t>
      </w:r>
      <w:r w:rsidRPr="00637460">
        <w:rPr>
          <w:bCs/>
          <w:color w:val="000000" w:themeColor="text1"/>
          <w:spacing w:val="4"/>
          <w:szCs w:val="24"/>
        </w:rPr>
        <w:t>«</w:t>
      </w:r>
      <w:r w:rsidRPr="00637460">
        <w:rPr>
          <w:color w:val="000000" w:themeColor="text1"/>
          <w:szCs w:val="24"/>
        </w:rPr>
        <w:t>Информационные системы в экономике»</w:t>
      </w:r>
    </w:p>
    <w:p w:rsidR="00D07D73" w:rsidRPr="00637460" w:rsidRDefault="00D07D73" w:rsidP="00D07D73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Cs w:val="24"/>
        </w:rPr>
      </w:pPr>
      <w:r w:rsidRPr="00637460">
        <w:rPr>
          <w:color w:val="000000" w:themeColor="text1"/>
          <w:szCs w:val="24"/>
        </w:rPr>
        <w:t>Образовательная программа направления подготовки 38.03.01 «Экономика», направленность (профиль): Финансы и кредит</w:t>
      </w:r>
    </w:p>
    <w:p w:rsidR="00D07D73" w:rsidRPr="00637460" w:rsidRDefault="00D07D73" w:rsidP="00D07D73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b/>
          <w:color w:val="000000" w:themeColor="text1"/>
          <w:szCs w:val="24"/>
        </w:rPr>
      </w:pPr>
    </w:p>
    <w:p w:rsidR="00D07D73" w:rsidRPr="00637460" w:rsidRDefault="00D07D73" w:rsidP="00D07D73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D07D73" w:rsidRPr="00637460" w:rsidRDefault="00D07D73" w:rsidP="00D07D73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D07D73" w:rsidRPr="00637460" w:rsidRDefault="00D07D73" w:rsidP="00D07D73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D07D73" w:rsidRPr="00637460" w:rsidRDefault="00D07D73" w:rsidP="00D07D73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D07D73" w:rsidRPr="00637460" w:rsidRDefault="00D07D73" w:rsidP="00D07D73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D07D73" w:rsidRPr="00637460" w:rsidRDefault="00D07D73" w:rsidP="00D07D73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D07D73" w:rsidRPr="00637460" w:rsidRDefault="00D07D73" w:rsidP="00D07D73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D07D73" w:rsidRPr="00637460" w:rsidRDefault="00510D72" w:rsidP="00D07D73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  <w:r>
        <w:rPr>
          <w:color w:val="000000" w:themeColor="text1"/>
          <w:sz w:val="20"/>
        </w:rPr>
        <w:t xml:space="preserve"> </w:t>
      </w:r>
    </w:p>
    <w:p w:rsidR="00D07D73" w:rsidRPr="00637460" w:rsidRDefault="00D07D73" w:rsidP="00D07D73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</w:rPr>
      </w:pPr>
    </w:p>
    <w:p w:rsidR="00D07D73" w:rsidRPr="00637460" w:rsidRDefault="00D07D73" w:rsidP="00D07D73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</w:rPr>
      </w:pPr>
    </w:p>
    <w:p w:rsidR="00D07D73" w:rsidRPr="00637460" w:rsidRDefault="00D07D73" w:rsidP="00D07D73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Cs w:val="24"/>
        </w:rPr>
      </w:pPr>
    </w:p>
    <w:p w:rsidR="00D07D73" w:rsidRPr="00637460" w:rsidRDefault="00D07D73" w:rsidP="00D07D73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Cs w:val="24"/>
          <w:u w:val="single"/>
        </w:rPr>
      </w:pPr>
      <w:r w:rsidRPr="00637460">
        <w:rPr>
          <w:color w:val="000000" w:themeColor="text1"/>
          <w:szCs w:val="24"/>
        </w:rPr>
        <w:t>Квалификация - бакалавр</w:t>
      </w:r>
    </w:p>
    <w:p w:rsidR="00D07D73" w:rsidRPr="00637460" w:rsidRDefault="00D07D73" w:rsidP="00D07D73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D07D73" w:rsidRPr="00637460" w:rsidRDefault="00D07D73" w:rsidP="00D07D73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D07D73" w:rsidRPr="00637460" w:rsidRDefault="00D07D73" w:rsidP="00D07D73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Разработчик:</w:t>
      </w:r>
    </w:p>
    <w:p w:rsidR="00D07D73" w:rsidRPr="00637460" w:rsidRDefault="00D07D73" w:rsidP="00D07D73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  <w:r w:rsidRPr="00637460">
        <w:rPr>
          <w:color w:val="000000" w:themeColor="text1"/>
          <w:sz w:val="20"/>
        </w:rPr>
        <w:t>Федоров С.Е., к. тех.н., проф.</w:t>
      </w:r>
    </w:p>
    <w:p w:rsidR="00D07D73" w:rsidRPr="00637460" w:rsidRDefault="00D07D73" w:rsidP="00D07D73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D07D73" w:rsidRPr="00637460" w:rsidRDefault="00D07D73" w:rsidP="00D07D73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D07D73" w:rsidRPr="00637460" w:rsidRDefault="00D07D73" w:rsidP="00D07D73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D07D73" w:rsidRPr="00637460" w:rsidRDefault="00D07D73" w:rsidP="00D07D73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D07D73" w:rsidRPr="00637460" w:rsidRDefault="00D07D73" w:rsidP="00D07D73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D07D73" w:rsidRPr="00637460" w:rsidRDefault="00D07D73" w:rsidP="00D07D73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D07D73" w:rsidRPr="00637460" w:rsidRDefault="00D07D73" w:rsidP="00D07D73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D07D73" w:rsidRPr="00637460" w:rsidRDefault="00D07D73" w:rsidP="00D07D73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D07D73" w:rsidRPr="00637460" w:rsidRDefault="00D07D73" w:rsidP="00D07D73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D07D73" w:rsidRPr="00637460" w:rsidRDefault="00D07D73" w:rsidP="00D07D73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rStyle w:val="ab"/>
          <w:b/>
          <w:color w:val="000000" w:themeColor="text1"/>
        </w:rPr>
      </w:pPr>
      <w:r w:rsidRPr="00637460">
        <w:rPr>
          <w:color w:val="000000" w:themeColor="text1"/>
          <w:sz w:val="20"/>
        </w:rPr>
        <w:t>Москва 202</w:t>
      </w:r>
      <w:r w:rsidR="00510D72">
        <w:rPr>
          <w:color w:val="000000" w:themeColor="text1"/>
          <w:sz w:val="20"/>
        </w:rPr>
        <w:t>3</w:t>
      </w:r>
      <w:bookmarkStart w:id="0" w:name="_GoBack"/>
      <w:bookmarkEnd w:id="0"/>
    </w:p>
    <w:p w:rsidR="00D07D73" w:rsidRPr="00637460" w:rsidRDefault="00D07D73" w:rsidP="00D07D73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b/>
          <w:caps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br w:type="page"/>
      </w:r>
    </w:p>
    <w:p w:rsidR="00D07D73" w:rsidRPr="00637460" w:rsidRDefault="00D07D73" w:rsidP="00D07D73">
      <w:pPr>
        <w:pStyle w:val="10"/>
        <w:tabs>
          <w:tab w:val="right" w:leader="dot" w:pos="9600"/>
        </w:tabs>
        <w:ind w:firstLine="709"/>
        <w:rPr>
          <w:rFonts w:ascii="Times New Roman" w:hAnsi="Times New Roman"/>
          <w:b/>
          <w:color w:val="000000" w:themeColor="text1"/>
        </w:rPr>
      </w:pPr>
      <w:r w:rsidRPr="00637460">
        <w:rPr>
          <w:rFonts w:ascii="Times New Roman" w:hAnsi="Times New Roman"/>
          <w:b/>
          <w:color w:val="000000" w:themeColor="text1"/>
        </w:rPr>
        <w:lastRenderedPageBreak/>
        <w:t>1. Цели и задачи дисциплины</w:t>
      </w:r>
    </w:p>
    <w:p w:rsidR="00D07D73" w:rsidRPr="00637460" w:rsidRDefault="00D07D73" w:rsidP="00D07D73">
      <w:pPr>
        <w:pStyle w:val="aff8"/>
        <w:tabs>
          <w:tab w:val="left" w:pos="1080"/>
        </w:tabs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60974">
        <w:rPr>
          <w:b/>
          <w:i/>
          <w:iCs/>
          <w:color w:val="000000" w:themeColor="text1"/>
          <w:sz w:val="20"/>
        </w:rPr>
        <w:t>Цель дисциплины</w:t>
      </w:r>
      <w:r w:rsidRPr="00637460">
        <w:rPr>
          <w:color w:val="000000" w:themeColor="text1"/>
          <w:sz w:val="20"/>
        </w:rPr>
        <w:t xml:space="preserve"> - сформировать у студентов компетенции в области создания и использования информационных систем в экономике.</w:t>
      </w:r>
    </w:p>
    <w:p w:rsidR="00D07D73" w:rsidRPr="00637460" w:rsidRDefault="00D07D73" w:rsidP="00D07D73">
      <w:pPr>
        <w:widowControl/>
        <w:tabs>
          <w:tab w:val="left" w:pos="900"/>
          <w:tab w:val="left" w:pos="993"/>
          <w:tab w:val="left" w:pos="108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b/>
          <w:bCs/>
          <w:i/>
          <w:iCs/>
          <w:color w:val="000000" w:themeColor="text1"/>
          <w:sz w:val="20"/>
        </w:rPr>
        <w:t>Задачи дисциплины:</w:t>
      </w:r>
      <w:r w:rsidRPr="00637460">
        <w:rPr>
          <w:color w:val="000000" w:themeColor="text1"/>
          <w:sz w:val="20"/>
        </w:rPr>
        <w:t xml:space="preserve"> </w:t>
      </w:r>
    </w:p>
    <w:p w:rsidR="00D07D73" w:rsidRPr="00637460" w:rsidRDefault="00D07D73" w:rsidP="00D07D73">
      <w:pPr>
        <w:pStyle w:val="4f2"/>
        <w:numPr>
          <w:ilvl w:val="0"/>
          <w:numId w:val="14"/>
        </w:numPr>
        <w:tabs>
          <w:tab w:val="left" w:pos="90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637460">
        <w:rPr>
          <w:rFonts w:ascii="Times New Roman" w:hAnsi="Times New Roman"/>
          <w:color w:val="000000" w:themeColor="text1"/>
          <w:sz w:val="20"/>
          <w:szCs w:val="20"/>
        </w:rPr>
        <w:t>формирование у студентов теоретических знаний в области создания, функционирования и использования автоматизированных информационных систем (АИС), автоматизированных рабочих мест (АРМ) и информационных технологий управления в профессиональной деятельности экономиста;</w:t>
      </w:r>
    </w:p>
    <w:p w:rsidR="00D07D73" w:rsidRPr="00637460" w:rsidRDefault="00D07D73" w:rsidP="00D07D73">
      <w:pPr>
        <w:pStyle w:val="4f2"/>
        <w:numPr>
          <w:ilvl w:val="0"/>
          <w:numId w:val="14"/>
        </w:numPr>
        <w:tabs>
          <w:tab w:val="left" w:pos="90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637460">
        <w:rPr>
          <w:rFonts w:ascii="Times New Roman" w:hAnsi="Times New Roman"/>
          <w:color w:val="000000" w:themeColor="text1"/>
          <w:sz w:val="20"/>
          <w:szCs w:val="20"/>
        </w:rPr>
        <w:t>формирование у студентов умений и навыков применения АИС и использования АРМ для решения экономических задач в различных сферах профессиональной деятельности;</w:t>
      </w:r>
    </w:p>
    <w:p w:rsidR="00D07D73" w:rsidRPr="00637460" w:rsidRDefault="00D07D73" w:rsidP="00D07D73">
      <w:pPr>
        <w:pStyle w:val="4f2"/>
        <w:numPr>
          <w:ilvl w:val="0"/>
          <w:numId w:val="14"/>
        </w:numPr>
        <w:tabs>
          <w:tab w:val="left" w:pos="90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637460">
        <w:rPr>
          <w:rFonts w:ascii="Times New Roman" w:hAnsi="Times New Roman"/>
          <w:color w:val="000000" w:themeColor="text1"/>
          <w:sz w:val="20"/>
          <w:szCs w:val="20"/>
        </w:rPr>
        <w:t>приобретение студентами способностей решения профессиональных задач с применением информационно-коммуникационных технологий и с учетом основных требований информационной безопасности.</w:t>
      </w:r>
    </w:p>
    <w:p w:rsidR="00D07D73" w:rsidRPr="00637460" w:rsidRDefault="00D07D73" w:rsidP="00D07D73">
      <w:pPr>
        <w:widowControl/>
        <w:snapToGrid/>
        <w:spacing w:before="0" w:after="0"/>
        <w:rPr>
          <w:color w:val="000000" w:themeColor="text1"/>
          <w:szCs w:val="24"/>
        </w:rPr>
      </w:pPr>
    </w:p>
    <w:p w:rsidR="00D07D73" w:rsidRPr="00637460" w:rsidRDefault="00D07D73" w:rsidP="00D07D73">
      <w:pPr>
        <w:pStyle w:val="10"/>
        <w:tabs>
          <w:tab w:val="right" w:leader="dot" w:pos="9600"/>
        </w:tabs>
        <w:ind w:firstLine="709"/>
        <w:rPr>
          <w:rFonts w:ascii="Times New Roman" w:hAnsi="Times New Roman"/>
          <w:b/>
          <w:color w:val="000000" w:themeColor="text1"/>
        </w:rPr>
      </w:pPr>
      <w:r w:rsidRPr="00637460">
        <w:rPr>
          <w:rFonts w:ascii="Times New Roman" w:hAnsi="Times New Roman"/>
          <w:b/>
          <w:color w:val="000000" w:themeColor="text1"/>
        </w:rPr>
        <w:t>2. Место дисциплины в структуре ОП</w:t>
      </w:r>
    </w:p>
    <w:p w:rsidR="00D07D73" w:rsidRPr="00637460" w:rsidRDefault="00D07D73" w:rsidP="00D07D73">
      <w:pPr>
        <w:pStyle w:val="af2"/>
        <w:tabs>
          <w:tab w:val="left" w:pos="900"/>
          <w:tab w:val="left" w:pos="1080"/>
        </w:tabs>
        <w:suppressAutoHyphens/>
        <w:ind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Дисциплина «Информационные системы в экономике» относится к дисциплинам по выбору</w:t>
      </w:r>
      <w:r w:rsidRPr="00637460">
        <w:rPr>
          <w:rFonts w:ascii="Times New Roman" w:hAnsi="Times New Roman"/>
          <w:bCs/>
          <w:color w:val="000000" w:themeColor="text1"/>
        </w:rPr>
        <w:t xml:space="preserve"> части, формируемой участниками образовательных отношений, </w:t>
      </w:r>
      <w:r w:rsidRPr="00637460">
        <w:rPr>
          <w:rFonts w:ascii="Times New Roman" w:hAnsi="Times New Roman"/>
          <w:color w:val="000000" w:themeColor="text1"/>
        </w:rPr>
        <w:t xml:space="preserve"> Блока 1. </w:t>
      </w:r>
    </w:p>
    <w:p w:rsidR="00D07D73" w:rsidRPr="00637460" w:rsidRDefault="00D07D73" w:rsidP="00D07D73">
      <w:pPr>
        <w:pStyle w:val="10"/>
        <w:tabs>
          <w:tab w:val="right" w:leader="dot" w:pos="9600"/>
        </w:tabs>
        <w:ind w:firstLine="709"/>
        <w:rPr>
          <w:rFonts w:ascii="Times New Roman" w:hAnsi="Times New Roman"/>
          <w:color w:val="000000" w:themeColor="text1"/>
        </w:rPr>
      </w:pPr>
    </w:p>
    <w:p w:rsidR="00D07D73" w:rsidRPr="00637460" w:rsidRDefault="00D07D73" w:rsidP="00D07D73">
      <w:pPr>
        <w:pStyle w:val="10"/>
        <w:tabs>
          <w:tab w:val="right" w:leader="dot" w:pos="9600"/>
        </w:tabs>
        <w:ind w:firstLine="709"/>
        <w:rPr>
          <w:rFonts w:ascii="Times New Roman" w:hAnsi="Times New Roman"/>
          <w:b/>
          <w:color w:val="000000" w:themeColor="text1"/>
        </w:rPr>
      </w:pPr>
      <w:r w:rsidRPr="00637460">
        <w:rPr>
          <w:rFonts w:ascii="Times New Roman" w:hAnsi="Times New Roman"/>
          <w:b/>
          <w:color w:val="000000" w:themeColor="text1"/>
        </w:rPr>
        <w:t>3. Планируемые результаты обучения по дисциплине</w:t>
      </w:r>
    </w:p>
    <w:p w:rsidR="00D07D73" w:rsidRPr="00637460" w:rsidRDefault="00D07D73" w:rsidP="00D07D73">
      <w:pPr>
        <w:tabs>
          <w:tab w:val="left" w:pos="900"/>
          <w:tab w:val="left" w:pos="1080"/>
        </w:tabs>
        <w:spacing w:before="0" w:after="0"/>
        <w:ind w:firstLine="709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В результате изучения дисциплины обучающийся должен освоить:</w:t>
      </w:r>
    </w:p>
    <w:p w:rsidR="008F3F0E" w:rsidRDefault="008F3F0E" w:rsidP="008F3F0E">
      <w:pPr>
        <w:tabs>
          <w:tab w:val="left" w:pos="900"/>
          <w:tab w:val="left" w:pos="1080"/>
        </w:tabs>
        <w:suppressAutoHyphens/>
        <w:overflowPunct w:val="0"/>
        <w:autoSpaceDE w:val="0"/>
        <w:autoSpaceDN w:val="0"/>
        <w:adjustRightInd w:val="0"/>
        <w:spacing w:before="0" w:after="0"/>
        <w:ind w:firstLine="709"/>
        <w:jc w:val="both"/>
        <w:textAlignment w:val="baseline"/>
        <w:rPr>
          <w:i/>
          <w:color w:val="000000" w:themeColor="text1"/>
          <w:sz w:val="20"/>
        </w:rPr>
      </w:pPr>
      <w:r>
        <w:rPr>
          <w:i/>
          <w:color w:val="000000" w:themeColor="text1"/>
          <w:sz w:val="20"/>
        </w:rPr>
        <w:t>профессиональную компетенцию</w:t>
      </w:r>
    </w:p>
    <w:p w:rsidR="008F3F0E" w:rsidRDefault="008F3F0E" w:rsidP="008F3F0E">
      <w:pPr>
        <w:tabs>
          <w:tab w:val="left" w:pos="900"/>
          <w:tab w:val="left" w:pos="1080"/>
        </w:tabs>
        <w:suppressAutoHyphens/>
        <w:overflowPunct w:val="0"/>
        <w:autoSpaceDE w:val="0"/>
        <w:autoSpaceDN w:val="0"/>
        <w:adjustRightInd w:val="0"/>
        <w:spacing w:before="0" w:after="0"/>
        <w:ind w:firstLine="709"/>
        <w:jc w:val="both"/>
        <w:textAlignment w:val="baseline"/>
        <w:rPr>
          <w:color w:val="000000" w:themeColor="text1"/>
          <w:sz w:val="20"/>
        </w:rPr>
      </w:pPr>
      <w:r>
        <w:rPr>
          <w:color w:val="000000" w:themeColor="text1"/>
          <w:sz w:val="20"/>
        </w:rPr>
        <w:t>ПК-1. Способен исследовать современное состояние и выявлять тенденции развития финансового сектора путем анализа финансово-экономической информации с использованием современных методов и информационных технологий, интерпретировать полученные данные для обеспечения эффективной деятельности экономических субъектов</w:t>
      </w:r>
    </w:p>
    <w:p w:rsidR="008F3F0E" w:rsidRDefault="008F3F0E" w:rsidP="008F3F0E">
      <w:pPr>
        <w:tabs>
          <w:tab w:val="left" w:pos="900"/>
          <w:tab w:val="left" w:pos="1080"/>
        </w:tabs>
        <w:suppressAutoHyphens/>
        <w:overflowPunct w:val="0"/>
        <w:autoSpaceDE w:val="0"/>
        <w:autoSpaceDN w:val="0"/>
        <w:adjustRightInd w:val="0"/>
        <w:spacing w:before="0" w:after="0"/>
        <w:ind w:firstLine="709"/>
        <w:jc w:val="both"/>
        <w:textAlignment w:val="baseline"/>
        <w:rPr>
          <w:color w:val="000000" w:themeColor="text1"/>
          <w:sz w:val="20"/>
        </w:rPr>
      </w:pPr>
    </w:p>
    <w:p w:rsidR="008F3F0E" w:rsidRDefault="008F3F0E" w:rsidP="008F3F0E">
      <w:pPr>
        <w:tabs>
          <w:tab w:val="left" w:pos="900"/>
        </w:tabs>
        <w:suppressAutoHyphens/>
        <w:spacing w:before="0" w:after="0"/>
        <w:ind w:firstLine="709"/>
        <w:jc w:val="both"/>
        <w:rPr>
          <w:b/>
          <w:i/>
          <w:color w:val="000000" w:themeColor="text1"/>
          <w:sz w:val="20"/>
        </w:rPr>
      </w:pPr>
      <w:r>
        <w:rPr>
          <w:b/>
          <w:i/>
          <w:color w:val="000000" w:themeColor="text1"/>
          <w:sz w:val="20"/>
        </w:rPr>
        <w:t>Результаты освоения дисциплины, установленные индикаторы достижения компетенций</w:t>
      </w:r>
    </w:p>
    <w:p w:rsidR="008F3F0E" w:rsidRDefault="008F3F0E" w:rsidP="008F3F0E">
      <w:pPr>
        <w:tabs>
          <w:tab w:val="left" w:pos="900"/>
        </w:tabs>
        <w:suppressAutoHyphens/>
        <w:spacing w:before="0" w:after="0"/>
        <w:ind w:firstLine="709"/>
        <w:jc w:val="both"/>
        <w:rPr>
          <w:b/>
          <w:i/>
          <w:color w:val="000000" w:themeColor="text1"/>
          <w:sz w:val="20"/>
        </w:rPr>
      </w:pPr>
    </w:p>
    <w:tbl>
      <w:tblPr>
        <w:tblStyle w:val="afff6"/>
        <w:tblW w:w="0" w:type="auto"/>
        <w:tblLook w:val="04A0" w:firstRow="1" w:lastRow="0" w:firstColumn="1" w:lastColumn="0" w:noHBand="0" w:noVBand="1"/>
      </w:tblPr>
      <w:tblGrid>
        <w:gridCol w:w="1951"/>
        <w:gridCol w:w="3119"/>
        <w:gridCol w:w="4784"/>
      </w:tblGrid>
      <w:tr w:rsidR="008F3F0E" w:rsidTr="008F3F0E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F0E" w:rsidRDefault="008F3F0E">
            <w:pPr>
              <w:tabs>
                <w:tab w:val="left" w:pos="108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 xml:space="preserve">Наименование </w:t>
            </w:r>
            <w:r>
              <w:rPr>
                <w:b/>
                <w:color w:val="000000" w:themeColor="text1"/>
                <w:sz w:val="20"/>
              </w:rPr>
              <w:br/>
              <w:t>компетенции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F0E" w:rsidRDefault="008F3F0E">
            <w:pPr>
              <w:tabs>
                <w:tab w:val="left" w:pos="234"/>
                <w:tab w:val="left" w:pos="108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Индикаторы достижения компетенции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F0E" w:rsidRDefault="008F3F0E">
            <w:pPr>
              <w:tabs>
                <w:tab w:val="left" w:pos="108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 xml:space="preserve">Показатели (планируемые) результаты </w:t>
            </w:r>
            <w:r>
              <w:rPr>
                <w:b/>
                <w:color w:val="000000" w:themeColor="text1"/>
                <w:sz w:val="20"/>
              </w:rPr>
              <w:br/>
              <w:t>обучения</w:t>
            </w:r>
          </w:p>
        </w:tc>
      </w:tr>
      <w:tr w:rsidR="008F3F0E" w:rsidTr="008F3F0E"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F0E" w:rsidRDefault="008F3F0E">
            <w:pPr>
              <w:tabs>
                <w:tab w:val="left" w:pos="1080"/>
              </w:tabs>
              <w:spacing w:before="0" w:after="0"/>
              <w:rPr>
                <w:b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ПК-1. Способен исследовать современное состояние и выявлять тенденции развития финансового сектора путем анализа финансово-экономической информации с использованием современных методов и информационных технологий, интерпретировать полученные данные для обеспечения эффективной деятельности экономических субъектов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F0E" w:rsidRDefault="008F3F0E">
            <w:pPr>
              <w:spacing w:before="0" w:after="0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ПК-1.2. Применяет современные методы и информационные технологии для выявления тенденций развития финансовых рынков</w:t>
            </w:r>
          </w:p>
          <w:p w:rsidR="008F3F0E" w:rsidRDefault="008F3F0E">
            <w:pPr>
              <w:spacing w:before="0" w:after="0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ПК-1.3. Использует полученные данные о состоянии и тенденциях развития финансовых рынков для обеспечения эффективной деятельности экономических субъектов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F0E" w:rsidRDefault="008F3F0E">
            <w:pPr>
              <w:tabs>
                <w:tab w:val="left" w:pos="232"/>
                <w:tab w:val="left" w:pos="1080"/>
              </w:tabs>
              <w:spacing w:before="0" w:after="0"/>
              <w:rPr>
                <w:b/>
                <w:color w:val="000000" w:themeColor="text1"/>
                <w:sz w:val="20"/>
                <w:u w:val="single"/>
              </w:rPr>
            </w:pPr>
            <w:r>
              <w:rPr>
                <w:b/>
                <w:color w:val="000000" w:themeColor="text1"/>
                <w:sz w:val="20"/>
                <w:u w:val="single"/>
              </w:rPr>
              <w:t>Знать:</w:t>
            </w:r>
          </w:p>
          <w:p w:rsidR="008F3F0E" w:rsidRDefault="008F3F0E" w:rsidP="008F3F0E">
            <w:pPr>
              <w:widowControl/>
              <w:numPr>
                <w:ilvl w:val="0"/>
                <w:numId w:val="38"/>
              </w:numPr>
              <w:tabs>
                <w:tab w:val="left" w:pos="232"/>
                <w:tab w:val="left" w:pos="797"/>
              </w:tabs>
              <w:snapToGrid/>
              <w:spacing w:before="0" w:after="0"/>
              <w:ind w:left="0" w:firstLine="0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области применения информационных систем и технологий в экономике;</w:t>
            </w:r>
          </w:p>
          <w:p w:rsidR="008F3F0E" w:rsidRDefault="008F3F0E" w:rsidP="008F3F0E">
            <w:pPr>
              <w:widowControl/>
              <w:numPr>
                <w:ilvl w:val="0"/>
                <w:numId w:val="38"/>
              </w:numPr>
              <w:tabs>
                <w:tab w:val="left" w:pos="232"/>
                <w:tab w:val="left" w:pos="797"/>
              </w:tabs>
              <w:snapToGrid/>
              <w:spacing w:before="0" w:after="0"/>
              <w:ind w:left="0" w:firstLine="0"/>
              <w:rPr>
                <w:b/>
                <w:color w:val="000000" w:themeColor="text1"/>
                <w:sz w:val="20"/>
                <w:u w:val="single"/>
              </w:rPr>
            </w:pPr>
            <w:r>
              <w:rPr>
                <w:color w:val="000000" w:themeColor="text1"/>
                <w:sz w:val="20"/>
              </w:rPr>
              <w:t>основные принципы экономического анализа для принятия решений;</w:t>
            </w:r>
          </w:p>
        </w:tc>
      </w:tr>
      <w:tr w:rsidR="008F3F0E" w:rsidTr="008F3F0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F0E" w:rsidRDefault="008F3F0E">
            <w:pPr>
              <w:widowControl/>
              <w:snapToGrid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F0E" w:rsidRDefault="008F3F0E">
            <w:pPr>
              <w:widowControl/>
              <w:snapToGrid/>
              <w:spacing w:before="0" w:after="0"/>
              <w:rPr>
                <w:color w:val="000000" w:themeColor="text1"/>
                <w:sz w:val="20"/>
              </w:rPr>
            </w:pP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F0E" w:rsidRDefault="008F3F0E">
            <w:pPr>
              <w:tabs>
                <w:tab w:val="left" w:pos="232"/>
                <w:tab w:val="left" w:pos="1080"/>
              </w:tabs>
              <w:spacing w:before="0" w:after="0"/>
              <w:rPr>
                <w:b/>
                <w:color w:val="000000" w:themeColor="text1"/>
                <w:sz w:val="20"/>
                <w:u w:val="single"/>
              </w:rPr>
            </w:pPr>
            <w:r>
              <w:rPr>
                <w:b/>
                <w:color w:val="000000" w:themeColor="text1"/>
                <w:sz w:val="20"/>
                <w:u w:val="single"/>
              </w:rPr>
              <w:t>Уметь:</w:t>
            </w:r>
          </w:p>
          <w:p w:rsidR="008F3F0E" w:rsidRDefault="008F3F0E" w:rsidP="008F3F0E">
            <w:pPr>
              <w:widowControl/>
              <w:numPr>
                <w:ilvl w:val="0"/>
                <w:numId w:val="39"/>
              </w:numPr>
              <w:tabs>
                <w:tab w:val="left" w:pos="232"/>
                <w:tab w:val="left" w:pos="797"/>
              </w:tabs>
              <w:snapToGrid/>
              <w:spacing w:before="0" w:after="0"/>
              <w:ind w:left="0" w:firstLine="0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использовать ресурсы различных типов экономических информационных систем для обработки информации;</w:t>
            </w:r>
          </w:p>
          <w:p w:rsidR="008F3F0E" w:rsidRDefault="008F3F0E">
            <w:pPr>
              <w:pStyle w:val="aff8"/>
              <w:tabs>
                <w:tab w:val="left" w:pos="900"/>
              </w:tabs>
              <w:suppressAutoHyphens/>
              <w:spacing w:before="0" w:after="0"/>
              <w:ind w:left="0"/>
              <w:jc w:val="both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оценивать полученную информацию и использовать ее для решения экономических задач;</w:t>
            </w:r>
          </w:p>
        </w:tc>
      </w:tr>
      <w:tr w:rsidR="008F3F0E" w:rsidTr="008F3F0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F0E" w:rsidRDefault="008F3F0E">
            <w:pPr>
              <w:widowControl/>
              <w:snapToGrid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F0E" w:rsidRDefault="008F3F0E">
            <w:pPr>
              <w:widowControl/>
              <w:snapToGrid/>
              <w:spacing w:before="0" w:after="0"/>
              <w:rPr>
                <w:color w:val="000000" w:themeColor="text1"/>
                <w:sz w:val="20"/>
              </w:rPr>
            </w:pP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F0E" w:rsidRDefault="008F3F0E">
            <w:pPr>
              <w:tabs>
                <w:tab w:val="left" w:pos="232"/>
                <w:tab w:val="left" w:pos="1080"/>
              </w:tabs>
              <w:spacing w:before="0" w:after="0"/>
              <w:rPr>
                <w:b/>
                <w:color w:val="000000" w:themeColor="text1"/>
                <w:sz w:val="20"/>
                <w:u w:val="single"/>
              </w:rPr>
            </w:pPr>
            <w:r>
              <w:rPr>
                <w:b/>
                <w:color w:val="000000" w:themeColor="text1"/>
                <w:sz w:val="20"/>
                <w:u w:val="single"/>
              </w:rPr>
              <w:t>Владеть:</w:t>
            </w:r>
          </w:p>
          <w:p w:rsidR="008F3F0E" w:rsidRDefault="008F3F0E" w:rsidP="008F3F0E">
            <w:pPr>
              <w:widowControl/>
              <w:numPr>
                <w:ilvl w:val="0"/>
                <w:numId w:val="40"/>
              </w:numPr>
              <w:tabs>
                <w:tab w:val="left" w:pos="232"/>
                <w:tab w:val="left" w:pos="797"/>
              </w:tabs>
              <w:snapToGrid/>
              <w:spacing w:before="0" w:after="0"/>
              <w:ind w:left="0" w:firstLine="0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навыками работы с универсальными и специализированными пакетами прикладных программ для решения управленческих задач;</w:t>
            </w:r>
          </w:p>
          <w:p w:rsidR="008F3F0E" w:rsidRDefault="008F3F0E">
            <w:pPr>
              <w:pStyle w:val="aff8"/>
              <w:tabs>
                <w:tab w:val="left" w:pos="900"/>
              </w:tabs>
              <w:suppressAutoHyphens/>
              <w:spacing w:before="0" w:after="0"/>
              <w:ind w:left="0"/>
              <w:jc w:val="both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инструментальными средствами обработки и анализа экономических данных</w:t>
            </w:r>
          </w:p>
        </w:tc>
      </w:tr>
    </w:tbl>
    <w:p w:rsidR="008F3F0E" w:rsidRDefault="008F3F0E" w:rsidP="008F3F0E">
      <w:pPr>
        <w:pStyle w:val="aff8"/>
        <w:tabs>
          <w:tab w:val="left" w:pos="900"/>
        </w:tabs>
        <w:suppressAutoHyphens/>
        <w:spacing w:before="0" w:after="0"/>
        <w:ind w:left="0"/>
        <w:jc w:val="both"/>
        <w:rPr>
          <w:color w:val="000000" w:themeColor="text1"/>
          <w:sz w:val="20"/>
        </w:rPr>
      </w:pPr>
    </w:p>
    <w:p w:rsidR="00D07D73" w:rsidRPr="00637460" w:rsidRDefault="00D07D73" w:rsidP="00D07D73">
      <w:pPr>
        <w:pStyle w:val="10"/>
        <w:tabs>
          <w:tab w:val="right" w:leader="dot" w:pos="9600"/>
        </w:tabs>
        <w:ind w:firstLine="709"/>
        <w:rPr>
          <w:rFonts w:ascii="Times New Roman" w:hAnsi="Times New Roman"/>
          <w:b/>
          <w:color w:val="000000" w:themeColor="text1"/>
        </w:rPr>
      </w:pPr>
      <w:r w:rsidRPr="00637460">
        <w:rPr>
          <w:rFonts w:ascii="Times New Roman" w:hAnsi="Times New Roman"/>
          <w:b/>
          <w:color w:val="000000" w:themeColor="text1"/>
        </w:rPr>
        <w:t xml:space="preserve">4. Объем дисциплины и виды учебной работы </w:t>
      </w:r>
    </w:p>
    <w:p w:rsidR="00D07D73" w:rsidRPr="00637460" w:rsidRDefault="00D07D73" w:rsidP="00D07D73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</w:p>
    <w:p w:rsidR="00D07D73" w:rsidRPr="00637460" w:rsidRDefault="00D07D73" w:rsidP="00D07D73">
      <w:pPr>
        <w:widowControl/>
        <w:snapToGrid/>
        <w:spacing w:before="0" w:after="0"/>
        <w:ind w:firstLine="68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Учебным планом предусматриваются следующие виды работы по дисциплине:</w:t>
      </w:r>
    </w:p>
    <w:p w:rsidR="00D07D73" w:rsidRPr="00637460" w:rsidRDefault="00D07D73" w:rsidP="00D07D73">
      <w:pPr>
        <w:widowControl/>
        <w:snapToGrid/>
        <w:spacing w:before="0" w:after="0"/>
        <w:ind w:firstLine="680"/>
        <w:jc w:val="right"/>
        <w:rPr>
          <w:b/>
          <w:color w:val="000000" w:themeColor="text1"/>
          <w:sz w:val="20"/>
        </w:rPr>
      </w:pPr>
    </w:p>
    <w:tbl>
      <w:tblPr>
        <w:tblW w:w="1028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9"/>
        <w:gridCol w:w="4537"/>
        <w:gridCol w:w="720"/>
        <w:gridCol w:w="900"/>
        <w:gridCol w:w="720"/>
        <w:gridCol w:w="933"/>
        <w:gridCol w:w="687"/>
        <w:gridCol w:w="900"/>
      </w:tblGrid>
      <w:tr w:rsidR="00D07D73" w:rsidRPr="00637460" w:rsidTr="004A57FA">
        <w:tc>
          <w:tcPr>
            <w:tcW w:w="889" w:type="dxa"/>
            <w:vMerge w:val="restart"/>
            <w:vAlign w:val="center"/>
          </w:tcPr>
          <w:p w:rsidR="00D07D73" w:rsidRPr="00637460" w:rsidRDefault="00D07D73" w:rsidP="00D07D73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4537" w:type="dxa"/>
            <w:vMerge w:val="restart"/>
            <w:vAlign w:val="center"/>
          </w:tcPr>
          <w:p w:rsidR="00D07D73" w:rsidRPr="00637460" w:rsidRDefault="00D07D73" w:rsidP="00D07D73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Виды учебных занятий</w:t>
            </w:r>
          </w:p>
        </w:tc>
        <w:tc>
          <w:tcPr>
            <w:tcW w:w="4860" w:type="dxa"/>
            <w:gridSpan w:val="6"/>
          </w:tcPr>
          <w:p w:rsidR="00D07D73" w:rsidRPr="00637460" w:rsidRDefault="00D07D73" w:rsidP="00D07D73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Всего часов по формам обучения, 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. ч</w:t>
            </w:r>
          </w:p>
        </w:tc>
      </w:tr>
      <w:tr w:rsidR="00D07D73" w:rsidRPr="00637460" w:rsidTr="004A57FA">
        <w:tc>
          <w:tcPr>
            <w:tcW w:w="889" w:type="dxa"/>
            <w:vMerge/>
          </w:tcPr>
          <w:p w:rsidR="00D07D73" w:rsidRPr="00637460" w:rsidRDefault="00D07D73" w:rsidP="00D07D73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537" w:type="dxa"/>
            <w:vMerge/>
          </w:tcPr>
          <w:p w:rsidR="00D07D73" w:rsidRPr="00637460" w:rsidRDefault="00D07D73" w:rsidP="00D07D73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1620" w:type="dxa"/>
            <w:gridSpan w:val="2"/>
          </w:tcPr>
          <w:p w:rsidR="00D07D73" w:rsidRPr="00637460" w:rsidRDefault="00D07D73" w:rsidP="00D07D73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Очная</w:t>
            </w:r>
          </w:p>
        </w:tc>
        <w:tc>
          <w:tcPr>
            <w:tcW w:w="1653" w:type="dxa"/>
            <w:gridSpan w:val="2"/>
          </w:tcPr>
          <w:p w:rsidR="00D07D73" w:rsidRPr="00637460" w:rsidRDefault="00D07D73" w:rsidP="00D07D73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Очно-заочная</w:t>
            </w:r>
          </w:p>
        </w:tc>
        <w:tc>
          <w:tcPr>
            <w:tcW w:w="1587" w:type="dxa"/>
            <w:gridSpan w:val="2"/>
          </w:tcPr>
          <w:p w:rsidR="00D07D73" w:rsidRPr="00637460" w:rsidRDefault="00D07D73" w:rsidP="00D07D73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Заочная</w:t>
            </w:r>
          </w:p>
        </w:tc>
      </w:tr>
      <w:tr w:rsidR="00D07D73" w:rsidRPr="00637460" w:rsidTr="004A57FA">
        <w:tc>
          <w:tcPr>
            <w:tcW w:w="889" w:type="dxa"/>
            <w:vMerge/>
          </w:tcPr>
          <w:p w:rsidR="00D07D73" w:rsidRPr="00637460" w:rsidRDefault="00D07D73" w:rsidP="00D07D73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537" w:type="dxa"/>
            <w:vMerge/>
          </w:tcPr>
          <w:p w:rsidR="00D07D73" w:rsidRPr="00637460" w:rsidRDefault="00D07D73" w:rsidP="00D07D73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D07D73" w:rsidRPr="00637460" w:rsidRDefault="00D07D73" w:rsidP="00D07D73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всего</w:t>
            </w:r>
          </w:p>
        </w:tc>
        <w:tc>
          <w:tcPr>
            <w:tcW w:w="900" w:type="dxa"/>
            <w:vAlign w:val="center"/>
          </w:tcPr>
          <w:p w:rsidR="00D07D73" w:rsidRPr="00637460" w:rsidRDefault="00D07D73" w:rsidP="00D07D73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 том числе</w:t>
            </w:r>
          </w:p>
        </w:tc>
        <w:tc>
          <w:tcPr>
            <w:tcW w:w="720" w:type="dxa"/>
            <w:vAlign w:val="center"/>
          </w:tcPr>
          <w:p w:rsidR="00D07D73" w:rsidRPr="00637460" w:rsidRDefault="00D07D73" w:rsidP="00D07D73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всего</w:t>
            </w:r>
          </w:p>
        </w:tc>
        <w:tc>
          <w:tcPr>
            <w:tcW w:w="933" w:type="dxa"/>
            <w:vAlign w:val="center"/>
          </w:tcPr>
          <w:p w:rsidR="00D07D73" w:rsidRPr="00637460" w:rsidRDefault="00D07D73" w:rsidP="00D07D73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 том числе</w:t>
            </w:r>
          </w:p>
        </w:tc>
        <w:tc>
          <w:tcPr>
            <w:tcW w:w="687" w:type="dxa"/>
            <w:vAlign w:val="center"/>
          </w:tcPr>
          <w:p w:rsidR="00D07D73" w:rsidRPr="00637460" w:rsidRDefault="00D07D73" w:rsidP="00D07D73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всего</w:t>
            </w:r>
          </w:p>
        </w:tc>
        <w:tc>
          <w:tcPr>
            <w:tcW w:w="900" w:type="dxa"/>
            <w:vAlign w:val="center"/>
          </w:tcPr>
          <w:p w:rsidR="00D07D73" w:rsidRPr="00637460" w:rsidRDefault="00D07D73" w:rsidP="00D07D73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 том числе</w:t>
            </w:r>
          </w:p>
        </w:tc>
      </w:tr>
      <w:tr w:rsidR="00DC388B" w:rsidRPr="00637460" w:rsidTr="004A57FA">
        <w:tc>
          <w:tcPr>
            <w:tcW w:w="889" w:type="dxa"/>
            <w:vMerge w:val="restart"/>
          </w:tcPr>
          <w:p w:rsidR="00DC388B" w:rsidRPr="00637460" w:rsidRDefault="00DC388B" w:rsidP="00D07D73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</w:t>
            </w:r>
          </w:p>
        </w:tc>
        <w:tc>
          <w:tcPr>
            <w:tcW w:w="4537" w:type="dxa"/>
          </w:tcPr>
          <w:p w:rsidR="00DC388B" w:rsidRPr="00637460" w:rsidRDefault="00DC388B" w:rsidP="00D07D73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Контактная работа (объем работы </w:t>
            </w:r>
            <w:r w:rsidRPr="00637460">
              <w:rPr>
                <w:b/>
                <w:color w:val="000000" w:themeColor="text1"/>
                <w:sz w:val="20"/>
              </w:rPr>
              <w:lastRenderedPageBreak/>
              <w:t>обучающихся во взаимодействии с преподавателем) (всего)</w:t>
            </w:r>
          </w:p>
        </w:tc>
        <w:tc>
          <w:tcPr>
            <w:tcW w:w="720" w:type="dxa"/>
          </w:tcPr>
          <w:p w:rsidR="00DC388B" w:rsidRPr="00637460" w:rsidRDefault="00DC388B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lastRenderedPageBreak/>
              <w:t>18,2</w:t>
            </w:r>
          </w:p>
        </w:tc>
        <w:tc>
          <w:tcPr>
            <w:tcW w:w="900" w:type="dxa"/>
          </w:tcPr>
          <w:p w:rsidR="00DC388B" w:rsidRPr="00637460" w:rsidRDefault="00DC388B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DC388B" w:rsidRPr="00637460" w:rsidRDefault="00DC388B" w:rsidP="00D07D73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18,2</w:t>
            </w:r>
          </w:p>
        </w:tc>
        <w:tc>
          <w:tcPr>
            <w:tcW w:w="933" w:type="dxa"/>
          </w:tcPr>
          <w:p w:rsidR="00DC388B" w:rsidRPr="00637460" w:rsidRDefault="00DC388B" w:rsidP="00D07D73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DC388B" w:rsidRPr="00637460" w:rsidRDefault="00DC388B" w:rsidP="00D07D73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10,2</w:t>
            </w:r>
          </w:p>
        </w:tc>
        <w:tc>
          <w:tcPr>
            <w:tcW w:w="900" w:type="dxa"/>
          </w:tcPr>
          <w:p w:rsidR="00DC388B" w:rsidRPr="00637460" w:rsidRDefault="00DC388B" w:rsidP="00D07D73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DC388B" w:rsidRPr="00637460" w:rsidTr="004A57FA">
        <w:tc>
          <w:tcPr>
            <w:tcW w:w="889" w:type="dxa"/>
            <w:vMerge/>
          </w:tcPr>
          <w:p w:rsidR="00DC388B" w:rsidRPr="00637460" w:rsidRDefault="00DC388B" w:rsidP="00D07D73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537" w:type="dxa"/>
          </w:tcPr>
          <w:p w:rsidR="00DC388B" w:rsidRPr="00637460" w:rsidRDefault="00DC388B" w:rsidP="00D07D73">
            <w:pPr>
              <w:suppressAutoHyphens/>
              <w:spacing w:before="0" w:after="0"/>
              <w:rPr>
                <w:b/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В том числе в форме практической подготовки</w:t>
            </w:r>
          </w:p>
        </w:tc>
        <w:tc>
          <w:tcPr>
            <w:tcW w:w="720" w:type="dxa"/>
          </w:tcPr>
          <w:p w:rsidR="00DC388B" w:rsidRPr="00637460" w:rsidRDefault="00DC388B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DC388B" w:rsidRPr="00637460" w:rsidRDefault="00DC388B" w:rsidP="00C84E1D">
            <w:pPr>
              <w:tabs>
                <w:tab w:val="left" w:pos="900"/>
              </w:tabs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4</w:t>
            </w:r>
          </w:p>
        </w:tc>
        <w:tc>
          <w:tcPr>
            <w:tcW w:w="720" w:type="dxa"/>
          </w:tcPr>
          <w:p w:rsidR="00DC388B" w:rsidRPr="00637460" w:rsidRDefault="00DC388B" w:rsidP="00D07D73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DC388B" w:rsidRPr="00637460" w:rsidRDefault="00DC388B" w:rsidP="00D07D73">
            <w:pPr>
              <w:tabs>
                <w:tab w:val="left" w:pos="900"/>
              </w:tabs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4</w:t>
            </w:r>
          </w:p>
        </w:tc>
        <w:tc>
          <w:tcPr>
            <w:tcW w:w="687" w:type="dxa"/>
          </w:tcPr>
          <w:p w:rsidR="00DC388B" w:rsidRPr="00637460" w:rsidRDefault="00DC388B" w:rsidP="00D07D73">
            <w:pPr>
              <w:pStyle w:val="afff9"/>
              <w:suppressAutoHyphens/>
              <w:snapToGrid w:val="0"/>
              <w:jc w:val="center"/>
              <w:rPr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:rsidR="00DC388B" w:rsidRPr="00637460" w:rsidRDefault="00DC388B" w:rsidP="00D07D73">
            <w:pPr>
              <w:pStyle w:val="afff9"/>
              <w:suppressAutoHyphens/>
              <w:snapToGrid w:val="0"/>
              <w:jc w:val="center"/>
              <w:rPr>
                <w:i/>
                <w:color w:val="000000" w:themeColor="text1"/>
                <w:sz w:val="20"/>
                <w:szCs w:val="20"/>
              </w:rPr>
            </w:pPr>
            <w:r w:rsidRPr="00637460">
              <w:rPr>
                <w:i/>
                <w:color w:val="000000" w:themeColor="text1"/>
                <w:sz w:val="20"/>
                <w:szCs w:val="20"/>
              </w:rPr>
              <w:t>2</w:t>
            </w:r>
          </w:p>
        </w:tc>
      </w:tr>
      <w:tr w:rsidR="00DC388B" w:rsidRPr="00637460" w:rsidTr="00464B5C">
        <w:tc>
          <w:tcPr>
            <w:tcW w:w="889" w:type="dxa"/>
          </w:tcPr>
          <w:p w:rsidR="00DC388B" w:rsidRPr="00637460" w:rsidRDefault="00DC388B" w:rsidP="00D07D73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1.1</w:t>
            </w:r>
          </w:p>
        </w:tc>
        <w:tc>
          <w:tcPr>
            <w:tcW w:w="4537" w:type="dxa"/>
          </w:tcPr>
          <w:p w:rsidR="00DC388B" w:rsidRPr="00637460" w:rsidRDefault="00DC388B" w:rsidP="00D07D73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занятия лекционного типа (лекции)</w:t>
            </w:r>
          </w:p>
        </w:tc>
        <w:tc>
          <w:tcPr>
            <w:tcW w:w="720" w:type="dxa"/>
            <w:vAlign w:val="center"/>
          </w:tcPr>
          <w:p w:rsidR="00DC388B" w:rsidRPr="00637460" w:rsidRDefault="00DC388B" w:rsidP="00C84E1D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900" w:type="dxa"/>
          </w:tcPr>
          <w:p w:rsidR="00DC388B" w:rsidRPr="00637460" w:rsidRDefault="00DC388B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DC388B" w:rsidRPr="00637460" w:rsidRDefault="00DC388B" w:rsidP="00D07D73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933" w:type="dxa"/>
          </w:tcPr>
          <w:p w:rsidR="00DC388B" w:rsidRPr="00637460" w:rsidRDefault="00DC388B" w:rsidP="00D07D73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DC388B" w:rsidRPr="00637460" w:rsidRDefault="00DC388B" w:rsidP="00D07D73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00" w:type="dxa"/>
          </w:tcPr>
          <w:p w:rsidR="00DC388B" w:rsidRPr="00637460" w:rsidRDefault="00DC388B" w:rsidP="00D07D73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DC388B" w:rsidRPr="00637460" w:rsidTr="00464B5C">
        <w:tc>
          <w:tcPr>
            <w:tcW w:w="889" w:type="dxa"/>
          </w:tcPr>
          <w:p w:rsidR="00DC388B" w:rsidRPr="00637460" w:rsidRDefault="00DC388B" w:rsidP="00D07D73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1.2</w:t>
            </w:r>
          </w:p>
        </w:tc>
        <w:tc>
          <w:tcPr>
            <w:tcW w:w="4537" w:type="dxa"/>
          </w:tcPr>
          <w:p w:rsidR="00DC388B" w:rsidRPr="00637460" w:rsidRDefault="00DC388B" w:rsidP="00D07D73">
            <w:pPr>
              <w:suppressAutoHyphens/>
              <w:spacing w:before="0" w:after="0"/>
              <w:rPr>
                <w:rFonts w:eastAsia="Times New Roman"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занятия семинарского типа (практические)*, </w:t>
            </w:r>
          </w:p>
          <w:p w:rsidR="00DC388B" w:rsidRPr="00637460" w:rsidRDefault="00DC388B" w:rsidP="00D07D73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в том числе: </w:t>
            </w:r>
          </w:p>
        </w:tc>
        <w:tc>
          <w:tcPr>
            <w:tcW w:w="720" w:type="dxa"/>
            <w:vAlign w:val="center"/>
          </w:tcPr>
          <w:p w:rsidR="00DC388B" w:rsidRPr="00637460" w:rsidRDefault="00DC388B" w:rsidP="00C84E1D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12</w:t>
            </w:r>
          </w:p>
        </w:tc>
        <w:tc>
          <w:tcPr>
            <w:tcW w:w="900" w:type="dxa"/>
          </w:tcPr>
          <w:p w:rsidR="00DC388B" w:rsidRPr="00637460" w:rsidRDefault="00DC388B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DC388B" w:rsidRPr="00637460" w:rsidRDefault="00DC388B" w:rsidP="00D07D73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12</w:t>
            </w:r>
          </w:p>
        </w:tc>
        <w:tc>
          <w:tcPr>
            <w:tcW w:w="933" w:type="dxa"/>
          </w:tcPr>
          <w:p w:rsidR="00DC388B" w:rsidRPr="00637460" w:rsidRDefault="00DC388B" w:rsidP="00D07D73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DC388B" w:rsidRPr="00637460" w:rsidRDefault="00DC388B" w:rsidP="00D07D73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900" w:type="dxa"/>
          </w:tcPr>
          <w:p w:rsidR="00DC388B" w:rsidRPr="00637460" w:rsidRDefault="00DC388B" w:rsidP="00D07D73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DC388B" w:rsidRPr="00637460" w:rsidTr="004A57FA">
        <w:tc>
          <w:tcPr>
            <w:tcW w:w="889" w:type="dxa"/>
            <w:vMerge w:val="restart"/>
          </w:tcPr>
          <w:p w:rsidR="00DC388B" w:rsidRPr="00637460" w:rsidRDefault="00DC388B" w:rsidP="00D07D73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1.2.1</w:t>
            </w:r>
          </w:p>
        </w:tc>
        <w:tc>
          <w:tcPr>
            <w:tcW w:w="4537" w:type="dxa"/>
          </w:tcPr>
          <w:p w:rsidR="00DC388B" w:rsidRPr="00637460" w:rsidRDefault="00DC388B" w:rsidP="00D07D73">
            <w:pPr>
              <w:suppressAutoHyphens/>
              <w:spacing w:before="0" w:after="0"/>
              <w:rPr>
                <w:rFonts w:eastAsia="Times New Roman"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семинар-дискуссия, </w:t>
            </w:r>
          </w:p>
          <w:p w:rsidR="00DC388B" w:rsidRPr="00637460" w:rsidRDefault="00DC388B" w:rsidP="00D07D73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практические занятия</w:t>
            </w:r>
          </w:p>
        </w:tc>
        <w:tc>
          <w:tcPr>
            <w:tcW w:w="720" w:type="dxa"/>
          </w:tcPr>
          <w:p w:rsidR="00DC388B" w:rsidRPr="00637460" w:rsidRDefault="00DC388B" w:rsidP="00C84E1D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DC388B" w:rsidRPr="00637460" w:rsidRDefault="00DC388B" w:rsidP="00C84E1D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0</w:t>
            </w:r>
          </w:p>
          <w:p w:rsidR="00DC388B" w:rsidRPr="00637460" w:rsidRDefault="00DC388B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12</w:t>
            </w:r>
          </w:p>
        </w:tc>
        <w:tc>
          <w:tcPr>
            <w:tcW w:w="720" w:type="dxa"/>
          </w:tcPr>
          <w:p w:rsidR="00DC388B" w:rsidRPr="00637460" w:rsidRDefault="00DC388B" w:rsidP="00D07D73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DC388B" w:rsidRPr="00637460" w:rsidRDefault="00DC388B" w:rsidP="00D07D73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0</w:t>
            </w:r>
          </w:p>
          <w:p w:rsidR="00DC388B" w:rsidRPr="00637460" w:rsidRDefault="00DC388B" w:rsidP="00D07D73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12</w:t>
            </w:r>
          </w:p>
        </w:tc>
        <w:tc>
          <w:tcPr>
            <w:tcW w:w="687" w:type="dxa"/>
          </w:tcPr>
          <w:p w:rsidR="00DC388B" w:rsidRPr="00637460" w:rsidRDefault="00DC388B" w:rsidP="00D07D73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DC388B" w:rsidRPr="00637460" w:rsidRDefault="00DC388B" w:rsidP="00D07D73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:rsidR="00DC388B" w:rsidRPr="00637460" w:rsidRDefault="00DC388B" w:rsidP="00D07D73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0</w:t>
            </w:r>
          </w:p>
          <w:p w:rsidR="00DC388B" w:rsidRPr="00637460" w:rsidRDefault="00DC388B" w:rsidP="00D07D73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6</w:t>
            </w:r>
          </w:p>
        </w:tc>
      </w:tr>
      <w:tr w:rsidR="00DC388B" w:rsidRPr="00637460" w:rsidTr="00464B5C">
        <w:tc>
          <w:tcPr>
            <w:tcW w:w="889" w:type="dxa"/>
            <w:vMerge/>
          </w:tcPr>
          <w:p w:rsidR="00DC388B" w:rsidRPr="00637460" w:rsidRDefault="00DC388B" w:rsidP="00D07D73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</w:p>
        </w:tc>
        <w:tc>
          <w:tcPr>
            <w:tcW w:w="4537" w:type="dxa"/>
          </w:tcPr>
          <w:p w:rsidR="00DC388B" w:rsidRPr="00637460" w:rsidRDefault="00DC388B" w:rsidP="00D07D73">
            <w:pPr>
              <w:suppressAutoHyphens/>
              <w:spacing w:before="0" w:after="0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в форме практической подготовки</w:t>
            </w:r>
          </w:p>
        </w:tc>
        <w:tc>
          <w:tcPr>
            <w:tcW w:w="720" w:type="dxa"/>
            <w:vAlign w:val="center"/>
          </w:tcPr>
          <w:p w:rsidR="00DC388B" w:rsidRPr="00637460" w:rsidRDefault="00DC388B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DC388B" w:rsidRPr="00637460" w:rsidRDefault="00DC388B" w:rsidP="00C84E1D">
            <w:pPr>
              <w:tabs>
                <w:tab w:val="left" w:pos="900"/>
              </w:tabs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4</w:t>
            </w:r>
          </w:p>
        </w:tc>
        <w:tc>
          <w:tcPr>
            <w:tcW w:w="720" w:type="dxa"/>
            <w:vAlign w:val="center"/>
          </w:tcPr>
          <w:p w:rsidR="00DC388B" w:rsidRPr="00637460" w:rsidRDefault="00DC388B" w:rsidP="00D07D73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DC388B" w:rsidRPr="00637460" w:rsidRDefault="00DC388B" w:rsidP="00D07D73">
            <w:pPr>
              <w:tabs>
                <w:tab w:val="left" w:pos="900"/>
              </w:tabs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4</w:t>
            </w:r>
          </w:p>
        </w:tc>
        <w:tc>
          <w:tcPr>
            <w:tcW w:w="687" w:type="dxa"/>
          </w:tcPr>
          <w:p w:rsidR="00DC388B" w:rsidRPr="00637460" w:rsidRDefault="00DC388B" w:rsidP="00D07D73">
            <w:pPr>
              <w:pStyle w:val="afff9"/>
              <w:suppressAutoHyphens/>
              <w:snapToGrid w:val="0"/>
              <w:jc w:val="center"/>
              <w:rPr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:rsidR="00DC388B" w:rsidRPr="00637460" w:rsidRDefault="00DC388B" w:rsidP="00D07D73">
            <w:pPr>
              <w:pStyle w:val="afff9"/>
              <w:suppressAutoHyphens/>
              <w:snapToGrid w:val="0"/>
              <w:jc w:val="center"/>
              <w:rPr>
                <w:i/>
                <w:color w:val="000000" w:themeColor="text1"/>
                <w:sz w:val="20"/>
                <w:szCs w:val="20"/>
              </w:rPr>
            </w:pPr>
            <w:r w:rsidRPr="00637460">
              <w:rPr>
                <w:i/>
                <w:color w:val="000000" w:themeColor="text1"/>
                <w:sz w:val="20"/>
                <w:szCs w:val="20"/>
              </w:rPr>
              <w:t>2</w:t>
            </w:r>
          </w:p>
        </w:tc>
      </w:tr>
      <w:tr w:rsidR="00DC388B" w:rsidRPr="00637460" w:rsidTr="004A57FA">
        <w:tc>
          <w:tcPr>
            <w:tcW w:w="889" w:type="dxa"/>
          </w:tcPr>
          <w:p w:rsidR="00DC388B" w:rsidRPr="00637460" w:rsidRDefault="00DC388B" w:rsidP="00D07D73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1.2.2</w:t>
            </w:r>
          </w:p>
        </w:tc>
        <w:tc>
          <w:tcPr>
            <w:tcW w:w="4537" w:type="dxa"/>
          </w:tcPr>
          <w:p w:rsidR="00DC388B" w:rsidRPr="00637460" w:rsidRDefault="00DC388B" w:rsidP="00D07D73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занятия семинарского типа: лабораторные работы  (лабораторные практикумы)</w:t>
            </w:r>
          </w:p>
        </w:tc>
        <w:tc>
          <w:tcPr>
            <w:tcW w:w="720" w:type="dxa"/>
          </w:tcPr>
          <w:p w:rsidR="00DC388B" w:rsidRPr="00637460" w:rsidRDefault="00DC388B" w:rsidP="00C84E1D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900" w:type="dxa"/>
          </w:tcPr>
          <w:p w:rsidR="00DC388B" w:rsidRPr="00637460" w:rsidRDefault="00DC388B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DC388B" w:rsidRPr="00637460" w:rsidRDefault="00DC388B" w:rsidP="00D07D73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933" w:type="dxa"/>
          </w:tcPr>
          <w:p w:rsidR="00DC388B" w:rsidRPr="00637460" w:rsidRDefault="00DC388B" w:rsidP="00D07D73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DC388B" w:rsidRPr="00637460" w:rsidRDefault="00DC388B" w:rsidP="00D07D73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:rsidR="00DC388B" w:rsidRPr="00637460" w:rsidRDefault="00DC388B" w:rsidP="00D07D73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DC388B" w:rsidRPr="00637460" w:rsidTr="004A57FA">
        <w:tc>
          <w:tcPr>
            <w:tcW w:w="889" w:type="dxa"/>
          </w:tcPr>
          <w:p w:rsidR="00DC388B" w:rsidRPr="00637460" w:rsidRDefault="00DC388B" w:rsidP="00D07D73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1.2.3</w:t>
            </w:r>
          </w:p>
        </w:tc>
        <w:tc>
          <w:tcPr>
            <w:tcW w:w="4537" w:type="dxa"/>
          </w:tcPr>
          <w:p w:rsidR="00DC388B" w:rsidRPr="00637460" w:rsidRDefault="00DC388B" w:rsidP="00D07D73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курсовое проектирование (выполнение курсовой работы) </w:t>
            </w:r>
          </w:p>
        </w:tc>
        <w:tc>
          <w:tcPr>
            <w:tcW w:w="720" w:type="dxa"/>
          </w:tcPr>
          <w:p w:rsidR="00DC388B" w:rsidRPr="00637460" w:rsidRDefault="00DC388B" w:rsidP="00C84E1D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  <w:p w:rsidR="00DC388B" w:rsidRPr="00637460" w:rsidRDefault="00DC388B" w:rsidP="00C84E1D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:rsidR="00DC388B" w:rsidRPr="00637460" w:rsidRDefault="00DC388B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DC388B" w:rsidRPr="00637460" w:rsidRDefault="00DC388B" w:rsidP="00D07D73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  <w:p w:rsidR="00DC388B" w:rsidRPr="00637460" w:rsidRDefault="00DC388B" w:rsidP="00D07D73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33" w:type="dxa"/>
          </w:tcPr>
          <w:p w:rsidR="00DC388B" w:rsidRPr="00637460" w:rsidRDefault="00DC388B" w:rsidP="00D07D73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DC388B" w:rsidRPr="00637460" w:rsidRDefault="00DC388B" w:rsidP="00D07D73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  <w:p w:rsidR="00DC388B" w:rsidRPr="00637460" w:rsidRDefault="00DC388B" w:rsidP="00D07D73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DC388B" w:rsidRPr="00637460" w:rsidRDefault="00DC388B" w:rsidP="00D07D73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</w:tr>
      <w:tr w:rsidR="00DC388B" w:rsidRPr="00637460" w:rsidTr="004A57FA">
        <w:tc>
          <w:tcPr>
            <w:tcW w:w="889" w:type="dxa"/>
          </w:tcPr>
          <w:p w:rsidR="00DC388B" w:rsidRPr="00637460" w:rsidRDefault="00DC388B" w:rsidP="00D07D73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1.3</w:t>
            </w:r>
          </w:p>
        </w:tc>
        <w:tc>
          <w:tcPr>
            <w:tcW w:w="4537" w:type="dxa"/>
          </w:tcPr>
          <w:p w:rsidR="00DC388B" w:rsidRPr="00637460" w:rsidRDefault="00DC388B" w:rsidP="00D07D73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контроль промежуточной аттестации и оценивание ее результатов, в том числе:</w:t>
            </w:r>
          </w:p>
        </w:tc>
        <w:tc>
          <w:tcPr>
            <w:tcW w:w="720" w:type="dxa"/>
          </w:tcPr>
          <w:p w:rsidR="00DC388B" w:rsidRPr="00637460" w:rsidRDefault="00DC388B" w:rsidP="00C84E1D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2,2</w:t>
            </w:r>
          </w:p>
        </w:tc>
        <w:tc>
          <w:tcPr>
            <w:tcW w:w="900" w:type="dxa"/>
          </w:tcPr>
          <w:p w:rsidR="00DC388B" w:rsidRPr="00637460" w:rsidRDefault="00DC388B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DC388B" w:rsidRPr="00637460" w:rsidRDefault="00DC388B" w:rsidP="00D07D73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2,2</w:t>
            </w:r>
          </w:p>
        </w:tc>
        <w:tc>
          <w:tcPr>
            <w:tcW w:w="933" w:type="dxa"/>
          </w:tcPr>
          <w:p w:rsidR="00DC388B" w:rsidRPr="00637460" w:rsidRDefault="00DC388B" w:rsidP="00D07D73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DC388B" w:rsidRPr="00637460" w:rsidRDefault="00DC388B" w:rsidP="00D07D73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2,2</w:t>
            </w:r>
          </w:p>
        </w:tc>
        <w:tc>
          <w:tcPr>
            <w:tcW w:w="900" w:type="dxa"/>
          </w:tcPr>
          <w:p w:rsidR="00DC388B" w:rsidRPr="00637460" w:rsidRDefault="00DC388B" w:rsidP="00D07D73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</w:tr>
      <w:tr w:rsidR="00DC388B" w:rsidRPr="00637460" w:rsidTr="00464B5C">
        <w:tc>
          <w:tcPr>
            <w:tcW w:w="889" w:type="dxa"/>
          </w:tcPr>
          <w:p w:rsidR="00DC388B" w:rsidRPr="00637460" w:rsidRDefault="00DC388B" w:rsidP="00D07D73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1.3.1</w:t>
            </w:r>
          </w:p>
        </w:tc>
        <w:tc>
          <w:tcPr>
            <w:tcW w:w="4537" w:type="dxa"/>
          </w:tcPr>
          <w:p w:rsidR="00DC388B" w:rsidRPr="00637460" w:rsidRDefault="00DC388B" w:rsidP="00D07D73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консультации групповые </w:t>
            </w:r>
          </w:p>
        </w:tc>
        <w:tc>
          <w:tcPr>
            <w:tcW w:w="720" w:type="dxa"/>
            <w:vAlign w:val="center"/>
          </w:tcPr>
          <w:p w:rsidR="00DC388B" w:rsidRPr="00637460" w:rsidRDefault="00DC388B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DC388B" w:rsidRPr="00637460" w:rsidRDefault="00DC388B" w:rsidP="00C84E1D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720" w:type="dxa"/>
            <w:vAlign w:val="center"/>
          </w:tcPr>
          <w:p w:rsidR="00DC388B" w:rsidRPr="00637460" w:rsidRDefault="00DC388B" w:rsidP="00D07D73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DC388B" w:rsidRPr="00637460" w:rsidRDefault="00DC388B" w:rsidP="00D07D73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687" w:type="dxa"/>
          </w:tcPr>
          <w:p w:rsidR="00DC388B" w:rsidRPr="00637460" w:rsidRDefault="00DC388B" w:rsidP="00D07D73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DC388B" w:rsidRPr="00637460" w:rsidRDefault="00DC388B" w:rsidP="00D07D73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</w:tr>
      <w:tr w:rsidR="00DC388B" w:rsidRPr="00637460" w:rsidTr="00464B5C">
        <w:tc>
          <w:tcPr>
            <w:tcW w:w="889" w:type="dxa"/>
          </w:tcPr>
          <w:p w:rsidR="00DC388B" w:rsidRPr="00637460" w:rsidRDefault="00DC388B" w:rsidP="00D07D73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1.3.2</w:t>
            </w:r>
          </w:p>
        </w:tc>
        <w:tc>
          <w:tcPr>
            <w:tcW w:w="4537" w:type="dxa"/>
          </w:tcPr>
          <w:p w:rsidR="00DC388B" w:rsidRPr="00637460" w:rsidRDefault="00DC388B" w:rsidP="00D07D73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прохождение промежуточной аттестации </w:t>
            </w:r>
          </w:p>
        </w:tc>
        <w:tc>
          <w:tcPr>
            <w:tcW w:w="720" w:type="dxa"/>
            <w:vAlign w:val="center"/>
          </w:tcPr>
          <w:p w:rsidR="00DC388B" w:rsidRPr="00637460" w:rsidRDefault="00DC388B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DC388B" w:rsidRPr="00637460" w:rsidRDefault="00DC388B" w:rsidP="00C84E1D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0,2</w:t>
            </w:r>
          </w:p>
        </w:tc>
        <w:tc>
          <w:tcPr>
            <w:tcW w:w="720" w:type="dxa"/>
            <w:vAlign w:val="center"/>
          </w:tcPr>
          <w:p w:rsidR="00DC388B" w:rsidRPr="00637460" w:rsidRDefault="00DC388B" w:rsidP="00D07D73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DC388B" w:rsidRPr="00637460" w:rsidRDefault="00DC388B" w:rsidP="00D07D73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0,2</w:t>
            </w:r>
          </w:p>
        </w:tc>
        <w:tc>
          <w:tcPr>
            <w:tcW w:w="687" w:type="dxa"/>
          </w:tcPr>
          <w:p w:rsidR="00DC388B" w:rsidRPr="00637460" w:rsidRDefault="00DC388B" w:rsidP="00D07D73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DC388B" w:rsidRPr="00637460" w:rsidRDefault="00DC388B" w:rsidP="00D07D73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0,2</w:t>
            </w:r>
          </w:p>
        </w:tc>
      </w:tr>
      <w:tr w:rsidR="00DC388B" w:rsidRPr="00637460" w:rsidTr="00464B5C">
        <w:tc>
          <w:tcPr>
            <w:tcW w:w="889" w:type="dxa"/>
          </w:tcPr>
          <w:p w:rsidR="00DC388B" w:rsidRPr="00637460" w:rsidRDefault="00DC388B" w:rsidP="00D07D73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</w:t>
            </w:r>
          </w:p>
        </w:tc>
        <w:tc>
          <w:tcPr>
            <w:tcW w:w="4537" w:type="dxa"/>
          </w:tcPr>
          <w:p w:rsidR="00DC388B" w:rsidRPr="00637460" w:rsidRDefault="00DC388B" w:rsidP="00D07D73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Самостоятельная работа (всего)</w:t>
            </w:r>
          </w:p>
        </w:tc>
        <w:tc>
          <w:tcPr>
            <w:tcW w:w="720" w:type="dxa"/>
            <w:vAlign w:val="center"/>
          </w:tcPr>
          <w:p w:rsidR="00DC388B" w:rsidRPr="00637460" w:rsidRDefault="00DC388B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110</w:t>
            </w:r>
          </w:p>
        </w:tc>
        <w:tc>
          <w:tcPr>
            <w:tcW w:w="900" w:type="dxa"/>
          </w:tcPr>
          <w:p w:rsidR="00DC388B" w:rsidRPr="00637460" w:rsidRDefault="00DC388B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DC388B" w:rsidRPr="00637460" w:rsidRDefault="00DC388B" w:rsidP="00D07D73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110</w:t>
            </w:r>
          </w:p>
        </w:tc>
        <w:tc>
          <w:tcPr>
            <w:tcW w:w="933" w:type="dxa"/>
          </w:tcPr>
          <w:p w:rsidR="00DC388B" w:rsidRPr="00637460" w:rsidRDefault="00DC388B" w:rsidP="00D07D73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DC388B" w:rsidRPr="00637460" w:rsidRDefault="00DC388B" w:rsidP="00D07D73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127</w:t>
            </w:r>
          </w:p>
        </w:tc>
        <w:tc>
          <w:tcPr>
            <w:tcW w:w="900" w:type="dxa"/>
          </w:tcPr>
          <w:p w:rsidR="00DC388B" w:rsidRPr="00637460" w:rsidRDefault="00DC388B" w:rsidP="00D07D73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</w:tr>
      <w:tr w:rsidR="00DC388B" w:rsidRPr="00637460" w:rsidTr="004A57FA">
        <w:tc>
          <w:tcPr>
            <w:tcW w:w="889" w:type="dxa"/>
          </w:tcPr>
          <w:p w:rsidR="00DC388B" w:rsidRPr="00637460" w:rsidRDefault="00DC388B" w:rsidP="00D07D73">
            <w:pPr>
              <w:tabs>
                <w:tab w:val="center" w:pos="4677"/>
                <w:tab w:val="right" w:pos="9355"/>
              </w:tabs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2.1</w:t>
            </w:r>
          </w:p>
        </w:tc>
        <w:tc>
          <w:tcPr>
            <w:tcW w:w="4537" w:type="dxa"/>
          </w:tcPr>
          <w:p w:rsidR="00DC388B" w:rsidRPr="00637460" w:rsidRDefault="00DC388B" w:rsidP="00D07D73">
            <w:pPr>
              <w:tabs>
                <w:tab w:val="center" w:pos="4677"/>
                <w:tab w:val="right" w:pos="9355"/>
              </w:tabs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146C56">
              <w:rPr>
                <w:sz w:val="20"/>
              </w:rPr>
              <w:t>работа в электронной информационно-образовательной среде с образовательными ресурсами учебной библиотеки, компьютерными средствами обучения для подготовки к текущему контролю успеваемости  и промежуточной аттестации, к курсовому проектированию (выполнению курсовых работ)</w:t>
            </w:r>
          </w:p>
        </w:tc>
        <w:tc>
          <w:tcPr>
            <w:tcW w:w="720" w:type="dxa"/>
          </w:tcPr>
          <w:p w:rsidR="00DC388B" w:rsidRPr="00637460" w:rsidRDefault="00DC388B" w:rsidP="00C84E1D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110</w:t>
            </w:r>
          </w:p>
        </w:tc>
        <w:tc>
          <w:tcPr>
            <w:tcW w:w="900" w:type="dxa"/>
          </w:tcPr>
          <w:p w:rsidR="00DC388B" w:rsidRPr="00637460" w:rsidRDefault="00DC388B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DC388B" w:rsidRPr="00637460" w:rsidRDefault="00DC388B" w:rsidP="00D07D73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110</w:t>
            </w:r>
          </w:p>
        </w:tc>
        <w:tc>
          <w:tcPr>
            <w:tcW w:w="933" w:type="dxa"/>
          </w:tcPr>
          <w:p w:rsidR="00DC388B" w:rsidRPr="00637460" w:rsidRDefault="00DC388B" w:rsidP="00D07D73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DC388B" w:rsidRPr="00637460" w:rsidRDefault="00DC388B" w:rsidP="00D07D73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127</w:t>
            </w:r>
          </w:p>
        </w:tc>
        <w:tc>
          <w:tcPr>
            <w:tcW w:w="900" w:type="dxa"/>
          </w:tcPr>
          <w:p w:rsidR="00DC388B" w:rsidRPr="00637460" w:rsidRDefault="00DC388B" w:rsidP="00D07D73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DC388B" w:rsidRPr="00637460" w:rsidTr="00464B5C">
        <w:tc>
          <w:tcPr>
            <w:tcW w:w="889" w:type="dxa"/>
          </w:tcPr>
          <w:p w:rsidR="00DC388B" w:rsidRPr="00637460" w:rsidRDefault="00DC388B" w:rsidP="00D07D73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2.2</w:t>
            </w:r>
          </w:p>
        </w:tc>
        <w:tc>
          <w:tcPr>
            <w:tcW w:w="4537" w:type="dxa"/>
          </w:tcPr>
          <w:p w:rsidR="00DC388B" w:rsidRPr="00637460" w:rsidRDefault="00DC388B" w:rsidP="00D07D73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самостоятельная работа при подготовке к промежуточной аттестации</w:t>
            </w:r>
          </w:p>
        </w:tc>
        <w:tc>
          <w:tcPr>
            <w:tcW w:w="720" w:type="dxa"/>
            <w:vAlign w:val="center"/>
          </w:tcPr>
          <w:p w:rsidR="00DC388B" w:rsidRPr="00637460" w:rsidRDefault="00DC388B" w:rsidP="00C84E1D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15,8</w:t>
            </w:r>
          </w:p>
          <w:p w:rsidR="00DC388B" w:rsidRPr="00637460" w:rsidRDefault="00DC388B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00" w:type="dxa"/>
            <w:vAlign w:val="center"/>
          </w:tcPr>
          <w:p w:rsidR="00DC388B" w:rsidRPr="00637460" w:rsidRDefault="00DC388B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DC388B" w:rsidRPr="00637460" w:rsidRDefault="00DC388B" w:rsidP="00D07D73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15,8</w:t>
            </w:r>
          </w:p>
          <w:p w:rsidR="00DC388B" w:rsidRPr="00637460" w:rsidRDefault="00DC388B" w:rsidP="00D07D73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33" w:type="dxa"/>
            <w:vAlign w:val="center"/>
          </w:tcPr>
          <w:p w:rsidR="00DC388B" w:rsidRPr="00637460" w:rsidRDefault="00DC388B" w:rsidP="00D07D73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DC388B" w:rsidRPr="00637460" w:rsidRDefault="00DC388B" w:rsidP="00D07D73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6,8</w:t>
            </w:r>
          </w:p>
        </w:tc>
        <w:tc>
          <w:tcPr>
            <w:tcW w:w="900" w:type="dxa"/>
          </w:tcPr>
          <w:p w:rsidR="00DC388B" w:rsidRPr="00637460" w:rsidRDefault="00DC388B" w:rsidP="00D07D73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DC388B" w:rsidRPr="00637460" w:rsidTr="00464B5C">
        <w:tc>
          <w:tcPr>
            <w:tcW w:w="889" w:type="dxa"/>
            <w:vMerge w:val="restart"/>
          </w:tcPr>
          <w:p w:rsidR="00DC388B" w:rsidRPr="00637460" w:rsidRDefault="00DC388B" w:rsidP="00D07D73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3</w:t>
            </w:r>
          </w:p>
        </w:tc>
        <w:tc>
          <w:tcPr>
            <w:tcW w:w="4537" w:type="dxa"/>
            <w:vMerge w:val="restart"/>
          </w:tcPr>
          <w:p w:rsidR="00DC388B" w:rsidRPr="00637460" w:rsidRDefault="00DC388B" w:rsidP="00D07D73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Общая трудоемкость</w:t>
            </w:r>
            <w:r w:rsidRPr="00637460">
              <w:rPr>
                <w:color w:val="000000" w:themeColor="text1"/>
                <w:sz w:val="20"/>
              </w:rPr>
              <w:t xml:space="preserve">                                   часы</w:t>
            </w:r>
          </w:p>
          <w:p w:rsidR="00DC388B" w:rsidRPr="00637460" w:rsidRDefault="00DC388B" w:rsidP="00D07D73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дисциплины</w:t>
            </w:r>
            <w:r w:rsidRPr="00637460">
              <w:rPr>
                <w:color w:val="000000" w:themeColor="text1"/>
                <w:sz w:val="20"/>
              </w:rPr>
              <w:t xml:space="preserve">                           зачетные единицы</w:t>
            </w:r>
          </w:p>
          <w:p w:rsidR="00DC388B" w:rsidRPr="00637460" w:rsidRDefault="00DC388B" w:rsidP="00D07D73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форма промежуточной аттестации</w:t>
            </w:r>
          </w:p>
        </w:tc>
        <w:tc>
          <w:tcPr>
            <w:tcW w:w="720" w:type="dxa"/>
            <w:vAlign w:val="center"/>
          </w:tcPr>
          <w:p w:rsidR="00DC388B" w:rsidRPr="00637460" w:rsidRDefault="00DC388B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144</w:t>
            </w:r>
          </w:p>
        </w:tc>
        <w:tc>
          <w:tcPr>
            <w:tcW w:w="900" w:type="dxa"/>
            <w:vAlign w:val="center"/>
          </w:tcPr>
          <w:p w:rsidR="00DC388B" w:rsidRPr="00637460" w:rsidRDefault="00DC388B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DC388B" w:rsidRPr="00637460" w:rsidRDefault="00DC388B" w:rsidP="00D07D73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144</w:t>
            </w:r>
          </w:p>
        </w:tc>
        <w:tc>
          <w:tcPr>
            <w:tcW w:w="933" w:type="dxa"/>
            <w:vAlign w:val="center"/>
          </w:tcPr>
          <w:p w:rsidR="00DC388B" w:rsidRPr="00637460" w:rsidRDefault="00DC388B" w:rsidP="00D07D73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  <w:vAlign w:val="center"/>
          </w:tcPr>
          <w:p w:rsidR="00DC388B" w:rsidRPr="00637460" w:rsidRDefault="00DC388B" w:rsidP="00D07D73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144</w:t>
            </w:r>
          </w:p>
        </w:tc>
        <w:tc>
          <w:tcPr>
            <w:tcW w:w="900" w:type="dxa"/>
            <w:vAlign w:val="center"/>
          </w:tcPr>
          <w:p w:rsidR="00DC388B" w:rsidRPr="00637460" w:rsidRDefault="00DC388B" w:rsidP="00D07D73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</w:tr>
      <w:tr w:rsidR="00DC388B" w:rsidRPr="00637460" w:rsidTr="00464B5C">
        <w:tc>
          <w:tcPr>
            <w:tcW w:w="889" w:type="dxa"/>
            <w:vMerge/>
          </w:tcPr>
          <w:p w:rsidR="00DC388B" w:rsidRPr="00637460" w:rsidRDefault="00DC388B" w:rsidP="00D07D73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537" w:type="dxa"/>
            <w:vMerge/>
          </w:tcPr>
          <w:p w:rsidR="00DC388B" w:rsidRPr="00637460" w:rsidRDefault="00DC388B" w:rsidP="00D07D73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DC388B" w:rsidRPr="00637460" w:rsidRDefault="00DC388B" w:rsidP="00C84E1D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900" w:type="dxa"/>
            <w:vAlign w:val="center"/>
          </w:tcPr>
          <w:p w:rsidR="00DC388B" w:rsidRPr="00637460" w:rsidRDefault="00DC388B" w:rsidP="00C84E1D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DC388B" w:rsidRPr="00637460" w:rsidRDefault="00DC388B" w:rsidP="00D07D73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933" w:type="dxa"/>
            <w:vAlign w:val="center"/>
          </w:tcPr>
          <w:p w:rsidR="00DC388B" w:rsidRPr="00637460" w:rsidRDefault="00DC388B" w:rsidP="00D07D73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7" w:type="dxa"/>
            <w:vAlign w:val="center"/>
          </w:tcPr>
          <w:p w:rsidR="00DC388B" w:rsidRPr="00637460" w:rsidRDefault="00DC388B" w:rsidP="00D07D73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900" w:type="dxa"/>
            <w:vAlign w:val="center"/>
          </w:tcPr>
          <w:p w:rsidR="00DC388B" w:rsidRPr="00637460" w:rsidRDefault="00DC388B" w:rsidP="00D07D73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</w:tr>
      <w:tr w:rsidR="00D07D73" w:rsidRPr="00637460" w:rsidTr="004A57FA">
        <w:tc>
          <w:tcPr>
            <w:tcW w:w="889" w:type="dxa"/>
            <w:vMerge/>
          </w:tcPr>
          <w:p w:rsidR="00D07D73" w:rsidRPr="00637460" w:rsidRDefault="00D07D73" w:rsidP="00D07D73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537" w:type="dxa"/>
            <w:vMerge/>
          </w:tcPr>
          <w:p w:rsidR="00D07D73" w:rsidRPr="00637460" w:rsidRDefault="00D07D73" w:rsidP="00D07D73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860" w:type="dxa"/>
            <w:gridSpan w:val="6"/>
            <w:vAlign w:val="center"/>
          </w:tcPr>
          <w:p w:rsidR="00D07D73" w:rsidRPr="00637460" w:rsidRDefault="00D07D73" w:rsidP="00D07D73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экзамен</w:t>
            </w:r>
          </w:p>
        </w:tc>
      </w:tr>
    </w:tbl>
    <w:p w:rsidR="00D07D73" w:rsidRPr="00637460" w:rsidRDefault="00D07D73" w:rsidP="00D07D73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*</w:t>
      </w:r>
    </w:p>
    <w:p w:rsidR="00D07D73" w:rsidRPr="00637460" w:rsidRDefault="00D07D73" w:rsidP="00D07D73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Семинар – семинар-дискуссия</w:t>
      </w:r>
    </w:p>
    <w:p w:rsidR="00D07D73" w:rsidRPr="00637460" w:rsidRDefault="00D07D73" w:rsidP="00D07D73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ГТ - практическое занятие - </w:t>
      </w:r>
      <w:proofErr w:type="spellStart"/>
      <w:r w:rsidRPr="00637460">
        <w:rPr>
          <w:color w:val="000000" w:themeColor="text1"/>
          <w:sz w:val="20"/>
        </w:rPr>
        <w:t>глоссарный</w:t>
      </w:r>
      <w:proofErr w:type="spellEnd"/>
      <w:r w:rsidRPr="00637460">
        <w:rPr>
          <w:color w:val="000000" w:themeColor="text1"/>
          <w:sz w:val="20"/>
        </w:rPr>
        <w:t xml:space="preserve"> тренинг</w:t>
      </w:r>
    </w:p>
    <w:p w:rsidR="00D07D73" w:rsidRPr="00637460" w:rsidRDefault="00D07D73" w:rsidP="00D07D73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ТТ - практическое занятие - тест-тренинг </w:t>
      </w:r>
    </w:p>
    <w:p w:rsidR="00D07D73" w:rsidRPr="00637460" w:rsidRDefault="00D07D73" w:rsidP="00D07D73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ПЗТ - практическое занятие - </w:t>
      </w:r>
      <w:proofErr w:type="spellStart"/>
      <w:r w:rsidRPr="00637460">
        <w:rPr>
          <w:color w:val="000000" w:themeColor="text1"/>
          <w:sz w:val="20"/>
        </w:rPr>
        <w:t>позетовое</w:t>
      </w:r>
      <w:proofErr w:type="spellEnd"/>
      <w:r w:rsidRPr="00637460">
        <w:rPr>
          <w:color w:val="000000" w:themeColor="text1"/>
          <w:sz w:val="20"/>
        </w:rPr>
        <w:t xml:space="preserve"> тестирование </w:t>
      </w:r>
    </w:p>
    <w:p w:rsidR="00D07D73" w:rsidRPr="00637460" w:rsidRDefault="00D07D73" w:rsidP="00D07D73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ЛС - практическое занятие - логическая схема</w:t>
      </w:r>
    </w:p>
    <w:p w:rsidR="00D07D73" w:rsidRPr="00637460" w:rsidRDefault="00D07D73" w:rsidP="00D07D73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УД - семинар-обсуждение устного доклада</w:t>
      </w:r>
    </w:p>
    <w:p w:rsidR="00D07D73" w:rsidRPr="00637460" w:rsidRDefault="00D07D73" w:rsidP="00D07D73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РФ – семинар-обсуждение реферата </w:t>
      </w:r>
    </w:p>
    <w:p w:rsidR="00D07D73" w:rsidRPr="00637460" w:rsidRDefault="00D07D73" w:rsidP="00D07D73">
      <w:pPr>
        <w:spacing w:before="0" w:after="0"/>
        <w:rPr>
          <w:color w:val="000000" w:themeColor="text1"/>
          <w:sz w:val="20"/>
        </w:rPr>
      </w:pPr>
      <w:proofErr w:type="spellStart"/>
      <w:r w:rsidRPr="00637460">
        <w:rPr>
          <w:color w:val="000000" w:themeColor="text1"/>
          <w:sz w:val="20"/>
        </w:rPr>
        <w:t>Асессмент</w:t>
      </w:r>
      <w:proofErr w:type="spellEnd"/>
      <w:r w:rsidRPr="00637460">
        <w:rPr>
          <w:color w:val="000000" w:themeColor="text1"/>
          <w:sz w:val="20"/>
        </w:rPr>
        <w:t xml:space="preserve"> реферата - семинар-</w:t>
      </w:r>
      <w:proofErr w:type="spellStart"/>
      <w:r w:rsidRPr="00637460">
        <w:rPr>
          <w:color w:val="000000" w:themeColor="text1"/>
          <w:sz w:val="20"/>
        </w:rPr>
        <w:t>асессмент</w:t>
      </w:r>
      <w:proofErr w:type="spellEnd"/>
      <w:r w:rsidRPr="00637460">
        <w:rPr>
          <w:color w:val="000000" w:themeColor="text1"/>
          <w:sz w:val="20"/>
        </w:rPr>
        <w:t xml:space="preserve"> реферата</w:t>
      </w:r>
    </w:p>
    <w:p w:rsidR="00D07D73" w:rsidRPr="00637460" w:rsidRDefault="00D07D73" w:rsidP="00D07D73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ВБ - </w:t>
      </w:r>
      <w:proofErr w:type="spellStart"/>
      <w:r w:rsidRPr="00637460">
        <w:rPr>
          <w:color w:val="000000" w:themeColor="text1"/>
          <w:sz w:val="20"/>
        </w:rPr>
        <w:t>вебинар</w:t>
      </w:r>
      <w:proofErr w:type="spellEnd"/>
      <w:r w:rsidRPr="00637460">
        <w:rPr>
          <w:color w:val="000000" w:themeColor="text1"/>
          <w:sz w:val="20"/>
        </w:rPr>
        <w:t xml:space="preserve"> </w:t>
      </w:r>
    </w:p>
    <w:p w:rsidR="00D07D73" w:rsidRPr="00637460" w:rsidRDefault="00D07D73" w:rsidP="00D07D73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УЭ - семинар-обсуждение устного эссе </w:t>
      </w:r>
    </w:p>
    <w:p w:rsidR="00D07D73" w:rsidRPr="00637460" w:rsidRDefault="00D07D73" w:rsidP="00D07D73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АЛТ - практическое занятие - алгоритмический тренинг  </w:t>
      </w:r>
    </w:p>
    <w:p w:rsidR="00D07D73" w:rsidRPr="00637460" w:rsidRDefault="00D07D73" w:rsidP="00D07D73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</w:p>
    <w:p w:rsidR="00D07D73" w:rsidRPr="00637460" w:rsidRDefault="00D07D73" w:rsidP="00D07D73">
      <w:pPr>
        <w:pStyle w:val="10"/>
        <w:tabs>
          <w:tab w:val="right" w:leader="dot" w:pos="9600"/>
        </w:tabs>
        <w:ind w:firstLine="709"/>
        <w:rPr>
          <w:rFonts w:ascii="Times New Roman" w:hAnsi="Times New Roman"/>
          <w:b/>
          <w:color w:val="000000" w:themeColor="text1"/>
        </w:rPr>
      </w:pPr>
      <w:r w:rsidRPr="00637460">
        <w:rPr>
          <w:rFonts w:ascii="Times New Roman" w:hAnsi="Times New Roman"/>
          <w:b/>
          <w:color w:val="000000" w:themeColor="text1"/>
        </w:rPr>
        <w:br w:type="page"/>
      </w:r>
      <w:r w:rsidRPr="00637460">
        <w:rPr>
          <w:rFonts w:ascii="Times New Roman" w:hAnsi="Times New Roman"/>
          <w:b/>
          <w:color w:val="000000" w:themeColor="text1"/>
        </w:rPr>
        <w:lastRenderedPageBreak/>
        <w:t>5. Содержание дисциплины</w:t>
      </w:r>
    </w:p>
    <w:p w:rsidR="00D07D73" w:rsidRPr="00637460" w:rsidRDefault="00D07D73" w:rsidP="00D07D73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5.1. Содержание разделов и тем</w:t>
      </w:r>
    </w:p>
    <w:p w:rsidR="00D07D73" w:rsidRPr="00637460" w:rsidRDefault="00D07D73" w:rsidP="00D07D73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"/>
        <w:gridCol w:w="2074"/>
        <w:gridCol w:w="7157"/>
      </w:tblGrid>
      <w:tr w:rsidR="00D07D73" w:rsidRPr="00637460" w:rsidTr="004A57FA">
        <w:trPr>
          <w:tblHeader/>
        </w:trPr>
        <w:tc>
          <w:tcPr>
            <w:tcW w:w="265" w:type="pct"/>
          </w:tcPr>
          <w:p w:rsidR="00D07D73" w:rsidRPr="00637460" w:rsidRDefault="00D07D73" w:rsidP="00D07D73">
            <w:pPr>
              <w:widowControl/>
              <w:suppressAutoHyphens/>
              <w:snapToGrid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№ п/п</w:t>
            </w:r>
          </w:p>
        </w:tc>
        <w:tc>
          <w:tcPr>
            <w:tcW w:w="1064" w:type="pct"/>
          </w:tcPr>
          <w:p w:rsidR="00D07D73" w:rsidRPr="00637460" w:rsidRDefault="00D07D73" w:rsidP="00D07D73">
            <w:pPr>
              <w:widowControl/>
              <w:suppressAutoHyphens/>
              <w:snapToGrid/>
              <w:spacing w:before="0" w:after="0"/>
              <w:contextualSpacing/>
              <w:jc w:val="center"/>
              <w:rPr>
                <w:color w:val="000000" w:themeColor="text1"/>
                <w:spacing w:val="-2"/>
                <w:sz w:val="20"/>
              </w:rPr>
            </w:pPr>
            <w:r w:rsidRPr="00637460">
              <w:rPr>
                <w:color w:val="000000" w:themeColor="text1"/>
                <w:spacing w:val="-2"/>
                <w:sz w:val="20"/>
              </w:rPr>
              <w:t>Наименование раздела дисциплины</w:t>
            </w:r>
          </w:p>
        </w:tc>
        <w:tc>
          <w:tcPr>
            <w:tcW w:w="3671" w:type="pct"/>
          </w:tcPr>
          <w:p w:rsidR="00D07D73" w:rsidRPr="00637460" w:rsidRDefault="00D07D73" w:rsidP="00D07D73">
            <w:pPr>
              <w:widowControl/>
              <w:snapToGrid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Содержание раздела дисциплины</w:t>
            </w:r>
          </w:p>
        </w:tc>
      </w:tr>
      <w:tr w:rsidR="00D07D73" w:rsidRPr="00637460" w:rsidTr="004A57FA">
        <w:tc>
          <w:tcPr>
            <w:tcW w:w="265" w:type="pct"/>
          </w:tcPr>
          <w:p w:rsidR="00D07D73" w:rsidRPr="00637460" w:rsidRDefault="00D07D73" w:rsidP="00D07D73">
            <w:pPr>
              <w:widowControl/>
              <w:suppressAutoHyphens/>
              <w:snapToGrid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1064" w:type="pct"/>
          </w:tcPr>
          <w:p w:rsidR="00D07D73" w:rsidRPr="00637460" w:rsidRDefault="00D07D73" w:rsidP="00D07D73">
            <w:pPr>
              <w:widowControl/>
              <w:snapToGrid/>
              <w:spacing w:before="0" w:after="0"/>
              <w:contextualSpacing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Введение в теорию экономических информационных систем</w:t>
            </w:r>
          </w:p>
        </w:tc>
        <w:tc>
          <w:tcPr>
            <w:tcW w:w="3671" w:type="pct"/>
          </w:tcPr>
          <w:p w:rsidR="00D07D73" w:rsidRPr="00637460" w:rsidRDefault="00D07D73" w:rsidP="00D07D73">
            <w:pPr>
              <w:widowControl/>
              <w:snapToGrid/>
              <w:spacing w:before="0" w:after="0"/>
              <w:contextualSpacing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Задачи и функции информационных систем в экономике.</w:t>
            </w:r>
          </w:p>
          <w:p w:rsidR="00D07D73" w:rsidRPr="00637460" w:rsidRDefault="00D07D73" w:rsidP="00D07D73">
            <w:pPr>
              <w:widowControl/>
              <w:snapToGrid/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Основные понятия информационных технологий и систем. Информационные системы в управлении экономикой. Задачи экономических информационных систем.  Функции экономических информационных систем. </w:t>
            </w:r>
          </w:p>
          <w:p w:rsidR="00D07D73" w:rsidRPr="00637460" w:rsidRDefault="00D07D73" w:rsidP="00D07D73">
            <w:pPr>
              <w:widowControl/>
              <w:snapToGrid/>
              <w:spacing w:before="0" w:after="0"/>
              <w:contextualSpacing/>
              <w:jc w:val="both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Структура и функционирование информационной системы.</w:t>
            </w:r>
          </w:p>
          <w:p w:rsidR="00D07D73" w:rsidRPr="00637460" w:rsidRDefault="00D07D73" w:rsidP="00D07D73">
            <w:pPr>
              <w:widowControl/>
              <w:snapToGrid/>
              <w:spacing w:before="0" w:after="0"/>
              <w:contextualSpacing/>
              <w:jc w:val="both"/>
              <w:rPr>
                <w:b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 Структурная подсистема «Информационное</w:t>
            </w:r>
            <w:r w:rsidRPr="00637460">
              <w:rPr>
                <w:b/>
                <w:color w:val="000000" w:themeColor="text1"/>
                <w:sz w:val="20"/>
              </w:rPr>
              <w:t xml:space="preserve"> </w:t>
            </w:r>
            <w:r w:rsidRPr="00637460">
              <w:rPr>
                <w:color w:val="000000" w:themeColor="text1"/>
                <w:sz w:val="20"/>
              </w:rPr>
              <w:t>обеспечение».</w:t>
            </w:r>
            <w:r w:rsidRPr="00637460">
              <w:rPr>
                <w:b/>
                <w:color w:val="000000" w:themeColor="text1"/>
                <w:sz w:val="20"/>
              </w:rPr>
              <w:t xml:space="preserve"> </w:t>
            </w:r>
            <w:r w:rsidRPr="00637460">
              <w:rPr>
                <w:color w:val="000000" w:themeColor="text1"/>
                <w:sz w:val="20"/>
              </w:rPr>
              <w:t>Структурная подсистема «Техническое обеспечение».</w:t>
            </w:r>
            <w:r w:rsidRPr="00637460">
              <w:rPr>
                <w:b/>
                <w:color w:val="000000" w:themeColor="text1"/>
                <w:sz w:val="20"/>
              </w:rPr>
              <w:t xml:space="preserve"> </w:t>
            </w:r>
            <w:r w:rsidRPr="00637460">
              <w:rPr>
                <w:color w:val="000000" w:themeColor="text1"/>
                <w:sz w:val="20"/>
              </w:rPr>
              <w:t>Структурная подсистема «Программно-математического обеспечения». Структурная модель функционирования информационной системы</w:t>
            </w:r>
            <w:r w:rsidRPr="00637460">
              <w:rPr>
                <w:b/>
                <w:color w:val="000000" w:themeColor="text1"/>
                <w:sz w:val="20"/>
              </w:rPr>
              <w:t xml:space="preserve">. </w:t>
            </w:r>
            <w:r w:rsidRPr="00637460">
              <w:rPr>
                <w:color w:val="000000" w:themeColor="text1"/>
                <w:sz w:val="20"/>
              </w:rPr>
              <w:t>Архитектура информационных систем в экономике.</w:t>
            </w:r>
          </w:p>
        </w:tc>
      </w:tr>
      <w:tr w:rsidR="00D07D73" w:rsidRPr="00637460" w:rsidTr="004A57FA">
        <w:trPr>
          <w:trHeight w:val="422"/>
        </w:trPr>
        <w:tc>
          <w:tcPr>
            <w:tcW w:w="265" w:type="pct"/>
          </w:tcPr>
          <w:p w:rsidR="00D07D73" w:rsidRPr="00637460" w:rsidRDefault="00D07D73" w:rsidP="00D07D73">
            <w:pPr>
              <w:widowControl/>
              <w:suppressAutoHyphens/>
              <w:snapToGrid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1064" w:type="pct"/>
          </w:tcPr>
          <w:p w:rsidR="00D07D73" w:rsidRPr="00637460" w:rsidRDefault="00D07D73" w:rsidP="00D07D73">
            <w:pPr>
              <w:widowControl/>
              <w:snapToGrid/>
              <w:spacing w:before="0" w:after="0"/>
              <w:contextualSpacing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Информационно-коммуникационные технологии в экономической деятельности</w:t>
            </w:r>
          </w:p>
          <w:p w:rsidR="00D07D73" w:rsidRPr="00637460" w:rsidRDefault="00D07D73" w:rsidP="00D07D73">
            <w:pPr>
              <w:widowControl/>
              <w:snapToGrid/>
              <w:spacing w:before="0" w:after="0"/>
              <w:contextualSpacing/>
              <w:rPr>
                <w:color w:val="000000" w:themeColor="text1"/>
                <w:sz w:val="20"/>
              </w:rPr>
            </w:pPr>
          </w:p>
        </w:tc>
        <w:tc>
          <w:tcPr>
            <w:tcW w:w="3671" w:type="pct"/>
          </w:tcPr>
          <w:p w:rsidR="00D07D73" w:rsidRPr="00637460" w:rsidRDefault="00D07D73" w:rsidP="00D07D73">
            <w:pPr>
              <w:widowControl/>
              <w:snapToGrid/>
              <w:spacing w:before="0" w:after="0"/>
              <w:contextualSpacing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Технологии автоматизированная обработки </w:t>
            </w:r>
            <w:r w:rsidRPr="00637460">
              <w:rPr>
                <w:color w:val="000000" w:themeColor="text1"/>
                <w:sz w:val="20"/>
              </w:rPr>
              <w:t xml:space="preserve"> </w:t>
            </w:r>
            <w:r w:rsidRPr="00637460">
              <w:rPr>
                <w:b/>
                <w:color w:val="000000" w:themeColor="text1"/>
                <w:sz w:val="20"/>
              </w:rPr>
              <w:t xml:space="preserve">экономической информации. </w:t>
            </w:r>
          </w:p>
          <w:p w:rsidR="00D07D73" w:rsidRPr="00637460" w:rsidRDefault="00D07D73" w:rsidP="00D07D73">
            <w:pPr>
              <w:widowControl/>
              <w:snapToGrid/>
              <w:spacing w:before="0" w:after="0"/>
              <w:contextualSpacing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Основные понятия технологии автоматизированной обработки экономической информации. Методы и средства технологического контроля обработки экономической информации. Режимы автоматизированной обработки данных. Автоматизированное рабочее место экономиста.</w:t>
            </w:r>
          </w:p>
          <w:p w:rsidR="00D07D73" w:rsidRPr="00637460" w:rsidRDefault="00D07D73" w:rsidP="00D07D73">
            <w:pPr>
              <w:widowControl/>
              <w:snapToGrid/>
              <w:spacing w:before="0" w:after="0"/>
              <w:contextualSpacing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 Телекоммуникационные и информационные технологии.</w:t>
            </w:r>
          </w:p>
          <w:p w:rsidR="00D07D73" w:rsidRPr="00637460" w:rsidRDefault="00D07D73" w:rsidP="00D07D73">
            <w:pPr>
              <w:widowControl/>
              <w:snapToGrid/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Телекоммуникационные технологии АИС. Информационные технологии Интернета. Сетевые информационные технологии электронной коммерции. Интеллектуальные информационные технологии в экономической деятельности.</w:t>
            </w:r>
          </w:p>
        </w:tc>
      </w:tr>
      <w:tr w:rsidR="00D07D73" w:rsidRPr="00637460" w:rsidTr="004A57FA">
        <w:trPr>
          <w:trHeight w:val="422"/>
        </w:trPr>
        <w:tc>
          <w:tcPr>
            <w:tcW w:w="265" w:type="pct"/>
          </w:tcPr>
          <w:p w:rsidR="00D07D73" w:rsidRPr="00637460" w:rsidRDefault="00D07D73" w:rsidP="00D07D73">
            <w:pPr>
              <w:widowControl/>
              <w:suppressAutoHyphens/>
              <w:snapToGrid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3</w:t>
            </w:r>
          </w:p>
        </w:tc>
        <w:tc>
          <w:tcPr>
            <w:tcW w:w="1064" w:type="pct"/>
          </w:tcPr>
          <w:p w:rsidR="00D07D73" w:rsidRPr="00637460" w:rsidRDefault="00D07D73" w:rsidP="00D07D73">
            <w:pPr>
              <w:widowControl/>
              <w:suppressAutoHyphens/>
              <w:snapToGrid/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Основы создания экономических информационных систем </w:t>
            </w:r>
          </w:p>
        </w:tc>
        <w:tc>
          <w:tcPr>
            <w:tcW w:w="3671" w:type="pct"/>
          </w:tcPr>
          <w:p w:rsidR="00D07D73" w:rsidRPr="00637460" w:rsidRDefault="00D07D73" w:rsidP="00D07D73">
            <w:pPr>
              <w:widowControl/>
              <w:snapToGrid/>
              <w:spacing w:before="0" w:after="0"/>
              <w:contextualSpacing/>
              <w:jc w:val="both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Теоретические основы создания АИС.</w:t>
            </w:r>
          </w:p>
          <w:p w:rsidR="00D07D73" w:rsidRPr="00637460" w:rsidRDefault="00D07D73" w:rsidP="00D07D73">
            <w:pPr>
              <w:widowControl/>
              <w:snapToGrid/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Процессы и модели жизненного цикла АИС. Автоматизация проектирования АИС. Структурные методы построения моделей предприятий. Объектно-ориентированные методы построения моделей системы управления. Построение и внедрение АИС.</w:t>
            </w:r>
          </w:p>
          <w:p w:rsidR="00D07D73" w:rsidRPr="00637460" w:rsidRDefault="00D07D73" w:rsidP="00D07D73">
            <w:pPr>
              <w:widowControl/>
              <w:snapToGrid/>
              <w:spacing w:before="0" w:after="0"/>
              <w:contextualSpacing/>
              <w:jc w:val="both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Основные принципы построения информационных систем бухгалтерского учета</w:t>
            </w:r>
          </w:p>
          <w:p w:rsidR="00D07D73" w:rsidRPr="00637460" w:rsidRDefault="00D07D73" w:rsidP="00D07D73">
            <w:pPr>
              <w:widowControl/>
              <w:snapToGrid/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Принцип сбалансированности. Метод двойной записи и его использование при построении информационных систем бухгалтерского учета. Бухгалтерская запись как формализованный метод представления информации о совершенных хозяйственных операциях. Основные информационные объекты информационных бухгалтерских систем: операции и проводки, счета бухгалтерского учета, план счетов бухгалтерского учета, учетные регистры. Атрибуты бухгалтерского счета как информационного объекта.  Активы и обязательства их оценка и представление в бухгалтерском балансе. Моделирование процессов обобщения информации на счетах бухгалтерского учета</w:t>
            </w:r>
          </w:p>
          <w:p w:rsidR="00D07D73" w:rsidRPr="00637460" w:rsidRDefault="00D07D73" w:rsidP="00D07D73">
            <w:pPr>
              <w:keepNext/>
              <w:widowControl/>
              <w:snapToGrid/>
              <w:spacing w:before="0" w:after="0"/>
              <w:contextualSpacing/>
              <w:jc w:val="both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Формирование отчетности в информационных системах бухгалтерского учета</w:t>
            </w:r>
          </w:p>
          <w:p w:rsidR="00D07D73" w:rsidRPr="00637460" w:rsidRDefault="00D07D73" w:rsidP="00D07D73">
            <w:pPr>
              <w:widowControl/>
              <w:snapToGrid/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Понятие отчета в информационной системе бухгалтерского учета. Виды финансовой (бухгалтерской) и налоговой отчетности. Способы формирования отчетности в информационных системах бухгалтерского учета. Понятие стандартной и регламентированной отчетности.  </w:t>
            </w:r>
          </w:p>
          <w:p w:rsidR="00D07D73" w:rsidRPr="00637460" w:rsidRDefault="00D07D73" w:rsidP="00D07D73">
            <w:pPr>
              <w:widowControl/>
              <w:snapToGrid/>
              <w:spacing w:before="0" w:after="0"/>
              <w:contextualSpacing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Информационная безопасность АИС.</w:t>
            </w:r>
          </w:p>
          <w:p w:rsidR="00D07D73" w:rsidRPr="00637460" w:rsidRDefault="00D07D73" w:rsidP="00D07D73">
            <w:pPr>
              <w:widowControl/>
              <w:snapToGrid/>
              <w:spacing w:before="0" w:after="0"/>
              <w:contextualSpacing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Угрозы безопасности информации в АИС. Каналы утечки информации. Основные меры и способы защиты информации в автоматизированных информационных системах.</w:t>
            </w:r>
          </w:p>
        </w:tc>
      </w:tr>
      <w:tr w:rsidR="00D07D73" w:rsidRPr="00637460" w:rsidTr="004A57FA">
        <w:trPr>
          <w:trHeight w:val="422"/>
        </w:trPr>
        <w:tc>
          <w:tcPr>
            <w:tcW w:w="265" w:type="pct"/>
          </w:tcPr>
          <w:p w:rsidR="00D07D73" w:rsidRPr="00637460" w:rsidRDefault="00D07D73" w:rsidP="00D07D73">
            <w:pPr>
              <w:widowControl/>
              <w:suppressAutoHyphens/>
              <w:snapToGrid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1064" w:type="pct"/>
          </w:tcPr>
          <w:p w:rsidR="00D07D73" w:rsidRPr="00637460" w:rsidRDefault="00D07D73" w:rsidP="00D07D73">
            <w:pPr>
              <w:widowControl/>
              <w:suppressAutoHyphens/>
              <w:snapToGrid/>
              <w:spacing w:before="0" w:after="0"/>
              <w:contextualSpacing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Применение АИС в экономике</w:t>
            </w:r>
          </w:p>
        </w:tc>
        <w:tc>
          <w:tcPr>
            <w:tcW w:w="3671" w:type="pct"/>
          </w:tcPr>
          <w:p w:rsidR="00D07D73" w:rsidRPr="00637460" w:rsidRDefault="00D07D73" w:rsidP="00D07D73">
            <w:pPr>
              <w:widowControl/>
              <w:snapToGrid/>
              <w:spacing w:before="0" w:after="0"/>
              <w:contextualSpacing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АИС в экономике.</w:t>
            </w:r>
          </w:p>
          <w:p w:rsidR="00D07D73" w:rsidRPr="00637460" w:rsidRDefault="00D07D73" w:rsidP="00D07D73">
            <w:pPr>
              <w:widowControl/>
              <w:snapToGrid/>
              <w:spacing w:before="0" w:after="0"/>
              <w:contextualSpacing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Функциональная структура АИС предприятия. Информационные технологии в управлении предприятием.</w:t>
            </w:r>
            <w:r w:rsidRPr="00637460">
              <w:rPr>
                <w:color w:val="000000" w:themeColor="text1"/>
                <w:sz w:val="20"/>
              </w:rPr>
              <w:tab/>
              <w:t>Комплекс программ</w:t>
            </w:r>
            <w:r w:rsidRPr="00637460">
              <w:rPr>
                <w:b/>
                <w:color w:val="000000" w:themeColor="text1"/>
                <w:sz w:val="20"/>
              </w:rPr>
              <w:t xml:space="preserve"> </w:t>
            </w:r>
            <w:r w:rsidRPr="00637460">
              <w:rPr>
                <w:color w:val="000000" w:themeColor="text1"/>
                <w:sz w:val="20"/>
              </w:rPr>
              <w:t>«1C:Предприятие». АИС в области бухгалтерского учета. АИС в финансовой сфере.</w:t>
            </w:r>
          </w:p>
          <w:p w:rsidR="00D07D73" w:rsidRPr="00637460" w:rsidRDefault="00D07D73" w:rsidP="00D07D73">
            <w:pPr>
              <w:widowControl/>
              <w:snapToGrid/>
              <w:spacing w:before="0" w:after="0"/>
              <w:contextualSpacing/>
              <w:jc w:val="both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Организация учета прибыли и убытков в бухгалтерских информационных системах </w:t>
            </w:r>
          </w:p>
          <w:p w:rsidR="00D07D73" w:rsidRPr="00637460" w:rsidRDefault="00D07D73" w:rsidP="00D07D73">
            <w:pPr>
              <w:widowControl/>
              <w:snapToGrid/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Понятие финансового результата деятельности организации. Алгоритмы формирования финансового результата на счете учета продаж. Учет доходов и расходов по основной деятельности, учет прочих доходов и расходов. Счета учета прибыли и убытков, счета учета затрат. Способы отражения прибылей/убытков в информационной системе бухгалтерского учета. </w:t>
            </w:r>
          </w:p>
          <w:p w:rsidR="00D07D73" w:rsidRPr="00637460" w:rsidRDefault="00D07D73" w:rsidP="00D07D73">
            <w:pPr>
              <w:widowControl/>
              <w:snapToGrid/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Организация учета налога на добавленную стоимость (НДС) в </w:t>
            </w:r>
            <w:r w:rsidRPr="00637460">
              <w:rPr>
                <w:b/>
                <w:color w:val="000000" w:themeColor="text1"/>
                <w:sz w:val="20"/>
              </w:rPr>
              <w:lastRenderedPageBreak/>
              <w:t>бухгалтерской информационной системе</w:t>
            </w:r>
          </w:p>
          <w:p w:rsidR="00D07D73" w:rsidRPr="00637460" w:rsidRDefault="00D07D73" w:rsidP="00D07D73">
            <w:pPr>
              <w:widowControl/>
              <w:snapToGrid/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Механизм сбора налога на добавленную стоимость. Счета бухгалтерского учета, используемые для начисления  налога на добавленную стоимость. Операции по начислению и уплате налога на добавленную стоимость и их отражение в информационной системе бухгалтерского учета: учет НДС, предъявленного поставщиками; начисление НДС по операциям реализации; вычет НДС; восстановление НДС; перечисление НДС в бюджет. Особенности бухгалтерского учета НДС в Российской федерации. </w:t>
            </w:r>
          </w:p>
          <w:p w:rsidR="00D07D73" w:rsidRPr="00637460" w:rsidRDefault="00D07D73" w:rsidP="00D07D73">
            <w:pPr>
              <w:keepNext/>
              <w:widowControl/>
              <w:snapToGrid/>
              <w:spacing w:before="0" w:after="0"/>
              <w:contextualSpacing/>
              <w:jc w:val="both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Организация аналитического учета в информационных системах бухгалтерского учета</w:t>
            </w:r>
          </w:p>
          <w:p w:rsidR="00D07D73" w:rsidRPr="00637460" w:rsidRDefault="00D07D73" w:rsidP="00D07D73">
            <w:pPr>
              <w:widowControl/>
              <w:snapToGrid/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Понятие аналитического учета. Модели организации аналитического учета в бухгалтерских информационных системах: многоуровневый (иерархический) подход, многомерный (</w:t>
            </w:r>
            <w:proofErr w:type="spellStart"/>
            <w:r w:rsidRPr="00637460">
              <w:rPr>
                <w:color w:val="000000" w:themeColor="text1"/>
                <w:sz w:val="20"/>
              </w:rPr>
              <w:t>фасетный</w:t>
            </w:r>
            <w:proofErr w:type="spellEnd"/>
            <w:r w:rsidRPr="00637460">
              <w:rPr>
                <w:color w:val="000000" w:themeColor="text1"/>
                <w:sz w:val="20"/>
              </w:rPr>
              <w:t>) подход; смешанные модели. Объекты учета. Модель движения капитала, реализуемая в системе аналитического учета. Натуральный учет, расширение атрибутов счета и оснований бухгалтерской записи для реализации натурального учета в бухгалтерской информационной системе. Понятие аналитического счета, атрибуты аналитического счета как информационного объекта. Формирование свернутого и развернутого сальдо аналитических счетов.</w:t>
            </w:r>
          </w:p>
          <w:p w:rsidR="00D07D73" w:rsidRPr="00637460" w:rsidRDefault="00D07D73" w:rsidP="00D07D73">
            <w:pPr>
              <w:keepNext/>
              <w:widowControl/>
              <w:snapToGrid/>
              <w:spacing w:before="0" w:after="0"/>
              <w:contextualSpacing/>
              <w:jc w:val="both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Организация учета валютных операций в информационных системах бухгалтерского учета</w:t>
            </w:r>
          </w:p>
          <w:p w:rsidR="00D07D73" w:rsidRPr="00637460" w:rsidRDefault="00D07D73" w:rsidP="00D07D73">
            <w:pPr>
              <w:widowControl/>
              <w:snapToGrid/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Понятие операции в иностранной валюте, виды валютных операций. Расширение  атрибутов счета и оснований бухгалтерской записи для реализации учета валютных операций в бухгалтерской информационной системе. Понятие курсовой разницы. Алгоритмы расчета курсовых разниц на дату совершения операции и отчетную дату. Покупка иностранной валюты, продажа иностранной валюты и их отражение в информационной системе бухгалтерского учета. Учет активов и обязательств, стоимость которых выражена в иностранной валюте. Переоценка активов и обязательств, стоимость которых выражена в иностранной валюте.</w:t>
            </w:r>
          </w:p>
          <w:p w:rsidR="00D07D73" w:rsidRPr="00637460" w:rsidRDefault="00D07D73" w:rsidP="00D07D73">
            <w:pPr>
              <w:keepNext/>
              <w:widowControl/>
              <w:snapToGrid/>
              <w:spacing w:before="0" w:after="0"/>
              <w:contextualSpacing/>
              <w:jc w:val="both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Организация учета налога на прибыль в информационных системах бухгалтерского учета</w:t>
            </w:r>
          </w:p>
          <w:p w:rsidR="00D07D73" w:rsidRPr="00637460" w:rsidRDefault="00D07D73" w:rsidP="00D07D73">
            <w:pPr>
              <w:widowControl/>
              <w:snapToGrid/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Бухгалтерский и налоговый подходы к определению финансового результата и расчету налога на прибыль. Организация параллельного учета операций для целей бухгалтерского учета и налогообложения прибыли.  Расширение  атрибутов счета и оснований бухгалтерской записи для реализации учета операций для целей бухгалтерского учета, налогообложения прибыли, постоянных и временных разниц в бухгалтерской информационной системе. Учет расчетов по налогу на прибыль: определение постоянных налоговых активов и обязательств, изменений отложенных налоговых активов и обязательств.  </w:t>
            </w:r>
          </w:p>
          <w:p w:rsidR="00D07D73" w:rsidRPr="00637460" w:rsidRDefault="00D07D73" w:rsidP="00D07D73">
            <w:pPr>
              <w:keepNext/>
              <w:widowControl/>
              <w:snapToGrid/>
              <w:spacing w:before="0" w:after="0"/>
              <w:contextualSpacing/>
              <w:jc w:val="both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Организация учета основных средств и нематериальных активов в информационных системах бухгалтерского учета</w:t>
            </w:r>
          </w:p>
          <w:p w:rsidR="00D07D73" w:rsidRPr="00637460" w:rsidRDefault="00D07D73" w:rsidP="00D07D73">
            <w:pPr>
              <w:widowControl/>
              <w:snapToGrid/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Понятия: основное средство, нематериальный актив и амортизируемое имущество. Критерии отнесения объекта учета к основным средствам нематериальным активам и амортизируемому имуществу. Основные операции жизненного цикла основных средств и нематериальных активов, их отражение в информационной системе бухгалтерского учета. Понятие амортизации основных средств и нематериальных активов, методы амортизации и алгоритмы, реализующие эти методы. Причины возникновения разниц в бухгалтерской и налоговой оценках объектов основных средств и нематериальных активов. Организация </w:t>
            </w:r>
            <w:proofErr w:type="spellStart"/>
            <w:r w:rsidRPr="00637460">
              <w:rPr>
                <w:color w:val="000000" w:themeColor="text1"/>
                <w:sz w:val="20"/>
              </w:rPr>
              <w:t>пообъектного</w:t>
            </w:r>
            <w:proofErr w:type="spellEnd"/>
            <w:r w:rsidRPr="00637460">
              <w:rPr>
                <w:color w:val="000000" w:themeColor="text1"/>
                <w:sz w:val="20"/>
              </w:rPr>
              <w:t xml:space="preserve"> учета основных средств и нематериальных активов в бухгалтерской информационной системе. Особенности учета оборудования, требующего монтажа и наладки.</w:t>
            </w:r>
          </w:p>
          <w:p w:rsidR="00D07D73" w:rsidRPr="00637460" w:rsidRDefault="00D07D73" w:rsidP="00D07D73">
            <w:pPr>
              <w:keepNext/>
              <w:widowControl/>
              <w:snapToGrid/>
              <w:spacing w:before="0" w:after="0"/>
              <w:contextualSpacing/>
              <w:jc w:val="both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Организация учета товарно-материальных ценностей в информационных системах бухгалтерского учета</w:t>
            </w:r>
          </w:p>
          <w:p w:rsidR="00D07D73" w:rsidRPr="00637460" w:rsidRDefault="00D07D73" w:rsidP="00D07D73">
            <w:pPr>
              <w:widowControl/>
              <w:snapToGrid/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Классификация и виды товарно-материальных ценностей. Виды хозяйственных операций с товарно-материальными ценностями и их отражение в информационной системе бухгалтерского учета. Методы оценки товарно-материальных ценностей: по стоимости единицы запасов; по средней стоимости; по стоимости первых по времени приобретений (ФИФО); по </w:t>
            </w:r>
            <w:r w:rsidRPr="00637460">
              <w:rPr>
                <w:color w:val="000000" w:themeColor="text1"/>
                <w:sz w:val="20"/>
              </w:rPr>
              <w:lastRenderedPageBreak/>
              <w:t>стоимости последних по времени приобретений (ЛИФО). Причины возникновения разниц в бухгалтерской и налоговой оценках товарно-материальных ценностей.</w:t>
            </w:r>
          </w:p>
          <w:p w:rsidR="00D07D73" w:rsidRPr="00637460" w:rsidRDefault="00D07D73" w:rsidP="00D07D73">
            <w:pPr>
              <w:keepNext/>
              <w:widowControl/>
              <w:snapToGrid/>
              <w:spacing w:before="0" w:after="0"/>
              <w:contextualSpacing/>
              <w:jc w:val="both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Организация учета затрат на производство и выпуск готовой продукции в информационных системах бухгалтерского учета</w:t>
            </w:r>
          </w:p>
          <w:p w:rsidR="00D07D73" w:rsidRPr="00637460" w:rsidRDefault="00D07D73" w:rsidP="00D07D73">
            <w:pPr>
              <w:widowControl/>
              <w:snapToGrid/>
              <w:spacing w:before="0" w:after="0"/>
              <w:contextualSpacing/>
              <w:jc w:val="both"/>
              <w:rPr>
                <w:b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Классификация производственных затрат. Организация аналитического учета производственных затрат. </w:t>
            </w:r>
            <w:proofErr w:type="spellStart"/>
            <w:r w:rsidRPr="00637460">
              <w:rPr>
                <w:color w:val="000000" w:themeColor="text1"/>
                <w:sz w:val="20"/>
              </w:rPr>
              <w:t>Калькулирование</w:t>
            </w:r>
            <w:proofErr w:type="spellEnd"/>
            <w:r w:rsidRPr="00637460">
              <w:rPr>
                <w:color w:val="000000" w:themeColor="text1"/>
                <w:sz w:val="20"/>
              </w:rPr>
              <w:t xml:space="preserve"> себестоимости отдельных видов и всей товарной продукции. Особенности учета производственных затрат для целей налогообложения прибыли. Технология учета производственных затрат, начисление амортизации, начисление заработной платы и отчислений в социальные фонды, учет материальных затрат. Собирательно-распределительные счета. Алгоритмы закрытия собирательно-распределительных счетов в рамках процедуры закрытия отчетного периода.  Списание производственных затрат на выпуск готовой продукции. Реализация готовой продукции.</w:t>
            </w:r>
          </w:p>
        </w:tc>
      </w:tr>
    </w:tbl>
    <w:p w:rsidR="00D07D73" w:rsidRPr="00637460" w:rsidRDefault="00D07D73" w:rsidP="00D07D73">
      <w:pPr>
        <w:widowControl/>
        <w:snapToGrid/>
        <w:spacing w:before="0" w:after="0"/>
        <w:ind w:firstLine="708"/>
        <w:rPr>
          <w:b/>
          <w:color w:val="000000" w:themeColor="text1"/>
          <w:sz w:val="20"/>
        </w:rPr>
      </w:pPr>
    </w:p>
    <w:p w:rsidR="00D07D73" w:rsidRPr="00637460" w:rsidRDefault="00D07D73" w:rsidP="00D07D73">
      <w:pPr>
        <w:widowControl/>
        <w:tabs>
          <w:tab w:val="left" w:pos="851"/>
          <w:tab w:val="left" w:pos="1134"/>
        </w:tabs>
        <w:suppressAutoHyphens/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5.2 Занятия лекционного и семинарского типа</w:t>
      </w:r>
    </w:p>
    <w:p w:rsidR="00D07D73" w:rsidRPr="00637460" w:rsidRDefault="00D07D73" w:rsidP="00D07D73">
      <w:pPr>
        <w:widowControl/>
        <w:tabs>
          <w:tab w:val="left" w:pos="851"/>
          <w:tab w:val="left" w:pos="1134"/>
        </w:tabs>
        <w:snapToGrid/>
        <w:spacing w:before="0" w:after="0"/>
        <w:ind w:firstLine="72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5.2.1 Темы лекций</w:t>
      </w:r>
    </w:p>
    <w:p w:rsidR="00D07D73" w:rsidRPr="00637460" w:rsidRDefault="00D07D73" w:rsidP="00D07D73">
      <w:pPr>
        <w:widowControl/>
        <w:tabs>
          <w:tab w:val="left" w:pos="851"/>
          <w:tab w:val="left" w:pos="900"/>
          <w:tab w:val="left" w:pos="1080"/>
          <w:tab w:val="left" w:pos="1134"/>
        </w:tabs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1</w:t>
      </w:r>
      <w:r w:rsidRPr="00637460">
        <w:rPr>
          <w:b/>
          <w:bCs/>
          <w:iCs/>
          <w:color w:val="000000" w:themeColor="text1"/>
          <w:sz w:val="20"/>
        </w:rPr>
        <w:t xml:space="preserve"> </w:t>
      </w:r>
      <w:r w:rsidRPr="00637460">
        <w:rPr>
          <w:b/>
          <w:color w:val="000000" w:themeColor="text1"/>
          <w:sz w:val="20"/>
        </w:rPr>
        <w:t>Введение в теорию экономических информационных систем</w:t>
      </w:r>
    </w:p>
    <w:p w:rsidR="00D07D73" w:rsidRPr="00637460" w:rsidRDefault="00D07D73" w:rsidP="00D07D73">
      <w:pPr>
        <w:widowControl/>
        <w:numPr>
          <w:ilvl w:val="0"/>
          <w:numId w:val="21"/>
        </w:numPr>
        <w:tabs>
          <w:tab w:val="left" w:pos="993"/>
          <w:tab w:val="left" w:pos="1134"/>
        </w:tabs>
        <w:snapToGrid/>
        <w:spacing w:before="0" w:after="0"/>
        <w:ind w:left="0" w:firstLine="720"/>
        <w:contextualSpacing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Задачи и функции информационных систем в экономике.</w:t>
      </w:r>
    </w:p>
    <w:p w:rsidR="00D07D73" w:rsidRPr="00637460" w:rsidRDefault="00D07D73" w:rsidP="00D07D73">
      <w:pPr>
        <w:widowControl/>
        <w:tabs>
          <w:tab w:val="left" w:pos="993"/>
          <w:tab w:val="left" w:pos="1134"/>
        </w:tabs>
        <w:snapToGrid/>
        <w:spacing w:before="0" w:after="0"/>
        <w:ind w:firstLine="720"/>
        <w:contextualSpacing/>
        <w:rPr>
          <w:color w:val="000000" w:themeColor="text1"/>
          <w:sz w:val="20"/>
        </w:rPr>
      </w:pPr>
    </w:p>
    <w:p w:rsidR="00D07D73" w:rsidRPr="00637460" w:rsidRDefault="00D07D73" w:rsidP="00D07D73">
      <w:pPr>
        <w:widowControl/>
        <w:tabs>
          <w:tab w:val="left" w:pos="900"/>
          <w:tab w:val="left" w:pos="993"/>
          <w:tab w:val="left" w:pos="1134"/>
        </w:tabs>
        <w:snapToGrid/>
        <w:spacing w:before="0" w:after="0"/>
        <w:ind w:firstLine="720"/>
        <w:rPr>
          <w:b/>
          <w:color w:val="000000" w:themeColor="text1"/>
          <w:sz w:val="20"/>
        </w:rPr>
      </w:pPr>
      <w:r w:rsidRPr="00637460">
        <w:rPr>
          <w:b/>
          <w:bCs/>
          <w:iCs/>
          <w:color w:val="000000" w:themeColor="text1"/>
          <w:sz w:val="20"/>
        </w:rPr>
        <w:t xml:space="preserve">Раздел 2 </w:t>
      </w:r>
      <w:r w:rsidRPr="00637460">
        <w:rPr>
          <w:b/>
          <w:color w:val="000000" w:themeColor="text1"/>
          <w:sz w:val="20"/>
        </w:rPr>
        <w:t>Информационно-коммуникационные технологии в экономической деятельности</w:t>
      </w:r>
    </w:p>
    <w:p w:rsidR="00D07D73" w:rsidRPr="00637460" w:rsidRDefault="00D07D73" w:rsidP="00D07D73">
      <w:pPr>
        <w:widowControl/>
        <w:numPr>
          <w:ilvl w:val="0"/>
          <w:numId w:val="22"/>
        </w:numPr>
        <w:tabs>
          <w:tab w:val="left" w:pos="993"/>
          <w:tab w:val="left" w:pos="1134"/>
        </w:tabs>
        <w:snapToGrid/>
        <w:spacing w:before="0" w:after="0"/>
        <w:ind w:left="0" w:firstLine="720"/>
        <w:contextualSpacing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Технологии автоматизированная обработки  экономической информации. </w:t>
      </w:r>
    </w:p>
    <w:p w:rsidR="00D07D73" w:rsidRPr="00637460" w:rsidRDefault="00D07D73" w:rsidP="00D07D73">
      <w:pPr>
        <w:widowControl/>
        <w:numPr>
          <w:ilvl w:val="0"/>
          <w:numId w:val="22"/>
        </w:numPr>
        <w:tabs>
          <w:tab w:val="left" w:pos="993"/>
          <w:tab w:val="left" w:pos="1134"/>
        </w:tabs>
        <w:snapToGrid/>
        <w:spacing w:before="0" w:after="0"/>
        <w:ind w:left="0" w:firstLine="720"/>
        <w:contextualSpacing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Телекоммуникационные и информационные технологии.</w:t>
      </w:r>
    </w:p>
    <w:p w:rsidR="00D07D73" w:rsidRPr="00637460" w:rsidRDefault="00D07D73" w:rsidP="00D07D73">
      <w:pPr>
        <w:widowControl/>
        <w:tabs>
          <w:tab w:val="left" w:pos="900"/>
          <w:tab w:val="left" w:pos="993"/>
          <w:tab w:val="left" w:pos="1134"/>
        </w:tabs>
        <w:snapToGrid/>
        <w:spacing w:before="0" w:after="0"/>
        <w:ind w:firstLine="720"/>
        <w:rPr>
          <w:b/>
          <w:color w:val="000000" w:themeColor="text1"/>
          <w:sz w:val="20"/>
        </w:rPr>
      </w:pPr>
    </w:p>
    <w:p w:rsidR="00D07D73" w:rsidRPr="00637460" w:rsidRDefault="00D07D73" w:rsidP="00D07D73">
      <w:pPr>
        <w:widowControl/>
        <w:tabs>
          <w:tab w:val="left" w:pos="900"/>
          <w:tab w:val="left" w:pos="993"/>
          <w:tab w:val="left" w:pos="1080"/>
          <w:tab w:val="left" w:pos="1134"/>
        </w:tabs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  <w:r w:rsidRPr="00637460">
        <w:rPr>
          <w:b/>
          <w:bCs/>
          <w:iCs/>
          <w:color w:val="000000" w:themeColor="text1"/>
          <w:sz w:val="20"/>
        </w:rPr>
        <w:t xml:space="preserve">Раздел 3 </w:t>
      </w:r>
      <w:r w:rsidRPr="00637460">
        <w:rPr>
          <w:b/>
          <w:color w:val="000000" w:themeColor="text1"/>
          <w:sz w:val="20"/>
        </w:rPr>
        <w:t>Основы создания экономических информационных систем</w:t>
      </w:r>
    </w:p>
    <w:p w:rsidR="00D07D73" w:rsidRPr="00637460" w:rsidRDefault="00D07D73" w:rsidP="00D07D73">
      <w:pPr>
        <w:widowControl/>
        <w:numPr>
          <w:ilvl w:val="0"/>
          <w:numId w:val="23"/>
        </w:numPr>
        <w:tabs>
          <w:tab w:val="left" w:pos="993"/>
          <w:tab w:val="left" w:pos="1134"/>
        </w:tabs>
        <w:snapToGrid/>
        <w:spacing w:before="0" w:after="0"/>
        <w:ind w:left="0" w:firstLine="720"/>
        <w:contextualSpacing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Теоретические основы создания АИС. Формирование отчетности в информационных системах бухгалтерского учета</w:t>
      </w:r>
    </w:p>
    <w:p w:rsidR="00D07D73" w:rsidRPr="00637460" w:rsidRDefault="00D07D73" w:rsidP="00D07D73">
      <w:pPr>
        <w:tabs>
          <w:tab w:val="left" w:pos="851"/>
          <w:tab w:val="left" w:pos="993"/>
        </w:tabs>
        <w:spacing w:before="0" w:after="0"/>
        <w:ind w:firstLine="720"/>
        <w:jc w:val="both"/>
        <w:rPr>
          <w:b/>
          <w:bCs/>
          <w:color w:val="000000" w:themeColor="text1"/>
        </w:rPr>
      </w:pPr>
    </w:p>
    <w:p w:rsidR="00D07D73" w:rsidRPr="00637460" w:rsidRDefault="00D07D73" w:rsidP="00D07D73">
      <w:pPr>
        <w:widowControl/>
        <w:tabs>
          <w:tab w:val="left" w:pos="900"/>
          <w:tab w:val="left" w:pos="993"/>
          <w:tab w:val="left" w:pos="1080"/>
          <w:tab w:val="left" w:pos="1134"/>
        </w:tabs>
        <w:snapToGrid/>
        <w:spacing w:before="0" w:after="0"/>
        <w:ind w:firstLine="720"/>
        <w:jc w:val="both"/>
        <w:rPr>
          <w:b/>
          <w:bCs/>
          <w:iCs/>
          <w:color w:val="000000" w:themeColor="text1"/>
          <w:sz w:val="20"/>
        </w:rPr>
      </w:pPr>
      <w:r w:rsidRPr="00637460">
        <w:rPr>
          <w:b/>
          <w:bCs/>
          <w:iCs/>
          <w:color w:val="000000" w:themeColor="text1"/>
          <w:sz w:val="20"/>
        </w:rPr>
        <w:t>Раздел 4 Применение АИС в экономике</w:t>
      </w:r>
    </w:p>
    <w:p w:rsidR="00D07D73" w:rsidRPr="00637460" w:rsidRDefault="00D07D73" w:rsidP="00D07D73">
      <w:pPr>
        <w:keepNext/>
        <w:widowControl/>
        <w:numPr>
          <w:ilvl w:val="0"/>
          <w:numId w:val="24"/>
        </w:numPr>
        <w:tabs>
          <w:tab w:val="left" w:pos="993"/>
          <w:tab w:val="left" w:pos="1134"/>
        </w:tabs>
        <w:snapToGrid/>
        <w:spacing w:before="0" w:after="0"/>
        <w:ind w:left="0" w:firstLine="720"/>
        <w:contextualSpacing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АИС в области бухгалтерского учета</w:t>
      </w:r>
    </w:p>
    <w:p w:rsidR="00D07D73" w:rsidRPr="00637460" w:rsidRDefault="00D07D73" w:rsidP="00D07D73">
      <w:pPr>
        <w:keepNext/>
        <w:widowControl/>
        <w:numPr>
          <w:ilvl w:val="0"/>
          <w:numId w:val="24"/>
        </w:numPr>
        <w:tabs>
          <w:tab w:val="left" w:pos="993"/>
          <w:tab w:val="left" w:pos="1134"/>
        </w:tabs>
        <w:snapToGrid/>
        <w:spacing w:before="0" w:after="0"/>
        <w:ind w:left="0" w:firstLine="720"/>
        <w:contextualSpacing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Организация аналитического учета в информационных системах бухгалтерского учета</w:t>
      </w:r>
    </w:p>
    <w:p w:rsidR="00D07D73" w:rsidRPr="00637460" w:rsidRDefault="00D07D73" w:rsidP="00D07D73">
      <w:pPr>
        <w:widowControl/>
        <w:tabs>
          <w:tab w:val="left" w:pos="993"/>
          <w:tab w:val="left" w:pos="1134"/>
        </w:tabs>
        <w:snapToGrid/>
        <w:spacing w:before="0" w:after="0"/>
        <w:ind w:firstLine="720"/>
        <w:rPr>
          <w:b/>
          <w:color w:val="000000" w:themeColor="text1"/>
          <w:sz w:val="20"/>
        </w:rPr>
      </w:pPr>
    </w:p>
    <w:p w:rsidR="00D07D73" w:rsidRPr="00637460" w:rsidRDefault="00D07D73" w:rsidP="00D07D73">
      <w:pPr>
        <w:widowControl/>
        <w:tabs>
          <w:tab w:val="left" w:pos="993"/>
          <w:tab w:val="left" w:pos="1134"/>
        </w:tabs>
        <w:suppressAutoHyphens/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5.2.2 Вопросы для обсуждения на семинарах и практических занятиях</w:t>
      </w:r>
    </w:p>
    <w:p w:rsidR="00D07D73" w:rsidRPr="00637460" w:rsidRDefault="00D07D73" w:rsidP="00D07D73">
      <w:pPr>
        <w:widowControl/>
        <w:tabs>
          <w:tab w:val="left" w:pos="851"/>
          <w:tab w:val="left" w:pos="900"/>
          <w:tab w:val="left" w:pos="1080"/>
          <w:tab w:val="left" w:pos="1134"/>
        </w:tabs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1</w:t>
      </w:r>
      <w:r w:rsidRPr="00637460">
        <w:rPr>
          <w:b/>
          <w:bCs/>
          <w:iCs/>
          <w:color w:val="000000" w:themeColor="text1"/>
          <w:sz w:val="20"/>
        </w:rPr>
        <w:t xml:space="preserve"> </w:t>
      </w:r>
      <w:r w:rsidRPr="00637460">
        <w:rPr>
          <w:b/>
          <w:color w:val="000000" w:themeColor="text1"/>
          <w:sz w:val="20"/>
        </w:rPr>
        <w:t>Введение в теорию экономических информационных систем</w:t>
      </w:r>
    </w:p>
    <w:p w:rsidR="00D07D73" w:rsidRPr="00637460" w:rsidRDefault="00D07D73" w:rsidP="00D07D73">
      <w:pPr>
        <w:pStyle w:val="4f2"/>
        <w:numPr>
          <w:ilvl w:val="0"/>
          <w:numId w:val="25"/>
        </w:numPr>
        <w:tabs>
          <w:tab w:val="clear" w:pos="360"/>
          <w:tab w:val="left" w:pos="502"/>
          <w:tab w:val="left" w:pos="851"/>
          <w:tab w:val="left" w:pos="900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637460">
        <w:rPr>
          <w:rFonts w:ascii="Times New Roman" w:hAnsi="Times New Roman"/>
          <w:color w:val="000000" w:themeColor="text1"/>
          <w:sz w:val="20"/>
          <w:szCs w:val="20"/>
        </w:rPr>
        <w:t>Основные понятия информационных технологий и систем.</w:t>
      </w:r>
    </w:p>
    <w:p w:rsidR="00D07D73" w:rsidRPr="00637460" w:rsidRDefault="00D07D73" w:rsidP="00D07D73">
      <w:pPr>
        <w:pStyle w:val="4f2"/>
        <w:numPr>
          <w:ilvl w:val="0"/>
          <w:numId w:val="25"/>
        </w:numPr>
        <w:tabs>
          <w:tab w:val="clear" w:pos="360"/>
          <w:tab w:val="left" w:pos="502"/>
          <w:tab w:val="left" w:pos="851"/>
          <w:tab w:val="left" w:pos="900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637460">
        <w:rPr>
          <w:rFonts w:ascii="Times New Roman" w:hAnsi="Times New Roman"/>
          <w:color w:val="000000" w:themeColor="text1"/>
          <w:sz w:val="20"/>
          <w:szCs w:val="20"/>
        </w:rPr>
        <w:t xml:space="preserve">Информационные системы в управлении экономикой. </w:t>
      </w:r>
    </w:p>
    <w:p w:rsidR="00D07D73" w:rsidRPr="00637460" w:rsidRDefault="00D07D73" w:rsidP="00D07D73">
      <w:pPr>
        <w:pStyle w:val="4f2"/>
        <w:numPr>
          <w:ilvl w:val="0"/>
          <w:numId w:val="25"/>
        </w:numPr>
        <w:tabs>
          <w:tab w:val="clear" w:pos="360"/>
          <w:tab w:val="left" w:pos="502"/>
          <w:tab w:val="left" w:pos="851"/>
          <w:tab w:val="left" w:pos="90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637460">
        <w:rPr>
          <w:rFonts w:ascii="Times New Roman" w:hAnsi="Times New Roman"/>
          <w:color w:val="000000" w:themeColor="text1"/>
          <w:sz w:val="20"/>
          <w:szCs w:val="20"/>
        </w:rPr>
        <w:t xml:space="preserve">Задачи экономических информационных систем.  </w:t>
      </w:r>
    </w:p>
    <w:p w:rsidR="00D07D73" w:rsidRPr="00637460" w:rsidRDefault="00D07D73" w:rsidP="00D07D73">
      <w:pPr>
        <w:pStyle w:val="4f2"/>
        <w:numPr>
          <w:ilvl w:val="0"/>
          <w:numId w:val="25"/>
        </w:numPr>
        <w:tabs>
          <w:tab w:val="clear" w:pos="360"/>
          <w:tab w:val="left" w:pos="502"/>
          <w:tab w:val="left" w:pos="851"/>
          <w:tab w:val="left" w:pos="90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637460">
        <w:rPr>
          <w:rFonts w:ascii="Times New Roman" w:hAnsi="Times New Roman"/>
          <w:color w:val="000000" w:themeColor="text1"/>
          <w:sz w:val="20"/>
          <w:szCs w:val="20"/>
        </w:rPr>
        <w:t xml:space="preserve">Функции экономических информационных систем. </w:t>
      </w:r>
    </w:p>
    <w:p w:rsidR="00D07D73" w:rsidRPr="00637460" w:rsidRDefault="00D07D73" w:rsidP="00D07D73">
      <w:pPr>
        <w:pStyle w:val="4f2"/>
        <w:numPr>
          <w:ilvl w:val="0"/>
          <w:numId w:val="25"/>
        </w:numPr>
        <w:tabs>
          <w:tab w:val="clear" w:pos="360"/>
          <w:tab w:val="left" w:pos="502"/>
          <w:tab w:val="left" w:pos="851"/>
          <w:tab w:val="left" w:pos="90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color w:val="000000" w:themeColor="text1"/>
          <w:sz w:val="20"/>
          <w:szCs w:val="20"/>
        </w:rPr>
      </w:pPr>
      <w:r w:rsidRPr="00637460">
        <w:rPr>
          <w:rFonts w:ascii="Times New Roman" w:hAnsi="Times New Roman"/>
          <w:color w:val="000000" w:themeColor="text1"/>
          <w:sz w:val="20"/>
          <w:szCs w:val="20"/>
        </w:rPr>
        <w:t>Структурная подсистема «Информационное</w:t>
      </w:r>
      <w:r w:rsidRPr="00637460">
        <w:rPr>
          <w:rFonts w:ascii="Times New Roman" w:hAnsi="Times New Roman"/>
          <w:b/>
          <w:color w:val="000000" w:themeColor="text1"/>
          <w:sz w:val="20"/>
          <w:szCs w:val="20"/>
        </w:rPr>
        <w:t xml:space="preserve"> </w:t>
      </w:r>
      <w:r w:rsidRPr="00637460">
        <w:rPr>
          <w:rFonts w:ascii="Times New Roman" w:hAnsi="Times New Roman"/>
          <w:color w:val="000000" w:themeColor="text1"/>
          <w:sz w:val="20"/>
          <w:szCs w:val="20"/>
        </w:rPr>
        <w:t>обеспечение».</w:t>
      </w:r>
      <w:r w:rsidRPr="00637460">
        <w:rPr>
          <w:rFonts w:ascii="Times New Roman" w:hAnsi="Times New Roman"/>
          <w:b/>
          <w:color w:val="000000" w:themeColor="text1"/>
          <w:sz w:val="20"/>
          <w:szCs w:val="20"/>
        </w:rPr>
        <w:t xml:space="preserve"> </w:t>
      </w:r>
    </w:p>
    <w:p w:rsidR="00D07D73" w:rsidRPr="00637460" w:rsidRDefault="00D07D73" w:rsidP="00D07D73">
      <w:pPr>
        <w:pStyle w:val="4f2"/>
        <w:numPr>
          <w:ilvl w:val="0"/>
          <w:numId w:val="25"/>
        </w:numPr>
        <w:tabs>
          <w:tab w:val="clear" w:pos="360"/>
          <w:tab w:val="left" w:pos="502"/>
          <w:tab w:val="left" w:pos="851"/>
          <w:tab w:val="left" w:pos="90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color w:val="000000" w:themeColor="text1"/>
          <w:sz w:val="20"/>
          <w:szCs w:val="20"/>
        </w:rPr>
      </w:pPr>
      <w:r w:rsidRPr="00637460">
        <w:rPr>
          <w:rFonts w:ascii="Times New Roman" w:hAnsi="Times New Roman"/>
          <w:color w:val="000000" w:themeColor="text1"/>
          <w:sz w:val="20"/>
          <w:szCs w:val="20"/>
        </w:rPr>
        <w:t>Структурная подсистема «Техническое обеспечение».</w:t>
      </w:r>
      <w:r w:rsidRPr="00637460">
        <w:rPr>
          <w:rFonts w:ascii="Times New Roman" w:hAnsi="Times New Roman"/>
          <w:b/>
          <w:color w:val="000000" w:themeColor="text1"/>
          <w:sz w:val="20"/>
          <w:szCs w:val="20"/>
        </w:rPr>
        <w:t xml:space="preserve"> </w:t>
      </w:r>
    </w:p>
    <w:p w:rsidR="00D07D73" w:rsidRPr="00637460" w:rsidRDefault="00D07D73" w:rsidP="00D07D73">
      <w:pPr>
        <w:pStyle w:val="4f2"/>
        <w:numPr>
          <w:ilvl w:val="0"/>
          <w:numId w:val="25"/>
        </w:numPr>
        <w:tabs>
          <w:tab w:val="clear" w:pos="360"/>
          <w:tab w:val="left" w:pos="502"/>
          <w:tab w:val="left" w:pos="851"/>
          <w:tab w:val="left" w:pos="90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color w:val="000000" w:themeColor="text1"/>
          <w:sz w:val="20"/>
          <w:szCs w:val="20"/>
        </w:rPr>
      </w:pPr>
      <w:r w:rsidRPr="00637460">
        <w:rPr>
          <w:rFonts w:ascii="Times New Roman" w:hAnsi="Times New Roman"/>
          <w:color w:val="000000" w:themeColor="text1"/>
          <w:sz w:val="20"/>
          <w:szCs w:val="20"/>
        </w:rPr>
        <w:t xml:space="preserve">Структурная подсистема «Программно-математического обеспечения». </w:t>
      </w:r>
    </w:p>
    <w:p w:rsidR="00D07D73" w:rsidRPr="00637460" w:rsidRDefault="00D07D73" w:rsidP="00D07D73">
      <w:pPr>
        <w:pStyle w:val="4f2"/>
        <w:numPr>
          <w:ilvl w:val="0"/>
          <w:numId w:val="25"/>
        </w:numPr>
        <w:tabs>
          <w:tab w:val="clear" w:pos="360"/>
          <w:tab w:val="left" w:pos="502"/>
          <w:tab w:val="left" w:pos="851"/>
          <w:tab w:val="left" w:pos="90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color w:val="000000" w:themeColor="text1"/>
          <w:sz w:val="20"/>
          <w:szCs w:val="20"/>
        </w:rPr>
      </w:pPr>
      <w:r w:rsidRPr="00637460">
        <w:rPr>
          <w:rFonts w:ascii="Times New Roman" w:hAnsi="Times New Roman"/>
          <w:color w:val="000000" w:themeColor="text1"/>
          <w:sz w:val="20"/>
          <w:szCs w:val="20"/>
        </w:rPr>
        <w:t>Структурная модель функционирования информационной системы</w:t>
      </w:r>
      <w:r w:rsidRPr="00637460">
        <w:rPr>
          <w:rFonts w:ascii="Times New Roman" w:hAnsi="Times New Roman"/>
          <w:b/>
          <w:color w:val="000000" w:themeColor="text1"/>
          <w:sz w:val="20"/>
          <w:szCs w:val="20"/>
        </w:rPr>
        <w:t xml:space="preserve">. </w:t>
      </w:r>
    </w:p>
    <w:p w:rsidR="00D07D73" w:rsidRPr="00637460" w:rsidRDefault="00D07D73" w:rsidP="00D07D73">
      <w:pPr>
        <w:pStyle w:val="4f2"/>
        <w:numPr>
          <w:ilvl w:val="0"/>
          <w:numId w:val="25"/>
        </w:numPr>
        <w:tabs>
          <w:tab w:val="clear" w:pos="360"/>
          <w:tab w:val="left" w:pos="502"/>
          <w:tab w:val="left" w:pos="851"/>
          <w:tab w:val="left" w:pos="90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color w:val="000000" w:themeColor="text1"/>
          <w:sz w:val="20"/>
          <w:szCs w:val="20"/>
        </w:rPr>
      </w:pPr>
      <w:r w:rsidRPr="00637460">
        <w:rPr>
          <w:rFonts w:ascii="Times New Roman" w:hAnsi="Times New Roman"/>
          <w:color w:val="000000" w:themeColor="text1"/>
          <w:sz w:val="20"/>
          <w:szCs w:val="20"/>
        </w:rPr>
        <w:t>Архитектура информационных систем в экономике.</w:t>
      </w:r>
    </w:p>
    <w:p w:rsidR="00D07D73" w:rsidRPr="00637460" w:rsidRDefault="00D07D73" w:rsidP="00D07D73">
      <w:pPr>
        <w:pStyle w:val="4f2"/>
        <w:tabs>
          <w:tab w:val="left" w:pos="851"/>
          <w:tab w:val="left" w:pos="900"/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color w:val="000000" w:themeColor="text1"/>
          <w:sz w:val="20"/>
          <w:szCs w:val="20"/>
        </w:rPr>
      </w:pPr>
    </w:p>
    <w:p w:rsidR="00D07D73" w:rsidRPr="00637460" w:rsidRDefault="00D07D73" w:rsidP="00D07D73">
      <w:pPr>
        <w:widowControl/>
        <w:tabs>
          <w:tab w:val="left" w:pos="900"/>
        </w:tabs>
        <w:snapToGrid/>
        <w:spacing w:before="0" w:after="0"/>
        <w:ind w:firstLine="709"/>
        <w:rPr>
          <w:b/>
          <w:color w:val="000000" w:themeColor="text1"/>
          <w:sz w:val="20"/>
        </w:rPr>
      </w:pPr>
      <w:r w:rsidRPr="00637460">
        <w:rPr>
          <w:b/>
          <w:bCs/>
          <w:iCs/>
          <w:color w:val="000000" w:themeColor="text1"/>
          <w:sz w:val="20"/>
        </w:rPr>
        <w:t xml:space="preserve">Раздел 2 </w:t>
      </w:r>
      <w:r w:rsidRPr="00637460">
        <w:rPr>
          <w:b/>
          <w:color w:val="000000" w:themeColor="text1"/>
          <w:sz w:val="20"/>
        </w:rPr>
        <w:t>Информационно-коммуникационные технологии в экономической деятельности</w:t>
      </w:r>
    </w:p>
    <w:p w:rsidR="00D07D73" w:rsidRPr="00637460" w:rsidRDefault="00D07D73" w:rsidP="00D07D73">
      <w:pPr>
        <w:pStyle w:val="4f2"/>
        <w:tabs>
          <w:tab w:val="left" w:pos="900"/>
        </w:tabs>
        <w:spacing w:after="0" w:line="240" w:lineRule="auto"/>
        <w:ind w:left="0" w:firstLine="709"/>
        <w:rPr>
          <w:rFonts w:ascii="Times New Roman" w:hAnsi="Times New Roman"/>
          <w:color w:val="000000" w:themeColor="text1"/>
          <w:sz w:val="20"/>
          <w:szCs w:val="20"/>
        </w:rPr>
      </w:pPr>
      <w:r w:rsidRPr="00637460">
        <w:rPr>
          <w:rFonts w:ascii="Times New Roman" w:hAnsi="Times New Roman"/>
          <w:color w:val="000000" w:themeColor="text1"/>
          <w:sz w:val="20"/>
          <w:szCs w:val="20"/>
        </w:rPr>
        <w:t xml:space="preserve">1. Основные понятия технологии автоматизированной обработки экономической информации. </w:t>
      </w:r>
    </w:p>
    <w:p w:rsidR="00D07D73" w:rsidRPr="00637460" w:rsidRDefault="00D07D73" w:rsidP="00D07D73">
      <w:pPr>
        <w:pStyle w:val="4f2"/>
        <w:tabs>
          <w:tab w:val="left" w:pos="900"/>
        </w:tabs>
        <w:spacing w:after="0" w:line="240" w:lineRule="auto"/>
        <w:ind w:left="0" w:firstLine="709"/>
        <w:rPr>
          <w:rFonts w:ascii="Times New Roman" w:hAnsi="Times New Roman"/>
          <w:color w:val="000000" w:themeColor="text1"/>
          <w:sz w:val="20"/>
          <w:szCs w:val="20"/>
        </w:rPr>
      </w:pPr>
      <w:r w:rsidRPr="00637460">
        <w:rPr>
          <w:rFonts w:ascii="Times New Roman" w:hAnsi="Times New Roman"/>
          <w:color w:val="000000" w:themeColor="text1"/>
          <w:sz w:val="20"/>
          <w:szCs w:val="20"/>
        </w:rPr>
        <w:t xml:space="preserve">2. Методы и средства технологического контроля обработки экономической информации. </w:t>
      </w:r>
    </w:p>
    <w:p w:rsidR="00D07D73" w:rsidRPr="00637460" w:rsidRDefault="00D07D73" w:rsidP="00D07D73">
      <w:pPr>
        <w:pStyle w:val="4f2"/>
        <w:tabs>
          <w:tab w:val="left" w:pos="900"/>
        </w:tabs>
        <w:spacing w:after="0" w:line="240" w:lineRule="auto"/>
        <w:ind w:left="0" w:firstLine="709"/>
        <w:rPr>
          <w:rFonts w:ascii="Times New Roman" w:hAnsi="Times New Roman"/>
          <w:color w:val="000000" w:themeColor="text1"/>
          <w:sz w:val="20"/>
          <w:szCs w:val="20"/>
        </w:rPr>
      </w:pPr>
      <w:r w:rsidRPr="00637460">
        <w:rPr>
          <w:rFonts w:ascii="Times New Roman" w:hAnsi="Times New Roman"/>
          <w:color w:val="000000" w:themeColor="text1"/>
          <w:sz w:val="20"/>
          <w:szCs w:val="20"/>
        </w:rPr>
        <w:t xml:space="preserve">3. Режимы автоматизированной обработки данных. </w:t>
      </w:r>
    </w:p>
    <w:p w:rsidR="00D07D73" w:rsidRPr="00637460" w:rsidRDefault="00D07D73" w:rsidP="00D07D73">
      <w:pPr>
        <w:pStyle w:val="4f2"/>
        <w:tabs>
          <w:tab w:val="left" w:pos="900"/>
        </w:tabs>
        <w:spacing w:after="0" w:line="240" w:lineRule="auto"/>
        <w:ind w:left="0" w:firstLine="709"/>
        <w:rPr>
          <w:rFonts w:ascii="Times New Roman" w:hAnsi="Times New Roman"/>
          <w:color w:val="000000" w:themeColor="text1"/>
          <w:sz w:val="20"/>
          <w:szCs w:val="20"/>
        </w:rPr>
      </w:pPr>
      <w:r w:rsidRPr="00637460">
        <w:rPr>
          <w:rFonts w:ascii="Times New Roman" w:hAnsi="Times New Roman"/>
          <w:color w:val="000000" w:themeColor="text1"/>
          <w:sz w:val="20"/>
          <w:szCs w:val="20"/>
        </w:rPr>
        <w:t>4. Автоматизированное рабочее место экономиста.</w:t>
      </w:r>
    </w:p>
    <w:p w:rsidR="00D07D73" w:rsidRPr="00637460" w:rsidRDefault="00D07D73" w:rsidP="00D07D73">
      <w:pPr>
        <w:pStyle w:val="4f2"/>
        <w:tabs>
          <w:tab w:val="left" w:pos="900"/>
        </w:tabs>
        <w:spacing w:after="0" w:line="240" w:lineRule="auto"/>
        <w:ind w:left="0" w:firstLine="709"/>
        <w:rPr>
          <w:rFonts w:ascii="Times New Roman" w:hAnsi="Times New Roman"/>
          <w:color w:val="000000" w:themeColor="text1"/>
          <w:sz w:val="20"/>
          <w:szCs w:val="20"/>
        </w:rPr>
      </w:pPr>
      <w:r w:rsidRPr="00637460">
        <w:rPr>
          <w:rFonts w:ascii="Times New Roman" w:hAnsi="Times New Roman"/>
          <w:color w:val="000000" w:themeColor="text1"/>
          <w:sz w:val="20"/>
          <w:szCs w:val="20"/>
        </w:rPr>
        <w:t>5. Телекоммуникационные технологии АИС.</w:t>
      </w:r>
    </w:p>
    <w:p w:rsidR="00D07D73" w:rsidRPr="00637460" w:rsidRDefault="00D07D73" w:rsidP="00D07D73">
      <w:pPr>
        <w:pStyle w:val="4f2"/>
        <w:tabs>
          <w:tab w:val="left" w:pos="900"/>
        </w:tabs>
        <w:spacing w:after="0" w:line="240" w:lineRule="auto"/>
        <w:ind w:left="0" w:firstLine="709"/>
        <w:rPr>
          <w:rFonts w:ascii="Times New Roman" w:hAnsi="Times New Roman"/>
          <w:color w:val="000000" w:themeColor="text1"/>
          <w:sz w:val="20"/>
          <w:szCs w:val="20"/>
        </w:rPr>
      </w:pPr>
      <w:r w:rsidRPr="00637460">
        <w:rPr>
          <w:rFonts w:ascii="Times New Roman" w:hAnsi="Times New Roman"/>
          <w:color w:val="000000" w:themeColor="text1"/>
          <w:sz w:val="20"/>
          <w:szCs w:val="20"/>
        </w:rPr>
        <w:t>6. Информационные технологии Интернета.</w:t>
      </w:r>
    </w:p>
    <w:p w:rsidR="00D07D73" w:rsidRPr="00637460" w:rsidRDefault="00D07D73" w:rsidP="00D07D73">
      <w:pPr>
        <w:pStyle w:val="4f2"/>
        <w:tabs>
          <w:tab w:val="left" w:pos="900"/>
        </w:tabs>
        <w:spacing w:after="0" w:line="240" w:lineRule="auto"/>
        <w:ind w:left="0" w:firstLine="709"/>
        <w:rPr>
          <w:rFonts w:ascii="Times New Roman" w:hAnsi="Times New Roman"/>
          <w:color w:val="000000" w:themeColor="text1"/>
          <w:sz w:val="20"/>
          <w:szCs w:val="20"/>
        </w:rPr>
      </w:pPr>
      <w:r w:rsidRPr="00637460">
        <w:rPr>
          <w:rFonts w:ascii="Times New Roman" w:hAnsi="Times New Roman"/>
          <w:color w:val="000000" w:themeColor="text1"/>
          <w:sz w:val="20"/>
          <w:szCs w:val="20"/>
        </w:rPr>
        <w:t>7. Сетевые информационные технологии электронной коммерции.</w:t>
      </w:r>
    </w:p>
    <w:p w:rsidR="00D07D73" w:rsidRPr="00637460" w:rsidRDefault="00D07D73" w:rsidP="00D07D73">
      <w:pPr>
        <w:pStyle w:val="4f2"/>
        <w:tabs>
          <w:tab w:val="left" w:pos="900"/>
        </w:tabs>
        <w:spacing w:after="0" w:line="240" w:lineRule="auto"/>
        <w:ind w:left="0" w:firstLine="709"/>
        <w:rPr>
          <w:rFonts w:ascii="Times New Roman" w:hAnsi="Times New Roman"/>
          <w:color w:val="000000" w:themeColor="text1"/>
          <w:sz w:val="20"/>
          <w:szCs w:val="20"/>
        </w:rPr>
      </w:pPr>
      <w:r w:rsidRPr="00637460">
        <w:rPr>
          <w:rFonts w:ascii="Times New Roman" w:hAnsi="Times New Roman"/>
          <w:color w:val="000000" w:themeColor="text1"/>
          <w:sz w:val="20"/>
          <w:szCs w:val="20"/>
        </w:rPr>
        <w:t>8. Интеллектуальные информационные технологии в экономической деятельности.</w:t>
      </w:r>
    </w:p>
    <w:p w:rsidR="00D07D73" w:rsidRPr="00637460" w:rsidRDefault="00D07D73" w:rsidP="00D07D73">
      <w:pPr>
        <w:widowControl/>
        <w:tabs>
          <w:tab w:val="left" w:pos="90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</w:p>
    <w:p w:rsidR="00D07D73" w:rsidRPr="00637460" w:rsidRDefault="00D07D73" w:rsidP="00D07D73">
      <w:pPr>
        <w:widowControl/>
        <w:tabs>
          <w:tab w:val="left" w:pos="900"/>
          <w:tab w:val="left" w:pos="993"/>
          <w:tab w:val="left" w:pos="1080"/>
          <w:tab w:val="left" w:pos="1134"/>
        </w:tabs>
        <w:snapToGrid/>
        <w:spacing w:before="0" w:after="0"/>
        <w:ind w:left="708"/>
        <w:jc w:val="both"/>
        <w:rPr>
          <w:b/>
          <w:color w:val="000000" w:themeColor="text1"/>
          <w:sz w:val="20"/>
        </w:rPr>
      </w:pPr>
      <w:r w:rsidRPr="00637460">
        <w:rPr>
          <w:b/>
          <w:bCs/>
          <w:iCs/>
          <w:color w:val="000000" w:themeColor="text1"/>
          <w:sz w:val="20"/>
        </w:rPr>
        <w:t xml:space="preserve">Раздел 3 </w:t>
      </w:r>
      <w:r w:rsidRPr="00637460">
        <w:rPr>
          <w:b/>
          <w:color w:val="000000" w:themeColor="text1"/>
          <w:sz w:val="20"/>
        </w:rPr>
        <w:t>Основы создания экономических информационных систем</w:t>
      </w:r>
    </w:p>
    <w:p w:rsidR="00D07D73" w:rsidRPr="00637460" w:rsidRDefault="00D07D73" w:rsidP="00D07D73">
      <w:pPr>
        <w:pStyle w:val="4f2"/>
        <w:numPr>
          <w:ilvl w:val="0"/>
          <w:numId w:val="2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637460">
        <w:rPr>
          <w:rFonts w:ascii="Times New Roman" w:hAnsi="Times New Roman"/>
          <w:color w:val="000000" w:themeColor="text1"/>
          <w:sz w:val="20"/>
          <w:szCs w:val="20"/>
        </w:rPr>
        <w:t xml:space="preserve">Процессы и модели жизненного цикла АИС. </w:t>
      </w:r>
    </w:p>
    <w:p w:rsidR="00D07D73" w:rsidRPr="00637460" w:rsidRDefault="00D07D73" w:rsidP="00D07D73">
      <w:pPr>
        <w:pStyle w:val="4f2"/>
        <w:numPr>
          <w:ilvl w:val="0"/>
          <w:numId w:val="2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637460">
        <w:rPr>
          <w:rFonts w:ascii="Times New Roman" w:hAnsi="Times New Roman"/>
          <w:color w:val="000000" w:themeColor="text1"/>
          <w:sz w:val="20"/>
          <w:szCs w:val="20"/>
        </w:rPr>
        <w:t xml:space="preserve">Автоматизация проектирования АИС. </w:t>
      </w:r>
    </w:p>
    <w:p w:rsidR="00D07D73" w:rsidRPr="00637460" w:rsidRDefault="00D07D73" w:rsidP="00D07D73">
      <w:pPr>
        <w:pStyle w:val="4f2"/>
        <w:numPr>
          <w:ilvl w:val="0"/>
          <w:numId w:val="2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637460">
        <w:rPr>
          <w:rFonts w:ascii="Times New Roman" w:hAnsi="Times New Roman"/>
          <w:color w:val="000000" w:themeColor="text1"/>
          <w:sz w:val="20"/>
          <w:szCs w:val="20"/>
        </w:rPr>
        <w:t xml:space="preserve">Структурные методы построения моделей предприятий. </w:t>
      </w:r>
    </w:p>
    <w:p w:rsidR="00D07D73" w:rsidRPr="00637460" w:rsidRDefault="00D07D73" w:rsidP="00D07D73">
      <w:pPr>
        <w:pStyle w:val="4f2"/>
        <w:numPr>
          <w:ilvl w:val="0"/>
          <w:numId w:val="2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637460">
        <w:rPr>
          <w:rFonts w:ascii="Times New Roman" w:hAnsi="Times New Roman"/>
          <w:color w:val="000000" w:themeColor="text1"/>
          <w:sz w:val="20"/>
          <w:szCs w:val="20"/>
        </w:rPr>
        <w:t xml:space="preserve">Объектно-ориентированные методы построения моделей системы управления. </w:t>
      </w:r>
    </w:p>
    <w:p w:rsidR="00D07D73" w:rsidRPr="00637460" w:rsidRDefault="00D07D73" w:rsidP="00D07D73">
      <w:pPr>
        <w:pStyle w:val="4f2"/>
        <w:numPr>
          <w:ilvl w:val="0"/>
          <w:numId w:val="2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637460">
        <w:rPr>
          <w:rFonts w:ascii="Times New Roman" w:hAnsi="Times New Roman"/>
          <w:color w:val="000000" w:themeColor="text1"/>
          <w:sz w:val="20"/>
          <w:szCs w:val="20"/>
        </w:rPr>
        <w:t>Построение и внедрение АИС.</w:t>
      </w:r>
    </w:p>
    <w:p w:rsidR="00D07D73" w:rsidRPr="00637460" w:rsidRDefault="00D07D73" w:rsidP="00D07D73">
      <w:pPr>
        <w:pStyle w:val="4f2"/>
        <w:numPr>
          <w:ilvl w:val="0"/>
          <w:numId w:val="26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color w:val="000000" w:themeColor="text1"/>
          <w:sz w:val="20"/>
          <w:szCs w:val="20"/>
        </w:rPr>
      </w:pPr>
      <w:r w:rsidRPr="00637460">
        <w:rPr>
          <w:rFonts w:ascii="Times New Roman" w:hAnsi="Times New Roman"/>
          <w:color w:val="000000" w:themeColor="text1"/>
          <w:sz w:val="20"/>
          <w:szCs w:val="20"/>
        </w:rPr>
        <w:lastRenderedPageBreak/>
        <w:t xml:space="preserve">Функциональная структура АИС предприятия. </w:t>
      </w:r>
    </w:p>
    <w:p w:rsidR="00D07D73" w:rsidRPr="00637460" w:rsidRDefault="00D07D73" w:rsidP="00D07D73">
      <w:pPr>
        <w:widowControl/>
        <w:numPr>
          <w:ilvl w:val="0"/>
          <w:numId w:val="26"/>
        </w:numPr>
        <w:tabs>
          <w:tab w:val="left" w:pos="1080"/>
          <w:tab w:val="left" w:pos="1134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Угрозы безопасности информации в АИС. Каналы утечки информации</w:t>
      </w:r>
    </w:p>
    <w:p w:rsidR="00D07D73" w:rsidRPr="00637460" w:rsidRDefault="00D07D73" w:rsidP="00D07D73">
      <w:pPr>
        <w:pStyle w:val="4f2"/>
        <w:numPr>
          <w:ilvl w:val="0"/>
          <w:numId w:val="26"/>
        </w:numPr>
        <w:tabs>
          <w:tab w:val="left" w:pos="108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color w:val="000000" w:themeColor="text1"/>
          <w:sz w:val="20"/>
          <w:szCs w:val="20"/>
        </w:rPr>
      </w:pPr>
      <w:r w:rsidRPr="00637460">
        <w:rPr>
          <w:rFonts w:ascii="Times New Roman" w:hAnsi="Times New Roman"/>
          <w:color w:val="000000" w:themeColor="text1"/>
          <w:sz w:val="20"/>
          <w:szCs w:val="20"/>
        </w:rPr>
        <w:t>Основные меры и способы защиты информации в автоматизированных информационных системах.</w:t>
      </w:r>
    </w:p>
    <w:p w:rsidR="00D07D73" w:rsidRPr="00637460" w:rsidRDefault="00D07D73" w:rsidP="00D07D73">
      <w:pPr>
        <w:pStyle w:val="4f2"/>
        <w:numPr>
          <w:ilvl w:val="0"/>
          <w:numId w:val="26"/>
        </w:numPr>
        <w:tabs>
          <w:tab w:val="left" w:pos="108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color w:val="000000" w:themeColor="text1"/>
          <w:sz w:val="20"/>
          <w:szCs w:val="20"/>
        </w:rPr>
      </w:pPr>
      <w:r w:rsidRPr="00637460">
        <w:rPr>
          <w:rFonts w:ascii="Times New Roman" w:hAnsi="Times New Roman"/>
          <w:color w:val="000000" w:themeColor="text1"/>
          <w:sz w:val="20"/>
          <w:szCs w:val="20"/>
        </w:rPr>
        <w:t>Основные принципы бухгалтерского учета – сбалансированность, двойная запись</w:t>
      </w:r>
    </w:p>
    <w:p w:rsidR="00D07D73" w:rsidRPr="00637460" w:rsidRDefault="00D07D73" w:rsidP="00D07D73">
      <w:pPr>
        <w:tabs>
          <w:tab w:val="left" w:pos="851"/>
          <w:tab w:val="left" w:pos="993"/>
          <w:tab w:val="left" w:pos="1134"/>
        </w:tabs>
        <w:spacing w:before="0" w:after="0"/>
        <w:ind w:firstLine="720"/>
        <w:jc w:val="both"/>
        <w:rPr>
          <w:b/>
          <w:bCs/>
          <w:color w:val="000000" w:themeColor="text1"/>
        </w:rPr>
      </w:pPr>
    </w:p>
    <w:p w:rsidR="00D07D73" w:rsidRPr="00637460" w:rsidRDefault="00D07D73" w:rsidP="00D07D73">
      <w:pPr>
        <w:widowControl/>
        <w:tabs>
          <w:tab w:val="left" w:pos="993"/>
          <w:tab w:val="left" w:pos="1080"/>
          <w:tab w:val="left" w:pos="1134"/>
        </w:tabs>
        <w:snapToGrid/>
        <w:spacing w:before="0" w:after="0"/>
        <w:ind w:firstLine="720"/>
        <w:jc w:val="both"/>
        <w:rPr>
          <w:b/>
          <w:bCs/>
          <w:iCs/>
          <w:color w:val="000000" w:themeColor="text1"/>
          <w:sz w:val="20"/>
        </w:rPr>
      </w:pPr>
      <w:r w:rsidRPr="00637460">
        <w:rPr>
          <w:b/>
          <w:bCs/>
          <w:iCs/>
          <w:color w:val="000000" w:themeColor="text1"/>
          <w:sz w:val="20"/>
        </w:rPr>
        <w:t>Раздел 4 Применение АИС в экономике</w:t>
      </w:r>
    </w:p>
    <w:p w:rsidR="00D07D73" w:rsidRPr="00637460" w:rsidRDefault="00D07D73" w:rsidP="00D07D73">
      <w:pPr>
        <w:pStyle w:val="4f2"/>
        <w:numPr>
          <w:ilvl w:val="0"/>
          <w:numId w:val="27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color w:val="000000" w:themeColor="text1"/>
          <w:sz w:val="20"/>
          <w:szCs w:val="20"/>
        </w:rPr>
      </w:pPr>
      <w:r w:rsidRPr="00637460">
        <w:rPr>
          <w:rFonts w:ascii="Times New Roman" w:hAnsi="Times New Roman"/>
          <w:color w:val="000000" w:themeColor="text1"/>
          <w:sz w:val="20"/>
          <w:szCs w:val="20"/>
        </w:rPr>
        <w:t>Информационные технологии в управлении предприятием.</w:t>
      </w:r>
      <w:r w:rsidRPr="00637460">
        <w:rPr>
          <w:rFonts w:ascii="Times New Roman" w:hAnsi="Times New Roman"/>
          <w:color w:val="000000" w:themeColor="text1"/>
          <w:sz w:val="20"/>
          <w:szCs w:val="20"/>
        </w:rPr>
        <w:tab/>
      </w:r>
    </w:p>
    <w:p w:rsidR="00D07D73" w:rsidRPr="00637460" w:rsidRDefault="00D07D73" w:rsidP="00D07D73">
      <w:pPr>
        <w:pStyle w:val="4f2"/>
        <w:numPr>
          <w:ilvl w:val="0"/>
          <w:numId w:val="27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color w:val="000000" w:themeColor="text1"/>
          <w:sz w:val="20"/>
          <w:szCs w:val="20"/>
        </w:rPr>
      </w:pPr>
      <w:r w:rsidRPr="00637460">
        <w:rPr>
          <w:rFonts w:ascii="Times New Roman" w:hAnsi="Times New Roman"/>
          <w:color w:val="000000" w:themeColor="text1"/>
          <w:sz w:val="20"/>
          <w:szCs w:val="20"/>
        </w:rPr>
        <w:t>Комплекс программ</w:t>
      </w:r>
      <w:r w:rsidRPr="00637460">
        <w:rPr>
          <w:rFonts w:ascii="Times New Roman" w:hAnsi="Times New Roman"/>
          <w:b/>
          <w:color w:val="000000" w:themeColor="text1"/>
          <w:sz w:val="20"/>
          <w:szCs w:val="20"/>
        </w:rPr>
        <w:t xml:space="preserve"> </w:t>
      </w:r>
      <w:r w:rsidRPr="00637460">
        <w:rPr>
          <w:rFonts w:ascii="Times New Roman" w:hAnsi="Times New Roman"/>
          <w:color w:val="000000" w:themeColor="text1"/>
          <w:sz w:val="20"/>
          <w:szCs w:val="20"/>
        </w:rPr>
        <w:t>«1C:Предприятие».</w:t>
      </w:r>
    </w:p>
    <w:p w:rsidR="00D07D73" w:rsidRPr="00637460" w:rsidRDefault="00D07D73" w:rsidP="00D07D73">
      <w:pPr>
        <w:pStyle w:val="4f2"/>
        <w:numPr>
          <w:ilvl w:val="0"/>
          <w:numId w:val="27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color w:val="000000" w:themeColor="text1"/>
          <w:sz w:val="20"/>
          <w:szCs w:val="20"/>
        </w:rPr>
      </w:pPr>
      <w:r w:rsidRPr="00637460">
        <w:rPr>
          <w:rFonts w:ascii="Times New Roman" w:hAnsi="Times New Roman"/>
          <w:color w:val="000000" w:themeColor="text1"/>
          <w:sz w:val="20"/>
          <w:szCs w:val="20"/>
        </w:rPr>
        <w:t xml:space="preserve">АИС в области бухгалтерского учета. </w:t>
      </w:r>
    </w:p>
    <w:p w:rsidR="00D07D73" w:rsidRPr="00637460" w:rsidRDefault="00D07D73" w:rsidP="00D07D73">
      <w:pPr>
        <w:pStyle w:val="4f2"/>
        <w:numPr>
          <w:ilvl w:val="0"/>
          <w:numId w:val="27"/>
        </w:numPr>
        <w:tabs>
          <w:tab w:val="left" w:pos="108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color w:val="000000" w:themeColor="text1"/>
          <w:sz w:val="20"/>
          <w:szCs w:val="20"/>
        </w:rPr>
      </w:pPr>
      <w:r w:rsidRPr="00637460">
        <w:rPr>
          <w:rFonts w:ascii="Times New Roman" w:hAnsi="Times New Roman"/>
          <w:color w:val="000000" w:themeColor="text1"/>
          <w:sz w:val="20"/>
          <w:szCs w:val="20"/>
        </w:rPr>
        <w:t>АИС в финансовой сфере.</w:t>
      </w:r>
    </w:p>
    <w:p w:rsidR="00D07D73" w:rsidRPr="00637460" w:rsidRDefault="00D07D73" w:rsidP="00D07D73">
      <w:pPr>
        <w:pStyle w:val="4f2"/>
        <w:numPr>
          <w:ilvl w:val="0"/>
          <w:numId w:val="27"/>
        </w:numPr>
        <w:tabs>
          <w:tab w:val="left" w:pos="108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color w:val="000000" w:themeColor="text1"/>
          <w:sz w:val="20"/>
          <w:szCs w:val="20"/>
        </w:rPr>
      </w:pPr>
      <w:r w:rsidRPr="00637460">
        <w:rPr>
          <w:rFonts w:ascii="Times New Roman" w:hAnsi="Times New Roman"/>
          <w:color w:val="000000" w:themeColor="text1"/>
          <w:sz w:val="20"/>
          <w:szCs w:val="20"/>
        </w:rPr>
        <w:t>Формирование и учет финансового результата деятельности организации</w:t>
      </w:r>
    </w:p>
    <w:p w:rsidR="00D07D73" w:rsidRPr="00637460" w:rsidRDefault="00D07D73" w:rsidP="00D07D73">
      <w:pPr>
        <w:pStyle w:val="4f2"/>
        <w:numPr>
          <w:ilvl w:val="0"/>
          <w:numId w:val="27"/>
        </w:numPr>
        <w:tabs>
          <w:tab w:val="left" w:pos="108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color w:val="000000" w:themeColor="text1"/>
          <w:sz w:val="20"/>
          <w:szCs w:val="20"/>
        </w:rPr>
      </w:pPr>
      <w:r w:rsidRPr="00637460">
        <w:rPr>
          <w:rFonts w:ascii="Times New Roman" w:hAnsi="Times New Roman"/>
          <w:color w:val="000000" w:themeColor="text1"/>
          <w:sz w:val="20"/>
          <w:szCs w:val="20"/>
        </w:rPr>
        <w:t>Порядок отражения операций по учету НДС в информационных системах бухгалтерского учета</w:t>
      </w:r>
    </w:p>
    <w:p w:rsidR="00D07D73" w:rsidRPr="00637460" w:rsidRDefault="00D07D73" w:rsidP="00D07D73">
      <w:pPr>
        <w:pStyle w:val="4f2"/>
        <w:numPr>
          <w:ilvl w:val="0"/>
          <w:numId w:val="27"/>
        </w:numPr>
        <w:tabs>
          <w:tab w:val="left" w:pos="108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color w:val="000000" w:themeColor="text1"/>
          <w:sz w:val="20"/>
          <w:szCs w:val="20"/>
        </w:rPr>
      </w:pPr>
      <w:r w:rsidRPr="00637460">
        <w:rPr>
          <w:rFonts w:ascii="Times New Roman" w:hAnsi="Times New Roman"/>
          <w:color w:val="000000" w:themeColor="text1"/>
          <w:sz w:val="20"/>
          <w:szCs w:val="20"/>
        </w:rPr>
        <w:t xml:space="preserve">Модели организации аналитического учета в бухгалтерских информационных системах </w:t>
      </w:r>
    </w:p>
    <w:p w:rsidR="00D07D73" w:rsidRPr="00637460" w:rsidRDefault="00D07D73" w:rsidP="00D07D73">
      <w:pPr>
        <w:pStyle w:val="4f2"/>
        <w:numPr>
          <w:ilvl w:val="0"/>
          <w:numId w:val="27"/>
        </w:numPr>
        <w:tabs>
          <w:tab w:val="left" w:pos="108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color w:val="000000" w:themeColor="text1"/>
          <w:sz w:val="20"/>
          <w:szCs w:val="20"/>
        </w:rPr>
      </w:pPr>
      <w:r w:rsidRPr="00637460">
        <w:rPr>
          <w:rFonts w:ascii="Times New Roman" w:hAnsi="Times New Roman"/>
          <w:color w:val="000000" w:themeColor="text1"/>
          <w:sz w:val="20"/>
          <w:szCs w:val="20"/>
        </w:rPr>
        <w:t>Виды валютных операций и особенности организации их учета в информационных системах бухгалтерского учета. Покупка иностранной валюты, продажа иностранной валюты и их отражение в информационной системе бухгалтерского учета. Расчеты с поставщиками и покупателями в иностранной валюте. Приобретение товара за иностранную валюту.</w:t>
      </w:r>
    </w:p>
    <w:p w:rsidR="00D07D73" w:rsidRPr="00637460" w:rsidRDefault="00D07D73" w:rsidP="00D07D73">
      <w:pPr>
        <w:pStyle w:val="4f2"/>
        <w:numPr>
          <w:ilvl w:val="0"/>
          <w:numId w:val="27"/>
        </w:numPr>
        <w:tabs>
          <w:tab w:val="left" w:pos="108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color w:val="000000" w:themeColor="text1"/>
          <w:sz w:val="20"/>
          <w:szCs w:val="20"/>
        </w:rPr>
      </w:pPr>
      <w:r w:rsidRPr="00637460">
        <w:rPr>
          <w:rFonts w:ascii="Times New Roman" w:hAnsi="Times New Roman"/>
          <w:color w:val="000000" w:themeColor="text1"/>
          <w:sz w:val="20"/>
          <w:szCs w:val="20"/>
        </w:rPr>
        <w:t xml:space="preserve">Организация параллельного учета операций для целей бухгалтерского учета и налогообложения прибыли. </w:t>
      </w:r>
    </w:p>
    <w:p w:rsidR="00D07D73" w:rsidRPr="00637460" w:rsidRDefault="00D07D73" w:rsidP="00D07D73">
      <w:pPr>
        <w:pStyle w:val="4f2"/>
        <w:numPr>
          <w:ilvl w:val="0"/>
          <w:numId w:val="27"/>
        </w:numPr>
        <w:tabs>
          <w:tab w:val="left" w:pos="108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color w:val="000000" w:themeColor="text1"/>
          <w:sz w:val="20"/>
          <w:szCs w:val="20"/>
        </w:rPr>
      </w:pPr>
      <w:r w:rsidRPr="00637460">
        <w:rPr>
          <w:rFonts w:ascii="Times New Roman" w:hAnsi="Times New Roman"/>
          <w:color w:val="000000" w:themeColor="text1"/>
          <w:sz w:val="20"/>
          <w:szCs w:val="20"/>
        </w:rPr>
        <w:t>Формирование первоначальной стоимости Объектов ОС и НМА.</w:t>
      </w:r>
    </w:p>
    <w:p w:rsidR="00D07D73" w:rsidRPr="00637460" w:rsidRDefault="00D07D73" w:rsidP="00D07D73">
      <w:pPr>
        <w:pStyle w:val="4f2"/>
        <w:numPr>
          <w:ilvl w:val="0"/>
          <w:numId w:val="27"/>
        </w:numPr>
        <w:tabs>
          <w:tab w:val="left" w:pos="108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color w:val="000000" w:themeColor="text1"/>
          <w:sz w:val="20"/>
          <w:szCs w:val="20"/>
        </w:rPr>
      </w:pPr>
      <w:r w:rsidRPr="00637460">
        <w:rPr>
          <w:rFonts w:ascii="Times New Roman" w:hAnsi="Times New Roman"/>
          <w:color w:val="000000" w:themeColor="text1"/>
          <w:sz w:val="20"/>
          <w:szCs w:val="20"/>
        </w:rPr>
        <w:t>Принятие к бухгалтерскому и налоговому учету объектов ОС и НМА. Амортизация ОС и НМА.</w:t>
      </w:r>
    </w:p>
    <w:p w:rsidR="00D07D73" w:rsidRPr="00637460" w:rsidRDefault="00D07D73" w:rsidP="00D07D73">
      <w:pPr>
        <w:pStyle w:val="4f2"/>
        <w:numPr>
          <w:ilvl w:val="0"/>
          <w:numId w:val="27"/>
        </w:numPr>
        <w:tabs>
          <w:tab w:val="left" w:pos="108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color w:val="000000" w:themeColor="text1"/>
          <w:sz w:val="20"/>
          <w:szCs w:val="20"/>
        </w:rPr>
      </w:pPr>
      <w:r w:rsidRPr="00637460">
        <w:rPr>
          <w:rFonts w:ascii="Times New Roman" w:hAnsi="Times New Roman"/>
          <w:color w:val="000000" w:themeColor="text1"/>
          <w:sz w:val="20"/>
          <w:szCs w:val="20"/>
        </w:rPr>
        <w:t>Учет поступления товарно-материальных ценностей и дополнительных расходов, связанных с их приобретением.</w:t>
      </w:r>
    </w:p>
    <w:p w:rsidR="00D07D73" w:rsidRPr="00637460" w:rsidRDefault="00D07D73" w:rsidP="00D07D73">
      <w:pPr>
        <w:pStyle w:val="4f2"/>
        <w:numPr>
          <w:ilvl w:val="0"/>
          <w:numId w:val="27"/>
        </w:numPr>
        <w:tabs>
          <w:tab w:val="left" w:pos="108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color w:val="000000" w:themeColor="text1"/>
          <w:sz w:val="20"/>
          <w:szCs w:val="20"/>
        </w:rPr>
      </w:pPr>
      <w:r w:rsidRPr="00637460">
        <w:rPr>
          <w:rFonts w:ascii="Times New Roman" w:hAnsi="Times New Roman"/>
          <w:color w:val="000000" w:themeColor="text1"/>
          <w:sz w:val="20"/>
          <w:szCs w:val="20"/>
        </w:rPr>
        <w:t xml:space="preserve">Организация учета производственных затрат в течение отчетного периода </w:t>
      </w:r>
    </w:p>
    <w:p w:rsidR="00D07D73" w:rsidRPr="00637460" w:rsidRDefault="00D07D73" w:rsidP="00D07D73">
      <w:pPr>
        <w:pStyle w:val="4f2"/>
        <w:numPr>
          <w:ilvl w:val="0"/>
          <w:numId w:val="27"/>
        </w:numPr>
        <w:tabs>
          <w:tab w:val="left" w:pos="108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color w:val="000000" w:themeColor="text1"/>
          <w:sz w:val="20"/>
          <w:szCs w:val="20"/>
        </w:rPr>
      </w:pPr>
      <w:r w:rsidRPr="00637460">
        <w:rPr>
          <w:rFonts w:ascii="Times New Roman" w:hAnsi="Times New Roman"/>
          <w:color w:val="000000" w:themeColor="text1"/>
          <w:sz w:val="20"/>
          <w:szCs w:val="20"/>
        </w:rPr>
        <w:t>Выпуск и реализация готовой продукции.</w:t>
      </w:r>
    </w:p>
    <w:p w:rsidR="00D07D73" w:rsidRPr="00637460" w:rsidRDefault="00D07D73" w:rsidP="00D07D73">
      <w:pPr>
        <w:pStyle w:val="4f2"/>
        <w:numPr>
          <w:ilvl w:val="0"/>
          <w:numId w:val="27"/>
        </w:numPr>
        <w:tabs>
          <w:tab w:val="left" w:pos="108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color w:val="000000" w:themeColor="text1"/>
          <w:sz w:val="20"/>
          <w:szCs w:val="20"/>
        </w:rPr>
      </w:pPr>
      <w:r w:rsidRPr="00637460">
        <w:rPr>
          <w:rFonts w:ascii="Times New Roman" w:hAnsi="Times New Roman"/>
          <w:color w:val="000000" w:themeColor="text1"/>
          <w:sz w:val="20"/>
          <w:szCs w:val="20"/>
        </w:rPr>
        <w:t xml:space="preserve">Операции завершения отчетного периода, формирование и учет итоговых показателей отчетного периода. </w:t>
      </w:r>
    </w:p>
    <w:p w:rsidR="00D07D73" w:rsidRPr="00637460" w:rsidRDefault="00D07D73" w:rsidP="00D07D73">
      <w:pPr>
        <w:pStyle w:val="4f2"/>
        <w:numPr>
          <w:ilvl w:val="0"/>
          <w:numId w:val="27"/>
        </w:numPr>
        <w:tabs>
          <w:tab w:val="left" w:pos="108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color w:val="000000" w:themeColor="text1"/>
          <w:sz w:val="20"/>
          <w:szCs w:val="20"/>
        </w:rPr>
      </w:pPr>
      <w:r w:rsidRPr="00637460">
        <w:rPr>
          <w:rFonts w:ascii="Times New Roman" w:hAnsi="Times New Roman"/>
          <w:color w:val="000000" w:themeColor="text1"/>
          <w:sz w:val="20"/>
          <w:szCs w:val="20"/>
        </w:rPr>
        <w:t xml:space="preserve">Формирование финансовой (бухгалтерской) и налоговой отчетности за отчетный период. </w:t>
      </w:r>
    </w:p>
    <w:p w:rsidR="00D07D73" w:rsidRPr="00637460" w:rsidRDefault="00D07D73" w:rsidP="00D07D73">
      <w:pPr>
        <w:widowControl/>
        <w:snapToGrid/>
        <w:spacing w:before="0" w:after="0"/>
        <w:ind w:firstLine="708"/>
        <w:rPr>
          <w:b/>
          <w:color w:val="000000" w:themeColor="text1"/>
          <w:sz w:val="20"/>
        </w:rPr>
      </w:pPr>
    </w:p>
    <w:p w:rsidR="00D07D73" w:rsidRPr="00637460" w:rsidRDefault="00D07D73" w:rsidP="00D07D73">
      <w:pPr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5.3 Определение соотношения объема занятий, проведенное путем непосредственного взаимодействия педагогического работника с обучающимися по </w:t>
      </w:r>
      <w:r w:rsidR="00DC388B">
        <w:rPr>
          <w:b/>
          <w:color w:val="000000" w:themeColor="text1"/>
          <w:sz w:val="20"/>
        </w:rPr>
        <w:t xml:space="preserve">очной, </w:t>
      </w:r>
      <w:r w:rsidRPr="00637460">
        <w:rPr>
          <w:b/>
          <w:color w:val="000000" w:themeColor="text1"/>
          <w:sz w:val="20"/>
        </w:rPr>
        <w:t>очно-заочной форме</w:t>
      </w:r>
    </w:p>
    <w:p w:rsidR="00D07D73" w:rsidRPr="00637460" w:rsidRDefault="00D07D73" w:rsidP="00D07D73">
      <w:pPr>
        <w:spacing w:before="0" w:after="0"/>
        <w:ind w:firstLine="680"/>
        <w:rPr>
          <w:b/>
          <w:color w:val="000000" w:themeColor="text1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0"/>
        <w:gridCol w:w="2816"/>
        <w:gridCol w:w="2558"/>
        <w:gridCol w:w="1015"/>
        <w:gridCol w:w="1525"/>
      </w:tblGrid>
      <w:tr w:rsidR="00D07D73" w:rsidRPr="00637460" w:rsidTr="004A57FA">
        <w:trPr>
          <w:trHeight w:val="190"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73" w:rsidRPr="00637460" w:rsidRDefault="00D07D73" w:rsidP="00D07D73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Виды контактной</w:t>
            </w:r>
          </w:p>
          <w:p w:rsidR="00D07D73" w:rsidRPr="00637460" w:rsidRDefault="00D07D73" w:rsidP="00D07D73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работы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73" w:rsidRPr="00637460" w:rsidRDefault="00D07D73" w:rsidP="00D07D73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Образовательные технологии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73" w:rsidRPr="00637460" w:rsidRDefault="00D07D73" w:rsidP="00D07D73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Контактная работа </w:t>
            </w:r>
          </w:p>
          <w:p w:rsidR="00D07D73" w:rsidRPr="00637460" w:rsidRDefault="00D07D73" w:rsidP="00D07D73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</w:tr>
      <w:tr w:rsidR="00D07D73" w:rsidRPr="00637460" w:rsidTr="004A57FA">
        <w:trPr>
          <w:trHeight w:val="577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73" w:rsidRPr="00637460" w:rsidRDefault="00D07D73" w:rsidP="00D07D73">
            <w:pPr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73" w:rsidRPr="00637460" w:rsidRDefault="00D07D73" w:rsidP="00D07D73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Объем занятий, проводимых путем непосредственного взаимодействия педагогического работника с обучающимися (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73" w:rsidRPr="00637460" w:rsidRDefault="00D07D73" w:rsidP="00D07D73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Объем занятий с применением электронного обучения, дистанционных образовательных технологий (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)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73" w:rsidRPr="00637460" w:rsidRDefault="00D07D73" w:rsidP="00D07D7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(всего 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.)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73" w:rsidRPr="00637460" w:rsidRDefault="00D07D73" w:rsidP="00D07D73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 том числе в форме практической подготовки</w:t>
            </w:r>
          </w:p>
          <w:p w:rsidR="00D07D73" w:rsidRPr="00637460" w:rsidRDefault="00D07D73" w:rsidP="00D07D7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( 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.)</w:t>
            </w:r>
          </w:p>
        </w:tc>
      </w:tr>
      <w:tr w:rsidR="00D07D73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73" w:rsidRPr="00637460" w:rsidRDefault="00D07D73" w:rsidP="00D07D73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Лекционного типа (лекции)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73" w:rsidRPr="00637460" w:rsidRDefault="00D07D73" w:rsidP="00D07D7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73" w:rsidRPr="00637460" w:rsidRDefault="00D07D73" w:rsidP="00D07D73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73" w:rsidRPr="00637460" w:rsidRDefault="00D07D73" w:rsidP="00D07D73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73" w:rsidRPr="00637460" w:rsidRDefault="00D07D73" w:rsidP="00D07D73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D07D73" w:rsidRPr="00637460" w:rsidTr="004A57FA">
        <w:trPr>
          <w:trHeight w:val="33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73" w:rsidRPr="00637460" w:rsidRDefault="00D07D73" w:rsidP="00D07D73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D07D73" w:rsidRPr="00637460" w:rsidRDefault="00D07D73" w:rsidP="00D07D73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(семинар)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73" w:rsidRPr="00637460" w:rsidRDefault="00D07D73" w:rsidP="00D07D7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73" w:rsidRPr="00637460" w:rsidRDefault="00D07D73" w:rsidP="00D07D7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73" w:rsidRPr="00637460" w:rsidRDefault="00D07D73" w:rsidP="00D07D7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73" w:rsidRPr="00637460" w:rsidRDefault="00D07D73" w:rsidP="00D07D7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D07D73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73" w:rsidRPr="00637460" w:rsidRDefault="00D07D73" w:rsidP="00D07D73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D07D73" w:rsidRPr="00637460" w:rsidRDefault="00D07D73" w:rsidP="00D07D73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(практические занятия)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73" w:rsidRPr="00637460" w:rsidRDefault="00D07D73" w:rsidP="00D07D7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73" w:rsidRPr="00637460" w:rsidRDefault="00D07D73" w:rsidP="00D07D7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12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73" w:rsidRPr="00637460" w:rsidRDefault="00D07D73" w:rsidP="00D07D73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73" w:rsidRPr="00637460" w:rsidRDefault="00D07D73" w:rsidP="00D07D73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D07D73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73" w:rsidRPr="00637460" w:rsidRDefault="00D07D73" w:rsidP="00D07D73">
            <w:pPr>
              <w:spacing w:before="0" w:after="0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 xml:space="preserve">в том числе в форме практической подготовки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73" w:rsidRPr="00637460" w:rsidRDefault="00D07D73" w:rsidP="00D07D73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73" w:rsidRPr="00637460" w:rsidRDefault="00D07D73" w:rsidP="00D07D7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73" w:rsidRPr="00637460" w:rsidRDefault="00D07D73" w:rsidP="00D07D7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73" w:rsidRPr="00637460" w:rsidRDefault="00D07D73" w:rsidP="00D07D7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</w:t>
            </w:r>
          </w:p>
        </w:tc>
      </w:tr>
      <w:tr w:rsidR="00D07D73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73" w:rsidRPr="00637460" w:rsidRDefault="00D07D73" w:rsidP="00D07D73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D07D73" w:rsidRPr="00637460" w:rsidRDefault="00D07D73" w:rsidP="00D07D73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(курсовое проектирование (работа))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73" w:rsidRPr="00637460" w:rsidRDefault="00D07D73" w:rsidP="00D07D7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73" w:rsidRPr="00637460" w:rsidRDefault="00D07D73" w:rsidP="00D07D7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73" w:rsidRPr="00637460" w:rsidRDefault="00D07D73" w:rsidP="00D07D7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73" w:rsidRPr="00637460" w:rsidRDefault="00D07D73" w:rsidP="00D07D7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D07D73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73" w:rsidRPr="00637460" w:rsidRDefault="00D07D73" w:rsidP="00D07D73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D07D73" w:rsidRPr="00637460" w:rsidRDefault="00D07D73" w:rsidP="00D07D73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(лабораторные </w:t>
            </w:r>
            <w:r w:rsidRPr="00637460">
              <w:rPr>
                <w:b/>
                <w:color w:val="000000" w:themeColor="text1"/>
                <w:sz w:val="20"/>
              </w:rPr>
              <w:lastRenderedPageBreak/>
              <w:t>работы)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73" w:rsidRPr="00637460" w:rsidRDefault="00D07D73" w:rsidP="00D07D7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lastRenderedPageBreak/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73" w:rsidRPr="00637460" w:rsidRDefault="00D07D73" w:rsidP="00D07D7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73" w:rsidRPr="00637460" w:rsidRDefault="00D07D73" w:rsidP="00D07D7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73" w:rsidRPr="00637460" w:rsidRDefault="00D07D73" w:rsidP="00D07D7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D07D73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73" w:rsidRPr="00637460" w:rsidRDefault="00D07D73" w:rsidP="00D07D73">
            <w:pPr>
              <w:spacing w:before="0" w:after="0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lastRenderedPageBreak/>
              <w:t xml:space="preserve">в том числе в форме практической подготовки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73" w:rsidRPr="00637460" w:rsidRDefault="00D07D73" w:rsidP="00D07D73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73" w:rsidRPr="00637460" w:rsidRDefault="00D07D73" w:rsidP="00D07D7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73" w:rsidRPr="00637460" w:rsidRDefault="00D07D73" w:rsidP="00D07D7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73" w:rsidRPr="00637460" w:rsidRDefault="00D07D73" w:rsidP="00D07D7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D07D73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73" w:rsidRPr="00637460" w:rsidRDefault="00D07D73" w:rsidP="00D07D73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Промежуточная аттестация (экзамен)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73" w:rsidRPr="00637460" w:rsidRDefault="00D07D73" w:rsidP="00D07D7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73" w:rsidRPr="00637460" w:rsidRDefault="00D07D73" w:rsidP="00D07D7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73" w:rsidRPr="00637460" w:rsidRDefault="00D07D73" w:rsidP="00D07D73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2,2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73" w:rsidRPr="00637460" w:rsidRDefault="00D07D73" w:rsidP="00D07D73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D07D73" w:rsidRPr="00637460" w:rsidTr="004A57FA">
        <w:trPr>
          <w:trHeight w:val="1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73" w:rsidRPr="00637460" w:rsidRDefault="00D07D73" w:rsidP="00D07D7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Итого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73" w:rsidRPr="00637460" w:rsidRDefault="00D07D73" w:rsidP="00D07D7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6,2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73" w:rsidRPr="00637460" w:rsidRDefault="00D07D73" w:rsidP="00D07D7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12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73" w:rsidRPr="00637460" w:rsidRDefault="00D07D73" w:rsidP="00D07D73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18,2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73" w:rsidRPr="00637460" w:rsidRDefault="00D07D73" w:rsidP="00D07D73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4</w:t>
            </w:r>
          </w:p>
        </w:tc>
      </w:tr>
    </w:tbl>
    <w:p w:rsidR="00D07D73" w:rsidRPr="00637460" w:rsidRDefault="00D07D73" w:rsidP="00D07D73">
      <w:pPr>
        <w:spacing w:before="0" w:after="0"/>
        <w:ind w:firstLine="680"/>
        <w:rPr>
          <w:i/>
          <w:color w:val="000000" w:themeColor="text1"/>
          <w:sz w:val="20"/>
        </w:rPr>
      </w:pPr>
    </w:p>
    <w:p w:rsidR="00D07D73" w:rsidRPr="00637460" w:rsidRDefault="00D07D73" w:rsidP="00D07D73">
      <w:pPr>
        <w:spacing w:before="0" w:after="0"/>
        <w:ind w:firstLine="680"/>
        <w:rPr>
          <w:i/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t xml:space="preserve">Соотношение объема занятий, проводимых  путем непосредственного взаимодействия педагогического работника с обучающимися по </w:t>
      </w:r>
      <w:r w:rsidR="00DC388B">
        <w:rPr>
          <w:i/>
          <w:color w:val="000000" w:themeColor="text1"/>
          <w:sz w:val="20"/>
        </w:rPr>
        <w:t xml:space="preserve">очной, </w:t>
      </w:r>
      <w:r w:rsidRPr="00637460">
        <w:rPr>
          <w:i/>
          <w:color w:val="000000" w:themeColor="text1"/>
          <w:sz w:val="20"/>
        </w:rPr>
        <w:t>очно-заочной форме – 34%</w:t>
      </w:r>
    </w:p>
    <w:p w:rsidR="00D07D73" w:rsidRPr="00637460" w:rsidRDefault="00D07D73" w:rsidP="00D07D73">
      <w:pPr>
        <w:spacing w:before="0" w:after="0"/>
        <w:ind w:firstLine="680"/>
        <w:rPr>
          <w:b/>
          <w:color w:val="000000" w:themeColor="text1"/>
          <w:sz w:val="20"/>
        </w:rPr>
      </w:pPr>
    </w:p>
    <w:p w:rsidR="00D07D73" w:rsidRPr="00637460" w:rsidRDefault="00D07D73" w:rsidP="00D07D73">
      <w:pPr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5.4 Определение соотношения объема занятий, проведенное путем непосредственного взаимодействия педагогического работника с обучающимися по заочной форме</w:t>
      </w:r>
    </w:p>
    <w:p w:rsidR="00D07D73" w:rsidRPr="00637460" w:rsidRDefault="00D07D73" w:rsidP="00D07D73">
      <w:pPr>
        <w:spacing w:before="0" w:after="0"/>
        <w:ind w:firstLine="680"/>
        <w:rPr>
          <w:b/>
          <w:color w:val="000000" w:themeColor="text1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0"/>
        <w:gridCol w:w="2816"/>
        <w:gridCol w:w="2558"/>
        <w:gridCol w:w="1015"/>
        <w:gridCol w:w="1525"/>
      </w:tblGrid>
      <w:tr w:rsidR="00D07D73" w:rsidRPr="00637460" w:rsidTr="004A57FA">
        <w:trPr>
          <w:trHeight w:val="190"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73" w:rsidRPr="00637460" w:rsidRDefault="00D07D73" w:rsidP="00D07D73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Виды контактной</w:t>
            </w:r>
          </w:p>
          <w:p w:rsidR="00D07D73" w:rsidRPr="00637460" w:rsidRDefault="00D07D73" w:rsidP="00D07D73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работы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73" w:rsidRPr="00637460" w:rsidRDefault="00D07D73" w:rsidP="00D07D73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Образовательные технологии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73" w:rsidRPr="00637460" w:rsidRDefault="00D07D73" w:rsidP="00D07D73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Контактная работа </w:t>
            </w:r>
          </w:p>
          <w:p w:rsidR="00D07D73" w:rsidRPr="00637460" w:rsidRDefault="00D07D73" w:rsidP="00D07D73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</w:tr>
      <w:tr w:rsidR="00D07D73" w:rsidRPr="00637460" w:rsidTr="004A57FA">
        <w:trPr>
          <w:trHeight w:val="577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73" w:rsidRPr="00637460" w:rsidRDefault="00D07D73" w:rsidP="00D07D73">
            <w:pPr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73" w:rsidRPr="00637460" w:rsidRDefault="00D07D73" w:rsidP="00D07D73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Объем занятий, проводимых путем непосредственного взаимодействия педагогического работника с обучающимися (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73" w:rsidRPr="00637460" w:rsidRDefault="00D07D73" w:rsidP="00D07D73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Объем занятий с применением электронного обучения, дистанционных образовательных технологий (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)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73" w:rsidRPr="00637460" w:rsidRDefault="00D07D73" w:rsidP="00D07D7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(всего 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.)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73" w:rsidRPr="00637460" w:rsidRDefault="00D07D73" w:rsidP="00D07D73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 том числе в форме практической подготовки</w:t>
            </w:r>
          </w:p>
          <w:p w:rsidR="00D07D73" w:rsidRPr="00637460" w:rsidRDefault="00D07D73" w:rsidP="00D07D7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( 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.)</w:t>
            </w:r>
          </w:p>
        </w:tc>
      </w:tr>
      <w:tr w:rsidR="00D07D73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73" w:rsidRPr="00637460" w:rsidRDefault="00D07D73" w:rsidP="00D07D73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Лекционного типа (лекции)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73" w:rsidRPr="00637460" w:rsidRDefault="00D07D73" w:rsidP="00D07D7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73" w:rsidRPr="00637460" w:rsidRDefault="00D07D73" w:rsidP="00D07D73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73" w:rsidRPr="00637460" w:rsidRDefault="00D07D73" w:rsidP="00D07D73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73" w:rsidRPr="00637460" w:rsidRDefault="00D07D73" w:rsidP="00D07D73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D07D73" w:rsidRPr="00637460" w:rsidTr="004A57FA">
        <w:trPr>
          <w:trHeight w:val="33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73" w:rsidRPr="00637460" w:rsidRDefault="00D07D73" w:rsidP="00D07D73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D07D73" w:rsidRPr="00637460" w:rsidRDefault="00D07D73" w:rsidP="00D07D73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(семинар)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73" w:rsidRPr="00637460" w:rsidRDefault="00D07D73" w:rsidP="00D07D7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73" w:rsidRPr="00637460" w:rsidRDefault="00D07D73" w:rsidP="00D07D7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73" w:rsidRPr="00637460" w:rsidRDefault="00D07D73" w:rsidP="00D07D7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73" w:rsidRPr="00637460" w:rsidRDefault="00D07D73" w:rsidP="00D07D7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D07D73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73" w:rsidRPr="00637460" w:rsidRDefault="00D07D73" w:rsidP="00D07D73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D07D73" w:rsidRPr="00637460" w:rsidRDefault="00D07D73" w:rsidP="00D07D73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(практические занятия)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73" w:rsidRPr="00637460" w:rsidRDefault="00D07D73" w:rsidP="00D07D7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73" w:rsidRPr="00637460" w:rsidRDefault="00D07D73" w:rsidP="00D07D7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6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73" w:rsidRPr="00637460" w:rsidRDefault="00D07D73" w:rsidP="00D07D73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73" w:rsidRPr="00637460" w:rsidRDefault="00D07D73" w:rsidP="00D07D73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D07D73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73" w:rsidRPr="00637460" w:rsidRDefault="00D07D73" w:rsidP="00D07D73">
            <w:pPr>
              <w:spacing w:before="0" w:after="0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 xml:space="preserve">в том числе в форме практической подготовки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73" w:rsidRPr="00637460" w:rsidRDefault="00D07D73" w:rsidP="00D07D73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73" w:rsidRPr="00637460" w:rsidRDefault="00D07D73" w:rsidP="00D07D7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73" w:rsidRPr="00637460" w:rsidRDefault="00D07D73" w:rsidP="00D07D7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73" w:rsidRPr="00637460" w:rsidRDefault="00D07D73" w:rsidP="00D07D7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</w:tr>
      <w:tr w:rsidR="00D07D73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73" w:rsidRPr="00637460" w:rsidRDefault="00D07D73" w:rsidP="00D07D73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D07D73" w:rsidRPr="00637460" w:rsidRDefault="00D07D73" w:rsidP="00D07D73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(курсовое проектирование (работа))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73" w:rsidRPr="00637460" w:rsidRDefault="00D07D73" w:rsidP="00D07D7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73" w:rsidRPr="00637460" w:rsidRDefault="00D07D73" w:rsidP="00D07D7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73" w:rsidRPr="00637460" w:rsidRDefault="00D07D73" w:rsidP="00D07D7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73" w:rsidRPr="00637460" w:rsidRDefault="00D07D73" w:rsidP="00D07D7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D07D73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73" w:rsidRPr="00637460" w:rsidRDefault="00D07D73" w:rsidP="00D07D73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D07D73" w:rsidRPr="00637460" w:rsidRDefault="00D07D73" w:rsidP="00D07D73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(лабораторные работы)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73" w:rsidRPr="00637460" w:rsidRDefault="00D07D73" w:rsidP="00D07D7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73" w:rsidRPr="00637460" w:rsidRDefault="00D07D73" w:rsidP="00D07D7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73" w:rsidRPr="00637460" w:rsidRDefault="00D07D73" w:rsidP="00D07D7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73" w:rsidRPr="00637460" w:rsidRDefault="00D07D73" w:rsidP="00D07D7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D07D73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73" w:rsidRPr="00637460" w:rsidRDefault="00D07D73" w:rsidP="00D07D73">
            <w:pPr>
              <w:spacing w:before="0" w:after="0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 xml:space="preserve">в том числе в форме практической подготовки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73" w:rsidRPr="00637460" w:rsidRDefault="00D07D73" w:rsidP="00D07D73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73" w:rsidRPr="00637460" w:rsidRDefault="00D07D73" w:rsidP="00D07D7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73" w:rsidRPr="00637460" w:rsidRDefault="00D07D73" w:rsidP="00D07D7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73" w:rsidRPr="00637460" w:rsidRDefault="00D07D73" w:rsidP="00D07D7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D07D73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73" w:rsidRPr="00637460" w:rsidRDefault="00D07D73" w:rsidP="00D07D73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Промежуточная аттестация (экзамен)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73" w:rsidRPr="00637460" w:rsidRDefault="00D07D73" w:rsidP="00D07D7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73" w:rsidRPr="00637460" w:rsidRDefault="00D07D73" w:rsidP="00D07D7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73" w:rsidRPr="00637460" w:rsidRDefault="00D07D73" w:rsidP="00D07D73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2,2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73" w:rsidRPr="00637460" w:rsidRDefault="00D07D73" w:rsidP="00D07D73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D07D73" w:rsidRPr="00637460" w:rsidTr="004A57FA">
        <w:trPr>
          <w:trHeight w:val="1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73" w:rsidRPr="00637460" w:rsidRDefault="00D07D73" w:rsidP="00D07D7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Итого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73" w:rsidRPr="00637460" w:rsidRDefault="00D07D73" w:rsidP="00D07D7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73" w:rsidRPr="00637460" w:rsidRDefault="00D07D73" w:rsidP="00D07D73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6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73" w:rsidRPr="00637460" w:rsidRDefault="00D07D73" w:rsidP="00D07D73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10,2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73" w:rsidRPr="00637460" w:rsidRDefault="00D07D73" w:rsidP="00D07D73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</w:t>
            </w:r>
          </w:p>
        </w:tc>
      </w:tr>
    </w:tbl>
    <w:p w:rsidR="00D07D73" w:rsidRPr="00637460" w:rsidRDefault="00D07D73" w:rsidP="00D07D73">
      <w:pPr>
        <w:suppressAutoHyphens/>
        <w:spacing w:before="0" w:after="0"/>
        <w:ind w:firstLine="720"/>
        <w:jc w:val="both"/>
        <w:rPr>
          <w:i/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lastRenderedPageBreak/>
        <w:t>Соотношение объема занятий, проводимых путем непосредственного взаимодействия педагогического работника с обучающимися по заочной форме - 41%</w:t>
      </w:r>
    </w:p>
    <w:p w:rsidR="00D07D73" w:rsidRPr="00637460" w:rsidRDefault="00D07D73" w:rsidP="00D07D73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</w:p>
    <w:p w:rsidR="00D07D73" w:rsidRPr="00637460" w:rsidRDefault="00D07D73" w:rsidP="00D07D73">
      <w:pPr>
        <w:widowControl/>
        <w:tabs>
          <w:tab w:val="center" w:pos="4677"/>
          <w:tab w:val="right" w:pos="9355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6. Методические указания по освоению дисциплины </w:t>
      </w:r>
    </w:p>
    <w:p w:rsidR="00D07D73" w:rsidRPr="00637460" w:rsidRDefault="00D07D73" w:rsidP="00D07D73">
      <w:pPr>
        <w:widowControl/>
        <w:tabs>
          <w:tab w:val="center" w:pos="4677"/>
          <w:tab w:val="right" w:pos="9355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6.1  Учебно-методическое обеспечение дисциплины</w:t>
      </w:r>
    </w:p>
    <w:p w:rsidR="00D07D73" w:rsidRPr="00637460" w:rsidRDefault="00D07D73" w:rsidP="00D07D73">
      <w:pPr>
        <w:widowControl/>
        <w:tabs>
          <w:tab w:val="left" w:pos="900"/>
        </w:tabs>
        <w:suppressAutoHyphens/>
        <w:overflowPunct w:val="0"/>
        <w:autoSpaceDE w:val="0"/>
        <w:autoSpaceDN w:val="0"/>
        <w:adjustRightInd w:val="0"/>
        <w:snapToGrid/>
        <w:spacing w:before="0" w:after="0"/>
        <w:ind w:firstLine="709"/>
        <w:rPr>
          <w:i/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t>Методические указания для преподавателя</w:t>
      </w:r>
    </w:p>
    <w:p w:rsidR="00D07D73" w:rsidRPr="00637460" w:rsidRDefault="00D07D73" w:rsidP="00D07D73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Изучение дисциплины проводится в форме лекций, практических занятий, организации самостоятельной работы студентов, консультаций. Главное назначение лекции - обеспечить теоретическую основу обучения, развить интерес студентов к учебной деятельности и к изучению конкретной учебной </w:t>
      </w:r>
      <w:r w:rsidRPr="00637460">
        <w:rPr>
          <w:color w:val="000000" w:themeColor="text1"/>
          <w:spacing w:val="-1"/>
          <w:sz w:val="20"/>
        </w:rPr>
        <w:t xml:space="preserve">дисциплины, сформировать у обучающихся ориентиры для самостоятельной работы над </w:t>
      </w:r>
      <w:r w:rsidRPr="00637460">
        <w:rPr>
          <w:color w:val="000000" w:themeColor="text1"/>
          <w:sz w:val="20"/>
        </w:rPr>
        <w:t>дисциплин</w:t>
      </w:r>
      <w:r w:rsidRPr="00637460">
        <w:rPr>
          <w:color w:val="000000" w:themeColor="text1"/>
          <w:spacing w:val="-1"/>
          <w:sz w:val="20"/>
        </w:rPr>
        <w:t>ой.</w:t>
      </w:r>
    </w:p>
    <w:p w:rsidR="00D07D73" w:rsidRPr="00637460" w:rsidRDefault="00D07D73" w:rsidP="00D07D73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Основной целью практических занятий является обсуждение наиболее сложных теоретических вопросов дисциплин</w:t>
      </w:r>
      <w:r w:rsidRPr="00637460">
        <w:rPr>
          <w:color w:val="000000" w:themeColor="text1"/>
          <w:spacing w:val="-1"/>
          <w:sz w:val="20"/>
        </w:rPr>
        <w:t>ы</w:t>
      </w:r>
      <w:r w:rsidRPr="00637460">
        <w:rPr>
          <w:color w:val="000000" w:themeColor="text1"/>
          <w:sz w:val="20"/>
        </w:rPr>
        <w:t>, их методологическая и методическая проработка. Они проводятся в форме опроса, диспута, тестирования, обсуждения докладов и пр.</w:t>
      </w:r>
    </w:p>
    <w:p w:rsidR="00D07D73" w:rsidRPr="00637460" w:rsidRDefault="00D07D73" w:rsidP="00D07D73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Самостоятельная работа с научной и учебной литературой дополняется работой с тестирующими системами, </w:t>
      </w:r>
      <w:proofErr w:type="spellStart"/>
      <w:r w:rsidRPr="00637460">
        <w:rPr>
          <w:color w:val="000000" w:themeColor="text1"/>
          <w:sz w:val="20"/>
        </w:rPr>
        <w:t>тренинговыми</w:t>
      </w:r>
      <w:proofErr w:type="spellEnd"/>
      <w:r w:rsidRPr="00637460">
        <w:rPr>
          <w:color w:val="000000" w:themeColor="text1"/>
          <w:sz w:val="20"/>
        </w:rPr>
        <w:t xml:space="preserve"> программами, информационными базами, образовательным ресурсов электронной информационно-образовательной среды и сети Интернет.</w:t>
      </w:r>
    </w:p>
    <w:p w:rsidR="00D07D73" w:rsidRPr="00637460" w:rsidRDefault="00D07D73" w:rsidP="00D07D73">
      <w:pPr>
        <w:widowControl/>
        <w:tabs>
          <w:tab w:val="left" w:pos="900"/>
        </w:tabs>
        <w:suppressAutoHyphens/>
        <w:overflowPunct w:val="0"/>
        <w:autoSpaceDE w:val="0"/>
        <w:autoSpaceDN w:val="0"/>
        <w:adjustRightInd w:val="0"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</w:p>
    <w:p w:rsidR="00D07D73" w:rsidRPr="00637460" w:rsidRDefault="00D07D73" w:rsidP="00D07D73">
      <w:pPr>
        <w:widowControl/>
        <w:tabs>
          <w:tab w:val="left" w:pos="900"/>
        </w:tabs>
        <w:suppressAutoHyphens/>
        <w:overflowPunct w:val="0"/>
        <w:autoSpaceDE w:val="0"/>
        <w:autoSpaceDN w:val="0"/>
        <w:adjustRightInd w:val="0"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6.2 Методические материалы обучающимся по дисциплине, определяющие процедуры оценивания знаний, умений, навыков и (или) опыта деятельности</w:t>
      </w:r>
    </w:p>
    <w:p w:rsidR="00D07D73" w:rsidRPr="00637460" w:rsidRDefault="00D07D73" w:rsidP="00D07D73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материалы доступны на сайте «Личная студия» в разделе «Методические указания и пособия».</w:t>
      </w:r>
    </w:p>
    <w:p w:rsidR="00D07D73" w:rsidRPr="00637460" w:rsidRDefault="00D07D73" w:rsidP="00D07D73">
      <w:pPr>
        <w:widowControl/>
        <w:numPr>
          <w:ilvl w:val="0"/>
          <w:numId w:val="28"/>
        </w:numPr>
        <w:tabs>
          <w:tab w:val="left" w:pos="900"/>
          <w:tab w:val="left" w:pos="1080"/>
        </w:tabs>
        <w:snapToGrid/>
        <w:spacing w:before="0" w:after="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 «Введение в технологию обучения».</w:t>
      </w:r>
    </w:p>
    <w:p w:rsidR="00D07D73" w:rsidRPr="00637460" w:rsidRDefault="00D07D73" w:rsidP="00D07D73">
      <w:pPr>
        <w:widowControl/>
        <w:numPr>
          <w:ilvl w:val="0"/>
          <w:numId w:val="28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 по проведению учебного занятия «</w:t>
      </w:r>
      <w:proofErr w:type="spellStart"/>
      <w:r w:rsidRPr="00637460">
        <w:rPr>
          <w:color w:val="000000" w:themeColor="text1"/>
          <w:sz w:val="20"/>
        </w:rPr>
        <w:t>Вебинар</w:t>
      </w:r>
      <w:proofErr w:type="spellEnd"/>
      <w:r w:rsidRPr="00637460">
        <w:rPr>
          <w:color w:val="000000" w:themeColor="text1"/>
          <w:sz w:val="20"/>
        </w:rPr>
        <w:t>».</w:t>
      </w:r>
    </w:p>
    <w:p w:rsidR="00D07D73" w:rsidRPr="00637460" w:rsidRDefault="00D07D73" w:rsidP="00D07D73">
      <w:pPr>
        <w:widowControl/>
        <w:numPr>
          <w:ilvl w:val="0"/>
          <w:numId w:val="28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занятия «Семинар-обсуждение устного эссе», «Семинар-обсуждение устного доклада».</w:t>
      </w:r>
    </w:p>
    <w:p w:rsidR="00D07D73" w:rsidRPr="00637460" w:rsidRDefault="00D07D73" w:rsidP="00D07D73">
      <w:pPr>
        <w:widowControl/>
        <w:numPr>
          <w:ilvl w:val="0"/>
          <w:numId w:val="28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занятия «Семинар – семинар-</w:t>
      </w:r>
      <w:proofErr w:type="spellStart"/>
      <w:r w:rsidRPr="00637460">
        <w:rPr>
          <w:color w:val="000000" w:themeColor="text1"/>
          <w:sz w:val="20"/>
        </w:rPr>
        <w:t>асессмент</w:t>
      </w:r>
      <w:proofErr w:type="spellEnd"/>
      <w:r w:rsidRPr="00637460">
        <w:rPr>
          <w:color w:val="000000" w:themeColor="text1"/>
          <w:sz w:val="20"/>
        </w:rPr>
        <w:t xml:space="preserve"> реферата».</w:t>
      </w:r>
    </w:p>
    <w:p w:rsidR="00D07D73" w:rsidRPr="00637460" w:rsidRDefault="00D07D73" w:rsidP="00D07D73">
      <w:pPr>
        <w:widowControl/>
        <w:numPr>
          <w:ilvl w:val="0"/>
          <w:numId w:val="28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Методические указания по проведению занятия «Семинар – </w:t>
      </w:r>
      <w:proofErr w:type="spellStart"/>
      <w:r w:rsidRPr="00637460">
        <w:rPr>
          <w:color w:val="000000" w:themeColor="text1"/>
          <w:sz w:val="20"/>
        </w:rPr>
        <w:t>асессмент</w:t>
      </w:r>
      <w:proofErr w:type="spellEnd"/>
      <w:r w:rsidRPr="00637460">
        <w:rPr>
          <w:color w:val="000000" w:themeColor="text1"/>
          <w:sz w:val="20"/>
        </w:rPr>
        <w:t xml:space="preserve"> дневника по физкультуре и спорту».</w:t>
      </w:r>
    </w:p>
    <w:p w:rsidR="00D07D73" w:rsidRPr="00637460" w:rsidRDefault="00D07D73" w:rsidP="00D07D73">
      <w:pPr>
        <w:widowControl/>
        <w:numPr>
          <w:ilvl w:val="0"/>
          <w:numId w:val="28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занятия «Семинар – обсуждение реферата».</w:t>
      </w:r>
    </w:p>
    <w:p w:rsidR="00D07D73" w:rsidRPr="00637460" w:rsidRDefault="00D07D73" w:rsidP="00D07D73">
      <w:pPr>
        <w:widowControl/>
        <w:numPr>
          <w:ilvl w:val="0"/>
          <w:numId w:val="28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учебного занятия с компьютерным средством обучения «Практическое занятие - тест-тренинг».</w:t>
      </w:r>
    </w:p>
    <w:p w:rsidR="00D07D73" w:rsidRPr="00637460" w:rsidRDefault="00D07D73" w:rsidP="00D07D73">
      <w:pPr>
        <w:widowControl/>
        <w:numPr>
          <w:ilvl w:val="0"/>
          <w:numId w:val="28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Методические указания по проведению учебного занятия с компьютерным средством обучения «Практическое занятие - </w:t>
      </w:r>
      <w:proofErr w:type="spellStart"/>
      <w:r w:rsidRPr="00637460">
        <w:rPr>
          <w:color w:val="000000" w:themeColor="text1"/>
          <w:sz w:val="20"/>
        </w:rPr>
        <w:t>глоссарный</w:t>
      </w:r>
      <w:proofErr w:type="spellEnd"/>
      <w:r w:rsidRPr="00637460">
        <w:rPr>
          <w:color w:val="000000" w:themeColor="text1"/>
          <w:sz w:val="20"/>
        </w:rPr>
        <w:t xml:space="preserve"> тренинг».</w:t>
      </w:r>
    </w:p>
    <w:p w:rsidR="00D07D73" w:rsidRPr="00637460" w:rsidRDefault="00D07D73" w:rsidP="00D07D73">
      <w:pPr>
        <w:widowControl/>
        <w:numPr>
          <w:ilvl w:val="0"/>
          <w:numId w:val="28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Методические указания по проведению занятия «Практическое занятие - </w:t>
      </w:r>
      <w:proofErr w:type="spellStart"/>
      <w:r w:rsidRPr="00637460">
        <w:rPr>
          <w:color w:val="000000" w:themeColor="text1"/>
          <w:sz w:val="20"/>
        </w:rPr>
        <w:t>позетовое</w:t>
      </w:r>
      <w:proofErr w:type="spellEnd"/>
      <w:r w:rsidRPr="00637460">
        <w:rPr>
          <w:color w:val="000000" w:themeColor="text1"/>
          <w:sz w:val="20"/>
        </w:rPr>
        <w:t xml:space="preserve"> тестирование».</w:t>
      </w:r>
    </w:p>
    <w:p w:rsidR="00D07D73" w:rsidRPr="00637460" w:rsidRDefault="00D07D73" w:rsidP="00D07D73">
      <w:pPr>
        <w:widowControl/>
        <w:numPr>
          <w:ilvl w:val="0"/>
          <w:numId w:val="28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Положение о реализации электронного обучения,  дистанционных образовательных технологий.</w:t>
      </w:r>
    </w:p>
    <w:p w:rsidR="00D07D73" w:rsidRPr="00637460" w:rsidRDefault="00D07D73" w:rsidP="00D07D73">
      <w:pPr>
        <w:widowControl/>
        <w:numPr>
          <w:ilvl w:val="0"/>
          <w:numId w:val="28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занятия «Практическое занятие - алгоритмический тренинг».</w:t>
      </w:r>
    </w:p>
    <w:p w:rsidR="00D07D73" w:rsidRPr="00637460" w:rsidRDefault="00D07D73" w:rsidP="00D07D73">
      <w:pPr>
        <w:widowControl/>
        <w:tabs>
          <w:tab w:val="left" w:pos="900"/>
          <w:tab w:val="left" w:pos="108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Указанные методические материалы для обучающихся доступны в Личной студии обучающегося, в разделе ресурсы.</w:t>
      </w:r>
    </w:p>
    <w:p w:rsidR="00D07D73" w:rsidRPr="00637460" w:rsidRDefault="00D07D73" w:rsidP="00D07D73">
      <w:pPr>
        <w:widowControl/>
        <w:tabs>
          <w:tab w:val="left" w:pos="900"/>
        </w:tabs>
        <w:suppressAutoHyphens/>
        <w:overflowPunct w:val="0"/>
        <w:autoSpaceDE w:val="0"/>
        <w:autoSpaceDN w:val="0"/>
        <w:adjustRightInd w:val="0"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</w:p>
    <w:p w:rsidR="00955755" w:rsidRDefault="00955755" w:rsidP="00955755">
      <w:pPr>
        <w:spacing w:before="0" w:after="0"/>
        <w:ind w:firstLine="680"/>
        <w:jc w:val="both"/>
        <w:rPr>
          <w:b/>
          <w:sz w:val="20"/>
        </w:rPr>
      </w:pPr>
      <w:r>
        <w:rPr>
          <w:b/>
          <w:sz w:val="20"/>
        </w:rPr>
        <w:t>6.3 Особенности реализации дисциплины в отношении лиц из числа инвалидов и лиц с ограниченными возможностями здоровья</w:t>
      </w:r>
    </w:p>
    <w:p w:rsidR="00955755" w:rsidRDefault="00955755" w:rsidP="00955755">
      <w:pPr>
        <w:shd w:val="clear" w:color="auto" w:fill="FFFFFF"/>
        <w:spacing w:before="0" w:after="0"/>
        <w:ind w:firstLine="709"/>
        <w:jc w:val="both"/>
        <w:rPr>
          <w:sz w:val="20"/>
        </w:rPr>
      </w:pPr>
      <w:r>
        <w:rPr>
          <w:sz w:val="20"/>
        </w:rPr>
        <w:t>Студенты с ограниченными возможностями здоровья, в отличие от остальных студентов, имеют свои специфические особенности восприятия и переработки учебного материала.</w:t>
      </w:r>
    </w:p>
    <w:p w:rsidR="00955755" w:rsidRDefault="00955755" w:rsidP="00955755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Подбор и разработка учебных материалов должны производится с учетом того, чтобы предоставлять этот материал в различных формах так, чтобы инвалиды с нарушениями слуха получали информацию визуально, с нарушениями зрения - аудиально (например, с использованием программ-синтезаторов речи) или с помощью </w:t>
      </w:r>
      <w:proofErr w:type="spellStart"/>
      <w:r>
        <w:rPr>
          <w:sz w:val="20"/>
        </w:rPr>
        <w:t>тифлоинформационных</w:t>
      </w:r>
      <w:proofErr w:type="spellEnd"/>
      <w:r>
        <w:rPr>
          <w:sz w:val="20"/>
        </w:rPr>
        <w:t xml:space="preserve"> устройств.</w:t>
      </w:r>
    </w:p>
    <w:p w:rsidR="00955755" w:rsidRDefault="00955755" w:rsidP="00955755">
      <w:pPr>
        <w:shd w:val="clear" w:color="auto" w:fill="FFFFFF"/>
        <w:tabs>
          <w:tab w:val="left" w:pos="993"/>
        </w:tabs>
        <w:spacing w:before="0" w:after="0"/>
        <w:ind w:firstLine="709"/>
        <w:jc w:val="both"/>
        <w:rPr>
          <w:sz w:val="20"/>
        </w:rPr>
      </w:pPr>
      <w:r>
        <w:rPr>
          <w:sz w:val="20"/>
        </w:rPr>
        <w:t>Выбор средств и методов обучения осуществляется самим преподавателям. При этом в образовательном процессе рекомендуется использование социально-активных и рефлексивных методов обучения,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студентами, создания комфортного психологического климата в студенческой группе.</w:t>
      </w:r>
    </w:p>
    <w:p w:rsidR="00955755" w:rsidRDefault="00955755" w:rsidP="00955755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организации.</w:t>
      </w:r>
    </w:p>
    <w:p w:rsidR="00955755" w:rsidRDefault="00955755" w:rsidP="00955755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ассистентом, оказывающим обучающемуся необходимую помощь; инвалиды и лица с ограниченными возможностями здоровья по слуху имеют право на использование звукоусиливающей аппаратуры.</w:t>
      </w:r>
    </w:p>
    <w:p w:rsidR="00955755" w:rsidRDefault="00955755" w:rsidP="00955755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При проведении промежуточной аттестации по дисциплине обеспечивается соблюдение следующих общих требований:</w:t>
      </w:r>
    </w:p>
    <w:p w:rsidR="00955755" w:rsidRDefault="00955755" w:rsidP="00955755">
      <w:pPr>
        <w:shd w:val="clear" w:color="auto" w:fill="FFFFFF"/>
        <w:tabs>
          <w:tab w:val="left" w:pos="888"/>
        </w:tabs>
        <w:spacing w:before="0" w:after="0"/>
        <w:ind w:firstLine="709"/>
        <w:jc w:val="both"/>
        <w:rPr>
          <w:sz w:val="20"/>
        </w:rPr>
      </w:pPr>
      <w:r>
        <w:rPr>
          <w:sz w:val="20"/>
        </w:rPr>
        <w:t>-</w:t>
      </w:r>
      <w:r>
        <w:rPr>
          <w:sz w:val="20"/>
        </w:rPr>
        <w:tab/>
        <w:t xml:space="preserve">проведение аттестации для инвалидов в одной аудитории совместно с обучающимися, не являющимися инвалидами, если это не создает трудностей для инвалидов и иных обучающихся при </w:t>
      </w:r>
      <w:r>
        <w:rPr>
          <w:sz w:val="20"/>
        </w:rPr>
        <w:lastRenderedPageBreak/>
        <w:t>прохождении государственной итоговой аттестации;</w:t>
      </w:r>
    </w:p>
    <w:p w:rsidR="00955755" w:rsidRDefault="00955755" w:rsidP="00955755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присутствие в аудитории ассистента (ассистентов), оказывающего обучающимся инвалидам необходимую техническую помощь с учетом их индивидуальных особенностей(занять рабочее место, передвигаться, прочитать и оформить задание, общаться с экзаменатором);</w:t>
      </w:r>
    </w:p>
    <w:p w:rsidR="00955755" w:rsidRDefault="00955755" w:rsidP="00955755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пользование необходимыми обучающимся инвалидам техническими средствами при прохождении аттестации с учетом их индивидуальных особенностей;</w:t>
      </w:r>
    </w:p>
    <w:p w:rsidR="00955755" w:rsidRDefault="00955755" w:rsidP="00955755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обеспечение возможности беспрепятственного доступа обучающихся инвалидов в аудитории, туалетные и другие помещения, а также их пребывания в указанных помещениях.</w:t>
      </w:r>
    </w:p>
    <w:p w:rsidR="00955755" w:rsidRDefault="00955755" w:rsidP="00955755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сдачи:</w:t>
      </w:r>
    </w:p>
    <w:p w:rsidR="00955755" w:rsidRDefault="00955755" w:rsidP="00955755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продолжительность сдачи экзамена, проводимого в письменной форме, - не более чем на 90 минут;</w:t>
      </w:r>
    </w:p>
    <w:p w:rsidR="00955755" w:rsidRDefault="00955755" w:rsidP="00955755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продолжительность подготовки обучающегося к ответу на экзамене, проводимом в устной форме, - не более чем на 20 минут.</w:t>
      </w:r>
    </w:p>
    <w:p w:rsidR="00955755" w:rsidRDefault="00955755" w:rsidP="00955755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аттестации:</w:t>
      </w:r>
    </w:p>
    <w:p w:rsidR="00955755" w:rsidRDefault="00955755" w:rsidP="00955755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а) для слепых:</w:t>
      </w:r>
    </w:p>
    <w:p w:rsidR="00955755" w:rsidRDefault="00955755" w:rsidP="00955755">
      <w:pPr>
        <w:shd w:val="clear" w:color="auto" w:fill="FFFFFF"/>
        <w:tabs>
          <w:tab w:val="left" w:pos="955"/>
        </w:tabs>
        <w:spacing w:before="0" w:after="0"/>
        <w:ind w:firstLine="709"/>
        <w:jc w:val="both"/>
        <w:rPr>
          <w:sz w:val="20"/>
        </w:rPr>
      </w:pPr>
      <w:r>
        <w:rPr>
          <w:sz w:val="20"/>
        </w:rPr>
        <w:t>-</w:t>
      </w:r>
      <w:r>
        <w:rPr>
          <w:sz w:val="20"/>
        </w:rPr>
        <w:tab/>
        <w:t>задания и иные материалы для сдачи экзамена оформляются в виде электронного документа, доступного с помощью компьютера со специализированным программным обеспечением для слепых, либо зачитываются ассистентом;</w:t>
      </w:r>
    </w:p>
    <w:p w:rsidR="00955755" w:rsidRDefault="00955755" w:rsidP="00955755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- письменные задания выполняются обучающимися с использованием клавиатуры с азбукой Брайля, либо </w:t>
      </w:r>
      <w:proofErr w:type="spellStart"/>
      <w:r>
        <w:rPr>
          <w:sz w:val="20"/>
        </w:rPr>
        <w:t>надиктовываются</w:t>
      </w:r>
      <w:proofErr w:type="spellEnd"/>
      <w:r>
        <w:rPr>
          <w:sz w:val="20"/>
        </w:rPr>
        <w:t xml:space="preserve"> ассистенту;</w:t>
      </w:r>
    </w:p>
    <w:p w:rsidR="00955755" w:rsidRDefault="00955755" w:rsidP="00955755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б) для слабовидящих:</w:t>
      </w:r>
    </w:p>
    <w:p w:rsidR="00955755" w:rsidRDefault="00955755" w:rsidP="00955755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- задания и иные материалы для сдачи экзамена оформляются увеличенным шрифтом и\или использованием специализированным программным обеспечением </w:t>
      </w:r>
      <w:proofErr w:type="spellStart"/>
      <w:r>
        <w:rPr>
          <w:sz w:val="20"/>
        </w:rPr>
        <w:t>Jaws</w:t>
      </w:r>
      <w:proofErr w:type="spellEnd"/>
      <w:r>
        <w:rPr>
          <w:sz w:val="20"/>
        </w:rPr>
        <w:t>;</w:t>
      </w:r>
    </w:p>
    <w:p w:rsidR="00955755" w:rsidRDefault="00955755" w:rsidP="00955755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обеспечивается индивидуальное равномерное освещение не менее 300 люкс;</w:t>
      </w:r>
    </w:p>
    <w:p w:rsidR="00955755" w:rsidRDefault="00955755" w:rsidP="00955755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- при необходимости обучающимся предоставляется увеличивающее </w:t>
      </w:r>
      <w:proofErr w:type="spellStart"/>
      <w:r>
        <w:rPr>
          <w:sz w:val="20"/>
        </w:rPr>
        <w:t>устройство,допускается</w:t>
      </w:r>
      <w:proofErr w:type="spellEnd"/>
      <w:r>
        <w:rPr>
          <w:sz w:val="20"/>
        </w:rPr>
        <w:t xml:space="preserve"> использование увеличивающих устройств, имеющихся у обучающихся;</w:t>
      </w:r>
    </w:p>
    <w:p w:rsidR="00955755" w:rsidRDefault="00955755" w:rsidP="00955755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в) для глухих и слабослышащих, с тяжелыми нарушениями речи:</w:t>
      </w:r>
    </w:p>
    <w:p w:rsidR="00955755" w:rsidRDefault="00955755" w:rsidP="00955755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имеется в наличии информационная система "Исток" для слабослышащих коллективного пользования;</w:t>
      </w:r>
    </w:p>
    <w:p w:rsidR="00955755" w:rsidRDefault="00955755" w:rsidP="00955755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по их желанию испытания проводятся в электронной или письменной форме;</w:t>
      </w:r>
    </w:p>
    <w:p w:rsidR="00955755" w:rsidRDefault="00955755" w:rsidP="00955755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г) для лиц с нарушениями опорно-двигательного аппарата:</w:t>
      </w:r>
    </w:p>
    <w:p w:rsidR="00955755" w:rsidRDefault="00955755" w:rsidP="00955755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- тестовые и </w:t>
      </w:r>
      <w:proofErr w:type="spellStart"/>
      <w:r>
        <w:rPr>
          <w:sz w:val="20"/>
        </w:rPr>
        <w:t>тренинговые</w:t>
      </w:r>
      <w:proofErr w:type="spellEnd"/>
      <w:r>
        <w:rPr>
          <w:sz w:val="20"/>
        </w:rPr>
        <w:t xml:space="preserve"> задания по текущей и промежуточной аттестации выполняются обучающимися на компьютере через сайт «Личная студия" с использованием электронного обучения, дистанционных технологий;</w:t>
      </w:r>
    </w:p>
    <w:p w:rsidR="00955755" w:rsidRDefault="00955755" w:rsidP="00955755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для обучения лиц с нарушениями опорно-двигательного аппарата используется электронный образовательный ресурс, электронная информационно-образовательная среда;</w:t>
      </w:r>
    </w:p>
    <w:p w:rsidR="00955755" w:rsidRDefault="00955755" w:rsidP="00955755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по их желанию испытания проводятся в устной форме.</w:t>
      </w:r>
    </w:p>
    <w:p w:rsidR="00D07D73" w:rsidRPr="00637460" w:rsidRDefault="00955755" w:rsidP="00955755">
      <w:pPr>
        <w:widowControl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>
        <w:rPr>
          <w:sz w:val="20"/>
        </w:rPr>
        <w:t>О необходимости обеспечения специальных условий для проведения аттестации обучающийся должен сообщить письменно не позднее, чем за 10 дней до начала аттестации. К заявлению прилагаются документы, подтверждающие наличие у обучающегося индивидуальных особенностей (при отсутствии указанных документов в организации).</w:t>
      </w:r>
    </w:p>
    <w:p w:rsidR="00D07D73" w:rsidRPr="00637460" w:rsidRDefault="00D07D73" w:rsidP="00D07D73">
      <w:pPr>
        <w:widowControl/>
        <w:snapToGrid/>
        <w:spacing w:before="0" w:after="0"/>
        <w:ind w:firstLine="709"/>
        <w:rPr>
          <w:b/>
          <w:color w:val="000000" w:themeColor="text1"/>
          <w:sz w:val="20"/>
        </w:rPr>
      </w:pPr>
    </w:p>
    <w:p w:rsidR="00D07D73" w:rsidRPr="00637460" w:rsidRDefault="00D07D73" w:rsidP="00D07D73">
      <w:pPr>
        <w:widowControl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6.4 Методические рекомендации по самостоятельной работе студентов </w:t>
      </w:r>
    </w:p>
    <w:p w:rsidR="00D07D73" w:rsidRPr="00637460" w:rsidRDefault="00D07D73" w:rsidP="00D07D73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Цель самостоятельной работы - подготовка современного компетентного специалиста, формирование у него способностей и навыков к непрерывному самообразованию и профессиональному совершенствованию.</w:t>
      </w:r>
    </w:p>
    <w:p w:rsidR="00D07D73" w:rsidRPr="00637460" w:rsidRDefault="00D07D73" w:rsidP="00D07D73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Реализация поставленной цели предполагает решение следующих задач:</w:t>
      </w:r>
    </w:p>
    <w:p w:rsidR="00D07D73" w:rsidRPr="00637460" w:rsidRDefault="00D07D73" w:rsidP="00D07D73">
      <w:pPr>
        <w:widowControl/>
        <w:shd w:val="clear" w:color="auto" w:fill="FFFFFF"/>
        <w:tabs>
          <w:tab w:val="left" w:pos="893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 xml:space="preserve">качественное освоение теоретического материала по изучаемой дисциплине, углубление и расширение теоретических знаний с целью их применения на уровне </w:t>
      </w:r>
      <w:proofErr w:type="spellStart"/>
      <w:r w:rsidRPr="00637460">
        <w:rPr>
          <w:color w:val="000000" w:themeColor="text1"/>
          <w:sz w:val="20"/>
        </w:rPr>
        <w:t>межпредметных</w:t>
      </w:r>
      <w:proofErr w:type="spellEnd"/>
      <w:r w:rsidRPr="00637460">
        <w:rPr>
          <w:color w:val="000000" w:themeColor="text1"/>
          <w:sz w:val="20"/>
        </w:rPr>
        <w:t xml:space="preserve"> связей;</w:t>
      </w:r>
    </w:p>
    <w:p w:rsidR="00D07D73" w:rsidRPr="00637460" w:rsidRDefault="00D07D73" w:rsidP="00D07D73">
      <w:pPr>
        <w:widowControl/>
        <w:shd w:val="clear" w:color="auto" w:fill="FFFFFF"/>
        <w:tabs>
          <w:tab w:val="left" w:pos="98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систематизация и закрепление полученных теоретических знаний и практических навыков;</w:t>
      </w:r>
    </w:p>
    <w:p w:rsidR="00D07D73" w:rsidRPr="00637460" w:rsidRDefault="00D07D73" w:rsidP="00D07D73">
      <w:pPr>
        <w:widowControl/>
        <w:shd w:val="clear" w:color="auto" w:fill="FFFFFF"/>
        <w:tabs>
          <w:tab w:val="left" w:pos="907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формирование умений по поиску и использованию нормативной, правовой, справочной и специальной литературы, а также других источников информации;</w:t>
      </w:r>
    </w:p>
    <w:p w:rsidR="00D07D73" w:rsidRPr="00637460" w:rsidRDefault="00D07D73" w:rsidP="00D07D73">
      <w:pPr>
        <w:widowControl/>
        <w:shd w:val="clear" w:color="auto" w:fill="FFFFFF"/>
        <w:tabs>
          <w:tab w:val="left" w:pos="1037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развитие познавательных способностей и активности, творческой инициативы, самостоятельности, ответственности и организованности;</w:t>
      </w:r>
    </w:p>
    <w:p w:rsidR="00D07D73" w:rsidRPr="00637460" w:rsidRDefault="00D07D73" w:rsidP="00D07D73">
      <w:pPr>
        <w:widowControl/>
        <w:shd w:val="clear" w:color="auto" w:fill="FFFFFF"/>
        <w:tabs>
          <w:tab w:val="left" w:pos="109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формирование самостоятельности мышления, способностей к саморазвитию, самообразованию, самосовершенствованию и самореализации;</w:t>
      </w:r>
    </w:p>
    <w:p w:rsidR="00D07D73" w:rsidRPr="00637460" w:rsidRDefault="00D07D73" w:rsidP="00D07D73">
      <w:pPr>
        <w:numPr>
          <w:ilvl w:val="0"/>
          <w:numId w:val="12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развитие научно-исследовательских навыков;</w:t>
      </w:r>
    </w:p>
    <w:p w:rsidR="00D07D73" w:rsidRPr="00637460" w:rsidRDefault="00D07D73" w:rsidP="00D07D73">
      <w:pPr>
        <w:numPr>
          <w:ilvl w:val="0"/>
          <w:numId w:val="12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формирование умения решать практические задачи профессиональной деятельности, используя приобретенные знания, способности и навыки.</w:t>
      </w:r>
    </w:p>
    <w:p w:rsidR="00D07D73" w:rsidRPr="00637460" w:rsidRDefault="00D07D73" w:rsidP="00D07D73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Самостоятельная работа является неотъемлемой частью образовательного процесса.</w:t>
      </w:r>
    </w:p>
    <w:p w:rsidR="00D07D73" w:rsidRPr="00637460" w:rsidRDefault="00D07D73" w:rsidP="00D07D73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Самостоятельная работа предполагает инициативу самого обучающегося в процессе сбора и усвоения информации, приобретения новых знаний, умений и навыков и его ответственность за планирование, </w:t>
      </w:r>
      <w:r w:rsidRPr="00637460">
        <w:rPr>
          <w:color w:val="000000" w:themeColor="text1"/>
          <w:sz w:val="20"/>
        </w:rPr>
        <w:lastRenderedPageBreak/>
        <w:t>реализацию и оценку результатов учебной деятельности. Процесс освоения знаний при самостоятельной работе не обособлен от других форм обучения.</w:t>
      </w:r>
    </w:p>
    <w:p w:rsidR="00D07D73" w:rsidRPr="00637460" w:rsidRDefault="00D07D73" w:rsidP="00D07D73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Самостоятельная работа должна:</w:t>
      </w:r>
    </w:p>
    <w:p w:rsidR="00D07D73" w:rsidRPr="00637460" w:rsidRDefault="00D07D73" w:rsidP="00D07D73">
      <w:pPr>
        <w:widowControl/>
        <w:shd w:val="clear" w:color="auto" w:fill="FFFFFF"/>
        <w:tabs>
          <w:tab w:val="left" w:pos="907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быть выполнена индивидуально (или являться частью коллективной работы). В случае, когда самостоятельная работа подготовлена в порядке выполнения группового задания, в работе делается соответствующая оговорка;</w:t>
      </w:r>
    </w:p>
    <w:p w:rsidR="00D07D73" w:rsidRPr="00637460" w:rsidRDefault="00D07D73" w:rsidP="00D07D73">
      <w:pPr>
        <w:widowControl/>
        <w:shd w:val="clear" w:color="auto" w:fill="FFFFFF"/>
        <w:tabs>
          <w:tab w:val="left" w:pos="1085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представлять собой законченную разработку (этап разработки), в которой анализируются актуальные проблемы по определенной теме и ее отдельных аспектов;</w:t>
      </w:r>
    </w:p>
    <w:p w:rsidR="00D07D73" w:rsidRPr="00637460" w:rsidRDefault="00D07D73" w:rsidP="00D07D73">
      <w:pPr>
        <w:numPr>
          <w:ilvl w:val="0"/>
          <w:numId w:val="12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отражать необходимую и достаточную компетентность автора;</w:t>
      </w:r>
    </w:p>
    <w:p w:rsidR="00D07D73" w:rsidRPr="00637460" w:rsidRDefault="00D07D73" w:rsidP="00D07D73">
      <w:pPr>
        <w:numPr>
          <w:ilvl w:val="0"/>
          <w:numId w:val="12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иметь учебную, научную и/или практическую направленность;</w:t>
      </w:r>
    </w:p>
    <w:p w:rsidR="00D07D73" w:rsidRPr="00637460" w:rsidRDefault="00D07D73" w:rsidP="00D07D73">
      <w:pPr>
        <w:widowControl/>
        <w:shd w:val="clear" w:color="auto" w:fill="FFFFFF"/>
        <w:tabs>
          <w:tab w:val="left" w:pos="97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быть оформлена структурно и в логической последовательности: титульный лист, оглавление, основная часть, заключение, выводы, список литературы, приложения,</w:t>
      </w:r>
    </w:p>
    <w:p w:rsidR="00D07D73" w:rsidRPr="00637460" w:rsidRDefault="00D07D73" w:rsidP="00D07D73">
      <w:pPr>
        <w:widowControl/>
        <w:shd w:val="clear" w:color="auto" w:fill="FFFFFF"/>
        <w:tabs>
          <w:tab w:val="left" w:pos="1109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содержать краткие и четкие формулировки, убедительную аргументацию, доказательность и обоснованность выводов;</w:t>
      </w:r>
    </w:p>
    <w:p w:rsidR="00D07D73" w:rsidRPr="00637460" w:rsidRDefault="00D07D73" w:rsidP="00D07D73">
      <w:pPr>
        <w:widowControl/>
        <w:shd w:val="clear" w:color="auto" w:fill="FFFFFF"/>
        <w:tabs>
          <w:tab w:val="left" w:pos="984"/>
          <w:tab w:val="left" w:pos="577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соответствовать этическим нормам (правила цитирования и парафраз; ссылки на использованные библиографические источники; исключение плагиата, дублирования собственного текста и использования чужих работ).</w:t>
      </w:r>
    </w:p>
    <w:p w:rsidR="00D07D73" w:rsidRPr="00637460" w:rsidRDefault="00D07D73" w:rsidP="00D07D73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</w:p>
    <w:p w:rsidR="00D07D73" w:rsidRPr="00637460" w:rsidRDefault="00D07D73" w:rsidP="00D07D73">
      <w:pPr>
        <w:pStyle w:val="10"/>
        <w:tabs>
          <w:tab w:val="right" w:leader="dot" w:pos="9600"/>
        </w:tabs>
        <w:ind w:firstLine="709"/>
        <w:contextualSpacing/>
        <w:rPr>
          <w:rFonts w:ascii="Times New Roman" w:hAnsi="Times New Roman"/>
          <w:b/>
          <w:color w:val="000000" w:themeColor="text1"/>
        </w:rPr>
      </w:pPr>
      <w:r w:rsidRPr="00637460">
        <w:rPr>
          <w:rFonts w:ascii="Times New Roman" w:hAnsi="Times New Roman"/>
          <w:b/>
          <w:color w:val="000000" w:themeColor="text1"/>
        </w:rPr>
        <w:t xml:space="preserve">6.4.1 Формы самостоятельной работы обучающихся по разделам дисциплины </w:t>
      </w:r>
    </w:p>
    <w:p w:rsidR="00D07D73" w:rsidRPr="00637460" w:rsidRDefault="00D07D73" w:rsidP="00D07D73">
      <w:pPr>
        <w:widowControl/>
        <w:tabs>
          <w:tab w:val="left" w:pos="900"/>
          <w:tab w:val="left" w:pos="1080"/>
          <w:tab w:val="left" w:pos="1134"/>
        </w:tabs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1</w:t>
      </w:r>
      <w:r w:rsidRPr="00637460">
        <w:rPr>
          <w:b/>
          <w:bCs/>
          <w:iCs/>
          <w:color w:val="000000" w:themeColor="text1"/>
          <w:sz w:val="20"/>
        </w:rPr>
        <w:t xml:space="preserve"> </w:t>
      </w:r>
      <w:r w:rsidRPr="00637460">
        <w:rPr>
          <w:b/>
          <w:color w:val="000000" w:themeColor="text1"/>
          <w:sz w:val="20"/>
        </w:rPr>
        <w:t>Введение в теорию экономических информационных систем</w:t>
      </w:r>
    </w:p>
    <w:p w:rsidR="00D07D73" w:rsidRPr="00637460" w:rsidRDefault="00D07D73" w:rsidP="00D07D73">
      <w:pPr>
        <w:pStyle w:val="4f2"/>
        <w:tabs>
          <w:tab w:val="left" w:pos="851"/>
          <w:tab w:val="left" w:pos="90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color w:val="000000" w:themeColor="text1"/>
          <w:sz w:val="20"/>
          <w:szCs w:val="20"/>
        </w:rPr>
      </w:pPr>
      <w:r w:rsidRPr="00637460">
        <w:rPr>
          <w:rFonts w:ascii="Times New Roman" w:hAnsi="Times New Roman"/>
          <w:b/>
          <w:color w:val="000000" w:themeColor="text1"/>
          <w:sz w:val="20"/>
          <w:szCs w:val="20"/>
        </w:rPr>
        <w:t>Темы устного эссе</w:t>
      </w:r>
    </w:p>
    <w:p w:rsidR="00D07D73" w:rsidRPr="00637460" w:rsidRDefault="00D07D73" w:rsidP="00D07D73">
      <w:pPr>
        <w:pStyle w:val="4f2"/>
        <w:numPr>
          <w:ilvl w:val="0"/>
          <w:numId w:val="29"/>
        </w:numPr>
        <w:tabs>
          <w:tab w:val="clear" w:pos="360"/>
          <w:tab w:val="left" w:pos="90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637460">
        <w:rPr>
          <w:rFonts w:ascii="Times New Roman" w:hAnsi="Times New Roman"/>
          <w:color w:val="000000" w:themeColor="text1"/>
          <w:sz w:val="20"/>
          <w:szCs w:val="20"/>
        </w:rPr>
        <w:t>Сущность и цели информатизации.</w:t>
      </w:r>
    </w:p>
    <w:p w:rsidR="00D07D73" w:rsidRPr="00637460" w:rsidRDefault="00D07D73" w:rsidP="00D07D73">
      <w:pPr>
        <w:pStyle w:val="4f2"/>
        <w:numPr>
          <w:ilvl w:val="0"/>
          <w:numId w:val="29"/>
        </w:numPr>
        <w:tabs>
          <w:tab w:val="clear" w:pos="360"/>
          <w:tab w:val="left" w:pos="90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637460">
        <w:rPr>
          <w:rFonts w:ascii="Times New Roman" w:hAnsi="Times New Roman"/>
          <w:color w:val="000000" w:themeColor="text1"/>
          <w:sz w:val="20"/>
          <w:szCs w:val="20"/>
        </w:rPr>
        <w:t>Информационный ресурс – основа информатизации экономической деятельности.</w:t>
      </w:r>
    </w:p>
    <w:p w:rsidR="00D07D73" w:rsidRPr="00637460" w:rsidRDefault="00D07D73" w:rsidP="00D07D73">
      <w:pPr>
        <w:pStyle w:val="4f2"/>
        <w:numPr>
          <w:ilvl w:val="0"/>
          <w:numId w:val="29"/>
        </w:numPr>
        <w:tabs>
          <w:tab w:val="clear" w:pos="360"/>
          <w:tab w:val="left" w:pos="90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637460">
        <w:rPr>
          <w:rFonts w:ascii="Times New Roman" w:hAnsi="Times New Roman"/>
          <w:color w:val="000000" w:themeColor="text1"/>
          <w:sz w:val="20"/>
          <w:szCs w:val="20"/>
        </w:rPr>
        <w:t>Понятие и классификация информационных систем.</w:t>
      </w:r>
    </w:p>
    <w:p w:rsidR="00D07D73" w:rsidRPr="00637460" w:rsidRDefault="00D07D73" w:rsidP="00D07D73">
      <w:pPr>
        <w:pStyle w:val="4f2"/>
        <w:numPr>
          <w:ilvl w:val="0"/>
          <w:numId w:val="29"/>
        </w:numPr>
        <w:tabs>
          <w:tab w:val="clear" w:pos="360"/>
          <w:tab w:val="left" w:pos="90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637460">
        <w:rPr>
          <w:rFonts w:ascii="Times New Roman" w:hAnsi="Times New Roman"/>
          <w:color w:val="000000" w:themeColor="text1"/>
          <w:sz w:val="20"/>
          <w:szCs w:val="20"/>
        </w:rPr>
        <w:t>Информационные технологии, их развитие и классификация.</w:t>
      </w:r>
    </w:p>
    <w:p w:rsidR="00D07D73" w:rsidRPr="00637460" w:rsidRDefault="00D07D73" w:rsidP="00D07D73">
      <w:pPr>
        <w:pStyle w:val="4f2"/>
        <w:numPr>
          <w:ilvl w:val="0"/>
          <w:numId w:val="29"/>
        </w:numPr>
        <w:tabs>
          <w:tab w:val="clear" w:pos="360"/>
          <w:tab w:val="left" w:pos="90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637460">
        <w:rPr>
          <w:rFonts w:ascii="Times New Roman" w:hAnsi="Times New Roman"/>
          <w:color w:val="000000" w:themeColor="text1"/>
          <w:sz w:val="20"/>
          <w:szCs w:val="20"/>
        </w:rPr>
        <w:t>Рынок информационных продуктов и услуг, его структура.</w:t>
      </w:r>
    </w:p>
    <w:p w:rsidR="00D07D73" w:rsidRPr="00637460" w:rsidRDefault="00D07D73" w:rsidP="00D07D73">
      <w:pPr>
        <w:pStyle w:val="4f2"/>
        <w:numPr>
          <w:ilvl w:val="0"/>
          <w:numId w:val="29"/>
        </w:numPr>
        <w:tabs>
          <w:tab w:val="clear" w:pos="360"/>
          <w:tab w:val="left" w:pos="90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637460">
        <w:rPr>
          <w:rFonts w:ascii="Times New Roman" w:hAnsi="Times New Roman"/>
          <w:color w:val="000000" w:themeColor="text1"/>
          <w:sz w:val="20"/>
          <w:szCs w:val="20"/>
        </w:rPr>
        <w:t>АРМ – средство автоматизации работы конечного пользователя.</w:t>
      </w:r>
    </w:p>
    <w:p w:rsidR="00D07D73" w:rsidRPr="00637460" w:rsidRDefault="00D07D73" w:rsidP="00D07D73">
      <w:pPr>
        <w:pStyle w:val="4f2"/>
        <w:numPr>
          <w:ilvl w:val="0"/>
          <w:numId w:val="29"/>
        </w:numPr>
        <w:tabs>
          <w:tab w:val="clear" w:pos="360"/>
          <w:tab w:val="left" w:pos="90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637460">
        <w:rPr>
          <w:rFonts w:ascii="Times New Roman" w:hAnsi="Times New Roman"/>
          <w:color w:val="000000" w:themeColor="text1"/>
          <w:sz w:val="20"/>
          <w:szCs w:val="20"/>
        </w:rPr>
        <w:t>Основные тенденции развития информационных технологий.</w:t>
      </w:r>
    </w:p>
    <w:p w:rsidR="00D07D73" w:rsidRPr="00637460" w:rsidRDefault="00D07D73" w:rsidP="00D07D73">
      <w:pPr>
        <w:pStyle w:val="4f2"/>
        <w:numPr>
          <w:ilvl w:val="0"/>
          <w:numId w:val="29"/>
        </w:numPr>
        <w:tabs>
          <w:tab w:val="clear" w:pos="360"/>
          <w:tab w:val="left" w:pos="90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637460">
        <w:rPr>
          <w:rFonts w:ascii="Times New Roman" w:hAnsi="Times New Roman"/>
          <w:color w:val="000000" w:themeColor="text1"/>
          <w:sz w:val="20"/>
          <w:szCs w:val="20"/>
        </w:rPr>
        <w:t>Объекты проектирования информационных систем в организационном управлении.</w:t>
      </w:r>
    </w:p>
    <w:p w:rsidR="00D07D73" w:rsidRPr="00637460" w:rsidRDefault="00D07D73" w:rsidP="00D07D73">
      <w:pPr>
        <w:pStyle w:val="4f2"/>
        <w:numPr>
          <w:ilvl w:val="0"/>
          <w:numId w:val="29"/>
        </w:numPr>
        <w:tabs>
          <w:tab w:val="clear" w:pos="360"/>
          <w:tab w:val="left" w:pos="90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637460">
        <w:rPr>
          <w:rFonts w:ascii="Times New Roman" w:hAnsi="Times New Roman"/>
          <w:color w:val="000000" w:themeColor="text1"/>
          <w:sz w:val="20"/>
          <w:szCs w:val="20"/>
        </w:rPr>
        <w:t>Эволюция методологии создания информационных систем.</w:t>
      </w:r>
    </w:p>
    <w:p w:rsidR="00D07D73" w:rsidRPr="00637460" w:rsidRDefault="00D07D73" w:rsidP="00D07D73">
      <w:pPr>
        <w:pStyle w:val="4f2"/>
        <w:numPr>
          <w:ilvl w:val="0"/>
          <w:numId w:val="29"/>
        </w:numPr>
        <w:tabs>
          <w:tab w:val="clear" w:pos="360"/>
          <w:tab w:val="left" w:pos="900"/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637460">
        <w:rPr>
          <w:rFonts w:ascii="Times New Roman" w:hAnsi="Times New Roman"/>
          <w:color w:val="000000" w:themeColor="text1"/>
          <w:sz w:val="20"/>
          <w:szCs w:val="20"/>
        </w:rPr>
        <w:t>Стадии, методы и организация создания информационных систем.</w:t>
      </w:r>
    </w:p>
    <w:p w:rsidR="00D07D73" w:rsidRPr="00637460" w:rsidRDefault="00D07D73" w:rsidP="00D07D73">
      <w:pPr>
        <w:pStyle w:val="4f2"/>
        <w:numPr>
          <w:ilvl w:val="0"/>
          <w:numId w:val="29"/>
        </w:numPr>
        <w:tabs>
          <w:tab w:val="clear" w:pos="360"/>
          <w:tab w:val="left" w:pos="900"/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637460">
        <w:rPr>
          <w:rFonts w:ascii="Times New Roman" w:hAnsi="Times New Roman"/>
          <w:color w:val="000000" w:themeColor="text1"/>
          <w:sz w:val="20"/>
          <w:szCs w:val="20"/>
        </w:rPr>
        <w:t>Понятие информационного обеспечения, его структура.</w:t>
      </w:r>
    </w:p>
    <w:p w:rsidR="00D07D73" w:rsidRPr="00637460" w:rsidRDefault="00D07D73" w:rsidP="00D07D73">
      <w:pPr>
        <w:pStyle w:val="4f2"/>
        <w:numPr>
          <w:ilvl w:val="0"/>
          <w:numId w:val="29"/>
        </w:numPr>
        <w:tabs>
          <w:tab w:val="clear" w:pos="360"/>
          <w:tab w:val="left" w:pos="900"/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637460">
        <w:rPr>
          <w:rFonts w:ascii="Times New Roman" w:hAnsi="Times New Roman"/>
          <w:color w:val="000000" w:themeColor="text1"/>
          <w:sz w:val="20"/>
          <w:szCs w:val="20"/>
        </w:rPr>
        <w:t xml:space="preserve">Структура </w:t>
      </w:r>
      <w:proofErr w:type="spellStart"/>
      <w:r w:rsidRPr="00637460">
        <w:rPr>
          <w:rFonts w:ascii="Times New Roman" w:hAnsi="Times New Roman"/>
          <w:color w:val="000000" w:themeColor="text1"/>
          <w:sz w:val="20"/>
          <w:szCs w:val="20"/>
        </w:rPr>
        <w:t>внутримашинного</w:t>
      </w:r>
      <w:proofErr w:type="spellEnd"/>
      <w:r w:rsidRPr="00637460">
        <w:rPr>
          <w:rFonts w:ascii="Times New Roman" w:hAnsi="Times New Roman"/>
          <w:color w:val="000000" w:themeColor="text1"/>
          <w:sz w:val="20"/>
          <w:szCs w:val="20"/>
        </w:rPr>
        <w:t xml:space="preserve"> информационного обеспечения.</w:t>
      </w:r>
    </w:p>
    <w:p w:rsidR="00D07D73" w:rsidRPr="00637460" w:rsidRDefault="00D07D73" w:rsidP="00D07D73">
      <w:pPr>
        <w:pStyle w:val="4f2"/>
        <w:numPr>
          <w:ilvl w:val="0"/>
          <w:numId w:val="29"/>
        </w:numPr>
        <w:tabs>
          <w:tab w:val="clear" w:pos="360"/>
          <w:tab w:val="left" w:pos="900"/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637460">
        <w:rPr>
          <w:rFonts w:ascii="Times New Roman" w:hAnsi="Times New Roman"/>
          <w:color w:val="000000" w:themeColor="text1"/>
          <w:sz w:val="20"/>
          <w:szCs w:val="20"/>
        </w:rPr>
        <w:t xml:space="preserve">Информационные технологии обработки данных. </w:t>
      </w:r>
    </w:p>
    <w:p w:rsidR="00D07D73" w:rsidRPr="00637460" w:rsidRDefault="00D07D73" w:rsidP="00D07D73">
      <w:pPr>
        <w:pStyle w:val="4f2"/>
        <w:numPr>
          <w:ilvl w:val="0"/>
          <w:numId w:val="29"/>
        </w:numPr>
        <w:tabs>
          <w:tab w:val="clear" w:pos="360"/>
          <w:tab w:val="left" w:pos="900"/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637460">
        <w:rPr>
          <w:rFonts w:ascii="Times New Roman" w:hAnsi="Times New Roman"/>
          <w:color w:val="000000" w:themeColor="text1"/>
          <w:sz w:val="20"/>
          <w:szCs w:val="20"/>
        </w:rPr>
        <w:t xml:space="preserve">Информационные технологии управления. </w:t>
      </w:r>
    </w:p>
    <w:p w:rsidR="00D07D73" w:rsidRPr="00637460" w:rsidRDefault="00D07D73" w:rsidP="00D07D73">
      <w:pPr>
        <w:pStyle w:val="4f2"/>
        <w:numPr>
          <w:ilvl w:val="0"/>
          <w:numId w:val="29"/>
        </w:numPr>
        <w:tabs>
          <w:tab w:val="clear" w:pos="360"/>
          <w:tab w:val="left" w:pos="900"/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637460">
        <w:rPr>
          <w:rFonts w:ascii="Times New Roman" w:hAnsi="Times New Roman"/>
          <w:color w:val="000000" w:themeColor="text1"/>
          <w:sz w:val="20"/>
          <w:szCs w:val="20"/>
        </w:rPr>
        <w:t xml:space="preserve">Информационные технологии автоматизации офиса. </w:t>
      </w:r>
    </w:p>
    <w:p w:rsidR="00D07D73" w:rsidRPr="00637460" w:rsidRDefault="00D07D73" w:rsidP="00D07D73">
      <w:pPr>
        <w:pStyle w:val="4f2"/>
        <w:numPr>
          <w:ilvl w:val="0"/>
          <w:numId w:val="29"/>
        </w:numPr>
        <w:tabs>
          <w:tab w:val="clear" w:pos="360"/>
          <w:tab w:val="left" w:pos="900"/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637460">
        <w:rPr>
          <w:rFonts w:ascii="Times New Roman" w:hAnsi="Times New Roman"/>
          <w:color w:val="000000" w:themeColor="text1"/>
          <w:sz w:val="20"/>
          <w:szCs w:val="20"/>
        </w:rPr>
        <w:t xml:space="preserve">Информационные технологии поддержки принятия решений. </w:t>
      </w:r>
    </w:p>
    <w:p w:rsidR="00D07D73" w:rsidRPr="00637460" w:rsidRDefault="00D07D73" w:rsidP="00D07D73">
      <w:pPr>
        <w:pStyle w:val="4f2"/>
        <w:numPr>
          <w:ilvl w:val="0"/>
          <w:numId w:val="29"/>
        </w:numPr>
        <w:tabs>
          <w:tab w:val="clear" w:pos="360"/>
          <w:tab w:val="left" w:pos="900"/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637460">
        <w:rPr>
          <w:rFonts w:ascii="Times New Roman" w:hAnsi="Times New Roman"/>
          <w:color w:val="000000" w:themeColor="text1"/>
          <w:sz w:val="20"/>
          <w:szCs w:val="20"/>
        </w:rPr>
        <w:t>Информационные технологии экспертных систем</w:t>
      </w:r>
    </w:p>
    <w:p w:rsidR="00D07D73" w:rsidRPr="00637460" w:rsidRDefault="00D07D73" w:rsidP="00D07D73">
      <w:pPr>
        <w:pStyle w:val="4f2"/>
        <w:numPr>
          <w:ilvl w:val="0"/>
          <w:numId w:val="29"/>
        </w:numPr>
        <w:tabs>
          <w:tab w:val="clear" w:pos="360"/>
          <w:tab w:val="left" w:pos="900"/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637460">
        <w:rPr>
          <w:rFonts w:ascii="Times New Roman" w:hAnsi="Times New Roman"/>
          <w:color w:val="000000" w:themeColor="text1"/>
          <w:sz w:val="20"/>
          <w:szCs w:val="20"/>
        </w:rPr>
        <w:t>Режимы автоматизированной обработки информации в экономической деятельности.</w:t>
      </w:r>
    </w:p>
    <w:p w:rsidR="00D07D73" w:rsidRPr="00637460" w:rsidRDefault="00D07D73" w:rsidP="00D07D73">
      <w:pPr>
        <w:pStyle w:val="4f2"/>
        <w:numPr>
          <w:ilvl w:val="0"/>
          <w:numId w:val="29"/>
        </w:numPr>
        <w:tabs>
          <w:tab w:val="clear" w:pos="360"/>
          <w:tab w:val="left" w:pos="900"/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637460">
        <w:rPr>
          <w:rFonts w:ascii="Times New Roman" w:hAnsi="Times New Roman"/>
          <w:color w:val="000000" w:themeColor="text1"/>
          <w:sz w:val="20"/>
          <w:szCs w:val="20"/>
        </w:rPr>
        <w:t>Методы и средства построения систем информационной безопасности.</w:t>
      </w:r>
    </w:p>
    <w:p w:rsidR="00D07D73" w:rsidRPr="00637460" w:rsidRDefault="00D07D73" w:rsidP="00D07D73">
      <w:pPr>
        <w:pStyle w:val="4f2"/>
        <w:numPr>
          <w:ilvl w:val="0"/>
          <w:numId w:val="29"/>
        </w:numPr>
        <w:tabs>
          <w:tab w:val="clear" w:pos="360"/>
          <w:tab w:val="left" w:pos="900"/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637460">
        <w:rPr>
          <w:rFonts w:ascii="Times New Roman" w:hAnsi="Times New Roman"/>
          <w:color w:val="000000" w:themeColor="text1"/>
          <w:sz w:val="20"/>
          <w:szCs w:val="20"/>
        </w:rPr>
        <w:t>Проблемы обеспечения безопасности электронного документооборота в экономике.</w:t>
      </w:r>
    </w:p>
    <w:p w:rsidR="00D07D73" w:rsidRPr="00637460" w:rsidRDefault="00D07D73" w:rsidP="00D07D73">
      <w:pPr>
        <w:pStyle w:val="4f2"/>
        <w:tabs>
          <w:tab w:val="left" w:pos="851"/>
          <w:tab w:val="left" w:pos="900"/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color w:val="000000" w:themeColor="text1"/>
          <w:sz w:val="20"/>
          <w:szCs w:val="20"/>
        </w:rPr>
      </w:pPr>
    </w:p>
    <w:p w:rsidR="00D07D73" w:rsidRPr="00637460" w:rsidRDefault="00D07D73" w:rsidP="00D07D73">
      <w:pPr>
        <w:widowControl/>
        <w:tabs>
          <w:tab w:val="left" w:pos="900"/>
        </w:tabs>
        <w:snapToGrid/>
        <w:spacing w:before="0" w:after="0"/>
        <w:ind w:firstLine="709"/>
        <w:rPr>
          <w:b/>
          <w:color w:val="000000" w:themeColor="text1"/>
          <w:sz w:val="20"/>
        </w:rPr>
      </w:pPr>
      <w:r w:rsidRPr="00637460">
        <w:rPr>
          <w:b/>
          <w:bCs/>
          <w:iCs/>
          <w:color w:val="000000" w:themeColor="text1"/>
          <w:sz w:val="20"/>
        </w:rPr>
        <w:t xml:space="preserve">Раздел 2 </w:t>
      </w:r>
      <w:r w:rsidRPr="00637460">
        <w:rPr>
          <w:b/>
          <w:color w:val="000000" w:themeColor="text1"/>
          <w:sz w:val="20"/>
        </w:rPr>
        <w:t>Информационно-коммуникационные технологии в экономической деятельности</w:t>
      </w:r>
    </w:p>
    <w:p w:rsidR="00D07D73" w:rsidRPr="00637460" w:rsidRDefault="00D07D73" w:rsidP="00D07D73">
      <w:pPr>
        <w:widowControl/>
        <w:tabs>
          <w:tab w:val="left" w:pos="900"/>
          <w:tab w:val="left" w:pos="1080"/>
        </w:tabs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Темы устного эссе</w:t>
      </w:r>
    </w:p>
    <w:p w:rsidR="00D07D73" w:rsidRPr="00637460" w:rsidRDefault="00D07D73" w:rsidP="00D07D73">
      <w:pPr>
        <w:widowControl/>
        <w:numPr>
          <w:ilvl w:val="0"/>
          <w:numId w:val="30"/>
        </w:numPr>
        <w:tabs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Классификация бухгалтерских АИС.</w:t>
      </w:r>
    </w:p>
    <w:p w:rsidR="00D07D73" w:rsidRPr="00637460" w:rsidRDefault="00D07D73" w:rsidP="00D07D73">
      <w:pPr>
        <w:widowControl/>
        <w:numPr>
          <w:ilvl w:val="0"/>
          <w:numId w:val="30"/>
        </w:numPr>
        <w:tabs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Состав и структура информационного обеспечения ИС маркетинга.</w:t>
      </w:r>
    </w:p>
    <w:p w:rsidR="00D07D73" w:rsidRPr="00637460" w:rsidRDefault="00D07D73" w:rsidP="00D07D73">
      <w:pPr>
        <w:widowControl/>
        <w:numPr>
          <w:ilvl w:val="0"/>
          <w:numId w:val="30"/>
        </w:numPr>
        <w:tabs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Виды угроз безопасности в ЭИС.</w:t>
      </w:r>
    </w:p>
    <w:p w:rsidR="00D07D73" w:rsidRPr="00637460" w:rsidRDefault="00D07D73" w:rsidP="00D07D73">
      <w:pPr>
        <w:widowControl/>
        <w:numPr>
          <w:ilvl w:val="0"/>
          <w:numId w:val="30"/>
        </w:numPr>
        <w:tabs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Общая характеристика ИС бухгалтерского учета.</w:t>
      </w:r>
    </w:p>
    <w:p w:rsidR="00D07D73" w:rsidRPr="00637460" w:rsidRDefault="00D07D73" w:rsidP="00D07D73">
      <w:pPr>
        <w:widowControl/>
        <w:numPr>
          <w:ilvl w:val="0"/>
          <w:numId w:val="30"/>
        </w:numPr>
        <w:tabs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pacing w:val="-8"/>
          <w:sz w:val="20"/>
        </w:rPr>
        <w:t>Технология функционирования АИС страховой деятельности.</w:t>
      </w:r>
    </w:p>
    <w:p w:rsidR="00D07D73" w:rsidRPr="00637460" w:rsidRDefault="00D07D73" w:rsidP="00D07D73">
      <w:pPr>
        <w:widowControl/>
        <w:numPr>
          <w:ilvl w:val="0"/>
          <w:numId w:val="30"/>
        </w:numPr>
        <w:tabs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Функциональные задачи в АИС страховой деятельности.</w:t>
      </w:r>
    </w:p>
    <w:p w:rsidR="00D07D73" w:rsidRPr="00637460" w:rsidRDefault="00D07D73" w:rsidP="00D07D73">
      <w:pPr>
        <w:widowControl/>
        <w:numPr>
          <w:ilvl w:val="0"/>
          <w:numId w:val="30"/>
        </w:numPr>
        <w:tabs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Особенности информационного обеспечения банковской АИС.</w:t>
      </w:r>
    </w:p>
    <w:p w:rsidR="00D07D73" w:rsidRPr="00637460" w:rsidRDefault="00D07D73" w:rsidP="00D07D73">
      <w:pPr>
        <w:widowControl/>
        <w:numPr>
          <w:ilvl w:val="0"/>
          <w:numId w:val="30"/>
        </w:numPr>
        <w:tabs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Информационные системы в управлении экономическим объектом.</w:t>
      </w:r>
    </w:p>
    <w:p w:rsidR="00D07D73" w:rsidRPr="00637460" w:rsidRDefault="00D07D73" w:rsidP="00D07D73">
      <w:pPr>
        <w:widowControl/>
        <w:numPr>
          <w:ilvl w:val="0"/>
          <w:numId w:val="30"/>
        </w:numPr>
        <w:tabs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Сетевая технология обработки бухгалтерских задач.</w:t>
      </w:r>
    </w:p>
    <w:p w:rsidR="00D07D73" w:rsidRPr="00637460" w:rsidRDefault="00D07D73" w:rsidP="00D07D73">
      <w:pPr>
        <w:widowControl/>
        <w:numPr>
          <w:ilvl w:val="0"/>
          <w:numId w:val="30"/>
        </w:numPr>
        <w:tabs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Информационные</w:t>
      </w:r>
      <w:r w:rsidRPr="00637460">
        <w:rPr>
          <w:color w:val="000000" w:themeColor="text1"/>
          <w:sz w:val="20"/>
          <w:lang w:val="en-US"/>
        </w:rPr>
        <w:t xml:space="preserve"> </w:t>
      </w:r>
      <w:r w:rsidRPr="00637460">
        <w:rPr>
          <w:color w:val="000000" w:themeColor="text1"/>
          <w:sz w:val="20"/>
        </w:rPr>
        <w:t>процессы в экономике.</w:t>
      </w:r>
    </w:p>
    <w:p w:rsidR="00D07D73" w:rsidRPr="00637460" w:rsidRDefault="00D07D73" w:rsidP="00D07D73">
      <w:pPr>
        <w:widowControl/>
        <w:tabs>
          <w:tab w:val="left" w:pos="900"/>
          <w:tab w:val="left" w:pos="108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</w:p>
    <w:p w:rsidR="00D07D73" w:rsidRPr="00637460" w:rsidRDefault="00995E46" w:rsidP="00CC2EC7">
      <w:pPr>
        <w:pStyle w:val="10"/>
        <w:tabs>
          <w:tab w:val="right" w:leader="dot" w:pos="9600"/>
        </w:tabs>
        <w:ind w:firstLine="709"/>
        <w:rPr>
          <w:rFonts w:ascii="Times New Roman" w:hAnsi="Times New Roman"/>
          <w:b/>
          <w:color w:val="000000" w:themeColor="text1"/>
        </w:rPr>
      </w:pPr>
      <w:r>
        <w:rPr>
          <w:rFonts w:ascii="Times New Roman" w:hAnsi="Times New Roman"/>
          <w:b/>
          <w:color w:val="000000" w:themeColor="text1"/>
        </w:rPr>
        <w:t>7</w:t>
      </w:r>
      <w:r w:rsidR="00D07D73" w:rsidRPr="00637460">
        <w:rPr>
          <w:rFonts w:ascii="Times New Roman" w:hAnsi="Times New Roman"/>
          <w:b/>
          <w:color w:val="000000" w:themeColor="text1"/>
        </w:rPr>
        <w:t>. Учебно-методическое и информационное обеспечение дисциплины</w:t>
      </w:r>
    </w:p>
    <w:p w:rsidR="00D07D73" w:rsidRPr="00637460" w:rsidRDefault="00995E46" w:rsidP="00CC2EC7">
      <w:pPr>
        <w:widowControl/>
        <w:tabs>
          <w:tab w:val="left" w:pos="1106"/>
        </w:tabs>
        <w:snapToGrid/>
        <w:spacing w:before="0" w:after="0"/>
        <w:ind w:firstLine="709"/>
        <w:rPr>
          <w:b/>
          <w:color w:val="000000" w:themeColor="text1"/>
          <w:sz w:val="20"/>
        </w:rPr>
      </w:pPr>
      <w:r>
        <w:rPr>
          <w:b/>
          <w:color w:val="000000" w:themeColor="text1"/>
          <w:sz w:val="20"/>
        </w:rPr>
        <w:t>7</w:t>
      </w:r>
      <w:r w:rsidR="00D07D73" w:rsidRPr="00637460">
        <w:rPr>
          <w:b/>
          <w:color w:val="000000" w:themeColor="text1"/>
          <w:sz w:val="20"/>
        </w:rPr>
        <w:t xml:space="preserve">.1. Рекомендуемая литература </w:t>
      </w:r>
    </w:p>
    <w:p w:rsidR="00D07D73" w:rsidRPr="00637460" w:rsidRDefault="00D07D73" w:rsidP="00CC2EC7">
      <w:pPr>
        <w:widowControl/>
        <w:tabs>
          <w:tab w:val="left" w:pos="1080"/>
          <w:tab w:val="left" w:pos="1106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Основная литература</w:t>
      </w:r>
    </w:p>
    <w:p w:rsidR="000D52ED" w:rsidRPr="000D52ED" w:rsidRDefault="000D52ED" w:rsidP="00CC2EC7">
      <w:pPr>
        <w:pStyle w:val="afffc"/>
        <w:numPr>
          <w:ilvl w:val="0"/>
          <w:numId w:val="37"/>
        </w:numPr>
        <w:tabs>
          <w:tab w:val="left" w:pos="1080"/>
          <w:tab w:val="left" w:pos="110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0D52ED">
        <w:rPr>
          <w:rFonts w:ascii="Times New Roman" w:hAnsi="Times New Roman"/>
          <w:color w:val="000000" w:themeColor="text1"/>
        </w:rPr>
        <w:t>Федоров С.Е. Введение в теорию экономических информационных систем [Электронный ресурс]: рабочий учебник / Федоров С.Е. - 2022. - http://library.roweb.online</w:t>
      </w:r>
    </w:p>
    <w:p w:rsidR="000D52ED" w:rsidRPr="000D52ED" w:rsidRDefault="000D52ED" w:rsidP="00CC2EC7">
      <w:pPr>
        <w:pStyle w:val="afffc"/>
        <w:numPr>
          <w:ilvl w:val="0"/>
          <w:numId w:val="37"/>
        </w:numPr>
        <w:tabs>
          <w:tab w:val="left" w:pos="1080"/>
          <w:tab w:val="left" w:pos="110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0D52ED">
        <w:rPr>
          <w:rFonts w:ascii="Times New Roman" w:hAnsi="Times New Roman"/>
          <w:color w:val="000000" w:themeColor="text1"/>
        </w:rPr>
        <w:t>Федоров С.Е. Информационно-коммуникационные технологии в экономической деятельности [Электронный ресурс]: рабочий учебник / Федоров С.Е. - 2022. - http://library.roweb.online</w:t>
      </w:r>
    </w:p>
    <w:p w:rsidR="000D52ED" w:rsidRPr="000D52ED" w:rsidRDefault="000D52ED" w:rsidP="00CC2EC7">
      <w:pPr>
        <w:pStyle w:val="afffc"/>
        <w:numPr>
          <w:ilvl w:val="0"/>
          <w:numId w:val="37"/>
        </w:numPr>
        <w:tabs>
          <w:tab w:val="left" w:pos="1080"/>
          <w:tab w:val="left" w:pos="110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0D52ED">
        <w:rPr>
          <w:rFonts w:ascii="Times New Roman" w:hAnsi="Times New Roman"/>
          <w:color w:val="000000" w:themeColor="text1"/>
        </w:rPr>
        <w:lastRenderedPageBreak/>
        <w:t>Федоров С.Е.</w:t>
      </w:r>
      <w:r>
        <w:rPr>
          <w:rFonts w:ascii="Times New Roman" w:hAnsi="Times New Roman"/>
          <w:color w:val="000000" w:themeColor="text1"/>
        </w:rPr>
        <w:t xml:space="preserve"> </w:t>
      </w:r>
      <w:r w:rsidRPr="000D52ED">
        <w:rPr>
          <w:rFonts w:ascii="Times New Roman" w:hAnsi="Times New Roman"/>
          <w:color w:val="000000" w:themeColor="text1"/>
        </w:rPr>
        <w:t>Основы создания АИС и их применение в экономике [Электронный ресурс]: рабочий учебник / Федоров С.Е. - 2019. - http://library.roweb.online</w:t>
      </w:r>
    </w:p>
    <w:p w:rsidR="000D52ED" w:rsidRPr="000D52ED" w:rsidRDefault="000D52ED" w:rsidP="00CC2EC7">
      <w:pPr>
        <w:pStyle w:val="afffc"/>
        <w:numPr>
          <w:ilvl w:val="0"/>
          <w:numId w:val="37"/>
        </w:numPr>
        <w:tabs>
          <w:tab w:val="left" w:pos="1080"/>
          <w:tab w:val="left" w:pos="110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0D52ED">
        <w:rPr>
          <w:rFonts w:ascii="Times New Roman" w:hAnsi="Times New Roman"/>
          <w:color w:val="000000" w:themeColor="text1"/>
        </w:rPr>
        <w:t>Ковалева В.Д. Информационные системы в</w:t>
      </w:r>
      <w:r>
        <w:rPr>
          <w:rFonts w:ascii="Times New Roman" w:hAnsi="Times New Roman"/>
          <w:color w:val="000000" w:themeColor="text1"/>
        </w:rPr>
        <w:t xml:space="preserve"> экономике [Электронный ресурс]</w:t>
      </w:r>
      <w:r w:rsidRPr="000D52ED">
        <w:rPr>
          <w:rFonts w:ascii="Times New Roman" w:hAnsi="Times New Roman"/>
          <w:color w:val="000000" w:themeColor="text1"/>
        </w:rPr>
        <w:t>: учебное пособие / В.Д. Ковалева. — Электрон. текстовые данные. — Саратов: Вузовское образование, 2018. — 88 c. — 978-5-4487-0108-5. — Режим доступа: http://www.iprbookshop.ru/72536</w:t>
      </w:r>
    </w:p>
    <w:p w:rsidR="000D52ED" w:rsidRDefault="000D52ED" w:rsidP="00CC2EC7">
      <w:pPr>
        <w:widowControl/>
        <w:tabs>
          <w:tab w:val="left" w:pos="1080"/>
          <w:tab w:val="left" w:pos="1106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</w:p>
    <w:p w:rsidR="00D07D73" w:rsidRPr="00637460" w:rsidRDefault="000D52ED" w:rsidP="00CC2EC7">
      <w:pPr>
        <w:widowControl/>
        <w:tabs>
          <w:tab w:val="left" w:pos="1080"/>
          <w:tab w:val="left" w:pos="1106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>
        <w:rPr>
          <w:b/>
          <w:color w:val="000000" w:themeColor="text1"/>
          <w:sz w:val="20"/>
        </w:rPr>
        <w:t>Д</w:t>
      </w:r>
      <w:r w:rsidR="00D07D73" w:rsidRPr="00637460">
        <w:rPr>
          <w:b/>
          <w:color w:val="000000" w:themeColor="text1"/>
          <w:sz w:val="20"/>
        </w:rPr>
        <w:t>ополнительная литература</w:t>
      </w:r>
    </w:p>
    <w:p w:rsidR="00D07D73" w:rsidRPr="00637460" w:rsidRDefault="00D07D73" w:rsidP="00CC2EC7">
      <w:pPr>
        <w:pStyle w:val="afffc"/>
        <w:numPr>
          <w:ilvl w:val="0"/>
          <w:numId w:val="33"/>
        </w:numPr>
        <w:tabs>
          <w:tab w:val="left" w:pos="1106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Фадеева О.Ю. Информационные системы в</w:t>
      </w:r>
      <w:r w:rsidR="000D52ED">
        <w:rPr>
          <w:rFonts w:ascii="Times New Roman" w:hAnsi="Times New Roman"/>
          <w:color w:val="000000" w:themeColor="text1"/>
        </w:rPr>
        <w:t xml:space="preserve"> экономике [Электронный ресурс]</w:t>
      </w:r>
      <w:r w:rsidRPr="00637460">
        <w:rPr>
          <w:rFonts w:ascii="Times New Roman" w:hAnsi="Times New Roman"/>
          <w:color w:val="000000" w:themeColor="text1"/>
        </w:rPr>
        <w:t>: учебное пособие / О.Ю. Фадеева, Е.А. Балашова. — Электрон. текстовые данные. — Омск: Омский государственный институт сервиса, Омский государственный технический университет, 2015. — 100 c. — 978-5-93252-360-5. — Режим доступа: http://www.iprbookshop.ru/32786</w:t>
      </w:r>
    </w:p>
    <w:p w:rsidR="00D07D73" w:rsidRPr="00637460" w:rsidRDefault="00D07D73" w:rsidP="00CC2EC7">
      <w:pPr>
        <w:widowControl/>
        <w:tabs>
          <w:tab w:val="left" w:pos="900"/>
          <w:tab w:val="left" w:pos="1106"/>
          <w:tab w:val="left" w:pos="1134"/>
        </w:tabs>
        <w:suppressAutoHyphens/>
        <w:snapToGrid/>
        <w:spacing w:before="0" w:after="0"/>
        <w:ind w:firstLine="709"/>
        <w:contextualSpacing/>
        <w:jc w:val="both"/>
        <w:rPr>
          <w:b/>
          <w:color w:val="000000" w:themeColor="text1"/>
          <w:sz w:val="20"/>
        </w:rPr>
      </w:pPr>
    </w:p>
    <w:p w:rsidR="00D07D73" w:rsidRPr="00637460" w:rsidRDefault="00995E46" w:rsidP="00CC2EC7">
      <w:pPr>
        <w:widowControl/>
        <w:tabs>
          <w:tab w:val="left" w:pos="1080"/>
          <w:tab w:val="left" w:pos="1106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>
        <w:rPr>
          <w:b/>
          <w:color w:val="000000" w:themeColor="text1"/>
          <w:sz w:val="20"/>
        </w:rPr>
        <w:t>7</w:t>
      </w:r>
      <w:r w:rsidR="00D07D73" w:rsidRPr="00637460">
        <w:rPr>
          <w:b/>
          <w:color w:val="000000" w:themeColor="text1"/>
          <w:sz w:val="20"/>
        </w:rPr>
        <w:t>.2. Ресурсы информационно-телекоммуникационной сети «Интернет»</w:t>
      </w:r>
    </w:p>
    <w:p w:rsidR="00D07D73" w:rsidRPr="00637460" w:rsidRDefault="000A0C25" w:rsidP="00CC2EC7">
      <w:pPr>
        <w:widowControl/>
        <w:numPr>
          <w:ilvl w:val="0"/>
          <w:numId w:val="34"/>
        </w:numPr>
        <w:tabs>
          <w:tab w:val="left" w:pos="900"/>
          <w:tab w:val="left" w:pos="1080"/>
          <w:tab w:val="left" w:pos="1106"/>
          <w:tab w:val="left" w:pos="1134"/>
        </w:tabs>
        <w:snapToGrid/>
        <w:spacing w:before="0" w:after="0"/>
        <w:ind w:left="0" w:firstLine="709"/>
        <w:rPr>
          <w:color w:val="000000" w:themeColor="text1"/>
          <w:sz w:val="20"/>
        </w:rPr>
      </w:pPr>
      <w:r>
        <w:rPr>
          <w:color w:val="000000" w:themeColor="text1"/>
          <w:sz w:val="20"/>
        </w:rPr>
        <w:t xml:space="preserve">http://www.iworld.ru </w:t>
      </w:r>
    </w:p>
    <w:p w:rsidR="00D07D73" w:rsidRPr="00637460" w:rsidRDefault="00D07D73" w:rsidP="00CC2EC7">
      <w:pPr>
        <w:widowControl/>
        <w:numPr>
          <w:ilvl w:val="0"/>
          <w:numId w:val="34"/>
        </w:numPr>
        <w:tabs>
          <w:tab w:val="left" w:pos="900"/>
          <w:tab w:val="left" w:pos="1080"/>
          <w:tab w:val="left" w:pos="1106"/>
          <w:tab w:val="left" w:pos="1134"/>
        </w:tabs>
        <w:snapToGrid/>
        <w:spacing w:before="0" w:after="0"/>
        <w:ind w:left="0" w:firstLine="709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Облачный сервис «1С:Бухгалтерия» </w:t>
      </w:r>
      <w:hyperlink r:id="rId6" w:history="1">
        <w:r w:rsidRPr="00637460">
          <w:rPr>
            <w:color w:val="000000" w:themeColor="text1"/>
            <w:sz w:val="20"/>
          </w:rPr>
          <w:t>https://edu.1cfresh.com/</w:t>
        </w:r>
      </w:hyperlink>
      <w:r w:rsidRPr="00637460">
        <w:rPr>
          <w:color w:val="000000" w:themeColor="text1"/>
          <w:sz w:val="20"/>
        </w:rPr>
        <w:t xml:space="preserve"> </w:t>
      </w:r>
    </w:p>
    <w:p w:rsidR="00D07D73" w:rsidRPr="00637460" w:rsidRDefault="00510D72" w:rsidP="00CC2EC7">
      <w:pPr>
        <w:widowControl/>
        <w:numPr>
          <w:ilvl w:val="0"/>
          <w:numId w:val="34"/>
        </w:numPr>
        <w:tabs>
          <w:tab w:val="left" w:pos="900"/>
          <w:tab w:val="left" w:pos="1080"/>
          <w:tab w:val="left" w:pos="1106"/>
          <w:tab w:val="left" w:pos="1134"/>
        </w:tabs>
        <w:snapToGrid/>
        <w:spacing w:before="0" w:after="0"/>
        <w:ind w:left="0" w:firstLine="709"/>
        <w:rPr>
          <w:color w:val="000000" w:themeColor="text1"/>
          <w:sz w:val="20"/>
        </w:rPr>
      </w:pPr>
      <w:hyperlink r:id="rId7" w:history="1">
        <w:r w:rsidR="00D07D73" w:rsidRPr="00637460">
          <w:rPr>
            <w:color w:val="000000" w:themeColor="text1"/>
            <w:sz w:val="20"/>
          </w:rPr>
          <w:t>https://its.1c.ru/</w:t>
        </w:r>
      </w:hyperlink>
    </w:p>
    <w:p w:rsidR="00D07D73" w:rsidRPr="00637460" w:rsidRDefault="00D07D73" w:rsidP="00CC2EC7">
      <w:pPr>
        <w:widowControl/>
        <w:numPr>
          <w:ilvl w:val="0"/>
          <w:numId w:val="34"/>
        </w:numPr>
        <w:tabs>
          <w:tab w:val="left" w:pos="900"/>
          <w:tab w:val="left" w:pos="1080"/>
          <w:tab w:val="left" w:pos="1106"/>
          <w:tab w:val="left" w:pos="1134"/>
        </w:tabs>
        <w:snapToGrid/>
        <w:spacing w:before="0" w:after="0"/>
        <w:ind w:left="0" w:firstLine="709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Официальный сайт фирмы 1С </w:t>
      </w:r>
      <w:hyperlink r:id="rId8" w:history="1">
        <w:r w:rsidRPr="00637460">
          <w:rPr>
            <w:color w:val="000000" w:themeColor="text1"/>
            <w:sz w:val="20"/>
          </w:rPr>
          <w:t>https://1c.ru/</w:t>
        </w:r>
      </w:hyperlink>
      <w:r w:rsidRPr="00637460">
        <w:rPr>
          <w:color w:val="000000" w:themeColor="text1"/>
          <w:sz w:val="20"/>
        </w:rPr>
        <w:t xml:space="preserve"> </w:t>
      </w:r>
    </w:p>
    <w:p w:rsidR="00D07D73" w:rsidRPr="00637460" w:rsidRDefault="00D07D73" w:rsidP="00CC2EC7">
      <w:pPr>
        <w:widowControl/>
        <w:numPr>
          <w:ilvl w:val="0"/>
          <w:numId w:val="34"/>
        </w:numPr>
        <w:tabs>
          <w:tab w:val="left" w:pos="900"/>
          <w:tab w:val="left" w:pos="1080"/>
          <w:tab w:val="left" w:pos="1106"/>
          <w:tab w:val="left" w:pos="1134"/>
        </w:tabs>
        <w:snapToGrid/>
        <w:spacing w:before="0" w:after="0"/>
        <w:ind w:left="0" w:firstLine="709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Официальный сайт ОАО Консультант  </w:t>
      </w:r>
      <w:hyperlink r:id="rId9" w:history="1">
        <w:r w:rsidR="000A0C25">
          <w:rPr>
            <w:color w:val="000000" w:themeColor="text1"/>
            <w:sz w:val="20"/>
          </w:rPr>
          <w:t>http://www.co</w:t>
        </w:r>
        <w:r w:rsidR="000A0C25">
          <w:rPr>
            <w:color w:val="000000" w:themeColor="text1"/>
            <w:sz w:val="20"/>
            <w:lang w:val="en-US"/>
          </w:rPr>
          <w:t>n</w:t>
        </w:r>
        <w:proofErr w:type="spellStart"/>
        <w:r w:rsidR="000A0C25">
          <w:rPr>
            <w:color w:val="000000" w:themeColor="text1"/>
            <w:sz w:val="20"/>
          </w:rPr>
          <w:t>sulta</w:t>
        </w:r>
        <w:proofErr w:type="spellEnd"/>
        <w:r w:rsidR="000A0C25">
          <w:rPr>
            <w:color w:val="000000" w:themeColor="text1"/>
            <w:sz w:val="20"/>
            <w:lang w:val="en-US"/>
          </w:rPr>
          <w:t>n</w:t>
        </w:r>
        <w:r w:rsidRPr="00637460">
          <w:rPr>
            <w:color w:val="000000" w:themeColor="text1"/>
            <w:sz w:val="20"/>
          </w:rPr>
          <w:t>t.ru/</w:t>
        </w:r>
      </w:hyperlink>
    </w:p>
    <w:p w:rsidR="00D07D73" w:rsidRPr="00637460" w:rsidRDefault="00D07D73" w:rsidP="00CC2EC7">
      <w:pPr>
        <w:widowControl/>
        <w:numPr>
          <w:ilvl w:val="0"/>
          <w:numId w:val="34"/>
        </w:numPr>
        <w:tabs>
          <w:tab w:val="left" w:pos="900"/>
          <w:tab w:val="left" w:pos="1080"/>
          <w:tab w:val="left" w:pos="1106"/>
          <w:tab w:val="left" w:pos="1134"/>
        </w:tabs>
        <w:snapToGrid/>
        <w:spacing w:before="0" w:after="0"/>
        <w:ind w:left="0" w:firstLine="709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Официальный сайт ООО «НПП Гарант-Сервис» – www.gara</w:t>
      </w:r>
      <w:r w:rsidR="000A0C25">
        <w:rPr>
          <w:color w:val="000000" w:themeColor="text1"/>
          <w:sz w:val="20"/>
          <w:lang w:val="en-US"/>
        </w:rPr>
        <w:t>n</w:t>
      </w:r>
      <w:r w:rsidRPr="00637460">
        <w:rPr>
          <w:color w:val="000000" w:themeColor="text1"/>
          <w:sz w:val="20"/>
        </w:rPr>
        <w:t xml:space="preserve">t.ru </w:t>
      </w:r>
    </w:p>
    <w:p w:rsidR="00D07D73" w:rsidRPr="00637460" w:rsidRDefault="00D07D73" w:rsidP="00CC2EC7">
      <w:pPr>
        <w:widowControl/>
        <w:numPr>
          <w:ilvl w:val="0"/>
          <w:numId w:val="34"/>
        </w:numPr>
        <w:tabs>
          <w:tab w:val="left" w:pos="900"/>
          <w:tab w:val="left" w:pos="1080"/>
          <w:tab w:val="left" w:pos="1106"/>
          <w:tab w:val="left" w:pos="1134"/>
        </w:tabs>
        <w:snapToGrid/>
        <w:spacing w:before="0" w:after="0"/>
        <w:ind w:left="0" w:firstLine="709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Официальный сайт Института профессиональных бухгалтеров России </w:t>
      </w:r>
      <w:hyperlink r:id="rId10" w:history="1">
        <w:r w:rsidRPr="00637460">
          <w:rPr>
            <w:color w:val="000000" w:themeColor="text1"/>
            <w:sz w:val="20"/>
          </w:rPr>
          <w:t>www.ipbr.ru</w:t>
        </w:r>
      </w:hyperlink>
      <w:r w:rsidRPr="00637460">
        <w:rPr>
          <w:color w:val="000000" w:themeColor="text1"/>
          <w:sz w:val="20"/>
        </w:rPr>
        <w:t xml:space="preserve"> </w:t>
      </w:r>
    </w:p>
    <w:p w:rsidR="00D07D73" w:rsidRPr="00637460" w:rsidRDefault="00D07D73" w:rsidP="00CC2EC7">
      <w:pPr>
        <w:widowControl/>
        <w:numPr>
          <w:ilvl w:val="0"/>
          <w:numId w:val="34"/>
        </w:numPr>
        <w:tabs>
          <w:tab w:val="left" w:pos="900"/>
          <w:tab w:val="left" w:pos="1080"/>
          <w:tab w:val="left" w:pos="1106"/>
          <w:tab w:val="left" w:pos="1134"/>
        </w:tabs>
        <w:snapToGrid/>
        <w:spacing w:before="0" w:after="0"/>
        <w:ind w:left="0" w:firstLine="709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Издательство журнала «Бухгалтерский учет» </w:t>
      </w:r>
      <w:hyperlink r:id="rId11" w:history="1">
        <w:r w:rsidRPr="00637460">
          <w:rPr>
            <w:color w:val="000000" w:themeColor="text1"/>
            <w:sz w:val="20"/>
          </w:rPr>
          <w:t>www.buhgalt.ru</w:t>
        </w:r>
      </w:hyperlink>
    </w:p>
    <w:p w:rsidR="00D07D73" w:rsidRPr="00637460" w:rsidRDefault="00D07D73" w:rsidP="00CC2EC7">
      <w:pPr>
        <w:widowControl/>
        <w:tabs>
          <w:tab w:val="left" w:pos="1080"/>
          <w:tab w:val="left" w:pos="1106"/>
        </w:tabs>
        <w:snapToGrid/>
        <w:spacing w:before="0" w:after="0"/>
        <w:ind w:firstLine="709"/>
        <w:contextualSpacing/>
        <w:rPr>
          <w:b/>
          <w:color w:val="000000" w:themeColor="text1"/>
          <w:sz w:val="20"/>
        </w:rPr>
      </w:pPr>
    </w:p>
    <w:p w:rsidR="0093443C" w:rsidRDefault="00995E46" w:rsidP="00CC2EC7">
      <w:pPr>
        <w:tabs>
          <w:tab w:val="left" w:pos="1106"/>
        </w:tabs>
        <w:spacing w:before="0" w:after="0"/>
        <w:ind w:firstLine="709"/>
        <w:jc w:val="both"/>
        <w:rPr>
          <w:b/>
          <w:sz w:val="20"/>
        </w:rPr>
      </w:pPr>
      <w:r>
        <w:rPr>
          <w:b/>
          <w:sz w:val="20"/>
        </w:rPr>
        <w:t>8</w:t>
      </w:r>
      <w:r w:rsidR="0093443C">
        <w:rPr>
          <w:b/>
          <w:sz w:val="20"/>
        </w:rPr>
        <w:t>. Материально-техническое обеспечение дисциплины, перечень информационных технологий, используемых при осуществлении образовательного процесса по дисциплине, включая программное обеспечение, современные профессиональные базы данных и информационные справочные системы</w:t>
      </w:r>
    </w:p>
    <w:p w:rsidR="0093443C" w:rsidRDefault="0093443C" w:rsidP="00CC2EC7">
      <w:pPr>
        <w:tabs>
          <w:tab w:val="left" w:pos="1106"/>
        </w:tabs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Для проведения занятий по дисциплине имеется следующее материально-техническое обеспечение: </w:t>
      </w:r>
    </w:p>
    <w:p w:rsidR="009D5E7F" w:rsidRDefault="009D5E7F" w:rsidP="00CC2EC7">
      <w:pPr>
        <w:tabs>
          <w:tab w:val="left" w:pos="1106"/>
        </w:tabs>
        <w:spacing w:before="0" w:after="0"/>
        <w:ind w:firstLine="709"/>
        <w:jc w:val="both"/>
        <w:rPr>
          <w:sz w:val="20"/>
        </w:rPr>
      </w:pPr>
      <w:r w:rsidRPr="009D5E7F">
        <w:rPr>
          <w:sz w:val="20"/>
        </w:rPr>
        <w:t>- учебные аудитории для проведения учебных занятий, оборудованные учебной мебелью и оснащенные оборудованием и техническими средствами обучения с возможностью подключения к сети «Интернет»;</w:t>
      </w:r>
    </w:p>
    <w:p w:rsidR="0093443C" w:rsidRDefault="0093443C" w:rsidP="00CC2EC7">
      <w:pPr>
        <w:tabs>
          <w:tab w:val="left" w:pos="1106"/>
        </w:tabs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- помещения для самостоятельной работы, оснащенные компьютерной техникой с возможностью подключения к сети «Интернет» и обеспечением доступа к электронной информационно-образовательной среде. </w:t>
      </w:r>
    </w:p>
    <w:p w:rsidR="00D07D73" w:rsidRPr="00637460" w:rsidRDefault="0093443C" w:rsidP="00CC2EC7">
      <w:pPr>
        <w:tabs>
          <w:tab w:val="left" w:pos="360"/>
          <w:tab w:val="left" w:pos="900"/>
          <w:tab w:val="left" w:pos="993"/>
          <w:tab w:val="left" w:pos="1106"/>
          <w:tab w:val="left" w:pos="1134"/>
        </w:tabs>
        <w:suppressAutoHyphens/>
        <w:spacing w:before="0" w:after="0"/>
        <w:ind w:firstLine="709"/>
        <w:jc w:val="both"/>
        <w:rPr>
          <w:sz w:val="20"/>
        </w:rPr>
      </w:pPr>
      <w:r>
        <w:rPr>
          <w:sz w:val="20"/>
        </w:rPr>
        <w:t>Программное обеспечение:</w:t>
      </w:r>
    </w:p>
    <w:p w:rsidR="00D07D73" w:rsidRPr="00637460" w:rsidRDefault="00D07D73" w:rsidP="00CC2EC7">
      <w:pPr>
        <w:tabs>
          <w:tab w:val="left" w:pos="360"/>
          <w:tab w:val="left" w:pos="900"/>
          <w:tab w:val="left" w:pos="993"/>
          <w:tab w:val="left" w:pos="1106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i/>
          <w:sz w:val="20"/>
        </w:rPr>
        <w:t>Лицензионное программное обеспечение (в том числе, отечественного производства):</w:t>
      </w:r>
    </w:p>
    <w:p w:rsidR="00D07D73" w:rsidRPr="00637460" w:rsidRDefault="00D07D73" w:rsidP="00CC2EC7">
      <w:pPr>
        <w:tabs>
          <w:tab w:val="left" w:pos="1106"/>
        </w:tabs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Операционная система </w:t>
      </w:r>
      <w:r w:rsidRPr="00637460">
        <w:rPr>
          <w:sz w:val="20"/>
          <w:lang w:val="en-US"/>
        </w:rPr>
        <w:t>Windows</w:t>
      </w:r>
      <w:r w:rsidRPr="00637460">
        <w:rPr>
          <w:sz w:val="20"/>
        </w:rPr>
        <w:t xml:space="preserve"> </w:t>
      </w:r>
      <w:r w:rsidRPr="00637460">
        <w:rPr>
          <w:sz w:val="20"/>
          <w:lang w:val="en-US"/>
        </w:rPr>
        <w:t>Professional</w:t>
      </w:r>
      <w:r w:rsidRPr="00637460">
        <w:rPr>
          <w:sz w:val="20"/>
        </w:rPr>
        <w:t xml:space="preserve"> 10</w:t>
      </w:r>
    </w:p>
    <w:p w:rsidR="00D07D73" w:rsidRPr="00637460" w:rsidRDefault="00D07D73" w:rsidP="00CC2EC7">
      <w:pPr>
        <w:tabs>
          <w:tab w:val="left" w:pos="1106"/>
        </w:tabs>
        <w:spacing w:before="0" w:after="0"/>
        <w:ind w:firstLine="709"/>
        <w:rPr>
          <w:sz w:val="20"/>
        </w:rPr>
      </w:pPr>
      <w:r w:rsidRPr="00637460">
        <w:rPr>
          <w:sz w:val="20"/>
        </w:rPr>
        <w:t>ПО браузер – приложение операционной системы, предназначенное для просмотра Web-страниц</w:t>
      </w:r>
    </w:p>
    <w:p w:rsidR="00D07D73" w:rsidRPr="00637460" w:rsidRDefault="00D07D73" w:rsidP="00CC2EC7">
      <w:pPr>
        <w:tabs>
          <w:tab w:val="left" w:pos="1106"/>
        </w:tabs>
        <w:spacing w:before="0" w:after="0"/>
        <w:ind w:firstLine="709"/>
        <w:rPr>
          <w:sz w:val="20"/>
        </w:rPr>
      </w:pPr>
      <w:r w:rsidRPr="00637460">
        <w:rPr>
          <w:sz w:val="20"/>
        </w:rPr>
        <w:t>Платформа проведения аттестационных процедур с использованием каналов связи (отечественное ПО)</w:t>
      </w:r>
    </w:p>
    <w:p w:rsidR="00D07D73" w:rsidRPr="00637460" w:rsidRDefault="00D07D73" w:rsidP="00CC2EC7">
      <w:pPr>
        <w:tabs>
          <w:tab w:val="left" w:pos="1106"/>
        </w:tabs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Платформа проведения </w:t>
      </w:r>
      <w:proofErr w:type="spellStart"/>
      <w:r w:rsidRPr="00637460">
        <w:rPr>
          <w:sz w:val="20"/>
        </w:rPr>
        <w:t>вебинаров</w:t>
      </w:r>
      <w:proofErr w:type="spellEnd"/>
      <w:r w:rsidRPr="00637460">
        <w:rPr>
          <w:sz w:val="20"/>
        </w:rPr>
        <w:t xml:space="preserve"> (отечественное ПО)</w:t>
      </w:r>
    </w:p>
    <w:p w:rsidR="00D07D73" w:rsidRPr="00637460" w:rsidRDefault="00D07D73" w:rsidP="00CC2EC7">
      <w:pPr>
        <w:tabs>
          <w:tab w:val="left" w:pos="1106"/>
        </w:tabs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Информационная технология. Онлайн тестирование цифровой платформы </w:t>
      </w:r>
      <w:proofErr w:type="spellStart"/>
      <w:r w:rsidRPr="00637460">
        <w:rPr>
          <w:sz w:val="20"/>
        </w:rPr>
        <w:t>Ровеб</w:t>
      </w:r>
      <w:proofErr w:type="spellEnd"/>
      <w:r w:rsidRPr="00637460">
        <w:rPr>
          <w:sz w:val="20"/>
        </w:rPr>
        <w:t xml:space="preserve"> (отечественное ПО)</w:t>
      </w:r>
    </w:p>
    <w:p w:rsidR="00D07D73" w:rsidRPr="00637460" w:rsidRDefault="00D07D73" w:rsidP="00CC2EC7">
      <w:pPr>
        <w:tabs>
          <w:tab w:val="left" w:pos="1106"/>
        </w:tabs>
        <w:spacing w:before="0" w:after="0"/>
        <w:ind w:firstLine="709"/>
        <w:rPr>
          <w:sz w:val="20"/>
        </w:rPr>
      </w:pPr>
      <w:r w:rsidRPr="00637460">
        <w:rPr>
          <w:sz w:val="20"/>
        </w:rPr>
        <w:t>Электронный информационный ресурс. Экспертный интеллектуальный информационный робот Аттестация асессоров (отечественное ПО)</w:t>
      </w:r>
    </w:p>
    <w:p w:rsidR="00D07D73" w:rsidRPr="00637460" w:rsidRDefault="00D07D73" w:rsidP="00CC2EC7">
      <w:pPr>
        <w:tabs>
          <w:tab w:val="left" w:pos="1106"/>
        </w:tabs>
        <w:spacing w:before="0" w:after="0"/>
        <w:ind w:firstLine="709"/>
        <w:rPr>
          <w:sz w:val="20"/>
        </w:rPr>
      </w:pPr>
      <w:r w:rsidRPr="00637460">
        <w:rPr>
          <w:sz w:val="20"/>
        </w:rPr>
        <w:t>Информационная технология. Аттестационный интеллектуальный информационный робот контроля оригинальности и профессионализма «ИИР КОП» (отечественное ПО)</w:t>
      </w:r>
    </w:p>
    <w:p w:rsidR="00D07D73" w:rsidRPr="00637460" w:rsidRDefault="00D07D73" w:rsidP="00CC2EC7">
      <w:pPr>
        <w:tabs>
          <w:tab w:val="left" w:pos="1106"/>
        </w:tabs>
        <w:spacing w:before="0" w:after="0"/>
        <w:ind w:firstLine="709"/>
        <w:rPr>
          <w:sz w:val="20"/>
        </w:rPr>
      </w:pPr>
      <w:r w:rsidRPr="00637460">
        <w:rPr>
          <w:sz w:val="20"/>
        </w:rPr>
        <w:t>Электронный информационный ресурс «Личная студия обучающегося» (отечественное ПО)</w:t>
      </w:r>
    </w:p>
    <w:p w:rsidR="00D07D73" w:rsidRPr="00637460" w:rsidRDefault="00D07D73" w:rsidP="00CC2EC7">
      <w:pPr>
        <w:tabs>
          <w:tab w:val="left" w:pos="360"/>
          <w:tab w:val="left" w:pos="900"/>
          <w:tab w:val="left" w:pos="993"/>
          <w:tab w:val="left" w:pos="1106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sz w:val="20"/>
        </w:rPr>
        <w:t>ПО 1С: Бухгалтерия 8. Учебная версия</w:t>
      </w:r>
    </w:p>
    <w:p w:rsidR="00D07D73" w:rsidRPr="00637460" w:rsidRDefault="00D07D73" w:rsidP="00CC2EC7">
      <w:pPr>
        <w:tabs>
          <w:tab w:val="left" w:pos="360"/>
          <w:tab w:val="left" w:pos="900"/>
          <w:tab w:val="left" w:pos="993"/>
          <w:tab w:val="left" w:pos="1106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i/>
          <w:sz w:val="20"/>
        </w:rPr>
        <w:t>Свободно распространяемое программное обеспечение (в том числе отечественного производства):</w:t>
      </w:r>
    </w:p>
    <w:p w:rsidR="00D07D73" w:rsidRPr="00637460" w:rsidRDefault="00D07D73" w:rsidP="00CC2EC7">
      <w:pPr>
        <w:tabs>
          <w:tab w:val="left" w:pos="1106"/>
        </w:tabs>
        <w:spacing w:before="0" w:after="0"/>
        <w:ind w:firstLine="709"/>
        <w:rPr>
          <w:sz w:val="20"/>
        </w:rPr>
      </w:pPr>
      <w:r w:rsidRPr="00637460">
        <w:rPr>
          <w:sz w:val="20"/>
        </w:rPr>
        <w:t>Мой Офис Веб-редакторы https://edit.myoffice.ru (отечественное ПО)</w:t>
      </w:r>
    </w:p>
    <w:p w:rsidR="00D07D73" w:rsidRPr="00637460" w:rsidRDefault="00D07D73" w:rsidP="00CC2EC7">
      <w:pPr>
        <w:tabs>
          <w:tab w:val="left" w:pos="1106"/>
        </w:tabs>
        <w:spacing w:before="0" w:after="0"/>
        <w:ind w:firstLine="709"/>
        <w:rPr>
          <w:sz w:val="20"/>
          <w:lang w:val="en-US"/>
        </w:rPr>
      </w:pPr>
      <w:r w:rsidRPr="00637460">
        <w:rPr>
          <w:sz w:val="20"/>
        </w:rPr>
        <w:t>ПО</w:t>
      </w:r>
      <w:r w:rsidRPr="00637460">
        <w:rPr>
          <w:sz w:val="20"/>
          <w:lang w:val="en-US"/>
        </w:rPr>
        <w:t xml:space="preserve"> OpenOffice.Org Calc. </w:t>
      </w:r>
    </w:p>
    <w:p w:rsidR="00D07D73" w:rsidRPr="00637460" w:rsidRDefault="008F3F0E" w:rsidP="00CC2EC7">
      <w:pPr>
        <w:tabs>
          <w:tab w:val="left" w:pos="1106"/>
        </w:tabs>
        <w:spacing w:before="0" w:after="0"/>
        <w:ind w:firstLine="709"/>
        <w:rPr>
          <w:sz w:val="20"/>
          <w:lang w:val="en-US"/>
        </w:rPr>
      </w:pPr>
      <w:hyperlink r:id="rId12" w:history="1">
        <w:r w:rsidR="00D07D73" w:rsidRPr="00637460">
          <w:rPr>
            <w:sz w:val="20"/>
            <w:lang w:val="en-US"/>
          </w:rPr>
          <w:t>http://qsp.su/tools/onlinehelp/about_license_gpl_russian.html</w:t>
        </w:r>
      </w:hyperlink>
      <w:r w:rsidR="00D07D73" w:rsidRPr="00637460">
        <w:rPr>
          <w:sz w:val="20"/>
          <w:lang w:val="en-US"/>
        </w:rPr>
        <w:t xml:space="preserve"> </w:t>
      </w:r>
    </w:p>
    <w:p w:rsidR="00D07D73" w:rsidRPr="00637460" w:rsidRDefault="00D07D73" w:rsidP="00CC2EC7">
      <w:pPr>
        <w:tabs>
          <w:tab w:val="left" w:pos="1106"/>
        </w:tabs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ПО </w:t>
      </w:r>
      <w:proofErr w:type="spellStart"/>
      <w:r w:rsidRPr="00637460">
        <w:rPr>
          <w:sz w:val="20"/>
        </w:rPr>
        <w:t>OpenOffice.Org.Base</w:t>
      </w:r>
      <w:proofErr w:type="spellEnd"/>
    </w:p>
    <w:p w:rsidR="00D07D73" w:rsidRPr="00637460" w:rsidRDefault="00510D72" w:rsidP="00CC2EC7">
      <w:pPr>
        <w:tabs>
          <w:tab w:val="left" w:pos="1106"/>
        </w:tabs>
        <w:spacing w:before="0" w:after="0"/>
        <w:ind w:firstLine="709"/>
        <w:rPr>
          <w:sz w:val="20"/>
        </w:rPr>
      </w:pPr>
      <w:hyperlink r:id="rId13" w:history="1">
        <w:r w:rsidR="00D07D73" w:rsidRPr="00637460">
          <w:rPr>
            <w:sz w:val="20"/>
          </w:rPr>
          <w:t>http://qsp.su/tools/onlinehelp/about_license_gpl_russian.html</w:t>
        </w:r>
      </w:hyperlink>
    </w:p>
    <w:p w:rsidR="00D07D73" w:rsidRPr="00637460" w:rsidRDefault="00D07D73" w:rsidP="00CC2EC7">
      <w:pPr>
        <w:tabs>
          <w:tab w:val="left" w:pos="1106"/>
        </w:tabs>
        <w:spacing w:before="0" w:after="0"/>
        <w:ind w:firstLine="709"/>
        <w:rPr>
          <w:sz w:val="20"/>
          <w:lang w:val="en-US"/>
        </w:rPr>
      </w:pPr>
      <w:r w:rsidRPr="00637460">
        <w:rPr>
          <w:sz w:val="20"/>
        </w:rPr>
        <w:t>ПО</w:t>
      </w:r>
      <w:r w:rsidRPr="00637460">
        <w:rPr>
          <w:sz w:val="20"/>
          <w:lang w:val="en-US"/>
        </w:rPr>
        <w:t xml:space="preserve"> </w:t>
      </w:r>
      <w:proofErr w:type="spellStart"/>
      <w:r w:rsidRPr="00637460">
        <w:rPr>
          <w:sz w:val="20"/>
          <w:lang w:val="en-US"/>
        </w:rPr>
        <w:t>OpenOffice.org.Impress</w:t>
      </w:r>
      <w:proofErr w:type="spellEnd"/>
      <w:r w:rsidRPr="00637460">
        <w:rPr>
          <w:sz w:val="20"/>
          <w:lang w:val="en-US"/>
        </w:rPr>
        <w:t xml:space="preserve"> </w:t>
      </w:r>
    </w:p>
    <w:p w:rsidR="00D07D73" w:rsidRPr="00637460" w:rsidRDefault="008F3F0E" w:rsidP="00CC2EC7">
      <w:pPr>
        <w:tabs>
          <w:tab w:val="left" w:pos="1106"/>
        </w:tabs>
        <w:spacing w:before="0" w:after="0"/>
        <w:ind w:firstLine="709"/>
        <w:rPr>
          <w:sz w:val="20"/>
          <w:lang w:val="en-US"/>
        </w:rPr>
      </w:pPr>
      <w:hyperlink r:id="rId14" w:history="1">
        <w:r w:rsidR="00D07D73" w:rsidRPr="00637460">
          <w:rPr>
            <w:sz w:val="20"/>
            <w:lang w:val="en-US"/>
          </w:rPr>
          <w:t>http://qsp.su/tools/onlinehelp/about_license_gpl_russian.html</w:t>
        </w:r>
      </w:hyperlink>
      <w:r w:rsidR="00D07D73" w:rsidRPr="00637460">
        <w:rPr>
          <w:sz w:val="20"/>
          <w:lang w:val="en-US"/>
        </w:rPr>
        <w:t xml:space="preserve"> </w:t>
      </w:r>
    </w:p>
    <w:p w:rsidR="00D07D73" w:rsidRPr="00637460" w:rsidRDefault="00D07D73" w:rsidP="00CC2EC7">
      <w:pPr>
        <w:tabs>
          <w:tab w:val="left" w:pos="1106"/>
        </w:tabs>
        <w:spacing w:before="0" w:after="0"/>
        <w:ind w:firstLine="709"/>
        <w:rPr>
          <w:sz w:val="20"/>
          <w:lang w:val="en-US"/>
        </w:rPr>
      </w:pPr>
      <w:r w:rsidRPr="00637460">
        <w:rPr>
          <w:sz w:val="20"/>
        </w:rPr>
        <w:t>ПО</w:t>
      </w:r>
      <w:r w:rsidRPr="00637460">
        <w:rPr>
          <w:sz w:val="20"/>
          <w:lang w:val="en-US"/>
        </w:rPr>
        <w:t xml:space="preserve"> OpenOffice.Org Writer </w:t>
      </w:r>
    </w:p>
    <w:p w:rsidR="00D07D73" w:rsidRPr="00637460" w:rsidRDefault="008F3F0E" w:rsidP="00CC2EC7">
      <w:pPr>
        <w:tabs>
          <w:tab w:val="left" w:pos="1106"/>
        </w:tabs>
        <w:spacing w:before="0" w:after="0"/>
        <w:ind w:firstLine="709"/>
        <w:rPr>
          <w:sz w:val="20"/>
          <w:lang w:val="en-US"/>
        </w:rPr>
      </w:pPr>
      <w:hyperlink r:id="rId15" w:history="1">
        <w:r w:rsidR="00D07D73" w:rsidRPr="00637460">
          <w:rPr>
            <w:sz w:val="20"/>
            <w:lang w:val="en-US"/>
          </w:rPr>
          <w:t>http://qsp.su/tools/onlinehelp/about_license_gpl_russian.html</w:t>
        </w:r>
      </w:hyperlink>
    </w:p>
    <w:p w:rsidR="00D07D73" w:rsidRPr="00637460" w:rsidRDefault="00D07D73" w:rsidP="00CC2EC7">
      <w:pPr>
        <w:tabs>
          <w:tab w:val="left" w:pos="1106"/>
        </w:tabs>
        <w:spacing w:before="0" w:after="0"/>
        <w:ind w:firstLine="709"/>
        <w:rPr>
          <w:sz w:val="20"/>
          <w:lang w:val="en-US"/>
        </w:rPr>
      </w:pPr>
      <w:r w:rsidRPr="00637460">
        <w:rPr>
          <w:sz w:val="20"/>
        </w:rPr>
        <w:t>ПО</w:t>
      </w:r>
      <w:r w:rsidRPr="00637460">
        <w:rPr>
          <w:sz w:val="20"/>
          <w:lang w:val="en-US"/>
        </w:rPr>
        <w:t xml:space="preserve"> Open Office.org Draw</w:t>
      </w:r>
    </w:p>
    <w:p w:rsidR="00D07D73" w:rsidRPr="00637460" w:rsidRDefault="008F3F0E" w:rsidP="00CC2EC7">
      <w:pPr>
        <w:tabs>
          <w:tab w:val="left" w:pos="1106"/>
        </w:tabs>
        <w:spacing w:before="0" w:after="0"/>
        <w:ind w:firstLine="709"/>
        <w:rPr>
          <w:sz w:val="20"/>
          <w:lang w:val="en-US"/>
        </w:rPr>
      </w:pPr>
      <w:hyperlink r:id="rId16" w:history="1">
        <w:r w:rsidR="00D07D73" w:rsidRPr="00637460">
          <w:rPr>
            <w:sz w:val="20"/>
            <w:lang w:val="en-US"/>
          </w:rPr>
          <w:t>http://qsp.su/tools/onlinehelp/about_license_gpl_russian.html</w:t>
        </w:r>
      </w:hyperlink>
    </w:p>
    <w:p w:rsidR="00D07D73" w:rsidRPr="00637460" w:rsidRDefault="00D07D73" w:rsidP="00CC2EC7">
      <w:pPr>
        <w:tabs>
          <w:tab w:val="left" w:pos="360"/>
          <w:tab w:val="left" w:pos="900"/>
          <w:tab w:val="left" w:pos="993"/>
          <w:tab w:val="left" w:pos="1106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sz w:val="20"/>
        </w:rPr>
        <w:t xml:space="preserve">ПО «Блокнот» - стандартное приложение операционной системы (MS </w:t>
      </w:r>
      <w:proofErr w:type="spellStart"/>
      <w:r w:rsidRPr="00637460">
        <w:rPr>
          <w:sz w:val="20"/>
        </w:rPr>
        <w:t>Windows</w:t>
      </w:r>
      <w:proofErr w:type="spellEnd"/>
      <w:r w:rsidRPr="00637460">
        <w:rPr>
          <w:sz w:val="20"/>
        </w:rPr>
        <w:t xml:space="preserve">, </w:t>
      </w:r>
      <w:proofErr w:type="spellStart"/>
      <w:r w:rsidRPr="00637460">
        <w:rPr>
          <w:sz w:val="20"/>
        </w:rPr>
        <w:t>Android</w:t>
      </w:r>
      <w:proofErr w:type="spellEnd"/>
      <w:r w:rsidRPr="00637460">
        <w:rPr>
          <w:sz w:val="20"/>
        </w:rPr>
        <w:t xml:space="preserve"> и т.д.), предназначенное для работы с текстами;</w:t>
      </w:r>
    </w:p>
    <w:p w:rsidR="00D07D73" w:rsidRPr="00637460" w:rsidRDefault="00D07D73" w:rsidP="00CC2EC7">
      <w:pPr>
        <w:tabs>
          <w:tab w:val="left" w:pos="360"/>
          <w:tab w:val="left" w:pos="900"/>
          <w:tab w:val="left" w:pos="993"/>
          <w:tab w:val="left" w:pos="1106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i/>
          <w:sz w:val="20"/>
        </w:rPr>
        <w:t>Современные профессиональные базы данных:</w:t>
      </w:r>
    </w:p>
    <w:p w:rsidR="00D07D73" w:rsidRPr="00637460" w:rsidRDefault="00D07D73" w:rsidP="00CC2EC7">
      <w:pPr>
        <w:tabs>
          <w:tab w:val="left" w:pos="1106"/>
        </w:tabs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Реестр профессиональных стандартов https://profstandart.rosmintrud.ru/obshchiy-informatsionnyy-blok/natsionalnyy-reestr-professionalnykh-standartov/reestr-professionalnykh-standartov/ </w:t>
      </w:r>
    </w:p>
    <w:p w:rsidR="00D07D73" w:rsidRPr="00637460" w:rsidRDefault="00D07D73" w:rsidP="00CC2EC7">
      <w:pPr>
        <w:tabs>
          <w:tab w:val="left" w:pos="1106"/>
        </w:tabs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Реестр студентов/ординаторов/аспирантов/ассистентов-стажеров https://www.mos.ru/karta-moskvicha/services-proverka-grazhdanina-v-reestre-studentov/ </w:t>
      </w:r>
    </w:p>
    <w:p w:rsidR="00D07D73" w:rsidRPr="00637460" w:rsidRDefault="00D07D73" w:rsidP="00CC2EC7">
      <w:pPr>
        <w:tabs>
          <w:tab w:val="left" w:pos="1106"/>
        </w:tabs>
        <w:spacing w:before="0" w:after="0"/>
        <w:ind w:firstLine="709"/>
        <w:rPr>
          <w:sz w:val="20"/>
        </w:rPr>
      </w:pPr>
      <w:r w:rsidRPr="00637460">
        <w:rPr>
          <w:sz w:val="20"/>
        </w:rPr>
        <w:lastRenderedPageBreak/>
        <w:t xml:space="preserve">Ассоциация российских банков </w:t>
      </w:r>
      <w:hyperlink r:id="rId17" w:history="1">
        <w:r w:rsidRPr="00637460">
          <w:rPr>
            <w:rStyle w:val="ab"/>
            <w:sz w:val="20"/>
          </w:rPr>
          <w:t>https://arb.ru/</w:t>
        </w:r>
      </w:hyperlink>
    </w:p>
    <w:p w:rsidR="00D07D73" w:rsidRPr="00637460" w:rsidRDefault="00D07D73" w:rsidP="00CC2EC7">
      <w:pPr>
        <w:tabs>
          <w:tab w:val="left" w:pos="1106"/>
        </w:tabs>
        <w:spacing w:before="0" w:after="0"/>
        <w:ind w:firstLine="709"/>
        <w:rPr>
          <w:sz w:val="20"/>
        </w:rPr>
      </w:pPr>
      <w:proofErr w:type="spellStart"/>
      <w:r w:rsidRPr="00637460">
        <w:rPr>
          <w:sz w:val="20"/>
        </w:rPr>
        <w:t>Бухгалтерия.Ру</w:t>
      </w:r>
      <w:proofErr w:type="spellEnd"/>
      <w:r w:rsidRPr="00637460">
        <w:rPr>
          <w:sz w:val="20"/>
        </w:rPr>
        <w:t xml:space="preserve"> https://www.buhgalteria.ru/</w:t>
      </w:r>
    </w:p>
    <w:p w:rsidR="00D07D73" w:rsidRPr="00637460" w:rsidRDefault="00D07D73" w:rsidP="00CC2EC7">
      <w:pPr>
        <w:tabs>
          <w:tab w:val="left" w:pos="1106"/>
        </w:tabs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Союз финансистов России </w:t>
      </w:r>
      <w:hyperlink r:id="rId18" w:history="1">
        <w:r w:rsidRPr="00637460">
          <w:rPr>
            <w:rStyle w:val="ab"/>
            <w:sz w:val="20"/>
          </w:rPr>
          <w:t>http://sf-rf.ru/</w:t>
        </w:r>
      </w:hyperlink>
    </w:p>
    <w:p w:rsidR="00D07D73" w:rsidRPr="00637460" w:rsidRDefault="00D07D73" w:rsidP="00CC2EC7">
      <w:pPr>
        <w:tabs>
          <w:tab w:val="left" w:pos="1106"/>
        </w:tabs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Научная электронная библиотека. </w:t>
      </w:r>
      <w:hyperlink r:id="rId19" w:history="1">
        <w:r w:rsidRPr="00637460">
          <w:rPr>
            <w:rStyle w:val="ab"/>
            <w:sz w:val="20"/>
            <w:lang w:val="en-US"/>
          </w:rPr>
          <w:t>http</w:t>
        </w:r>
        <w:r w:rsidRPr="00637460">
          <w:rPr>
            <w:rStyle w:val="ab"/>
            <w:sz w:val="20"/>
          </w:rPr>
          <w:t>://</w:t>
        </w:r>
        <w:proofErr w:type="spellStart"/>
        <w:r w:rsidRPr="00637460">
          <w:rPr>
            <w:rStyle w:val="ab"/>
            <w:sz w:val="20"/>
            <w:lang w:val="en-US"/>
          </w:rPr>
          <w:t>elibrary</w:t>
        </w:r>
        <w:proofErr w:type="spellEnd"/>
        <w:r w:rsidRPr="00637460">
          <w:rPr>
            <w:rStyle w:val="ab"/>
            <w:sz w:val="20"/>
          </w:rPr>
          <w:t>.</w:t>
        </w:r>
        <w:proofErr w:type="spellStart"/>
        <w:r w:rsidRPr="00637460">
          <w:rPr>
            <w:rStyle w:val="ab"/>
            <w:sz w:val="20"/>
            <w:lang w:val="en-US"/>
          </w:rPr>
          <w:t>ru</w:t>
        </w:r>
        <w:proofErr w:type="spellEnd"/>
      </w:hyperlink>
    </w:p>
    <w:p w:rsidR="00D07D73" w:rsidRPr="00637460" w:rsidRDefault="00D07D73" w:rsidP="00CC2EC7">
      <w:pPr>
        <w:tabs>
          <w:tab w:val="left" w:pos="360"/>
          <w:tab w:val="left" w:pos="900"/>
          <w:tab w:val="left" w:pos="993"/>
          <w:tab w:val="left" w:pos="1106"/>
          <w:tab w:val="left" w:pos="1134"/>
        </w:tabs>
        <w:suppressAutoHyphens/>
        <w:spacing w:before="0" w:after="0"/>
        <w:ind w:firstLine="709"/>
        <w:jc w:val="both"/>
        <w:rPr>
          <w:color w:val="FF0000"/>
          <w:sz w:val="20"/>
        </w:rPr>
      </w:pPr>
      <w:r w:rsidRPr="00637460">
        <w:rPr>
          <w:sz w:val="20"/>
        </w:rPr>
        <w:t xml:space="preserve">Электронно-библиотечная система </w:t>
      </w:r>
      <w:proofErr w:type="spellStart"/>
      <w:r w:rsidRPr="00637460">
        <w:rPr>
          <w:sz w:val="20"/>
          <w:lang w:val="en-US"/>
        </w:rPr>
        <w:t>IPRbooks</w:t>
      </w:r>
      <w:proofErr w:type="spellEnd"/>
      <w:r w:rsidRPr="00637460">
        <w:rPr>
          <w:sz w:val="20"/>
        </w:rPr>
        <w:t xml:space="preserve"> (ЭБС </w:t>
      </w:r>
      <w:proofErr w:type="spellStart"/>
      <w:r w:rsidRPr="00637460">
        <w:rPr>
          <w:sz w:val="20"/>
          <w:lang w:val="en-US"/>
        </w:rPr>
        <w:t>IPRbooks</w:t>
      </w:r>
      <w:proofErr w:type="spellEnd"/>
      <w:r w:rsidRPr="00637460">
        <w:rPr>
          <w:sz w:val="20"/>
        </w:rPr>
        <w:t xml:space="preserve">) –электронная библиотека по всем отраслям знаний </w:t>
      </w:r>
      <w:hyperlink r:id="rId20" w:history="1">
        <w:r w:rsidRPr="00637460">
          <w:rPr>
            <w:rStyle w:val="ab"/>
            <w:sz w:val="20"/>
            <w:lang w:val="en-US"/>
          </w:rPr>
          <w:t>http</w:t>
        </w:r>
        <w:r w:rsidRPr="00637460">
          <w:rPr>
            <w:rStyle w:val="ab"/>
            <w:sz w:val="20"/>
          </w:rPr>
          <w:t>://</w:t>
        </w:r>
        <w:r w:rsidRPr="00637460">
          <w:rPr>
            <w:rStyle w:val="ab"/>
            <w:sz w:val="20"/>
            <w:lang w:val="en-US"/>
          </w:rPr>
          <w:t>www</w:t>
        </w:r>
        <w:r w:rsidRPr="00637460">
          <w:rPr>
            <w:rStyle w:val="ab"/>
            <w:sz w:val="20"/>
          </w:rPr>
          <w:t>.</w:t>
        </w:r>
        <w:proofErr w:type="spellStart"/>
        <w:r w:rsidRPr="00637460">
          <w:rPr>
            <w:rStyle w:val="ab"/>
            <w:sz w:val="20"/>
            <w:lang w:val="en-US"/>
          </w:rPr>
          <w:t>iprbookshop</w:t>
        </w:r>
        <w:proofErr w:type="spellEnd"/>
        <w:r w:rsidRPr="00637460">
          <w:rPr>
            <w:rStyle w:val="ab"/>
            <w:sz w:val="20"/>
          </w:rPr>
          <w:t>.</w:t>
        </w:r>
        <w:proofErr w:type="spellStart"/>
        <w:r w:rsidRPr="00637460">
          <w:rPr>
            <w:rStyle w:val="ab"/>
            <w:sz w:val="20"/>
            <w:lang w:val="en-US"/>
          </w:rPr>
          <w:t>ru</w:t>
        </w:r>
        <w:proofErr w:type="spellEnd"/>
      </w:hyperlink>
    </w:p>
    <w:p w:rsidR="00D07D73" w:rsidRPr="00637460" w:rsidRDefault="00D07D73" w:rsidP="00CC2EC7">
      <w:pPr>
        <w:tabs>
          <w:tab w:val="left" w:pos="360"/>
          <w:tab w:val="left" w:pos="900"/>
          <w:tab w:val="left" w:pos="993"/>
          <w:tab w:val="left" w:pos="1106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i/>
          <w:sz w:val="20"/>
        </w:rPr>
        <w:t>Информационно-справочные системы:</w:t>
      </w:r>
    </w:p>
    <w:p w:rsidR="00B53903" w:rsidRPr="00B53903" w:rsidRDefault="00B53903" w:rsidP="00CC2EC7">
      <w:pPr>
        <w:tabs>
          <w:tab w:val="left" w:pos="1106"/>
        </w:tabs>
        <w:spacing w:before="0" w:after="0"/>
        <w:ind w:firstLine="709"/>
        <w:rPr>
          <w:sz w:val="20"/>
        </w:rPr>
      </w:pPr>
      <w:r w:rsidRPr="00B53903">
        <w:rPr>
          <w:sz w:val="20"/>
        </w:rPr>
        <w:t xml:space="preserve">Справочно-правовая система «Гарант»; </w:t>
      </w:r>
    </w:p>
    <w:p w:rsidR="006564D2" w:rsidRDefault="00B53903" w:rsidP="00CC2EC7">
      <w:pPr>
        <w:tabs>
          <w:tab w:val="left" w:pos="1106"/>
        </w:tabs>
        <w:spacing w:before="0" w:after="0"/>
        <w:ind w:firstLine="709"/>
      </w:pPr>
      <w:r w:rsidRPr="00B53903">
        <w:rPr>
          <w:sz w:val="20"/>
        </w:rPr>
        <w:t>Справочно-правовая система «Консультант Плюс».</w:t>
      </w:r>
    </w:p>
    <w:sectPr w:rsidR="006564D2" w:rsidSect="00D07D7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ragmaticaCTT"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TimesET">
    <w:altName w:val="Times New Roman"/>
    <w:charset w:val="00"/>
    <w:family w:val="auto"/>
    <w:pitch w:val="variable"/>
    <w:sig w:usb0="00000001" w:usb1="00000000" w:usb2="00000000" w:usb3="00000000" w:csb0="0000001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doni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_Timer">
    <w:altName w:val="Times New Roman Cyr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ntiqua"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choolBook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MS ??">
    <w:altName w:val="Malgun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????????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OpenSymbol">
    <w:altName w:val="Courier New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FreeSans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Helios">
    <w:altName w:val="Helios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FFFFF7F"/>
    <w:lvl w:ilvl="0">
      <w:start w:val="1"/>
      <w:numFmt w:val="decimal"/>
      <w:pStyle w:val="131"/>
      <w:lvlText w:val="%1."/>
      <w:lvlJc w:val="left"/>
      <w:pPr>
        <w:tabs>
          <w:tab w:val="left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FFFFFF82"/>
    <w:multiLevelType w:val="singleLevel"/>
    <w:tmpl w:val="FFFFFF82"/>
    <w:lvl w:ilvl="0">
      <w:start w:val="1"/>
      <w:numFmt w:val="bullet"/>
      <w:pStyle w:val="Tst-question"/>
      <w:lvlText w:val=""/>
      <w:lvlJc w:val="left"/>
      <w:pPr>
        <w:tabs>
          <w:tab w:val="left" w:pos="926"/>
        </w:tabs>
        <w:ind w:left="926" w:hanging="360"/>
      </w:pPr>
    </w:lvl>
  </w:abstractNum>
  <w:abstractNum w:abstractNumId="2" w15:restartNumberingAfterBreak="0">
    <w:nsid w:val="FFFFFF83"/>
    <w:multiLevelType w:val="singleLevel"/>
    <w:tmpl w:val="FFFFFF83"/>
    <w:lvl w:ilvl="0">
      <w:start w:val="1"/>
      <w:numFmt w:val="decimal"/>
      <w:pStyle w:val="3"/>
      <w:lvlText w:val="%1."/>
      <w:lvlJc w:val="left"/>
      <w:pPr>
        <w:ind w:left="720" w:hanging="360"/>
      </w:pPr>
      <w:rPr>
        <w:rFonts w:cs="Times New Roman"/>
      </w:rPr>
    </w:lvl>
  </w:abstractNum>
  <w:abstractNum w:abstractNumId="3" w15:restartNumberingAfterBreak="0">
    <w:nsid w:val="FFFFFF88"/>
    <w:multiLevelType w:val="singleLevel"/>
    <w:tmpl w:val="FFFFFF88"/>
    <w:lvl w:ilvl="0">
      <w:start w:val="1"/>
      <w:numFmt w:val="decimal"/>
      <w:pStyle w:val="-31"/>
      <w:lvlText w:val="%1."/>
      <w:lvlJc w:val="left"/>
      <w:pPr>
        <w:tabs>
          <w:tab w:val="left" w:pos="360"/>
        </w:tabs>
        <w:ind w:left="360" w:hanging="360"/>
      </w:pPr>
      <w:rPr>
        <w:rFonts w:cs="Times New Roman"/>
      </w:rPr>
    </w:lvl>
  </w:abstractNum>
  <w:abstractNum w:abstractNumId="4" w15:restartNumberingAfterBreak="0">
    <w:nsid w:val="FFFFFF89"/>
    <w:multiLevelType w:val="singleLevel"/>
    <w:tmpl w:val="FFFFFF89"/>
    <w:lvl w:ilvl="0">
      <w:start w:val="1"/>
      <w:numFmt w:val="bullet"/>
      <w:pStyle w:val="0752"/>
      <w:lvlText w:val=""/>
      <w:lvlJc w:val="left"/>
      <w:pPr>
        <w:tabs>
          <w:tab w:val="left" w:pos="360"/>
        </w:tabs>
        <w:ind w:left="360" w:hanging="360"/>
      </w:pPr>
    </w:lvl>
  </w:abstractNum>
  <w:abstractNum w:abstractNumId="5" w15:restartNumberingAfterBreak="0">
    <w:nsid w:val="FFFFFFFE"/>
    <w:multiLevelType w:val="singleLevel"/>
    <w:tmpl w:val="FFFFFFFE"/>
    <w:lvl w:ilvl="0">
      <w:numFmt w:val="bullet"/>
      <w:lvlText w:val="*"/>
      <w:lvlJc w:val="left"/>
    </w:lvl>
  </w:abstractNum>
  <w:abstractNum w:abstractNumId="6" w15:restartNumberingAfterBreak="0">
    <w:nsid w:val="04321FC6"/>
    <w:multiLevelType w:val="multilevel"/>
    <w:tmpl w:val="04321FC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9274BA2"/>
    <w:multiLevelType w:val="multilevel"/>
    <w:tmpl w:val="09274BA2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3450138"/>
    <w:multiLevelType w:val="multilevel"/>
    <w:tmpl w:val="13450138"/>
    <w:lvl w:ilvl="0">
      <w:start w:val="1"/>
      <w:numFmt w:val="decimal"/>
      <w:pStyle w:val="a"/>
      <w:lvlText w:val="%1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7200"/>
        </w:tabs>
        <w:ind w:left="7200" w:hanging="180"/>
      </w:pPr>
      <w:rPr>
        <w:rFonts w:cs="Times New Roman"/>
      </w:rPr>
    </w:lvl>
  </w:abstractNum>
  <w:abstractNum w:abstractNumId="9" w15:restartNumberingAfterBreak="0">
    <w:nsid w:val="17AA16EB"/>
    <w:multiLevelType w:val="multilevel"/>
    <w:tmpl w:val="17AA16EB"/>
    <w:lvl w:ilvl="0">
      <w:start w:val="1"/>
      <w:numFmt w:val="decimal"/>
      <w:pStyle w:val="a0"/>
      <w:lvlText w:val="%1."/>
      <w:lvlJc w:val="left"/>
      <w:pPr>
        <w:tabs>
          <w:tab w:val="left" w:pos="0"/>
        </w:tabs>
        <w:ind w:left="113" w:hanging="113"/>
      </w:pPr>
      <w:rPr>
        <w:rFonts w:cs="Times New Roman"/>
      </w:rPr>
    </w:lvl>
    <w:lvl w:ilvl="1">
      <w:start w:val="1"/>
      <w:numFmt w:val="upperLetter"/>
      <w:lvlText w:val="%2)"/>
      <w:lvlJc w:val="left"/>
      <w:pPr>
        <w:tabs>
          <w:tab w:val="left" w:pos="0"/>
        </w:tabs>
        <w:ind w:left="454" w:hanging="114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left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  <w:rPr>
        <w:rFonts w:cs="Times New Roman"/>
      </w:rPr>
    </w:lvl>
  </w:abstractNum>
  <w:abstractNum w:abstractNumId="10" w15:restartNumberingAfterBreak="0">
    <w:nsid w:val="1B971A9E"/>
    <w:multiLevelType w:val="multilevel"/>
    <w:tmpl w:val="1B971A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034241"/>
    <w:multiLevelType w:val="multilevel"/>
    <w:tmpl w:val="1D034241"/>
    <w:lvl w:ilvl="0">
      <w:start w:val="1"/>
      <w:numFmt w:val="decimal"/>
      <w:pStyle w:val="2"/>
      <w:lvlText w:val="%1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1E625B74"/>
    <w:multiLevelType w:val="hybridMultilevel"/>
    <w:tmpl w:val="6F1E62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05D3804"/>
    <w:multiLevelType w:val="multilevel"/>
    <w:tmpl w:val="205D3804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2903944"/>
    <w:multiLevelType w:val="multilevel"/>
    <w:tmpl w:val="229039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4D19CE"/>
    <w:multiLevelType w:val="multilevel"/>
    <w:tmpl w:val="294D19CE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3FC1548"/>
    <w:multiLevelType w:val="multilevel"/>
    <w:tmpl w:val="33FC1548"/>
    <w:lvl w:ilvl="0">
      <w:start w:val="1"/>
      <w:numFmt w:val="decimal"/>
      <w:lvlText w:val="%1."/>
      <w:lvlJc w:val="left"/>
      <w:pPr>
        <w:tabs>
          <w:tab w:val="left" w:pos="1260"/>
        </w:tabs>
        <w:ind w:left="12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8277F2F"/>
    <w:multiLevelType w:val="hybridMultilevel"/>
    <w:tmpl w:val="E63C26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42D2341A"/>
    <w:multiLevelType w:val="multilevel"/>
    <w:tmpl w:val="42D2341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505123A"/>
    <w:multiLevelType w:val="hybridMultilevel"/>
    <w:tmpl w:val="CF7ECB0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4BB51533"/>
    <w:multiLevelType w:val="multilevel"/>
    <w:tmpl w:val="4BB51533"/>
    <w:lvl w:ilvl="0">
      <w:start w:val="1"/>
      <w:numFmt w:val="bullet"/>
      <w:pStyle w:val="1"/>
      <w:lvlText w:val=""/>
      <w:lvlJc w:val="left"/>
      <w:pPr>
        <w:tabs>
          <w:tab w:val="left" w:pos="1440"/>
        </w:tabs>
        <w:ind w:left="1440" w:hanging="360"/>
      </w:pPr>
    </w:lvl>
    <w:lvl w:ilvl="1">
      <w:start w:val="1"/>
      <w:numFmt w:val="bullet"/>
      <w:lvlText w:val="o"/>
      <w:lvlJc w:val="left"/>
      <w:pPr>
        <w:tabs>
          <w:tab w:val="left" w:pos="2160"/>
        </w:tabs>
        <w:ind w:left="2160" w:hanging="360"/>
      </w:pPr>
    </w:lvl>
    <w:lvl w:ilvl="2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</w:lvl>
    <w:lvl w:ilvl="3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</w:lvl>
    <w:lvl w:ilvl="4">
      <w:start w:val="1"/>
      <w:numFmt w:val="bullet"/>
      <w:lvlText w:val="o"/>
      <w:lvlJc w:val="left"/>
      <w:pPr>
        <w:tabs>
          <w:tab w:val="left" w:pos="4320"/>
        </w:tabs>
        <w:ind w:left="4320" w:hanging="360"/>
      </w:pPr>
    </w:lvl>
    <w:lvl w:ilvl="5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</w:lvl>
    <w:lvl w:ilvl="6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</w:lvl>
    <w:lvl w:ilvl="7">
      <w:start w:val="1"/>
      <w:numFmt w:val="bullet"/>
      <w:lvlText w:val="o"/>
      <w:lvlJc w:val="left"/>
      <w:pPr>
        <w:tabs>
          <w:tab w:val="left" w:pos="6480"/>
        </w:tabs>
        <w:ind w:left="6480" w:hanging="360"/>
      </w:pPr>
    </w:lvl>
    <w:lvl w:ilvl="8">
      <w:start w:val="1"/>
      <w:numFmt w:val="bullet"/>
      <w:lvlText w:val=""/>
      <w:lvlJc w:val="left"/>
      <w:pPr>
        <w:tabs>
          <w:tab w:val="left" w:pos="7200"/>
        </w:tabs>
        <w:ind w:left="7200" w:hanging="360"/>
      </w:pPr>
    </w:lvl>
  </w:abstractNum>
  <w:abstractNum w:abstractNumId="21" w15:restartNumberingAfterBreak="0">
    <w:nsid w:val="4CBA45C7"/>
    <w:multiLevelType w:val="multilevel"/>
    <w:tmpl w:val="4CBA45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716703"/>
    <w:multiLevelType w:val="multilevel"/>
    <w:tmpl w:val="4F716703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/>
        <w:b w:val="0"/>
      </w:rPr>
    </w:lvl>
    <w:lvl w:ilvl="1">
      <w:start w:val="6"/>
      <w:numFmt w:val="decimal"/>
      <w:lvlText w:val="%2"/>
      <w:lvlJc w:val="left"/>
      <w:pPr>
        <w:tabs>
          <w:tab w:val="left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  <w:rPr>
        <w:rFonts w:cs="Times New Roman"/>
      </w:rPr>
    </w:lvl>
  </w:abstractNum>
  <w:abstractNum w:abstractNumId="23" w15:restartNumberingAfterBreak="0">
    <w:nsid w:val="51DA521E"/>
    <w:multiLevelType w:val="multilevel"/>
    <w:tmpl w:val="51DA521E"/>
    <w:lvl w:ilvl="0">
      <w:start w:val="1"/>
      <w:numFmt w:val="bullet"/>
      <w:lvlText w:val=""/>
      <w:lvlJc w:val="left"/>
      <w:pPr>
        <w:ind w:left="1429" w:hanging="360"/>
      </w:pPr>
    </w:lvl>
    <w:lvl w:ilvl="1">
      <w:start w:val="1"/>
      <w:numFmt w:val="bullet"/>
      <w:lvlText w:val="o"/>
      <w:lvlJc w:val="left"/>
      <w:pPr>
        <w:ind w:left="2149" w:hanging="360"/>
      </w:pPr>
    </w:lvl>
    <w:lvl w:ilvl="2">
      <w:start w:val="1"/>
      <w:numFmt w:val="bullet"/>
      <w:lvlText w:val=""/>
      <w:lvlJc w:val="left"/>
      <w:pPr>
        <w:ind w:left="2869" w:hanging="360"/>
      </w:pPr>
    </w:lvl>
    <w:lvl w:ilvl="3">
      <w:start w:val="1"/>
      <w:numFmt w:val="bullet"/>
      <w:lvlText w:val=""/>
      <w:lvlJc w:val="left"/>
      <w:pPr>
        <w:ind w:left="3589" w:hanging="360"/>
      </w:pPr>
    </w:lvl>
    <w:lvl w:ilvl="4">
      <w:start w:val="1"/>
      <w:numFmt w:val="bullet"/>
      <w:lvlText w:val="o"/>
      <w:lvlJc w:val="left"/>
      <w:pPr>
        <w:ind w:left="4309" w:hanging="360"/>
      </w:pPr>
    </w:lvl>
    <w:lvl w:ilvl="5">
      <w:start w:val="1"/>
      <w:numFmt w:val="bullet"/>
      <w:lvlText w:val=""/>
      <w:lvlJc w:val="left"/>
      <w:pPr>
        <w:ind w:left="5029" w:hanging="360"/>
      </w:pPr>
    </w:lvl>
    <w:lvl w:ilvl="6">
      <w:start w:val="1"/>
      <w:numFmt w:val="bullet"/>
      <w:lvlText w:val=""/>
      <w:lvlJc w:val="left"/>
      <w:pPr>
        <w:ind w:left="5749" w:hanging="360"/>
      </w:pPr>
    </w:lvl>
    <w:lvl w:ilvl="7">
      <w:start w:val="1"/>
      <w:numFmt w:val="bullet"/>
      <w:lvlText w:val="o"/>
      <w:lvlJc w:val="left"/>
      <w:pPr>
        <w:ind w:left="6469" w:hanging="360"/>
      </w:pPr>
    </w:lvl>
    <w:lvl w:ilvl="8">
      <w:start w:val="1"/>
      <w:numFmt w:val="bullet"/>
      <w:lvlText w:val=""/>
      <w:lvlJc w:val="left"/>
      <w:pPr>
        <w:ind w:left="7189" w:hanging="360"/>
      </w:pPr>
    </w:lvl>
  </w:abstractNum>
  <w:abstractNum w:abstractNumId="24" w15:restartNumberingAfterBreak="0">
    <w:nsid w:val="54E06903"/>
    <w:multiLevelType w:val="multilevel"/>
    <w:tmpl w:val="54E06903"/>
    <w:lvl w:ilvl="0">
      <w:start w:val="1"/>
      <w:numFmt w:val="bullet"/>
      <w:lvlText w:val="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ind w:left="2160" w:hanging="360"/>
      </w:pPr>
    </w:lvl>
    <w:lvl w:ilvl="3">
      <w:start w:val="1"/>
      <w:numFmt w:val="bullet"/>
      <w:lvlText w:val=""/>
      <w:lvlJc w:val="left"/>
      <w:pPr>
        <w:ind w:left="2880" w:hanging="360"/>
      </w:pPr>
    </w:lvl>
    <w:lvl w:ilvl="4">
      <w:start w:val="1"/>
      <w:numFmt w:val="bullet"/>
      <w:lvlText w:val="o"/>
      <w:lvlJc w:val="left"/>
      <w:pPr>
        <w:ind w:left="3600" w:hanging="360"/>
      </w:pPr>
    </w:lvl>
    <w:lvl w:ilvl="5">
      <w:start w:val="1"/>
      <w:numFmt w:val="bullet"/>
      <w:lvlText w:val=""/>
      <w:lvlJc w:val="left"/>
      <w:pPr>
        <w:ind w:left="4320" w:hanging="360"/>
      </w:pPr>
    </w:lvl>
    <w:lvl w:ilvl="6">
      <w:start w:val="1"/>
      <w:numFmt w:val="bullet"/>
      <w:lvlText w:val=""/>
      <w:lvlJc w:val="left"/>
      <w:pPr>
        <w:ind w:left="5040" w:hanging="360"/>
      </w:pPr>
    </w:lvl>
    <w:lvl w:ilvl="7">
      <w:start w:val="1"/>
      <w:numFmt w:val="bullet"/>
      <w:lvlText w:val="o"/>
      <w:lvlJc w:val="left"/>
      <w:pPr>
        <w:ind w:left="5760" w:hanging="360"/>
      </w:pPr>
    </w:lvl>
    <w:lvl w:ilvl="8">
      <w:start w:val="1"/>
      <w:numFmt w:val="bullet"/>
      <w:lvlText w:val=""/>
      <w:lvlJc w:val="left"/>
      <w:pPr>
        <w:ind w:left="6480" w:hanging="360"/>
      </w:pPr>
    </w:lvl>
  </w:abstractNum>
  <w:abstractNum w:abstractNumId="25" w15:restartNumberingAfterBreak="0">
    <w:nsid w:val="5DFA0B7F"/>
    <w:multiLevelType w:val="multilevel"/>
    <w:tmpl w:val="5DFA0B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57399A"/>
    <w:multiLevelType w:val="multilevel"/>
    <w:tmpl w:val="6357399A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6C287E85"/>
    <w:multiLevelType w:val="multilevel"/>
    <w:tmpl w:val="6C287E85"/>
    <w:lvl w:ilvl="0">
      <w:start w:val="1"/>
      <w:numFmt w:val="bullet"/>
      <w:lvlText w:val=""/>
      <w:lvlJc w:val="left"/>
      <w:pPr>
        <w:ind w:left="733" w:hanging="360"/>
      </w:pPr>
    </w:lvl>
    <w:lvl w:ilvl="1">
      <w:start w:val="1"/>
      <w:numFmt w:val="bullet"/>
      <w:lvlText w:val="o"/>
      <w:lvlJc w:val="left"/>
      <w:pPr>
        <w:ind w:left="1453" w:hanging="360"/>
      </w:pPr>
    </w:lvl>
    <w:lvl w:ilvl="2">
      <w:start w:val="1"/>
      <w:numFmt w:val="bullet"/>
      <w:lvlText w:val=""/>
      <w:lvlJc w:val="left"/>
      <w:pPr>
        <w:ind w:left="2173" w:hanging="360"/>
      </w:pPr>
    </w:lvl>
    <w:lvl w:ilvl="3">
      <w:start w:val="1"/>
      <w:numFmt w:val="bullet"/>
      <w:lvlText w:val=""/>
      <w:lvlJc w:val="left"/>
      <w:pPr>
        <w:ind w:left="2893" w:hanging="360"/>
      </w:pPr>
    </w:lvl>
    <w:lvl w:ilvl="4">
      <w:start w:val="1"/>
      <w:numFmt w:val="bullet"/>
      <w:lvlText w:val="o"/>
      <w:lvlJc w:val="left"/>
      <w:pPr>
        <w:ind w:left="3613" w:hanging="360"/>
      </w:pPr>
    </w:lvl>
    <w:lvl w:ilvl="5">
      <w:start w:val="1"/>
      <w:numFmt w:val="bullet"/>
      <w:lvlText w:val=""/>
      <w:lvlJc w:val="left"/>
      <w:pPr>
        <w:ind w:left="4333" w:hanging="360"/>
      </w:pPr>
    </w:lvl>
    <w:lvl w:ilvl="6">
      <w:start w:val="1"/>
      <w:numFmt w:val="bullet"/>
      <w:lvlText w:val=""/>
      <w:lvlJc w:val="left"/>
      <w:pPr>
        <w:ind w:left="5053" w:hanging="360"/>
      </w:pPr>
    </w:lvl>
    <w:lvl w:ilvl="7">
      <w:start w:val="1"/>
      <w:numFmt w:val="bullet"/>
      <w:lvlText w:val="o"/>
      <w:lvlJc w:val="left"/>
      <w:pPr>
        <w:ind w:left="5773" w:hanging="360"/>
      </w:pPr>
    </w:lvl>
    <w:lvl w:ilvl="8">
      <w:start w:val="1"/>
      <w:numFmt w:val="bullet"/>
      <w:lvlText w:val=""/>
      <w:lvlJc w:val="left"/>
      <w:pPr>
        <w:ind w:left="6493" w:hanging="360"/>
      </w:pPr>
    </w:lvl>
  </w:abstractNum>
  <w:abstractNum w:abstractNumId="28" w15:restartNumberingAfterBreak="0">
    <w:nsid w:val="6CB81905"/>
    <w:multiLevelType w:val="multilevel"/>
    <w:tmpl w:val="6CB81905"/>
    <w:lvl w:ilvl="0">
      <w:start w:val="1"/>
      <w:numFmt w:val="decimal"/>
      <w:pStyle w:val="a1"/>
      <w:lvlText w:val="%1."/>
      <w:lvlJc w:val="left"/>
      <w:pPr>
        <w:tabs>
          <w:tab w:val="left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F322F92"/>
    <w:multiLevelType w:val="multilevel"/>
    <w:tmpl w:val="6F322F92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714D5789"/>
    <w:multiLevelType w:val="multilevel"/>
    <w:tmpl w:val="714D5789"/>
    <w:lvl w:ilvl="0">
      <w:start w:val="1"/>
      <w:numFmt w:val="decimal"/>
      <w:pStyle w:val="21"/>
      <w:lvlText w:val="%1."/>
      <w:lvlJc w:val="left"/>
      <w:pPr>
        <w:tabs>
          <w:tab w:val="left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76376112"/>
    <w:multiLevelType w:val="multilevel"/>
    <w:tmpl w:val="763761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F15372"/>
    <w:multiLevelType w:val="multilevel"/>
    <w:tmpl w:val="76F15372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776A60B8"/>
    <w:multiLevelType w:val="multilevel"/>
    <w:tmpl w:val="776A60B8"/>
    <w:lvl w:ilvl="0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4" w15:restartNumberingAfterBreak="0">
    <w:nsid w:val="787570C8"/>
    <w:multiLevelType w:val="multilevel"/>
    <w:tmpl w:val="787570C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A70A6E"/>
    <w:multiLevelType w:val="multilevel"/>
    <w:tmpl w:val="7BA70A6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7F0B2888"/>
    <w:multiLevelType w:val="multilevel"/>
    <w:tmpl w:val="7F0B2888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left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left" w:pos="720"/>
        </w:tabs>
        <w:ind w:left="50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left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left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left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left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left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left" w:pos="4680"/>
        </w:tabs>
        <w:ind w:left="4320" w:hanging="1440"/>
      </w:pPr>
      <w:rPr>
        <w:rFonts w:cs="Times New Roman"/>
      </w:rPr>
    </w:lvl>
  </w:abstractNum>
  <w:num w:numId="1">
    <w:abstractNumId w:val="2"/>
  </w:num>
  <w:num w:numId="2">
    <w:abstractNumId w:val="28"/>
  </w:num>
  <w:num w:numId="3">
    <w:abstractNumId w:val="8"/>
  </w:num>
  <w:num w:numId="4">
    <w:abstractNumId w:val="20"/>
  </w:num>
  <w:num w:numId="5">
    <w:abstractNumId w:val="1"/>
  </w:num>
  <w:num w:numId="6">
    <w:abstractNumId w:val="9"/>
  </w:num>
  <w:num w:numId="7">
    <w:abstractNumId w:val="0"/>
  </w:num>
  <w:num w:numId="8">
    <w:abstractNumId w:val="4"/>
  </w:num>
  <w:num w:numId="9">
    <w:abstractNumId w:val="11"/>
  </w:num>
  <w:num w:numId="10">
    <w:abstractNumId w:val="30"/>
  </w:num>
  <w:num w:numId="11">
    <w:abstractNumId w:val="3"/>
  </w:num>
  <w:num w:numId="12">
    <w:abstractNumId w:val="5"/>
    <w:lvlOverride w:ilvl="0">
      <w:lvl w:ilvl="0">
        <w:numFmt w:val="bullet"/>
        <w:lvlText w:val="-"/>
        <w:legacy w:legacy="1" w:legacySpace="0" w:legacyIndent="130"/>
        <w:lvlJc w:val="left"/>
      </w:lvl>
    </w:lvlOverride>
  </w:num>
  <w:num w:numId="13">
    <w:abstractNumId w:val="36"/>
  </w:num>
  <w:num w:numId="14">
    <w:abstractNumId w:val="23"/>
  </w:num>
  <w:num w:numId="15">
    <w:abstractNumId w:val="34"/>
  </w:num>
  <w:num w:numId="16">
    <w:abstractNumId w:val="31"/>
  </w:num>
  <w:num w:numId="17">
    <w:abstractNumId w:val="25"/>
  </w:num>
  <w:num w:numId="18">
    <w:abstractNumId w:val="21"/>
  </w:num>
  <w:num w:numId="19">
    <w:abstractNumId w:val="10"/>
  </w:num>
  <w:num w:numId="20">
    <w:abstractNumId w:val="14"/>
  </w:num>
  <w:num w:numId="21">
    <w:abstractNumId w:val="32"/>
  </w:num>
  <w:num w:numId="22">
    <w:abstractNumId w:val="13"/>
  </w:num>
  <w:num w:numId="23">
    <w:abstractNumId w:val="15"/>
  </w:num>
  <w:num w:numId="24">
    <w:abstractNumId w:val="26"/>
  </w:num>
  <w:num w:numId="25">
    <w:abstractNumId w:val="22"/>
  </w:num>
  <w:num w:numId="26">
    <w:abstractNumId w:val="7"/>
  </w:num>
  <w:num w:numId="27">
    <w:abstractNumId w:val="35"/>
  </w:num>
  <w:num w:numId="28">
    <w:abstractNumId w:val="16"/>
  </w:num>
  <w:num w:numId="29">
    <w:abstractNumId w:val="29"/>
  </w:num>
  <w:num w:numId="30">
    <w:abstractNumId w:val="6"/>
  </w:num>
  <w:num w:numId="31">
    <w:abstractNumId w:val="27"/>
  </w:num>
  <w:num w:numId="32">
    <w:abstractNumId w:val="18"/>
  </w:num>
  <w:num w:numId="33">
    <w:abstractNumId w:val="33"/>
  </w:num>
  <w:num w:numId="34">
    <w:abstractNumId w:val="24"/>
  </w:num>
  <w:num w:numId="35">
    <w:abstractNumId w:val="12"/>
  </w:num>
  <w:num w:numId="36">
    <w:abstractNumId w:val="19"/>
  </w:num>
  <w:num w:numId="37">
    <w:abstractNumId w:val="17"/>
  </w:num>
  <w:num w:numId="38">
    <w:abstractNumId w:val="21"/>
  </w:num>
  <w:num w:numId="39">
    <w:abstractNumId w:val="10"/>
  </w:num>
  <w:num w:numId="40">
    <w:abstractNumId w:val="14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D07D73"/>
    <w:rsid w:val="00071E8B"/>
    <w:rsid w:val="00084B91"/>
    <w:rsid w:val="000A0C25"/>
    <w:rsid w:val="000D52ED"/>
    <w:rsid w:val="00200A70"/>
    <w:rsid w:val="00221056"/>
    <w:rsid w:val="00410793"/>
    <w:rsid w:val="00470746"/>
    <w:rsid w:val="00510D72"/>
    <w:rsid w:val="005B31CE"/>
    <w:rsid w:val="005D2178"/>
    <w:rsid w:val="005D3EDC"/>
    <w:rsid w:val="005F5F3B"/>
    <w:rsid w:val="00626F4D"/>
    <w:rsid w:val="006564D2"/>
    <w:rsid w:val="0065717A"/>
    <w:rsid w:val="00660974"/>
    <w:rsid w:val="00674E04"/>
    <w:rsid w:val="00696F95"/>
    <w:rsid w:val="006A10FD"/>
    <w:rsid w:val="00725219"/>
    <w:rsid w:val="007A180A"/>
    <w:rsid w:val="00831313"/>
    <w:rsid w:val="00893450"/>
    <w:rsid w:val="008F3F0E"/>
    <w:rsid w:val="009023B7"/>
    <w:rsid w:val="0093443C"/>
    <w:rsid w:val="00952061"/>
    <w:rsid w:val="00955755"/>
    <w:rsid w:val="00995E46"/>
    <w:rsid w:val="009D5E7F"/>
    <w:rsid w:val="00A82094"/>
    <w:rsid w:val="00A93348"/>
    <w:rsid w:val="00AD6CAF"/>
    <w:rsid w:val="00B53903"/>
    <w:rsid w:val="00B756F4"/>
    <w:rsid w:val="00B9490B"/>
    <w:rsid w:val="00BF2D3F"/>
    <w:rsid w:val="00C278B3"/>
    <w:rsid w:val="00C54611"/>
    <w:rsid w:val="00C66DB4"/>
    <w:rsid w:val="00C76F84"/>
    <w:rsid w:val="00C851FA"/>
    <w:rsid w:val="00CB043F"/>
    <w:rsid w:val="00CC1AEF"/>
    <w:rsid w:val="00CC2EC7"/>
    <w:rsid w:val="00D07D73"/>
    <w:rsid w:val="00D442F1"/>
    <w:rsid w:val="00D51CCC"/>
    <w:rsid w:val="00DC388B"/>
    <w:rsid w:val="00E204E3"/>
    <w:rsid w:val="00F7676D"/>
    <w:rsid w:val="00FD6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10BFB6"/>
  <w15:docId w15:val="{3793F57E-13F9-482B-9021-E1F75F541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/>
    <w:lsdException w:name="Normal Indent" w:semiHidden="1" w:unhideWhenUsed="1" w:qFormat="1"/>
    <w:lsdException w:name="footnote text" w:semiHidden="1" w:uiPriority="0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 w:qFormat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iPriority="0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 w:qFormat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 w:qFormat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D07D73"/>
    <w:pPr>
      <w:widowControl w:val="0"/>
      <w:snapToGrid w:val="0"/>
      <w:spacing w:before="100" w:after="100" w:line="240" w:lineRule="auto"/>
    </w:pPr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10">
    <w:name w:val="heading 1"/>
    <w:basedOn w:val="a2"/>
    <w:next w:val="a2"/>
    <w:link w:val="12"/>
    <w:qFormat/>
    <w:rsid w:val="00D07D73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0"/>
    </w:pPr>
    <w:rPr>
      <w:rFonts w:ascii="PragmaticaCTT" w:hAnsi="PragmaticaCTT"/>
      <w:sz w:val="20"/>
    </w:rPr>
  </w:style>
  <w:style w:type="paragraph" w:styleId="20">
    <w:name w:val="heading 2"/>
    <w:basedOn w:val="10"/>
    <w:next w:val="a2"/>
    <w:link w:val="23"/>
    <w:qFormat/>
    <w:rsid w:val="00D07D73"/>
    <w:pPr>
      <w:outlineLvl w:val="1"/>
    </w:pPr>
  </w:style>
  <w:style w:type="paragraph" w:styleId="30">
    <w:name w:val="heading 3"/>
    <w:basedOn w:val="a2"/>
    <w:next w:val="a2"/>
    <w:link w:val="32"/>
    <w:qFormat/>
    <w:rsid w:val="00D07D73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2"/>
    </w:pPr>
    <w:rPr>
      <w:rFonts w:ascii="PragmaticaCTT" w:hAnsi="PragmaticaCTT"/>
      <w:sz w:val="20"/>
    </w:rPr>
  </w:style>
  <w:style w:type="paragraph" w:styleId="4">
    <w:name w:val="heading 4"/>
    <w:basedOn w:val="a2"/>
    <w:next w:val="a2"/>
    <w:link w:val="40"/>
    <w:uiPriority w:val="99"/>
    <w:qFormat/>
    <w:rsid w:val="00D07D73"/>
    <w:pPr>
      <w:keepNext/>
      <w:widowControl/>
      <w:snapToGrid/>
      <w:spacing w:before="0" w:after="0"/>
      <w:outlineLvl w:val="3"/>
    </w:pPr>
    <w:rPr>
      <w:rFonts w:eastAsia="Times New Roman"/>
    </w:rPr>
  </w:style>
  <w:style w:type="paragraph" w:styleId="5">
    <w:name w:val="heading 5"/>
    <w:basedOn w:val="a2"/>
    <w:next w:val="a2"/>
    <w:link w:val="50"/>
    <w:uiPriority w:val="99"/>
    <w:qFormat/>
    <w:rsid w:val="00D07D73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4"/>
    </w:pPr>
    <w:rPr>
      <w:rFonts w:ascii="PragmaticaCTT" w:eastAsia="Times New Roman" w:hAnsi="PragmaticaCTT" w:cs="PragmaticaCTT"/>
      <w:sz w:val="20"/>
    </w:rPr>
  </w:style>
  <w:style w:type="paragraph" w:styleId="6">
    <w:name w:val="heading 6"/>
    <w:basedOn w:val="a2"/>
    <w:next w:val="a2"/>
    <w:link w:val="60"/>
    <w:uiPriority w:val="99"/>
    <w:qFormat/>
    <w:rsid w:val="00D07D73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5"/>
    </w:pPr>
    <w:rPr>
      <w:rFonts w:ascii="PragmaticaCTT" w:eastAsia="Times New Roman" w:hAnsi="PragmaticaCTT" w:cs="PragmaticaCTT"/>
      <w:sz w:val="20"/>
    </w:rPr>
  </w:style>
  <w:style w:type="paragraph" w:styleId="7">
    <w:name w:val="heading 7"/>
    <w:basedOn w:val="a2"/>
    <w:next w:val="a2"/>
    <w:link w:val="70"/>
    <w:uiPriority w:val="99"/>
    <w:qFormat/>
    <w:rsid w:val="00D07D73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6"/>
    </w:pPr>
    <w:rPr>
      <w:rFonts w:ascii="PragmaticaCTT" w:eastAsia="Times New Roman" w:hAnsi="PragmaticaCTT" w:cs="PragmaticaCTT"/>
      <w:sz w:val="20"/>
    </w:rPr>
  </w:style>
  <w:style w:type="paragraph" w:styleId="8">
    <w:name w:val="heading 8"/>
    <w:basedOn w:val="a2"/>
    <w:next w:val="a2"/>
    <w:link w:val="80"/>
    <w:uiPriority w:val="99"/>
    <w:qFormat/>
    <w:rsid w:val="00D07D73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styleId="9">
    <w:name w:val="heading 9"/>
    <w:basedOn w:val="a2"/>
    <w:next w:val="a2"/>
    <w:link w:val="90"/>
    <w:uiPriority w:val="99"/>
    <w:qFormat/>
    <w:rsid w:val="00D07D73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8"/>
    </w:pPr>
    <w:rPr>
      <w:rFonts w:ascii="PragmaticaCTT" w:eastAsia="Times New Roman" w:hAnsi="PragmaticaCTT" w:cs="PragmaticaCTT"/>
      <w:sz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basedOn w:val="a3"/>
    <w:qFormat/>
    <w:rsid w:val="00D07D7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2">
    <w:name w:val="Заголовок 2 Знак"/>
    <w:basedOn w:val="a3"/>
    <w:qFormat/>
    <w:rsid w:val="00D07D7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1">
    <w:name w:val="Заголовок 3 Знак"/>
    <w:basedOn w:val="a3"/>
    <w:qFormat/>
    <w:rsid w:val="00D07D73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eastAsia="ru-RU"/>
    </w:rPr>
  </w:style>
  <w:style w:type="character" w:customStyle="1" w:styleId="40">
    <w:name w:val="Заголовок 4 Знак"/>
    <w:basedOn w:val="a3"/>
    <w:link w:val="4"/>
    <w:uiPriority w:val="99"/>
    <w:qFormat/>
    <w:rsid w:val="00D07D7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3"/>
    <w:link w:val="5"/>
    <w:uiPriority w:val="99"/>
    <w:qFormat/>
    <w:rsid w:val="00D07D73"/>
    <w:rPr>
      <w:rFonts w:ascii="PragmaticaCTT" w:eastAsia="Times New Roman" w:hAnsi="PragmaticaCTT" w:cs="PragmaticaCTT"/>
      <w:sz w:val="20"/>
      <w:szCs w:val="20"/>
      <w:lang w:eastAsia="ru-RU"/>
    </w:rPr>
  </w:style>
  <w:style w:type="character" w:customStyle="1" w:styleId="60">
    <w:name w:val="Заголовок 6 Знак"/>
    <w:basedOn w:val="a3"/>
    <w:link w:val="6"/>
    <w:uiPriority w:val="99"/>
    <w:qFormat/>
    <w:rsid w:val="00D07D73"/>
    <w:rPr>
      <w:rFonts w:ascii="PragmaticaCTT" w:eastAsia="Times New Roman" w:hAnsi="PragmaticaCTT" w:cs="PragmaticaCTT"/>
      <w:sz w:val="20"/>
      <w:szCs w:val="20"/>
      <w:lang w:eastAsia="ru-RU"/>
    </w:rPr>
  </w:style>
  <w:style w:type="character" w:customStyle="1" w:styleId="70">
    <w:name w:val="Заголовок 7 Знак"/>
    <w:basedOn w:val="a3"/>
    <w:link w:val="7"/>
    <w:uiPriority w:val="99"/>
    <w:qFormat/>
    <w:rsid w:val="00D07D73"/>
    <w:rPr>
      <w:rFonts w:ascii="PragmaticaCTT" w:eastAsia="Times New Roman" w:hAnsi="PragmaticaCTT" w:cs="PragmaticaCTT"/>
      <w:sz w:val="20"/>
      <w:szCs w:val="20"/>
      <w:lang w:eastAsia="ru-RU"/>
    </w:rPr>
  </w:style>
  <w:style w:type="character" w:customStyle="1" w:styleId="80">
    <w:name w:val="Заголовок 8 Знак"/>
    <w:basedOn w:val="a3"/>
    <w:link w:val="8"/>
    <w:uiPriority w:val="99"/>
    <w:qFormat/>
    <w:rsid w:val="00D07D73"/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character" w:customStyle="1" w:styleId="90">
    <w:name w:val="Заголовок 9 Знак"/>
    <w:basedOn w:val="a3"/>
    <w:link w:val="9"/>
    <w:uiPriority w:val="99"/>
    <w:qFormat/>
    <w:rsid w:val="00D07D73"/>
    <w:rPr>
      <w:rFonts w:ascii="PragmaticaCTT" w:eastAsia="Times New Roman" w:hAnsi="PragmaticaCTT" w:cs="PragmaticaCTT"/>
      <w:sz w:val="20"/>
      <w:szCs w:val="20"/>
      <w:lang w:eastAsia="ru-RU"/>
    </w:rPr>
  </w:style>
  <w:style w:type="character" w:styleId="HTML">
    <w:name w:val="HTML Sample"/>
    <w:basedOn w:val="a3"/>
    <w:uiPriority w:val="99"/>
    <w:qFormat/>
    <w:rsid w:val="00D07D73"/>
    <w:rPr>
      <w:rFonts w:ascii="Courier New" w:hAnsi="Courier New" w:cs="Times New Roman"/>
    </w:rPr>
  </w:style>
  <w:style w:type="character" w:styleId="a6">
    <w:name w:val="FollowedHyperlink"/>
    <w:basedOn w:val="a3"/>
    <w:uiPriority w:val="99"/>
    <w:qFormat/>
    <w:rsid w:val="00D07D73"/>
    <w:rPr>
      <w:rFonts w:cs="Times New Roman"/>
      <w:color w:val="800080"/>
      <w:u w:val="single"/>
    </w:rPr>
  </w:style>
  <w:style w:type="character" w:styleId="a7">
    <w:name w:val="footnote reference"/>
    <w:basedOn w:val="a3"/>
    <w:uiPriority w:val="99"/>
    <w:qFormat/>
    <w:rsid w:val="00D07D73"/>
    <w:rPr>
      <w:rFonts w:cs="Times New Roman"/>
      <w:vertAlign w:val="superscript"/>
    </w:rPr>
  </w:style>
  <w:style w:type="character" w:styleId="a8">
    <w:name w:val="annotation reference"/>
    <w:basedOn w:val="a3"/>
    <w:uiPriority w:val="99"/>
    <w:qFormat/>
    <w:rsid w:val="00D07D73"/>
    <w:rPr>
      <w:rFonts w:cs="Times New Roman"/>
      <w:sz w:val="16"/>
    </w:rPr>
  </w:style>
  <w:style w:type="character" w:styleId="a9">
    <w:name w:val="endnote reference"/>
    <w:basedOn w:val="a3"/>
    <w:uiPriority w:val="99"/>
    <w:qFormat/>
    <w:rsid w:val="00D07D73"/>
    <w:rPr>
      <w:rFonts w:cs="Times New Roman"/>
      <w:vertAlign w:val="superscript"/>
    </w:rPr>
  </w:style>
  <w:style w:type="character" w:styleId="HTML0">
    <w:name w:val="HTML Acronym"/>
    <w:basedOn w:val="a3"/>
    <w:uiPriority w:val="99"/>
    <w:qFormat/>
    <w:rsid w:val="00D07D73"/>
    <w:rPr>
      <w:rFonts w:cs="Times New Roman"/>
    </w:rPr>
  </w:style>
  <w:style w:type="character" w:styleId="aa">
    <w:name w:val="Emphasis"/>
    <w:basedOn w:val="a3"/>
    <w:uiPriority w:val="99"/>
    <w:qFormat/>
    <w:rsid w:val="00D07D73"/>
    <w:rPr>
      <w:rFonts w:cs="Times New Roman"/>
      <w:i/>
    </w:rPr>
  </w:style>
  <w:style w:type="character" w:styleId="ab">
    <w:name w:val="Hyperlink"/>
    <w:basedOn w:val="a3"/>
    <w:qFormat/>
    <w:rsid w:val="00D07D73"/>
    <w:rPr>
      <w:rFonts w:cs="Times New Roman"/>
      <w:color w:val="000000"/>
      <w:u w:val="single"/>
    </w:rPr>
  </w:style>
  <w:style w:type="character" w:styleId="HTML1">
    <w:name w:val="HTML Code"/>
    <w:basedOn w:val="a3"/>
    <w:uiPriority w:val="99"/>
    <w:qFormat/>
    <w:rsid w:val="00D07D73"/>
    <w:rPr>
      <w:rFonts w:ascii="Courier New" w:hAnsi="Courier New" w:cs="Times New Roman"/>
      <w:sz w:val="20"/>
    </w:rPr>
  </w:style>
  <w:style w:type="character" w:styleId="ac">
    <w:name w:val="page number"/>
    <w:basedOn w:val="a3"/>
    <w:uiPriority w:val="99"/>
    <w:qFormat/>
    <w:rsid w:val="00D07D73"/>
    <w:rPr>
      <w:rFonts w:cs="Times New Roman"/>
    </w:rPr>
  </w:style>
  <w:style w:type="character" w:styleId="ad">
    <w:name w:val="line number"/>
    <w:basedOn w:val="a3"/>
    <w:uiPriority w:val="99"/>
    <w:qFormat/>
    <w:rsid w:val="00D07D73"/>
    <w:rPr>
      <w:rFonts w:cs="Times New Roman"/>
    </w:rPr>
  </w:style>
  <w:style w:type="character" w:styleId="HTML2">
    <w:name w:val="HTML Definition"/>
    <w:basedOn w:val="a3"/>
    <w:uiPriority w:val="99"/>
    <w:qFormat/>
    <w:rsid w:val="00D07D73"/>
    <w:rPr>
      <w:rFonts w:cs="Times New Roman"/>
      <w:i/>
    </w:rPr>
  </w:style>
  <w:style w:type="character" w:styleId="HTML3">
    <w:name w:val="HTML Variable"/>
    <w:basedOn w:val="a3"/>
    <w:uiPriority w:val="99"/>
    <w:qFormat/>
    <w:rsid w:val="00D07D73"/>
    <w:rPr>
      <w:rFonts w:cs="Times New Roman"/>
      <w:i/>
    </w:rPr>
  </w:style>
  <w:style w:type="character" w:styleId="HTML4">
    <w:name w:val="HTML Typewriter"/>
    <w:basedOn w:val="a3"/>
    <w:uiPriority w:val="99"/>
    <w:qFormat/>
    <w:rsid w:val="00D07D73"/>
    <w:rPr>
      <w:rFonts w:ascii="Courier New" w:hAnsi="Courier New" w:cs="Times New Roman"/>
      <w:sz w:val="20"/>
    </w:rPr>
  </w:style>
  <w:style w:type="character" w:styleId="ae">
    <w:name w:val="Strong"/>
    <w:basedOn w:val="a3"/>
    <w:uiPriority w:val="22"/>
    <w:qFormat/>
    <w:rsid w:val="00D07D73"/>
    <w:rPr>
      <w:rFonts w:cs="Times New Roman"/>
      <w:b/>
    </w:rPr>
  </w:style>
  <w:style w:type="character" w:styleId="HTML5">
    <w:name w:val="HTML Cite"/>
    <w:basedOn w:val="a3"/>
    <w:uiPriority w:val="99"/>
    <w:qFormat/>
    <w:rsid w:val="00D07D73"/>
    <w:rPr>
      <w:rFonts w:cs="Times New Roman"/>
      <w:i/>
    </w:rPr>
  </w:style>
  <w:style w:type="paragraph" w:styleId="af">
    <w:name w:val="Balloon Text"/>
    <w:basedOn w:val="a2"/>
    <w:link w:val="af0"/>
    <w:uiPriority w:val="99"/>
    <w:qFormat/>
    <w:rsid w:val="00D07D73"/>
    <w:pPr>
      <w:widowControl/>
      <w:snapToGrid/>
      <w:spacing w:before="0" w:after="0"/>
    </w:pPr>
    <w:rPr>
      <w:rFonts w:ascii="Tahoma" w:eastAsia="Times New Roman" w:hAnsi="Tahoma" w:cs="Tahoma"/>
      <w:sz w:val="16"/>
      <w:szCs w:val="16"/>
    </w:rPr>
  </w:style>
  <w:style w:type="character" w:customStyle="1" w:styleId="af0">
    <w:name w:val="Текст выноски Знак"/>
    <w:basedOn w:val="a3"/>
    <w:link w:val="af"/>
    <w:uiPriority w:val="99"/>
    <w:qFormat/>
    <w:rsid w:val="00D07D73"/>
    <w:rPr>
      <w:rFonts w:ascii="Tahoma" w:eastAsia="Times New Roman" w:hAnsi="Tahoma" w:cs="Tahoma"/>
      <w:sz w:val="16"/>
      <w:szCs w:val="16"/>
      <w:lang w:eastAsia="ru-RU"/>
    </w:rPr>
  </w:style>
  <w:style w:type="paragraph" w:styleId="24">
    <w:name w:val="Body Text 2"/>
    <w:basedOn w:val="a2"/>
    <w:link w:val="25"/>
    <w:uiPriority w:val="99"/>
    <w:qFormat/>
    <w:rsid w:val="00D07D73"/>
    <w:pPr>
      <w:widowControl/>
      <w:shd w:val="clear" w:color="auto" w:fill="FFFFFF"/>
      <w:snapToGrid/>
      <w:spacing w:before="233" w:after="0" w:line="360" w:lineRule="auto"/>
      <w:ind w:left="1701" w:hanging="567"/>
    </w:pPr>
    <w:rPr>
      <w:b/>
      <w:color w:val="000000"/>
      <w:spacing w:val="-5"/>
      <w:sz w:val="28"/>
    </w:rPr>
  </w:style>
  <w:style w:type="character" w:customStyle="1" w:styleId="25">
    <w:name w:val="Основной текст 2 Знак"/>
    <w:basedOn w:val="a3"/>
    <w:link w:val="24"/>
    <w:uiPriority w:val="99"/>
    <w:qFormat/>
    <w:rsid w:val="00D07D73"/>
    <w:rPr>
      <w:rFonts w:ascii="Times New Roman" w:eastAsia="Calibri" w:hAnsi="Times New Roman" w:cs="Times New Roman"/>
      <w:b/>
      <w:color w:val="000000"/>
      <w:spacing w:val="-5"/>
      <w:sz w:val="28"/>
      <w:szCs w:val="20"/>
      <w:shd w:val="clear" w:color="auto" w:fill="FFFFFF"/>
      <w:lang w:eastAsia="ru-RU"/>
    </w:rPr>
  </w:style>
  <w:style w:type="paragraph" w:styleId="51">
    <w:name w:val="List Number 5"/>
    <w:basedOn w:val="a2"/>
    <w:uiPriority w:val="99"/>
    <w:qFormat/>
    <w:rsid w:val="00D07D73"/>
    <w:pPr>
      <w:widowControl/>
      <w:tabs>
        <w:tab w:val="left" w:pos="851"/>
        <w:tab w:val="left" w:pos="1492"/>
      </w:tabs>
      <w:snapToGrid/>
      <w:spacing w:before="0" w:after="0"/>
      <w:ind w:left="1492" w:hanging="360"/>
    </w:pPr>
    <w:rPr>
      <w:rFonts w:eastAsia="Times New Roman"/>
      <w:szCs w:val="24"/>
    </w:rPr>
  </w:style>
  <w:style w:type="paragraph" w:styleId="af1">
    <w:name w:val="Normal Indent"/>
    <w:basedOn w:val="a2"/>
    <w:uiPriority w:val="99"/>
    <w:qFormat/>
    <w:rsid w:val="00D07D73"/>
    <w:pPr>
      <w:widowControl/>
      <w:snapToGrid/>
      <w:spacing w:before="0" w:after="0"/>
      <w:ind w:firstLine="720"/>
      <w:jc w:val="both"/>
    </w:pPr>
    <w:rPr>
      <w:rFonts w:eastAsia="Times New Roman"/>
      <w:sz w:val="28"/>
    </w:rPr>
  </w:style>
  <w:style w:type="paragraph" w:styleId="af2">
    <w:name w:val="Plain Text"/>
    <w:basedOn w:val="a2"/>
    <w:link w:val="af3"/>
    <w:qFormat/>
    <w:rsid w:val="00D07D73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character" w:customStyle="1" w:styleId="af3">
    <w:name w:val="Текст Знак"/>
    <w:basedOn w:val="a3"/>
    <w:link w:val="af2"/>
    <w:qFormat/>
    <w:rsid w:val="00D07D73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3">
    <w:name w:val="Body Text Indent 3"/>
    <w:basedOn w:val="a2"/>
    <w:link w:val="330"/>
    <w:uiPriority w:val="99"/>
    <w:qFormat/>
    <w:rsid w:val="00D07D73"/>
    <w:pPr>
      <w:widowControl/>
      <w:snapToGrid/>
      <w:spacing w:before="0" w:after="0" w:line="360" w:lineRule="auto"/>
      <w:ind w:firstLine="709"/>
      <w:jc w:val="both"/>
    </w:pPr>
    <w:rPr>
      <w:sz w:val="20"/>
    </w:rPr>
  </w:style>
  <w:style w:type="character" w:customStyle="1" w:styleId="34">
    <w:name w:val="Основной текст с отступом 3 Знак"/>
    <w:basedOn w:val="a3"/>
    <w:uiPriority w:val="99"/>
    <w:qFormat/>
    <w:rsid w:val="00D07D7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f4">
    <w:name w:val="endnote text"/>
    <w:basedOn w:val="a2"/>
    <w:link w:val="af5"/>
    <w:uiPriority w:val="99"/>
    <w:qFormat/>
    <w:rsid w:val="00D07D73"/>
    <w:pPr>
      <w:autoSpaceDE w:val="0"/>
      <w:autoSpaceDN w:val="0"/>
      <w:adjustRightInd w:val="0"/>
      <w:snapToGrid/>
      <w:spacing w:before="0" w:after="0"/>
    </w:pPr>
    <w:rPr>
      <w:rFonts w:eastAsia="Times New Roman"/>
      <w:color w:val="000000"/>
    </w:rPr>
  </w:style>
  <w:style w:type="character" w:customStyle="1" w:styleId="af5">
    <w:name w:val="Текст концевой сноски Знак"/>
    <w:basedOn w:val="a3"/>
    <w:link w:val="af4"/>
    <w:uiPriority w:val="99"/>
    <w:qFormat/>
    <w:rsid w:val="00D07D73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f6">
    <w:name w:val="caption"/>
    <w:basedOn w:val="a2"/>
    <w:next w:val="a2"/>
    <w:uiPriority w:val="99"/>
    <w:qFormat/>
    <w:rsid w:val="00D07D73"/>
    <w:pPr>
      <w:widowControl/>
      <w:snapToGrid/>
      <w:spacing w:before="120" w:after="120" w:line="360" w:lineRule="auto"/>
      <w:jc w:val="both"/>
    </w:pPr>
    <w:rPr>
      <w:rFonts w:eastAsia="Times New Roman"/>
      <w:b/>
      <w:bCs/>
      <w:sz w:val="20"/>
      <w:lang w:val="en-US" w:eastAsia="en-US"/>
    </w:rPr>
  </w:style>
  <w:style w:type="paragraph" w:styleId="af7">
    <w:name w:val="annotation text"/>
    <w:basedOn w:val="a2"/>
    <w:link w:val="af8"/>
    <w:uiPriority w:val="99"/>
    <w:qFormat/>
    <w:rsid w:val="00D07D73"/>
    <w:pPr>
      <w:widowControl/>
      <w:snapToGrid/>
      <w:spacing w:before="0" w:after="0"/>
    </w:pPr>
    <w:rPr>
      <w:rFonts w:eastAsia="Times New Roman"/>
      <w:sz w:val="20"/>
    </w:rPr>
  </w:style>
  <w:style w:type="character" w:customStyle="1" w:styleId="af8">
    <w:name w:val="Текст примечания Знак"/>
    <w:basedOn w:val="a3"/>
    <w:link w:val="af7"/>
    <w:uiPriority w:val="99"/>
    <w:qFormat/>
    <w:rsid w:val="00D07D7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3">
    <w:name w:val="index 1"/>
    <w:basedOn w:val="a2"/>
    <w:next w:val="a2"/>
    <w:uiPriority w:val="99"/>
    <w:qFormat/>
    <w:rsid w:val="00D07D73"/>
    <w:pPr>
      <w:widowControl/>
      <w:suppressAutoHyphens/>
      <w:snapToGrid/>
      <w:spacing w:before="0" w:after="0"/>
      <w:ind w:left="240" w:hanging="240"/>
    </w:pPr>
    <w:rPr>
      <w:rFonts w:eastAsia="Times New Roman"/>
      <w:szCs w:val="24"/>
      <w:lang w:eastAsia="ar-SA"/>
    </w:rPr>
  </w:style>
  <w:style w:type="paragraph" w:styleId="af9">
    <w:name w:val="annotation subject"/>
    <w:basedOn w:val="af7"/>
    <w:next w:val="af7"/>
    <w:link w:val="afa"/>
    <w:uiPriority w:val="99"/>
    <w:qFormat/>
    <w:rsid w:val="00D07D73"/>
    <w:rPr>
      <w:rFonts w:ascii="Calibri" w:eastAsia="Calibri" w:hAnsi="Calibri"/>
      <w:sz w:val="16"/>
    </w:rPr>
  </w:style>
  <w:style w:type="character" w:customStyle="1" w:styleId="afa">
    <w:name w:val="Тема примечания Знак"/>
    <w:basedOn w:val="af8"/>
    <w:link w:val="af9"/>
    <w:uiPriority w:val="99"/>
    <w:qFormat/>
    <w:rsid w:val="00D07D73"/>
    <w:rPr>
      <w:rFonts w:ascii="Calibri" w:eastAsia="Calibri" w:hAnsi="Calibri" w:cs="Times New Roman"/>
      <w:sz w:val="16"/>
      <w:szCs w:val="20"/>
      <w:lang w:eastAsia="ru-RU"/>
    </w:rPr>
  </w:style>
  <w:style w:type="paragraph" w:styleId="afb">
    <w:name w:val="Document Map"/>
    <w:basedOn w:val="a2"/>
    <w:link w:val="afc"/>
    <w:uiPriority w:val="99"/>
    <w:qFormat/>
    <w:rsid w:val="00D07D73"/>
    <w:pPr>
      <w:widowControl/>
      <w:shd w:val="clear" w:color="auto" w:fill="000080"/>
      <w:snapToGrid/>
      <w:spacing w:before="0" w:after="0"/>
    </w:pPr>
    <w:rPr>
      <w:rFonts w:ascii="Tahoma" w:eastAsia="Times New Roman" w:hAnsi="Tahoma"/>
      <w:sz w:val="20"/>
    </w:rPr>
  </w:style>
  <w:style w:type="character" w:customStyle="1" w:styleId="afc">
    <w:name w:val="Схема документа Знак"/>
    <w:basedOn w:val="a3"/>
    <w:link w:val="afb"/>
    <w:uiPriority w:val="99"/>
    <w:qFormat/>
    <w:rsid w:val="00D07D73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styleId="afd">
    <w:name w:val="footnote text"/>
    <w:basedOn w:val="a2"/>
    <w:link w:val="afe"/>
    <w:qFormat/>
    <w:rsid w:val="00D07D73"/>
    <w:pPr>
      <w:widowControl/>
      <w:snapToGrid/>
      <w:spacing w:before="0" w:after="0" w:line="360" w:lineRule="auto"/>
      <w:ind w:firstLine="709"/>
      <w:jc w:val="both"/>
    </w:pPr>
    <w:rPr>
      <w:rFonts w:ascii="Courier New" w:hAnsi="Courier New"/>
      <w:color w:val="000000"/>
    </w:rPr>
  </w:style>
  <w:style w:type="character" w:customStyle="1" w:styleId="afe">
    <w:name w:val="Текст сноски Знак"/>
    <w:basedOn w:val="a3"/>
    <w:link w:val="afd"/>
    <w:qFormat/>
    <w:rsid w:val="00D07D73"/>
    <w:rPr>
      <w:rFonts w:ascii="Courier New" w:eastAsia="Calibri" w:hAnsi="Courier New" w:cs="Times New Roman"/>
      <w:color w:val="000000"/>
      <w:sz w:val="24"/>
      <w:szCs w:val="20"/>
      <w:lang w:eastAsia="ru-RU"/>
    </w:rPr>
  </w:style>
  <w:style w:type="paragraph" w:styleId="81">
    <w:name w:val="toc 8"/>
    <w:basedOn w:val="a2"/>
    <w:next w:val="a2"/>
    <w:uiPriority w:val="99"/>
    <w:qFormat/>
    <w:rsid w:val="00D07D73"/>
    <w:pPr>
      <w:widowControl/>
      <w:snapToGrid/>
      <w:spacing w:before="0" w:line="276" w:lineRule="auto"/>
      <w:ind w:left="1540"/>
    </w:pPr>
    <w:rPr>
      <w:rFonts w:ascii="Calibri" w:eastAsia="Times New Roman" w:hAnsi="Calibri"/>
      <w:sz w:val="22"/>
      <w:szCs w:val="22"/>
    </w:rPr>
  </w:style>
  <w:style w:type="paragraph" w:styleId="3">
    <w:name w:val="List Number 3"/>
    <w:basedOn w:val="a2"/>
    <w:uiPriority w:val="99"/>
    <w:qFormat/>
    <w:rsid w:val="00D07D73"/>
    <w:pPr>
      <w:widowControl/>
      <w:numPr>
        <w:numId w:val="1"/>
      </w:numPr>
      <w:tabs>
        <w:tab w:val="left" w:pos="0"/>
        <w:tab w:val="left" w:pos="851"/>
        <w:tab w:val="left" w:pos="926"/>
      </w:tabs>
      <w:snapToGrid/>
      <w:spacing w:before="0" w:after="0"/>
      <w:ind w:left="926"/>
    </w:pPr>
    <w:rPr>
      <w:rFonts w:eastAsia="Times New Roman"/>
      <w:szCs w:val="24"/>
    </w:rPr>
  </w:style>
  <w:style w:type="paragraph" w:styleId="HTML6">
    <w:name w:val="HTML Address"/>
    <w:basedOn w:val="a2"/>
    <w:link w:val="HTML7"/>
    <w:uiPriority w:val="99"/>
    <w:qFormat/>
    <w:rsid w:val="00D07D73"/>
    <w:pPr>
      <w:widowControl/>
      <w:snapToGrid/>
      <w:spacing w:before="0" w:after="0"/>
    </w:pPr>
    <w:rPr>
      <w:rFonts w:ascii="Calibri" w:hAnsi="Calibri"/>
      <w:i/>
    </w:rPr>
  </w:style>
  <w:style w:type="character" w:customStyle="1" w:styleId="HTML7">
    <w:name w:val="Адрес HTML Знак"/>
    <w:basedOn w:val="a3"/>
    <w:link w:val="HTML6"/>
    <w:uiPriority w:val="99"/>
    <w:qFormat/>
    <w:rsid w:val="00D07D73"/>
    <w:rPr>
      <w:rFonts w:ascii="Calibri" w:eastAsia="Calibri" w:hAnsi="Calibri" w:cs="Times New Roman"/>
      <w:i/>
      <w:sz w:val="24"/>
      <w:szCs w:val="20"/>
      <w:lang w:eastAsia="ru-RU"/>
    </w:rPr>
  </w:style>
  <w:style w:type="paragraph" w:styleId="aff">
    <w:name w:val="header"/>
    <w:basedOn w:val="a2"/>
    <w:link w:val="aff0"/>
    <w:uiPriority w:val="99"/>
    <w:qFormat/>
    <w:rsid w:val="00D07D73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character" w:customStyle="1" w:styleId="aff0">
    <w:name w:val="Верхний колонтитул Знак"/>
    <w:basedOn w:val="a3"/>
    <w:link w:val="aff"/>
    <w:uiPriority w:val="99"/>
    <w:qFormat/>
    <w:rsid w:val="00D07D73"/>
    <w:rPr>
      <w:rFonts w:ascii="Arial" w:eastAsia="Times New Roman" w:hAnsi="Arial" w:cs="Times New Roman"/>
      <w:sz w:val="24"/>
      <w:szCs w:val="20"/>
      <w:lang w:eastAsia="ru-RU"/>
    </w:rPr>
  </w:style>
  <w:style w:type="paragraph" w:styleId="91">
    <w:name w:val="toc 9"/>
    <w:basedOn w:val="a2"/>
    <w:next w:val="a2"/>
    <w:uiPriority w:val="99"/>
    <w:rsid w:val="00D07D73"/>
    <w:pPr>
      <w:widowControl/>
      <w:snapToGrid/>
      <w:spacing w:before="0" w:line="276" w:lineRule="auto"/>
      <w:ind w:left="1760"/>
    </w:pPr>
    <w:rPr>
      <w:rFonts w:ascii="Calibri" w:eastAsia="Times New Roman" w:hAnsi="Calibri"/>
      <w:sz w:val="22"/>
      <w:szCs w:val="22"/>
    </w:rPr>
  </w:style>
  <w:style w:type="paragraph" w:styleId="71">
    <w:name w:val="toc 7"/>
    <w:basedOn w:val="a2"/>
    <w:next w:val="a2"/>
    <w:uiPriority w:val="99"/>
    <w:qFormat/>
    <w:rsid w:val="00D07D73"/>
    <w:pPr>
      <w:widowControl/>
      <w:snapToGrid/>
      <w:spacing w:before="0" w:line="276" w:lineRule="auto"/>
      <w:ind w:left="1320"/>
    </w:pPr>
    <w:rPr>
      <w:rFonts w:ascii="Calibri" w:eastAsia="Times New Roman" w:hAnsi="Calibri"/>
      <w:sz w:val="22"/>
      <w:szCs w:val="22"/>
    </w:rPr>
  </w:style>
  <w:style w:type="paragraph" w:styleId="aff1">
    <w:name w:val="Body Text"/>
    <w:basedOn w:val="a2"/>
    <w:link w:val="14"/>
    <w:uiPriority w:val="99"/>
    <w:qFormat/>
    <w:rsid w:val="00D07D73"/>
    <w:pPr>
      <w:widowControl/>
      <w:snapToGrid/>
      <w:spacing w:before="0" w:after="0" w:line="360" w:lineRule="auto"/>
    </w:pPr>
    <w:rPr>
      <w:rFonts w:eastAsia="Times New Roman"/>
    </w:rPr>
  </w:style>
  <w:style w:type="character" w:customStyle="1" w:styleId="aff2">
    <w:name w:val="Основной текст Знак"/>
    <w:basedOn w:val="a3"/>
    <w:uiPriority w:val="99"/>
    <w:qFormat/>
    <w:rsid w:val="00D07D73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ff3">
    <w:name w:val="index heading"/>
    <w:basedOn w:val="a2"/>
    <w:next w:val="13"/>
    <w:uiPriority w:val="99"/>
    <w:qFormat/>
    <w:rsid w:val="00D07D73"/>
    <w:pPr>
      <w:widowControl/>
      <w:suppressLineNumbers/>
      <w:suppressAutoHyphens/>
      <w:snapToGrid/>
      <w:spacing w:before="0" w:after="0"/>
    </w:pPr>
    <w:rPr>
      <w:rFonts w:eastAsia="Times New Roman" w:cs="Tahoma"/>
      <w:szCs w:val="24"/>
      <w:lang w:eastAsia="ar-SA"/>
    </w:rPr>
  </w:style>
  <w:style w:type="paragraph" w:styleId="15">
    <w:name w:val="toc 1"/>
    <w:basedOn w:val="a2"/>
    <w:next w:val="a2"/>
    <w:link w:val="16"/>
    <w:uiPriority w:val="99"/>
    <w:qFormat/>
    <w:rsid w:val="00D07D73"/>
    <w:pPr>
      <w:widowControl/>
      <w:tabs>
        <w:tab w:val="left" w:pos="1080"/>
      </w:tabs>
      <w:snapToGrid/>
      <w:spacing w:before="0" w:after="0"/>
    </w:pPr>
    <w:rPr>
      <w:rFonts w:eastAsia="Times New Roman"/>
      <w:b/>
      <w:sz w:val="20"/>
    </w:rPr>
  </w:style>
  <w:style w:type="paragraph" w:styleId="aff4">
    <w:name w:val="macro"/>
    <w:link w:val="aff5"/>
    <w:uiPriority w:val="99"/>
    <w:qFormat/>
    <w:rsid w:val="00D07D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 w:eastAsia="ru-RU"/>
    </w:rPr>
  </w:style>
  <w:style w:type="character" w:customStyle="1" w:styleId="aff5">
    <w:name w:val="Текст макроса Знак"/>
    <w:basedOn w:val="a3"/>
    <w:link w:val="aff4"/>
    <w:uiPriority w:val="99"/>
    <w:qFormat/>
    <w:rsid w:val="00D07D73"/>
    <w:rPr>
      <w:rFonts w:ascii="Courier New" w:eastAsia="Times New Roman" w:hAnsi="Courier New" w:cs="Times New Roman"/>
      <w:sz w:val="20"/>
      <w:szCs w:val="20"/>
      <w:lang w:val="en-US" w:eastAsia="ru-RU"/>
    </w:rPr>
  </w:style>
  <w:style w:type="paragraph" w:styleId="61">
    <w:name w:val="toc 6"/>
    <w:basedOn w:val="a2"/>
    <w:next w:val="a2"/>
    <w:uiPriority w:val="99"/>
    <w:qFormat/>
    <w:rsid w:val="00D07D73"/>
    <w:pPr>
      <w:widowControl/>
      <w:snapToGrid/>
      <w:spacing w:before="0" w:line="276" w:lineRule="auto"/>
      <w:ind w:left="1100"/>
    </w:pPr>
    <w:rPr>
      <w:rFonts w:ascii="Calibri" w:eastAsia="Times New Roman" w:hAnsi="Calibri"/>
      <w:sz w:val="22"/>
      <w:szCs w:val="22"/>
    </w:rPr>
  </w:style>
  <w:style w:type="paragraph" w:styleId="35">
    <w:name w:val="toc 3"/>
    <w:basedOn w:val="a2"/>
    <w:next w:val="a2"/>
    <w:uiPriority w:val="99"/>
    <w:qFormat/>
    <w:rsid w:val="00D07D73"/>
    <w:pPr>
      <w:widowControl/>
      <w:snapToGrid/>
      <w:spacing w:before="0" w:after="0"/>
      <w:ind w:left="480"/>
    </w:pPr>
    <w:rPr>
      <w:rFonts w:eastAsia="Times New Roman"/>
      <w:szCs w:val="24"/>
    </w:rPr>
  </w:style>
  <w:style w:type="paragraph" w:styleId="26">
    <w:name w:val="toc 2"/>
    <w:basedOn w:val="a2"/>
    <w:next w:val="a2"/>
    <w:uiPriority w:val="99"/>
    <w:qFormat/>
    <w:rsid w:val="00D07D73"/>
    <w:pPr>
      <w:widowControl/>
      <w:snapToGrid/>
      <w:spacing w:before="0" w:after="0"/>
      <w:ind w:left="240"/>
    </w:pPr>
    <w:rPr>
      <w:rFonts w:eastAsia="Times New Roman"/>
      <w:szCs w:val="24"/>
    </w:rPr>
  </w:style>
  <w:style w:type="paragraph" w:styleId="41">
    <w:name w:val="toc 4"/>
    <w:basedOn w:val="a2"/>
    <w:next w:val="a2"/>
    <w:uiPriority w:val="99"/>
    <w:qFormat/>
    <w:rsid w:val="00D07D73"/>
    <w:pPr>
      <w:tabs>
        <w:tab w:val="left" w:pos="502"/>
        <w:tab w:val="left" w:pos="3330"/>
      </w:tabs>
      <w:autoSpaceDE w:val="0"/>
      <w:autoSpaceDN w:val="0"/>
      <w:adjustRightInd w:val="0"/>
      <w:snapToGrid/>
      <w:spacing w:before="0" w:after="0"/>
      <w:ind w:left="502" w:hanging="720"/>
    </w:pPr>
    <w:rPr>
      <w:rFonts w:eastAsia="Times New Roman"/>
      <w:szCs w:val="24"/>
    </w:rPr>
  </w:style>
  <w:style w:type="paragraph" w:styleId="52">
    <w:name w:val="toc 5"/>
    <w:basedOn w:val="a2"/>
    <w:next w:val="a2"/>
    <w:uiPriority w:val="99"/>
    <w:qFormat/>
    <w:rsid w:val="00D07D73"/>
    <w:pPr>
      <w:widowControl/>
      <w:snapToGrid/>
      <w:spacing w:before="0" w:line="276" w:lineRule="auto"/>
      <w:ind w:left="880"/>
    </w:pPr>
    <w:rPr>
      <w:rFonts w:ascii="Calibri" w:eastAsia="Times New Roman" w:hAnsi="Calibri"/>
      <w:sz w:val="22"/>
      <w:szCs w:val="22"/>
    </w:rPr>
  </w:style>
  <w:style w:type="paragraph" w:styleId="53">
    <w:name w:val="List Bullet 5"/>
    <w:basedOn w:val="a2"/>
    <w:uiPriority w:val="99"/>
    <w:qFormat/>
    <w:rsid w:val="00D07D73"/>
    <w:pPr>
      <w:widowControl/>
      <w:snapToGrid/>
      <w:spacing w:before="0" w:after="0"/>
      <w:ind w:left="1132" w:hanging="283"/>
    </w:pPr>
    <w:rPr>
      <w:rFonts w:eastAsia="Times New Roman"/>
      <w:color w:val="00000A"/>
      <w:szCs w:val="24"/>
    </w:rPr>
  </w:style>
  <w:style w:type="paragraph" w:styleId="aff6">
    <w:name w:val="Body Text First Indent"/>
    <w:basedOn w:val="aff1"/>
    <w:link w:val="aff7"/>
    <w:uiPriority w:val="99"/>
    <w:qFormat/>
    <w:rsid w:val="00D07D73"/>
    <w:pPr>
      <w:spacing w:after="120" w:line="240" w:lineRule="auto"/>
      <w:ind w:firstLine="210"/>
    </w:pPr>
    <w:rPr>
      <w:szCs w:val="24"/>
    </w:rPr>
  </w:style>
  <w:style w:type="character" w:customStyle="1" w:styleId="aff7">
    <w:name w:val="Красная строка Знак"/>
    <w:basedOn w:val="aff2"/>
    <w:link w:val="aff6"/>
    <w:uiPriority w:val="99"/>
    <w:qFormat/>
    <w:rsid w:val="00D07D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8">
    <w:name w:val="Body Text Indent"/>
    <w:basedOn w:val="a2"/>
    <w:link w:val="aff9"/>
    <w:uiPriority w:val="99"/>
    <w:unhideWhenUsed/>
    <w:qFormat/>
    <w:rsid w:val="00D07D73"/>
    <w:pPr>
      <w:spacing w:after="120"/>
      <w:ind w:left="283"/>
    </w:pPr>
  </w:style>
  <w:style w:type="character" w:customStyle="1" w:styleId="aff9">
    <w:name w:val="Основной текст с отступом Знак"/>
    <w:basedOn w:val="a3"/>
    <w:link w:val="aff8"/>
    <w:uiPriority w:val="99"/>
    <w:qFormat/>
    <w:rsid w:val="00D07D73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27">
    <w:name w:val="Body Text First Indent 2"/>
    <w:basedOn w:val="aff8"/>
    <w:link w:val="28"/>
    <w:uiPriority w:val="99"/>
    <w:qFormat/>
    <w:rsid w:val="00D07D73"/>
    <w:pPr>
      <w:widowControl/>
      <w:snapToGrid/>
      <w:spacing w:before="0"/>
      <w:ind w:firstLine="210"/>
    </w:pPr>
    <w:rPr>
      <w:rFonts w:ascii="Arial" w:hAnsi="Arial" w:cs="PragmaticaCTT"/>
      <w:b/>
      <w:bCs/>
      <w:kern w:val="32"/>
      <w:sz w:val="32"/>
      <w:szCs w:val="32"/>
    </w:rPr>
  </w:style>
  <w:style w:type="character" w:customStyle="1" w:styleId="28">
    <w:name w:val="Красная строка 2 Знак"/>
    <w:basedOn w:val="aff9"/>
    <w:link w:val="27"/>
    <w:uiPriority w:val="99"/>
    <w:qFormat/>
    <w:rsid w:val="00D07D73"/>
    <w:rPr>
      <w:rFonts w:ascii="Arial" w:eastAsia="Calibri" w:hAnsi="Arial" w:cs="PragmaticaCTT"/>
      <w:b/>
      <w:bCs/>
      <w:kern w:val="32"/>
      <w:sz w:val="32"/>
      <w:szCs w:val="32"/>
      <w:lang w:eastAsia="ru-RU"/>
    </w:rPr>
  </w:style>
  <w:style w:type="paragraph" w:styleId="42">
    <w:name w:val="List Bullet 4"/>
    <w:basedOn w:val="a2"/>
    <w:uiPriority w:val="99"/>
    <w:qFormat/>
    <w:rsid w:val="00D07D73"/>
    <w:pPr>
      <w:widowControl/>
      <w:snapToGrid/>
      <w:spacing w:before="0" w:after="0"/>
      <w:ind w:left="849" w:hanging="283"/>
    </w:pPr>
    <w:rPr>
      <w:rFonts w:eastAsia="Times New Roman"/>
      <w:color w:val="00000A"/>
      <w:szCs w:val="24"/>
    </w:rPr>
  </w:style>
  <w:style w:type="paragraph" w:styleId="affa">
    <w:name w:val="List Bullet"/>
    <w:basedOn w:val="a2"/>
    <w:uiPriority w:val="99"/>
    <w:qFormat/>
    <w:rsid w:val="00D07D73"/>
    <w:pPr>
      <w:widowControl/>
      <w:tabs>
        <w:tab w:val="left" w:pos="360"/>
      </w:tabs>
      <w:snapToGrid/>
      <w:spacing w:before="0" w:after="0"/>
      <w:ind w:left="360" w:hanging="360"/>
    </w:pPr>
    <w:rPr>
      <w:rFonts w:eastAsia="Times New Roman"/>
      <w:sz w:val="20"/>
      <w:lang w:val="en-US"/>
    </w:rPr>
  </w:style>
  <w:style w:type="paragraph" w:styleId="29">
    <w:name w:val="List Bullet 2"/>
    <w:basedOn w:val="a2"/>
    <w:uiPriority w:val="99"/>
    <w:qFormat/>
    <w:rsid w:val="00D07D73"/>
    <w:pPr>
      <w:widowControl/>
      <w:tabs>
        <w:tab w:val="left" w:pos="643"/>
      </w:tabs>
      <w:snapToGrid/>
      <w:spacing w:before="0" w:after="0"/>
      <w:ind w:left="643" w:hanging="360"/>
    </w:pPr>
    <w:rPr>
      <w:rFonts w:eastAsia="Times New Roman"/>
      <w:szCs w:val="24"/>
    </w:rPr>
  </w:style>
  <w:style w:type="paragraph" w:styleId="36">
    <w:name w:val="List Bullet 3"/>
    <w:basedOn w:val="a2"/>
    <w:uiPriority w:val="99"/>
    <w:qFormat/>
    <w:rsid w:val="00D07D73"/>
    <w:pPr>
      <w:widowControl/>
      <w:tabs>
        <w:tab w:val="left" w:pos="926"/>
      </w:tabs>
      <w:snapToGrid/>
      <w:spacing w:before="0" w:after="0"/>
      <w:ind w:left="926" w:hanging="360"/>
    </w:pPr>
    <w:rPr>
      <w:rFonts w:eastAsia="Times New Roman"/>
      <w:szCs w:val="24"/>
    </w:rPr>
  </w:style>
  <w:style w:type="paragraph" w:styleId="affb">
    <w:name w:val="Title"/>
    <w:basedOn w:val="a2"/>
    <w:link w:val="37"/>
    <w:uiPriority w:val="99"/>
    <w:qFormat/>
    <w:rsid w:val="00D07D73"/>
    <w:pPr>
      <w:widowControl/>
      <w:snapToGrid/>
      <w:spacing w:before="0" w:after="0"/>
      <w:jc w:val="center"/>
    </w:pPr>
    <w:rPr>
      <w:rFonts w:eastAsia="Times New Roman"/>
      <w:sz w:val="28"/>
      <w:szCs w:val="24"/>
      <w:lang w:val="en-US"/>
    </w:rPr>
  </w:style>
  <w:style w:type="character" w:customStyle="1" w:styleId="affc">
    <w:name w:val="Название Знак"/>
    <w:basedOn w:val="a3"/>
    <w:uiPriority w:val="99"/>
    <w:qFormat/>
    <w:rsid w:val="00D07D7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ffd">
    <w:name w:val="footer"/>
    <w:basedOn w:val="a2"/>
    <w:link w:val="affe"/>
    <w:uiPriority w:val="99"/>
    <w:qFormat/>
    <w:rsid w:val="00D07D73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szCs w:val="24"/>
    </w:rPr>
  </w:style>
  <w:style w:type="character" w:customStyle="1" w:styleId="affe">
    <w:name w:val="Нижний колонтитул Знак"/>
    <w:basedOn w:val="a3"/>
    <w:link w:val="affd"/>
    <w:uiPriority w:val="99"/>
    <w:qFormat/>
    <w:rsid w:val="00D07D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">
    <w:name w:val="List Number"/>
    <w:basedOn w:val="a2"/>
    <w:uiPriority w:val="99"/>
    <w:qFormat/>
    <w:rsid w:val="00D07D73"/>
    <w:pPr>
      <w:widowControl/>
      <w:tabs>
        <w:tab w:val="left" w:pos="1440"/>
      </w:tabs>
      <w:snapToGrid/>
      <w:spacing w:before="0" w:after="0"/>
      <w:ind w:left="1440" w:hanging="360"/>
    </w:pPr>
    <w:rPr>
      <w:rFonts w:eastAsia="Times New Roman"/>
      <w:szCs w:val="24"/>
    </w:rPr>
  </w:style>
  <w:style w:type="paragraph" w:styleId="2a">
    <w:name w:val="List Number 2"/>
    <w:basedOn w:val="a2"/>
    <w:uiPriority w:val="99"/>
    <w:qFormat/>
    <w:rsid w:val="00D07D73"/>
    <w:pPr>
      <w:widowControl/>
      <w:tabs>
        <w:tab w:val="left" w:pos="643"/>
      </w:tabs>
      <w:snapToGrid/>
      <w:spacing w:before="0" w:after="0"/>
      <w:ind w:left="643" w:hanging="360"/>
      <w:contextualSpacing/>
    </w:pPr>
    <w:rPr>
      <w:rFonts w:eastAsia="Times New Roman"/>
      <w:szCs w:val="24"/>
    </w:rPr>
  </w:style>
  <w:style w:type="paragraph" w:styleId="afff0">
    <w:name w:val="List"/>
    <w:basedOn w:val="a2"/>
    <w:uiPriority w:val="99"/>
    <w:qFormat/>
    <w:rsid w:val="00D07D73"/>
    <w:pPr>
      <w:widowControl/>
      <w:snapToGrid/>
      <w:spacing w:before="0" w:after="0"/>
      <w:ind w:left="283" w:hanging="283"/>
    </w:pPr>
    <w:rPr>
      <w:rFonts w:eastAsia="Times New Roman"/>
      <w:sz w:val="20"/>
    </w:rPr>
  </w:style>
  <w:style w:type="paragraph" w:styleId="afff1">
    <w:name w:val="Normal (Web)"/>
    <w:aliases w:val=" Знак Знак23,Обычный (Web)"/>
    <w:basedOn w:val="a2"/>
    <w:link w:val="afff2"/>
    <w:uiPriority w:val="99"/>
    <w:qFormat/>
    <w:rsid w:val="00D07D73"/>
    <w:pPr>
      <w:widowControl/>
      <w:snapToGrid/>
      <w:spacing w:before="0" w:after="0"/>
    </w:pPr>
  </w:style>
  <w:style w:type="paragraph" w:styleId="38">
    <w:name w:val="Body Text 3"/>
    <w:basedOn w:val="a2"/>
    <w:link w:val="39"/>
    <w:uiPriority w:val="99"/>
    <w:qFormat/>
    <w:rsid w:val="00D07D73"/>
    <w:pPr>
      <w:widowControl/>
      <w:tabs>
        <w:tab w:val="left" w:pos="360"/>
      </w:tabs>
      <w:snapToGrid/>
      <w:spacing w:before="0" w:after="0"/>
      <w:jc w:val="both"/>
    </w:pPr>
    <w:rPr>
      <w:rFonts w:eastAsia="Times New Roman"/>
      <w:i/>
      <w:sz w:val="26"/>
    </w:rPr>
  </w:style>
  <w:style w:type="character" w:customStyle="1" w:styleId="39">
    <w:name w:val="Основной текст 3 Знак"/>
    <w:basedOn w:val="a3"/>
    <w:link w:val="38"/>
    <w:uiPriority w:val="99"/>
    <w:qFormat/>
    <w:rsid w:val="00D07D73"/>
    <w:rPr>
      <w:rFonts w:ascii="Times New Roman" w:eastAsia="Times New Roman" w:hAnsi="Times New Roman" w:cs="Times New Roman"/>
      <w:i/>
      <w:sz w:val="26"/>
      <w:szCs w:val="20"/>
      <w:lang w:eastAsia="ru-RU"/>
    </w:rPr>
  </w:style>
  <w:style w:type="paragraph" w:styleId="2b">
    <w:name w:val="Body Text Indent 2"/>
    <w:basedOn w:val="a2"/>
    <w:link w:val="220"/>
    <w:uiPriority w:val="99"/>
    <w:qFormat/>
    <w:rsid w:val="00D07D73"/>
    <w:pPr>
      <w:widowControl/>
      <w:overflowPunct w:val="0"/>
      <w:autoSpaceDE w:val="0"/>
      <w:snapToGrid/>
      <w:spacing w:before="0" w:after="0"/>
      <w:ind w:firstLine="567"/>
      <w:jc w:val="both"/>
    </w:pPr>
    <w:rPr>
      <w:sz w:val="20"/>
      <w:lang w:eastAsia="ar-SA"/>
    </w:rPr>
  </w:style>
  <w:style w:type="character" w:customStyle="1" w:styleId="2c">
    <w:name w:val="Основной текст с отступом 2 Знак"/>
    <w:basedOn w:val="a3"/>
    <w:uiPriority w:val="99"/>
    <w:qFormat/>
    <w:rsid w:val="00D07D73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fff3">
    <w:name w:val="Subtitle"/>
    <w:basedOn w:val="a2"/>
    <w:link w:val="afff4"/>
    <w:uiPriority w:val="99"/>
    <w:qFormat/>
    <w:rsid w:val="00D07D73"/>
    <w:pPr>
      <w:widowControl/>
      <w:snapToGrid/>
      <w:spacing w:before="0" w:after="0" w:line="312" w:lineRule="auto"/>
    </w:pPr>
    <w:rPr>
      <w:rFonts w:ascii="Arial" w:eastAsia="Times New Roman" w:hAnsi="Arial" w:cs="Arial"/>
      <w:b/>
      <w:bCs/>
      <w:color w:val="000000"/>
      <w:sz w:val="20"/>
    </w:rPr>
  </w:style>
  <w:style w:type="character" w:customStyle="1" w:styleId="afff4">
    <w:name w:val="Подзаголовок Знак"/>
    <w:basedOn w:val="a3"/>
    <w:link w:val="afff3"/>
    <w:uiPriority w:val="99"/>
    <w:qFormat/>
    <w:rsid w:val="00D07D73"/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styleId="2d">
    <w:name w:val="List Continue 2"/>
    <w:basedOn w:val="a2"/>
    <w:uiPriority w:val="99"/>
    <w:qFormat/>
    <w:rsid w:val="00D07D73"/>
    <w:pPr>
      <w:widowControl/>
      <w:snapToGrid/>
      <w:spacing w:before="0" w:after="120"/>
      <w:ind w:left="566"/>
    </w:pPr>
    <w:rPr>
      <w:rFonts w:eastAsia="Times New Roman"/>
      <w:sz w:val="20"/>
    </w:rPr>
  </w:style>
  <w:style w:type="paragraph" w:styleId="2e">
    <w:name w:val="List 2"/>
    <w:basedOn w:val="a2"/>
    <w:uiPriority w:val="99"/>
    <w:qFormat/>
    <w:rsid w:val="00D07D73"/>
    <w:pPr>
      <w:widowControl/>
      <w:snapToGrid/>
      <w:spacing w:before="0" w:after="0"/>
      <w:ind w:left="566" w:hanging="283"/>
    </w:pPr>
    <w:rPr>
      <w:rFonts w:eastAsia="Times New Roman"/>
      <w:sz w:val="20"/>
    </w:rPr>
  </w:style>
  <w:style w:type="paragraph" w:styleId="3a">
    <w:name w:val="List 3"/>
    <w:basedOn w:val="a2"/>
    <w:uiPriority w:val="99"/>
    <w:qFormat/>
    <w:rsid w:val="00D07D73"/>
    <w:pPr>
      <w:widowControl/>
      <w:snapToGrid/>
      <w:spacing w:before="0" w:after="0"/>
      <w:ind w:left="849" w:hanging="283"/>
    </w:pPr>
    <w:rPr>
      <w:rFonts w:eastAsia="Times New Roman"/>
      <w:szCs w:val="24"/>
    </w:rPr>
  </w:style>
  <w:style w:type="paragraph" w:styleId="43">
    <w:name w:val="List 4"/>
    <w:basedOn w:val="a2"/>
    <w:uiPriority w:val="99"/>
    <w:qFormat/>
    <w:rsid w:val="00D07D73"/>
    <w:pPr>
      <w:widowControl/>
      <w:snapToGrid/>
      <w:spacing w:before="0" w:after="0"/>
      <w:ind w:left="1132" w:hanging="283"/>
    </w:pPr>
    <w:rPr>
      <w:rFonts w:eastAsia="Times New Roman"/>
      <w:szCs w:val="24"/>
    </w:rPr>
  </w:style>
  <w:style w:type="paragraph" w:styleId="HTML8">
    <w:name w:val="HTML Preformatted"/>
    <w:basedOn w:val="a2"/>
    <w:link w:val="HTML30"/>
    <w:uiPriority w:val="99"/>
    <w:qFormat/>
    <w:rsid w:val="00D07D7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/>
      <w:kern w:val="1"/>
      <w:sz w:val="20"/>
      <w:lang w:eastAsia="hi-IN" w:bidi="hi-IN"/>
    </w:rPr>
  </w:style>
  <w:style w:type="character" w:customStyle="1" w:styleId="HTML9">
    <w:name w:val="Стандартный HTML Знак"/>
    <w:basedOn w:val="a3"/>
    <w:uiPriority w:val="99"/>
    <w:qFormat/>
    <w:rsid w:val="00D07D73"/>
    <w:rPr>
      <w:rFonts w:ascii="Consolas" w:eastAsia="Calibri" w:hAnsi="Consolas" w:cs="Consolas"/>
      <w:sz w:val="20"/>
      <w:szCs w:val="20"/>
      <w:lang w:eastAsia="ru-RU"/>
    </w:rPr>
  </w:style>
  <w:style w:type="paragraph" w:styleId="afff5">
    <w:name w:val="Block Text"/>
    <w:basedOn w:val="a2"/>
    <w:uiPriority w:val="99"/>
    <w:qFormat/>
    <w:rsid w:val="00D07D73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table" w:styleId="17">
    <w:name w:val="Table Simple 1"/>
    <w:basedOn w:val="a4"/>
    <w:uiPriority w:val="99"/>
    <w:qFormat/>
    <w:rsid w:val="00D07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il"/>
          <w:tr2bl w:val="nil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table" w:styleId="18">
    <w:name w:val="Table Grid 1"/>
    <w:basedOn w:val="a4"/>
    <w:uiPriority w:val="99"/>
    <w:qFormat/>
    <w:rsid w:val="00D07D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il"/>
          <w:tr2bl w:val="nil"/>
        </w:tcBorders>
      </w:tcPr>
    </w:tblStylePr>
  </w:style>
  <w:style w:type="table" w:styleId="afff6">
    <w:name w:val="Table Grid"/>
    <w:basedOn w:val="a4"/>
    <w:qFormat/>
    <w:rsid w:val="00D07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7">
    <w:name w:val="Table Professional"/>
    <w:basedOn w:val="a4"/>
    <w:uiPriority w:val="99"/>
    <w:qFormat/>
    <w:rsid w:val="00D07D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character" w:customStyle="1" w:styleId="Heading1Char">
    <w:name w:val="Heading 1 Char"/>
    <w:basedOn w:val="a3"/>
    <w:uiPriority w:val="99"/>
    <w:qFormat/>
    <w:locked/>
    <w:rsid w:val="00D07D73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a3"/>
    <w:uiPriority w:val="99"/>
    <w:qFormat/>
    <w:locked/>
    <w:rsid w:val="00D07D73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a3"/>
    <w:uiPriority w:val="99"/>
    <w:qFormat/>
    <w:locked/>
    <w:rsid w:val="00D07D73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a3"/>
    <w:uiPriority w:val="99"/>
    <w:qFormat/>
    <w:locked/>
    <w:rsid w:val="00D07D73"/>
    <w:rPr>
      <w:rFonts w:ascii="Cambria" w:hAnsi="Cambria" w:cs="Times New Roman"/>
      <w:b/>
      <w:i/>
      <w:color w:val="4F81BD"/>
      <w:sz w:val="22"/>
      <w:lang w:val="ru-RU" w:eastAsia="ru-RU"/>
    </w:rPr>
  </w:style>
  <w:style w:type="character" w:customStyle="1" w:styleId="Heading5Char">
    <w:name w:val="Heading 5 Char"/>
    <w:basedOn w:val="a3"/>
    <w:uiPriority w:val="99"/>
    <w:qFormat/>
    <w:locked/>
    <w:rsid w:val="00D07D73"/>
    <w:rPr>
      <w:rFonts w:cs="Times New Roman"/>
      <w:sz w:val="22"/>
      <w:lang w:val="ru-RU" w:eastAsia="en-US"/>
    </w:rPr>
  </w:style>
  <w:style w:type="character" w:customStyle="1" w:styleId="Heading6Char">
    <w:name w:val="Heading 6 Char"/>
    <w:basedOn w:val="a3"/>
    <w:uiPriority w:val="99"/>
    <w:qFormat/>
    <w:locked/>
    <w:rsid w:val="00D07D73"/>
    <w:rPr>
      <w:rFonts w:cs="Times New Roman"/>
      <w:i/>
      <w:sz w:val="22"/>
      <w:lang w:val="ru-RU" w:eastAsia="en-US"/>
    </w:rPr>
  </w:style>
  <w:style w:type="character" w:customStyle="1" w:styleId="Heading7Char">
    <w:name w:val="Heading 7 Char"/>
    <w:basedOn w:val="a3"/>
    <w:uiPriority w:val="99"/>
    <w:qFormat/>
    <w:locked/>
    <w:rsid w:val="00D07D73"/>
    <w:rPr>
      <w:rFonts w:ascii="Times New Roman" w:hAnsi="Times New Roman" w:cs="Times New Roman"/>
      <w:sz w:val="24"/>
      <w:lang w:eastAsia="ru-RU"/>
    </w:rPr>
  </w:style>
  <w:style w:type="character" w:customStyle="1" w:styleId="Heading8Char">
    <w:name w:val="Heading 8 Char"/>
    <w:basedOn w:val="a3"/>
    <w:uiPriority w:val="99"/>
    <w:qFormat/>
    <w:locked/>
    <w:rsid w:val="00D07D73"/>
    <w:rPr>
      <w:rFonts w:cs="Times New Roman"/>
      <w:i/>
      <w:lang w:val="ru-RU" w:eastAsia="en-US"/>
    </w:rPr>
  </w:style>
  <w:style w:type="character" w:customStyle="1" w:styleId="Heading9Char">
    <w:name w:val="Heading 9 Char"/>
    <w:basedOn w:val="a3"/>
    <w:uiPriority w:val="99"/>
    <w:qFormat/>
    <w:locked/>
    <w:rsid w:val="00D07D73"/>
    <w:rPr>
      <w:rFonts w:ascii="Arial" w:hAnsi="Arial" w:cs="Times New Roman"/>
      <w:lang w:eastAsia="ru-RU"/>
    </w:rPr>
  </w:style>
  <w:style w:type="character" w:customStyle="1" w:styleId="Heading1Char7">
    <w:name w:val="Heading 1 Char7"/>
    <w:basedOn w:val="a3"/>
    <w:uiPriority w:val="99"/>
    <w:qFormat/>
    <w:locked/>
    <w:rsid w:val="00D07D73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1Char6">
    <w:name w:val="Heading 1 Char6"/>
    <w:basedOn w:val="a3"/>
    <w:uiPriority w:val="99"/>
    <w:qFormat/>
    <w:locked/>
    <w:rsid w:val="00D07D73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1Char4">
    <w:name w:val="Heading 1 Char4"/>
    <w:basedOn w:val="a3"/>
    <w:uiPriority w:val="99"/>
    <w:qFormat/>
    <w:locked/>
    <w:rsid w:val="00D07D73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3Char2">
    <w:name w:val="Heading 3 Char2"/>
    <w:basedOn w:val="a3"/>
    <w:uiPriority w:val="99"/>
    <w:qFormat/>
    <w:locked/>
    <w:rsid w:val="00D07D73"/>
    <w:rPr>
      <w:rFonts w:ascii="Arial" w:hAnsi="Arial" w:cs="Times New Roman"/>
      <w:b/>
      <w:sz w:val="26"/>
      <w:lang w:val="ru-RU" w:eastAsia="ru-RU"/>
    </w:rPr>
  </w:style>
  <w:style w:type="character" w:customStyle="1" w:styleId="32">
    <w:name w:val="Заголовок 3 Знак2"/>
    <w:link w:val="30"/>
    <w:qFormat/>
    <w:locked/>
    <w:rsid w:val="00D07D73"/>
    <w:rPr>
      <w:rFonts w:ascii="PragmaticaCTT" w:eastAsia="Calibri" w:hAnsi="PragmaticaCTT" w:cs="Times New Roman"/>
      <w:sz w:val="20"/>
      <w:szCs w:val="20"/>
      <w:lang w:eastAsia="ru-RU"/>
    </w:rPr>
  </w:style>
  <w:style w:type="character" w:customStyle="1" w:styleId="240">
    <w:name w:val="Текст сноски Знак24"/>
    <w:basedOn w:val="a3"/>
    <w:uiPriority w:val="99"/>
    <w:qFormat/>
    <w:rsid w:val="00D07D73"/>
    <w:rPr>
      <w:rFonts w:cs="Times New Roman"/>
    </w:rPr>
  </w:style>
  <w:style w:type="character" w:customStyle="1" w:styleId="spelle">
    <w:name w:val="spelle"/>
    <w:uiPriority w:val="99"/>
    <w:qFormat/>
    <w:rsid w:val="00D07D73"/>
  </w:style>
  <w:style w:type="character" w:customStyle="1" w:styleId="FootnoteTextChar3">
    <w:name w:val="Footnote Text Char3"/>
    <w:uiPriority w:val="99"/>
    <w:qFormat/>
    <w:locked/>
    <w:rsid w:val="00D07D73"/>
    <w:rPr>
      <w:rFonts w:ascii="Courier New" w:hAnsi="Courier New"/>
      <w:color w:val="000000"/>
      <w:sz w:val="24"/>
    </w:rPr>
  </w:style>
  <w:style w:type="paragraph" w:customStyle="1" w:styleId="3b">
    <w:name w:val="Стиль3"/>
    <w:basedOn w:val="10"/>
    <w:next w:val="a2"/>
    <w:link w:val="3c"/>
    <w:uiPriority w:val="99"/>
    <w:qFormat/>
    <w:rsid w:val="00D07D73"/>
    <w:pPr>
      <w:pBdr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pBdr>
      <w:shd w:val="clear" w:color="auto" w:fill="F2DBDB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 w:line="269" w:lineRule="auto"/>
      <w:contextualSpacing/>
      <w:jc w:val="left"/>
    </w:pPr>
    <w:rPr>
      <w:rFonts w:ascii="Arial" w:hAnsi="Arial"/>
      <w:color w:val="622423"/>
      <w:sz w:val="32"/>
    </w:rPr>
  </w:style>
  <w:style w:type="character" w:customStyle="1" w:styleId="grame">
    <w:name w:val="grame"/>
    <w:uiPriority w:val="99"/>
    <w:qFormat/>
    <w:rsid w:val="00D07D73"/>
  </w:style>
  <w:style w:type="character" w:customStyle="1" w:styleId="FootnoteTextChar">
    <w:name w:val="Footnote Text Char"/>
    <w:basedOn w:val="a3"/>
    <w:uiPriority w:val="99"/>
    <w:qFormat/>
    <w:locked/>
    <w:rsid w:val="00D07D73"/>
    <w:rPr>
      <w:rFonts w:ascii="Times New Roman" w:hAnsi="Times New Roman" w:cs="Times New Roman"/>
      <w:sz w:val="20"/>
      <w:szCs w:val="20"/>
    </w:rPr>
  </w:style>
  <w:style w:type="character" w:customStyle="1" w:styleId="19">
    <w:name w:val="Текст сноски Знак1"/>
    <w:basedOn w:val="a3"/>
    <w:uiPriority w:val="99"/>
    <w:semiHidden/>
    <w:qFormat/>
    <w:rsid w:val="00D07D73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f">
    <w:name w:val="Текст сноски Знак2"/>
    <w:basedOn w:val="a3"/>
    <w:uiPriority w:val="99"/>
    <w:qFormat/>
    <w:rsid w:val="00D07D73"/>
    <w:rPr>
      <w:rFonts w:cs="Times New Roman"/>
    </w:rPr>
  </w:style>
  <w:style w:type="character" w:customStyle="1" w:styleId="BodyTextIndentChar2">
    <w:name w:val="Body Text Indent Char2"/>
    <w:uiPriority w:val="99"/>
    <w:qFormat/>
    <w:locked/>
    <w:rsid w:val="00D07D73"/>
    <w:rPr>
      <w:rFonts w:ascii="Arial" w:hAnsi="Arial"/>
      <w:b/>
      <w:kern w:val="32"/>
      <w:sz w:val="32"/>
      <w:lang w:eastAsia="ru-RU"/>
    </w:rPr>
  </w:style>
  <w:style w:type="character" w:customStyle="1" w:styleId="FontStyle25">
    <w:name w:val="Font Style25"/>
    <w:uiPriority w:val="99"/>
    <w:qFormat/>
    <w:rsid w:val="00D07D73"/>
    <w:rPr>
      <w:rFonts w:ascii="Times New Roman" w:hAnsi="Times New Roman"/>
      <w:i/>
      <w:sz w:val="16"/>
    </w:rPr>
  </w:style>
  <w:style w:type="character" w:customStyle="1" w:styleId="260">
    <w:name w:val="Текст сноски Знак26"/>
    <w:basedOn w:val="a3"/>
    <w:uiPriority w:val="99"/>
    <w:qFormat/>
    <w:rsid w:val="00D07D73"/>
    <w:rPr>
      <w:rFonts w:cs="Times New Roman"/>
    </w:rPr>
  </w:style>
  <w:style w:type="character" w:customStyle="1" w:styleId="250">
    <w:name w:val="Текст сноски Знак25"/>
    <w:basedOn w:val="a3"/>
    <w:uiPriority w:val="99"/>
    <w:semiHidden/>
    <w:qFormat/>
    <w:rsid w:val="00D07D73"/>
    <w:rPr>
      <w:rFonts w:cs="Times New Roman"/>
    </w:rPr>
  </w:style>
  <w:style w:type="paragraph" w:customStyle="1" w:styleId="2f0">
    <w:name w:val="Стиль2"/>
    <w:basedOn w:val="a2"/>
    <w:next w:val="afff"/>
    <w:uiPriority w:val="99"/>
    <w:qFormat/>
    <w:rsid w:val="00D07D73"/>
    <w:pPr>
      <w:widowControl/>
      <w:snapToGrid/>
      <w:spacing w:before="0" w:after="0"/>
    </w:pPr>
    <w:rPr>
      <w:rFonts w:eastAsia="Times New Roman"/>
      <w:b/>
      <w:sz w:val="20"/>
      <w:szCs w:val="24"/>
    </w:rPr>
  </w:style>
  <w:style w:type="character" w:customStyle="1" w:styleId="23">
    <w:name w:val="Заголовок 2 Знак3"/>
    <w:link w:val="20"/>
    <w:qFormat/>
    <w:locked/>
    <w:rsid w:val="00D07D73"/>
    <w:rPr>
      <w:rFonts w:ascii="PragmaticaCTT" w:eastAsia="Calibri" w:hAnsi="PragmaticaCTT" w:cs="Times New Roman"/>
      <w:sz w:val="20"/>
      <w:szCs w:val="20"/>
      <w:lang w:eastAsia="ru-RU"/>
    </w:rPr>
  </w:style>
  <w:style w:type="character" w:customStyle="1" w:styleId="BodyTextIndent2Char">
    <w:name w:val="Body Text Indent 2 Char"/>
    <w:basedOn w:val="a3"/>
    <w:uiPriority w:val="99"/>
    <w:qFormat/>
    <w:locked/>
    <w:rsid w:val="00D07D73"/>
    <w:rPr>
      <w:rFonts w:cs="Times New Roman"/>
      <w:sz w:val="24"/>
    </w:rPr>
  </w:style>
  <w:style w:type="character" w:customStyle="1" w:styleId="FontStyle47">
    <w:name w:val="Font Style47"/>
    <w:uiPriority w:val="99"/>
    <w:qFormat/>
    <w:rsid w:val="00D07D73"/>
    <w:rPr>
      <w:rFonts w:ascii="Times New Roman" w:hAnsi="Times New Roman"/>
      <w:sz w:val="24"/>
    </w:rPr>
  </w:style>
  <w:style w:type="character" w:customStyle="1" w:styleId="HeaderChar">
    <w:name w:val="Header Char"/>
    <w:basedOn w:val="a3"/>
    <w:uiPriority w:val="99"/>
    <w:qFormat/>
    <w:locked/>
    <w:rsid w:val="00D07D73"/>
    <w:rPr>
      <w:rFonts w:cs="Times New Roman"/>
      <w:sz w:val="24"/>
    </w:rPr>
  </w:style>
  <w:style w:type="character" w:customStyle="1" w:styleId="b-serp-urlitem1">
    <w:name w:val="b-serp-url__item1"/>
    <w:uiPriority w:val="99"/>
    <w:qFormat/>
    <w:rsid w:val="00D07D73"/>
  </w:style>
  <w:style w:type="character" w:customStyle="1" w:styleId="DocumentMapChar">
    <w:name w:val="Document Map Char"/>
    <w:basedOn w:val="a3"/>
    <w:uiPriority w:val="99"/>
    <w:qFormat/>
    <w:locked/>
    <w:rsid w:val="00D07D73"/>
    <w:rPr>
      <w:rFonts w:ascii="Tahoma" w:hAnsi="Tahoma" w:cs="Times New Roman"/>
    </w:rPr>
  </w:style>
  <w:style w:type="character" w:customStyle="1" w:styleId="140">
    <w:name w:val="Знак Знак14"/>
    <w:uiPriority w:val="99"/>
    <w:qFormat/>
    <w:locked/>
    <w:rsid w:val="00D07D73"/>
    <w:rPr>
      <w:b/>
      <w:sz w:val="27"/>
      <w:lang w:val="ru-RU" w:eastAsia="ru-RU"/>
    </w:rPr>
  </w:style>
  <w:style w:type="character" w:customStyle="1" w:styleId="310">
    <w:name w:val="Основной текст 3 Знак1"/>
    <w:basedOn w:val="a3"/>
    <w:uiPriority w:val="99"/>
    <w:qFormat/>
    <w:rsid w:val="00D07D73"/>
    <w:rPr>
      <w:rFonts w:cs="Times New Roman"/>
      <w:sz w:val="16"/>
      <w:szCs w:val="16"/>
    </w:rPr>
  </w:style>
  <w:style w:type="character" w:customStyle="1" w:styleId="BodyTextIndent3Char">
    <w:name w:val="Body Text Indent 3 Char"/>
    <w:basedOn w:val="a3"/>
    <w:uiPriority w:val="99"/>
    <w:qFormat/>
    <w:locked/>
    <w:rsid w:val="00D07D73"/>
    <w:rPr>
      <w:rFonts w:ascii="Times New Roman" w:hAnsi="Times New Roman" w:cs="Times New Roman"/>
      <w:sz w:val="16"/>
    </w:rPr>
  </w:style>
  <w:style w:type="character" w:customStyle="1" w:styleId="72">
    <w:name w:val="Знак Знак7"/>
    <w:uiPriority w:val="99"/>
    <w:qFormat/>
    <w:rsid w:val="00D07D73"/>
    <w:rPr>
      <w:sz w:val="16"/>
      <w:lang w:val="ru-RU" w:eastAsia="ru-RU"/>
    </w:rPr>
  </w:style>
  <w:style w:type="paragraph" w:customStyle="1" w:styleId="afff8">
    <w:name w:val="......."/>
    <w:basedOn w:val="a2"/>
    <w:next w:val="a2"/>
    <w:uiPriority w:val="99"/>
    <w:qFormat/>
    <w:rsid w:val="00D07D73"/>
    <w:pPr>
      <w:widowControl/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BodyTextChar">
    <w:name w:val="Body Text Char"/>
    <w:basedOn w:val="a3"/>
    <w:uiPriority w:val="99"/>
    <w:qFormat/>
    <w:rsid w:val="00D07D73"/>
    <w:rPr>
      <w:rFonts w:ascii="Times New Roman" w:hAnsi="Times New Roman"/>
      <w:sz w:val="24"/>
      <w:szCs w:val="20"/>
    </w:rPr>
  </w:style>
  <w:style w:type="character" w:customStyle="1" w:styleId="BodyTextChar6">
    <w:name w:val="Body Text Char6"/>
    <w:basedOn w:val="a3"/>
    <w:uiPriority w:val="99"/>
    <w:qFormat/>
    <w:locked/>
    <w:rsid w:val="00D07D73"/>
    <w:rPr>
      <w:rFonts w:ascii="Times New Roman" w:hAnsi="Times New Roman" w:cs="Times New Roman"/>
      <w:sz w:val="24"/>
      <w:szCs w:val="24"/>
    </w:rPr>
  </w:style>
  <w:style w:type="character" w:customStyle="1" w:styleId="BodyTextChar2">
    <w:name w:val="Body Text Char2"/>
    <w:basedOn w:val="a3"/>
    <w:uiPriority w:val="99"/>
    <w:qFormat/>
    <w:locked/>
    <w:rsid w:val="00D07D73"/>
    <w:rPr>
      <w:rFonts w:ascii="Times New Roman" w:hAnsi="Times New Roman" w:cs="Times New Roman"/>
      <w:sz w:val="24"/>
      <w:szCs w:val="24"/>
    </w:rPr>
  </w:style>
  <w:style w:type="character" w:customStyle="1" w:styleId="14">
    <w:name w:val="Основной текст Знак1"/>
    <w:basedOn w:val="a3"/>
    <w:link w:val="aff1"/>
    <w:uiPriority w:val="99"/>
    <w:qFormat/>
    <w:locked/>
    <w:rsid w:val="00D07D7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10">
    <w:name w:val="Текст сноски Знак21"/>
    <w:basedOn w:val="a3"/>
    <w:uiPriority w:val="99"/>
    <w:qFormat/>
    <w:rsid w:val="00D07D73"/>
    <w:rPr>
      <w:rFonts w:cs="Times New Roman"/>
    </w:rPr>
  </w:style>
  <w:style w:type="character" w:customStyle="1" w:styleId="221">
    <w:name w:val="Текст сноски Знак22"/>
    <w:basedOn w:val="a3"/>
    <w:uiPriority w:val="99"/>
    <w:semiHidden/>
    <w:qFormat/>
    <w:rsid w:val="00D07D73"/>
    <w:rPr>
      <w:rFonts w:cs="Times New Roman"/>
    </w:rPr>
  </w:style>
  <w:style w:type="character" w:customStyle="1" w:styleId="230">
    <w:name w:val="Текст сноски Знак23"/>
    <w:basedOn w:val="a3"/>
    <w:uiPriority w:val="99"/>
    <w:semiHidden/>
    <w:qFormat/>
    <w:rsid w:val="00D07D73"/>
    <w:rPr>
      <w:rFonts w:cs="Times New Roman"/>
    </w:rPr>
  </w:style>
  <w:style w:type="character" w:customStyle="1" w:styleId="BodyText3Char">
    <w:name w:val="Body Text 3 Char"/>
    <w:basedOn w:val="a3"/>
    <w:uiPriority w:val="99"/>
    <w:qFormat/>
    <w:locked/>
    <w:rsid w:val="00D07D73"/>
    <w:rPr>
      <w:rFonts w:ascii="Times New Roman" w:hAnsi="Times New Roman" w:cs="Times New Roman"/>
      <w:sz w:val="16"/>
      <w:szCs w:val="16"/>
    </w:rPr>
  </w:style>
  <w:style w:type="paragraph" w:customStyle="1" w:styleId="afff9">
    <w:name w:val="Для таблиц"/>
    <w:basedOn w:val="a2"/>
    <w:uiPriority w:val="99"/>
    <w:qFormat/>
    <w:rsid w:val="00D07D73"/>
    <w:pPr>
      <w:widowControl/>
      <w:snapToGrid/>
      <w:spacing w:before="0" w:after="0"/>
    </w:pPr>
    <w:rPr>
      <w:rFonts w:eastAsia="Times New Roman"/>
      <w:szCs w:val="24"/>
    </w:rPr>
  </w:style>
  <w:style w:type="character" w:customStyle="1" w:styleId="120">
    <w:name w:val="Основной текст с отступом Знак12"/>
    <w:basedOn w:val="a3"/>
    <w:uiPriority w:val="99"/>
    <w:qFormat/>
    <w:rsid w:val="00D07D73"/>
    <w:rPr>
      <w:rFonts w:cs="Times New Roman"/>
      <w:sz w:val="24"/>
      <w:szCs w:val="24"/>
    </w:rPr>
  </w:style>
  <w:style w:type="character" w:customStyle="1" w:styleId="130">
    <w:name w:val="Основной текст с отступом Знак13"/>
    <w:basedOn w:val="a3"/>
    <w:uiPriority w:val="99"/>
    <w:semiHidden/>
    <w:qFormat/>
    <w:rsid w:val="00D07D73"/>
    <w:rPr>
      <w:rFonts w:cs="Times New Roman"/>
      <w:sz w:val="24"/>
      <w:szCs w:val="24"/>
    </w:rPr>
  </w:style>
  <w:style w:type="character" w:customStyle="1" w:styleId="FontStyle11">
    <w:name w:val="Font Style11"/>
    <w:uiPriority w:val="99"/>
    <w:qFormat/>
    <w:rsid w:val="00D07D73"/>
    <w:rPr>
      <w:rFonts w:ascii="Times New Roman" w:hAnsi="Times New Roman"/>
      <w:b/>
      <w:sz w:val="24"/>
    </w:rPr>
  </w:style>
  <w:style w:type="character" w:customStyle="1" w:styleId="1a">
    <w:name w:val="Основной текст с отступом Знак1"/>
    <w:basedOn w:val="a3"/>
    <w:uiPriority w:val="99"/>
    <w:qFormat/>
    <w:rsid w:val="00D07D73"/>
    <w:rPr>
      <w:rFonts w:cs="Times New Roman"/>
      <w:sz w:val="24"/>
      <w:szCs w:val="24"/>
    </w:rPr>
  </w:style>
  <w:style w:type="character" w:customStyle="1" w:styleId="FontStyle12">
    <w:name w:val="Font Style12"/>
    <w:uiPriority w:val="99"/>
    <w:qFormat/>
    <w:rsid w:val="00D07D73"/>
    <w:rPr>
      <w:rFonts w:ascii="Times New Roman" w:hAnsi="Times New Roman"/>
      <w:sz w:val="24"/>
    </w:rPr>
  </w:style>
  <w:style w:type="character" w:customStyle="1" w:styleId="BodyTextIndentChar">
    <w:name w:val="Body Text Indent Char"/>
    <w:basedOn w:val="a3"/>
    <w:uiPriority w:val="99"/>
    <w:qFormat/>
    <w:locked/>
    <w:rsid w:val="00D07D73"/>
    <w:rPr>
      <w:rFonts w:ascii="Times New Roman" w:hAnsi="Times New Roman" w:cs="Times New Roman"/>
      <w:sz w:val="20"/>
      <w:szCs w:val="20"/>
    </w:rPr>
  </w:style>
  <w:style w:type="character" w:customStyle="1" w:styleId="BodyTextIndentChar11">
    <w:name w:val="Body Text Indent Char11"/>
    <w:basedOn w:val="a3"/>
    <w:uiPriority w:val="99"/>
    <w:semiHidden/>
    <w:locked/>
    <w:rsid w:val="00D07D73"/>
    <w:rPr>
      <w:rFonts w:ascii="Times New Roman" w:hAnsi="Times New Roman" w:cs="Times New Roman"/>
      <w:sz w:val="20"/>
      <w:szCs w:val="20"/>
    </w:rPr>
  </w:style>
  <w:style w:type="character" w:customStyle="1" w:styleId="BodyTextIndentChar10">
    <w:name w:val="Body Text Indent Char10"/>
    <w:basedOn w:val="a3"/>
    <w:uiPriority w:val="99"/>
    <w:semiHidden/>
    <w:qFormat/>
    <w:locked/>
    <w:rsid w:val="00D07D73"/>
    <w:rPr>
      <w:rFonts w:ascii="Times New Roman" w:hAnsi="Times New Roman" w:cs="Times New Roman"/>
      <w:sz w:val="20"/>
      <w:szCs w:val="20"/>
    </w:rPr>
  </w:style>
  <w:style w:type="character" w:customStyle="1" w:styleId="BodyTextIndentChar9">
    <w:name w:val="Body Text Indent Char9"/>
    <w:basedOn w:val="a3"/>
    <w:uiPriority w:val="99"/>
    <w:semiHidden/>
    <w:qFormat/>
    <w:locked/>
    <w:rsid w:val="00D07D73"/>
    <w:rPr>
      <w:rFonts w:ascii="Times New Roman" w:hAnsi="Times New Roman" w:cs="Times New Roman"/>
      <w:sz w:val="20"/>
      <w:szCs w:val="20"/>
    </w:rPr>
  </w:style>
  <w:style w:type="character" w:customStyle="1" w:styleId="BodyTextIndentChar8">
    <w:name w:val="Body Text Indent Char8"/>
    <w:basedOn w:val="a3"/>
    <w:uiPriority w:val="99"/>
    <w:semiHidden/>
    <w:qFormat/>
    <w:locked/>
    <w:rsid w:val="00D07D73"/>
    <w:rPr>
      <w:rFonts w:ascii="Times New Roman" w:hAnsi="Times New Roman" w:cs="Times New Roman"/>
      <w:sz w:val="20"/>
      <w:szCs w:val="20"/>
    </w:rPr>
  </w:style>
  <w:style w:type="character" w:customStyle="1" w:styleId="BodyTextIndentChar7">
    <w:name w:val="Body Text Indent Char7"/>
    <w:basedOn w:val="a3"/>
    <w:uiPriority w:val="99"/>
    <w:semiHidden/>
    <w:qFormat/>
    <w:locked/>
    <w:rsid w:val="00D07D73"/>
    <w:rPr>
      <w:rFonts w:ascii="Times New Roman" w:hAnsi="Times New Roman" w:cs="Times New Roman"/>
      <w:sz w:val="24"/>
      <w:szCs w:val="24"/>
    </w:rPr>
  </w:style>
  <w:style w:type="character" w:customStyle="1" w:styleId="BodyTextIndentChar6">
    <w:name w:val="Body Text Indent Char6"/>
    <w:basedOn w:val="a3"/>
    <w:uiPriority w:val="99"/>
    <w:semiHidden/>
    <w:qFormat/>
    <w:locked/>
    <w:rsid w:val="00D07D73"/>
    <w:rPr>
      <w:rFonts w:ascii="Times New Roman" w:hAnsi="Times New Roman" w:cs="Times New Roman"/>
      <w:sz w:val="24"/>
      <w:szCs w:val="24"/>
    </w:rPr>
  </w:style>
  <w:style w:type="character" w:customStyle="1" w:styleId="BodyTextIndentChar5">
    <w:name w:val="Body Text Indent Char5"/>
    <w:basedOn w:val="a3"/>
    <w:uiPriority w:val="99"/>
    <w:qFormat/>
    <w:locked/>
    <w:rsid w:val="00D07D73"/>
    <w:rPr>
      <w:rFonts w:ascii="Times New Roman" w:hAnsi="Times New Roman" w:cs="Times New Roman"/>
      <w:sz w:val="24"/>
      <w:szCs w:val="24"/>
    </w:rPr>
  </w:style>
  <w:style w:type="character" w:customStyle="1" w:styleId="2f1">
    <w:name w:val="Основной текст с отступом Знак2"/>
    <w:basedOn w:val="a3"/>
    <w:uiPriority w:val="99"/>
    <w:qFormat/>
    <w:rsid w:val="00D07D73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qFormat/>
    <w:rsid w:val="00D07D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ffa">
    <w:name w:val="список с точками"/>
    <w:basedOn w:val="a2"/>
    <w:uiPriority w:val="99"/>
    <w:qFormat/>
    <w:rsid w:val="00D07D73"/>
    <w:pPr>
      <w:widowControl/>
      <w:tabs>
        <w:tab w:val="left" w:pos="3330"/>
      </w:tabs>
      <w:snapToGrid/>
      <w:spacing w:before="0" w:after="0" w:line="312" w:lineRule="auto"/>
      <w:ind w:left="3330" w:hanging="720"/>
      <w:jc w:val="both"/>
    </w:pPr>
    <w:rPr>
      <w:rFonts w:eastAsia="Times New Roman"/>
      <w:szCs w:val="24"/>
    </w:rPr>
  </w:style>
  <w:style w:type="character" w:customStyle="1" w:styleId="312">
    <w:name w:val="Основной текст 3 Знак12"/>
    <w:basedOn w:val="a3"/>
    <w:uiPriority w:val="99"/>
    <w:qFormat/>
    <w:rsid w:val="00D07D73"/>
    <w:rPr>
      <w:rFonts w:cs="Times New Roman"/>
      <w:sz w:val="16"/>
      <w:szCs w:val="16"/>
    </w:rPr>
  </w:style>
  <w:style w:type="character" w:customStyle="1" w:styleId="313">
    <w:name w:val="Основной текст 3 Знак13"/>
    <w:basedOn w:val="a3"/>
    <w:uiPriority w:val="99"/>
    <w:qFormat/>
    <w:rsid w:val="00D07D73"/>
    <w:rPr>
      <w:rFonts w:cs="Times New Roman"/>
      <w:sz w:val="16"/>
      <w:szCs w:val="16"/>
    </w:rPr>
  </w:style>
  <w:style w:type="character" w:customStyle="1" w:styleId="314">
    <w:name w:val="Основной текст 3 Знак14"/>
    <w:basedOn w:val="a3"/>
    <w:uiPriority w:val="99"/>
    <w:semiHidden/>
    <w:qFormat/>
    <w:rsid w:val="00D07D73"/>
    <w:rPr>
      <w:rFonts w:cs="Times New Roman"/>
      <w:sz w:val="16"/>
      <w:szCs w:val="16"/>
    </w:rPr>
  </w:style>
  <w:style w:type="character" w:customStyle="1" w:styleId="12">
    <w:name w:val="Заголовок 1 Знак2"/>
    <w:link w:val="10"/>
    <w:qFormat/>
    <w:locked/>
    <w:rsid w:val="00D07D73"/>
    <w:rPr>
      <w:rFonts w:ascii="PragmaticaCTT" w:eastAsia="Calibri" w:hAnsi="PragmaticaCTT" w:cs="Times New Roman"/>
      <w:sz w:val="20"/>
      <w:szCs w:val="20"/>
      <w:lang w:eastAsia="ru-RU"/>
    </w:rPr>
  </w:style>
  <w:style w:type="character" w:customStyle="1" w:styleId="FooterChar">
    <w:name w:val="Footer Char"/>
    <w:basedOn w:val="a3"/>
    <w:uiPriority w:val="99"/>
    <w:qFormat/>
    <w:locked/>
    <w:rsid w:val="00D07D73"/>
    <w:rPr>
      <w:rFonts w:cs="Times New Roman"/>
      <w:sz w:val="24"/>
    </w:rPr>
  </w:style>
  <w:style w:type="character" w:customStyle="1" w:styleId="BodyText2Char">
    <w:name w:val="Body Text 2 Char"/>
    <w:basedOn w:val="a3"/>
    <w:uiPriority w:val="99"/>
    <w:qFormat/>
    <w:locked/>
    <w:rsid w:val="00D07D73"/>
    <w:rPr>
      <w:rFonts w:cs="Times New Roman"/>
    </w:rPr>
  </w:style>
  <w:style w:type="paragraph" w:customStyle="1" w:styleId="ConsPlusNonformat">
    <w:name w:val="ConsPlusNonformat"/>
    <w:uiPriority w:val="99"/>
    <w:qFormat/>
    <w:rsid w:val="00D07D7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PlainTextChar">
    <w:name w:val="Plain Text Char"/>
    <w:basedOn w:val="a3"/>
    <w:uiPriority w:val="99"/>
    <w:qFormat/>
    <w:locked/>
    <w:rsid w:val="00D07D73"/>
    <w:rPr>
      <w:rFonts w:ascii="Courier New" w:hAnsi="Courier New" w:cs="Courier New"/>
      <w:sz w:val="20"/>
      <w:szCs w:val="20"/>
    </w:rPr>
  </w:style>
  <w:style w:type="character" w:customStyle="1" w:styleId="PlainTextChar4">
    <w:name w:val="Plain Text Char4"/>
    <w:basedOn w:val="a3"/>
    <w:uiPriority w:val="99"/>
    <w:qFormat/>
    <w:locked/>
    <w:rsid w:val="00D07D73"/>
    <w:rPr>
      <w:rFonts w:ascii="Courier New" w:hAnsi="Courier New" w:cs="Times New Roman"/>
      <w:lang w:val="ru-RU" w:eastAsia="ru-RU"/>
    </w:rPr>
  </w:style>
  <w:style w:type="character" w:customStyle="1" w:styleId="330">
    <w:name w:val="Основной текст с отступом 3 Знак3"/>
    <w:link w:val="33"/>
    <w:uiPriority w:val="99"/>
    <w:qFormat/>
    <w:locked/>
    <w:rsid w:val="00D07D7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FontStyle42">
    <w:name w:val="Font Style42"/>
    <w:uiPriority w:val="99"/>
    <w:qFormat/>
    <w:rsid w:val="00D07D73"/>
    <w:rPr>
      <w:rFonts w:ascii="Times New Roman" w:hAnsi="Times New Roman"/>
      <w:sz w:val="26"/>
    </w:rPr>
  </w:style>
  <w:style w:type="paragraph" w:customStyle="1" w:styleId="Style1">
    <w:name w:val="Style1"/>
    <w:basedOn w:val="a2"/>
    <w:uiPriority w:val="99"/>
    <w:qFormat/>
    <w:rsid w:val="00D07D73"/>
    <w:pPr>
      <w:autoSpaceDE w:val="0"/>
      <w:autoSpaceDN w:val="0"/>
      <w:adjustRightInd w:val="0"/>
      <w:snapToGrid/>
      <w:spacing w:before="0" w:after="0" w:line="309" w:lineRule="exact"/>
      <w:ind w:firstLine="686"/>
      <w:jc w:val="both"/>
    </w:pPr>
    <w:rPr>
      <w:rFonts w:eastAsia="Times New Roman"/>
      <w:szCs w:val="24"/>
    </w:rPr>
  </w:style>
  <w:style w:type="paragraph" w:customStyle="1" w:styleId="Style2">
    <w:name w:val="Style2"/>
    <w:basedOn w:val="a2"/>
    <w:uiPriority w:val="99"/>
    <w:qFormat/>
    <w:rsid w:val="00D07D73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afffb">
    <w:name w:val="Знак Знак Знак Знак Знак Знак"/>
    <w:basedOn w:val="a2"/>
    <w:uiPriority w:val="99"/>
    <w:qFormat/>
    <w:rsid w:val="00D07D73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220">
    <w:name w:val="Основной текст с отступом 2 Знак2"/>
    <w:link w:val="2b"/>
    <w:uiPriority w:val="99"/>
    <w:qFormat/>
    <w:locked/>
    <w:rsid w:val="00D07D73"/>
    <w:rPr>
      <w:rFonts w:ascii="Times New Roman" w:eastAsia="Calibri" w:hAnsi="Times New Roman" w:cs="Times New Roman"/>
      <w:sz w:val="20"/>
      <w:szCs w:val="20"/>
      <w:lang w:eastAsia="ar-SA"/>
    </w:rPr>
  </w:style>
  <w:style w:type="character" w:customStyle="1" w:styleId="ft250">
    <w:name w:val="ft250"/>
    <w:uiPriority w:val="99"/>
    <w:qFormat/>
    <w:rsid w:val="00D07D73"/>
  </w:style>
  <w:style w:type="character" w:customStyle="1" w:styleId="110">
    <w:name w:val="Заголовок 1 Знак1"/>
    <w:uiPriority w:val="99"/>
    <w:qFormat/>
    <w:locked/>
    <w:rsid w:val="00D07D73"/>
    <w:rPr>
      <w:b/>
      <w:caps/>
      <w:sz w:val="24"/>
    </w:rPr>
  </w:style>
  <w:style w:type="character" w:customStyle="1" w:styleId="100">
    <w:name w:val="Знак Знак10"/>
    <w:uiPriority w:val="99"/>
    <w:qFormat/>
    <w:locked/>
    <w:rsid w:val="00D07D73"/>
    <w:rPr>
      <w:sz w:val="16"/>
      <w:lang w:val="ru-RU" w:eastAsia="ru-RU"/>
    </w:rPr>
  </w:style>
  <w:style w:type="character" w:customStyle="1" w:styleId="121">
    <w:name w:val="Заголовок 1 Знак Знак21"/>
    <w:uiPriority w:val="99"/>
    <w:locked/>
    <w:rsid w:val="00D07D73"/>
    <w:rPr>
      <w:b/>
      <w:caps/>
      <w:sz w:val="24"/>
      <w:lang w:val="ru-RU" w:eastAsia="ru-RU"/>
    </w:rPr>
  </w:style>
  <w:style w:type="paragraph" w:customStyle="1" w:styleId="Style23">
    <w:name w:val="Style23"/>
    <w:basedOn w:val="a2"/>
    <w:uiPriority w:val="99"/>
    <w:qFormat/>
    <w:rsid w:val="00D07D73"/>
    <w:pPr>
      <w:autoSpaceDE w:val="0"/>
      <w:autoSpaceDN w:val="0"/>
      <w:adjustRightInd w:val="0"/>
      <w:snapToGrid/>
      <w:spacing w:before="0" w:after="0" w:line="482" w:lineRule="exact"/>
      <w:ind w:firstLine="720"/>
      <w:jc w:val="both"/>
    </w:pPr>
    <w:rPr>
      <w:rFonts w:eastAsia="Times New Roman"/>
      <w:szCs w:val="24"/>
    </w:rPr>
  </w:style>
  <w:style w:type="character" w:customStyle="1" w:styleId="FontStyle34">
    <w:name w:val="Font Style34"/>
    <w:uiPriority w:val="99"/>
    <w:qFormat/>
    <w:rsid w:val="00D07D73"/>
    <w:rPr>
      <w:rFonts w:ascii="Times New Roman" w:hAnsi="Times New Roman"/>
      <w:sz w:val="26"/>
    </w:rPr>
  </w:style>
  <w:style w:type="character" w:customStyle="1" w:styleId="FontStyle38">
    <w:name w:val="Font Style38"/>
    <w:uiPriority w:val="99"/>
    <w:qFormat/>
    <w:rsid w:val="00D07D73"/>
    <w:rPr>
      <w:rFonts w:ascii="Times New Roman" w:hAnsi="Times New Roman"/>
      <w:sz w:val="26"/>
    </w:rPr>
  </w:style>
  <w:style w:type="character" w:customStyle="1" w:styleId="62">
    <w:name w:val="Знак Знак6"/>
    <w:uiPriority w:val="99"/>
    <w:qFormat/>
    <w:rsid w:val="00D07D73"/>
    <w:rPr>
      <w:rFonts w:ascii="Arial" w:hAnsi="Arial"/>
      <w:b/>
      <w:i/>
      <w:sz w:val="28"/>
      <w:lang w:val="ru-RU" w:eastAsia="en-US"/>
    </w:rPr>
  </w:style>
  <w:style w:type="paragraph" w:customStyle="1" w:styleId="Style5">
    <w:name w:val="Style5"/>
    <w:basedOn w:val="a2"/>
    <w:uiPriority w:val="99"/>
    <w:qFormat/>
    <w:rsid w:val="00D07D73"/>
    <w:pPr>
      <w:autoSpaceDE w:val="0"/>
      <w:autoSpaceDN w:val="0"/>
      <w:adjustRightInd w:val="0"/>
      <w:snapToGrid/>
      <w:spacing w:before="0" w:after="0" w:line="490" w:lineRule="exact"/>
      <w:jc w:val="center"/>
    </w:pPr>
    <w:rPr>
      <w:rFonts w:eastAsia="Times New Roman"/>
      <w:szCs w:val="24"/>
    </w:rPr>
  </w:style>
  <w:style w:type="character" w:customStyle="1" w:styleId="FontStyle50">
    <w:name w:val="Font Style50"/>
    <w:uiPriority w:val="99"/>
    <w:qFormat/>
    <w:rsid w:val="00D07D73"/>
    <w:rPr>
      <w:rFonts w:ascii="Times New Roman" w:hAnsi="Times New Roman"/>
      <w:b/>
      <w:sz w:val="26"/>
    </w:rPr>
  </w:style>
  <w:style w:type="paragraph" w:customStyle="1" w:styleId="FR3">
    <w:name w:val="FR3"/>
    <w:uiPriority w:val="99"/>
    <w:qFormat/>
    <w:rsid w:val="00D07D73"/>
    <w:pPr>
      <w:widowControl w:val="0"/>
      <w:spacing w:after="0" w:line="28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b">
    <w:name w:val="Обычный (веб)1"/>
    <w:basedOn w:val="a2"/>
    <w:uiPriority w:val="99"/>
    <w:qFormat/>
    <w:rsid w:val="00D07D73"/>
    <w:pPr>
      <w:widowControl/>
      <w:snapToGrid/>
      <w:spacing w:before="75" w:afterAutospacing="1"/>
      <w:jc w:val="both"/>
    </w:pPr>
    <w:rPr>
      <w:rFonts w:ascii="Arial" w:eastAsia="Times New Roman" w:hAnsi="Arial" w:cs="Arial"/>
      <w:color w:val="000000"/>
      <w:sz w:val="20"/>
    </w:rPr>
  </w:style>
  <w:style w:type="character" w:customStyle="1" w:styleId="blk">
    <w:name w:val="blk"/>
    <w:uiPriority w:val="99"/>
    <w:qFormat/>
    <w:rsid w:val="00D07D73"/>
  </w:style>
  <w:style w:type="paragraph" w:customStyle="1" w:styleId="Style16">
    <w:name w:val="Style16"/>
    <w:basedOn w:val="a2"/>
    <w:uiPriority w:val="99"/>
    <w:qFormat/>
    <w:rsid w:val="00D07D73"/>
    <w:pPr>
      <w:autoSpaceDE w:val="0"/>
      <w:autoSpaceDN w:val="0"/>
      <w:adjustRightInd w:val="0"/>
      <w:snapToGrid/>
      <w:spacing w:before="0" w:after="0" w:line="478" w:lineRule="exact"/>
      <w:ind w:firstLine="706"/>
      <w:jc w:val="both"/>
    </w:pPr>
    <w:rPr>
      <w:rFonts w:eastAsia="Times New Roman"/>
      <w:szCs w:val="24"/>
    </w:rPr>
  </w:style>
  <w:style w:type="character" w:customStyle="1" w:styleId="FontStyle36">
    <w:name w:val="Font Style36"/>
    <w:uiPriority w:val="99"/>
    <w:qFormat/>
    <w:rsid w:val="00D07D73"/>
    <w:rPr>
      <w:rFonts w:ascii="Times New Roman" w:hAnsi="Times New Roman"/>
      <w:sz w:val="26"/>
    </w:rPr>
  </w:style>
  <w:style w:type="paragraph" w:styleId="afffc">
    <w:name w:val="List Paragraph"/>
    <w:basedOn w:val="a2"/>
    <w:link w:val="1c"/>
    <w:uiPriority w:val="34"/>
    <w:qFormat/>
    <w:rsid w:val="00D07D73"/>
    <w:pPr>
      <w:widowControl/>
      <w:snapToGrid/>
      <w:spacing w:before="0" w:after="200" w:line="276" w:lineRule="auto"/>
      <w:ind w:left="720"/>
    </w:pPr>
    <w:rPr>
      <w:rFonts w:ascii="Calibri" w:hAnsi="Calibri"/>
      <w:sz w:val="20"/>
    </w:rPr>
  </w:style>
  <w:style w:type="paragraph" w:customStyle="1" w:styleId="afffd">
    <w:name w:val="Îáû÷íûé"/>
    <w:uiPriority w:val="99"/>
    <w:qFormat/>
    <w:rsid w:val="00D07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afffe">
    <w:name w:val="Об"/>
    <w:uiPriority w:val="99"/>
    <w:qFormat/>
    <w:rsid w:val="00D07D73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ffff">
    <w:name w:val="Основной текст Знак Знак Знак"/>
    <w:uiPriority w:val="99"/>
    <w:locked/>
    <w:rsid w:val="00D07D73"/>
    <w:rPr>
      <w:sz w:val="24"/>
      <w:lang w:val="ru-RU" w:eastAsia="ru-RU"/>
    </w:rPr>
  </w:style>
  <w:style w:type="character" w:customStyle="1" w:styleId="TitleChar">
    <w:name w:val="Title Char"/>
    <w:basedOn w:val="a3"/>
    <w:uiPriority w:val="99"/>
    <w:qFormat/>
    <w:locked/>
    <w:rsid w:val="00D07D73"/>
    <w:rPr>
      <w:rFonts w:cs="Times New Roman"/>
      <w:sz w:val="24"/>
      <w:lang w:val="en-US"/>
    </w:rPr>
  </w:style>
  <w:style w:type="character" w:customStyle="1" w:styleId="37">
    <w:name w:val="Заголовок Знак3"/>
    <w:basedOn w:val="a3"/>
    <w:link w:val="affb"/>
    <w:uiPriority w:val="99"/>
    <w:locked/>
    <w:rsid w:val="00D07D73"/>
    <w:rPr>
      <w:rFonts w:ascii="Times New Roman" w:eastAsia="Times New Roman" w:hAnsi="Times New Roman" w:cs="Times New Roman"/>
      <w:sz w:val="28"/>
      <w:szCs w:val="24"/>
      <w:lang w:val="en-US" w:eastAsia="ru-RU"/>
    </w:rPr>
  </w:style>
  <w:style w:type="paragraph" w:customStyle="1" w:styleId="ConsPlusNormal">
    <w:name w:val="ConsPlusNormal"/>
    <w:link w:val="ConsPlusNormal0"/>
    <w:uiPriority w:val="99"/>
    <w:qFormat/>
    <w:rsid w:val="00D07D7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Times New Roman"/>
      <w:lang w:eastAsia="ru-RU"/>
    </w:rPr>
  </w:style>
  <w:style w:type="paragraph" w:customStyle="1" w:styleId="1d">
    <w:name w:val="Абзац списка1"/>
    <w:basedOn w:val="a2"/>
    <w:link w:val="ListParagraphChar"/>
    <w:uiPriority w:val="99"/>
    <w:qFormat/>
    <w:rsid w:val="00D07D73"/>
    <w:pPr>
      <w:widowControl/>
      <w:snapToGrid/>
      <w:spacing w:before="0" w:after="0"/>
      <w:ind w:left="720"/>
      <w:contextualSpacing/>
    </w:pPr>
  </w:style>
  <w:style w:type="character" w:customStyle="1" w:styleId="ListParagraphChar">
    <w:name w:val="List Paragraph Char"/>
    <w:link w:val="1d"/>
    <w:uiPriority w:val="99"/>
    <w:qFormat/>
    <w:locked/>
    <w:rsid w:val="00D07D73"/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tbln121">
    <w:name w:val="tbln121"/>
    <w:uiPriority w:val="99"/>
    <w:qFormat/>
    <w:rsid w:val="00D07D73"/>
    <w:rPr>
      <w:rFonts w:ascii="Arial" w:hAnsi="Arial"/>
      <w:i/>
      <w:color w:val="000000"/>
      <w:sz w:val="18"/>
      <w:u w:val="none"/>
    </w:rPr>
  </w:style>
  <w:style w:type="character" w:customStyle="1" w:styleId="mistake">
    <w:name w:val="mistake"/>
    <w:uiPriority w:val="99"/>
    <w:qFormat/>
    <w:rsid w:val="00D07D73"/>
    <w:rPr>
      <w:sz w:val="24"/>
    </w:rPr>
  </w:style>
  <w:style w:type="character" w:customStyle="1" w:styleId="trb12">
    <w:name w:val="trb12"/>
    <w:basedOn w:val="a3"/>
    <w:uiPriority w:val="99"/>
    <w:qFormat/>
    <w:rsid w:val="00D07D73"/>
    <w:rPr>
      <w:rFonts w:cs="Times New Roman"/>
    </w:rPr>
  </w:style>
  <w:style w:type="character" w:customStyle="1" w:styleId="tbln12">
    <w:name w:val="tbln12"/>
    <w:basedOn w:val="a3"/>
    <w:uiPriority w:val="99"/>
    <w:qFormat/>
    <w:rsid w:val="00D07D73"/>
    <w:rPr>
      <w:rFonts w:cs="Times New Roman"/>
    </w:rPr>
  </w:style>
  <w:style w:type="character" w:customStyle="1" w:styleId="tbb12">
    <w:name w:val="tbb12"/>
    <w:basedOn w:val="a3"/>
    <w:uiPriority w:val="99"/>
    <w:qFormat/>
    <w:rsid w:val="00D07D73"/>
    <w:rPr>
      <w:rFonts w:cs="Times New Roman"/>
    </w:rPr>
  </w:style>
  <w:style w:type="paragraph" w:customStyle="1" w:styleId="Style9">
    <w:name w:val="Style9"/>
    <w:basedOn w:val="a2"/>
    <w:uiPriority w:val="99"/>
    <w:qFormat/>
    <w:rsid w:val="00D07D73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affff0">
    <w:name w:val="Темы"/>
    <w:basedOn w:val="a2"/>
    <w:link w:val="affff1"/>
    <w:uiPriority w:val="99"/>
    <w:qFormat/>
    <w:rsid w:val="00D07D73"/>
    <w:pPr>
      <w:keepNext/>
      <w:widowControl/>
      <w:snapToGrid/>
      <w:spacing w:before="0" w:after="0"/>
      <w:jc w:val="both"/>
    </w:pPr>
    <w:rPr>
      <w:b/>
    </w:rPr>
  </w:style>
  <w:style w:type="paragraph" w:customStyle="1" w:styleId="Style19">
    <w:name w:val="Style19"/>
    <w:basedOn w:val="a2"/>
    <w:uiPriority w:val="99"/>
    <w:qFormat/>
    <w:rsid w:val="00D07D73"/>
    <w:pPr>
      <w:autoSpaceDE w:val="0"/>
      <w:autoSpaceDN w:val="0"/>
      <w:adjustRightInd w:val="0"/>
      <w:snapToGrid/>
      <w:spacing w:before="0" w:after="0" w:line="516" w:lineRule="exact"/>
      <w:ind w:firstLine="701"/>
      <w:jc w:val="both"/>
    </w:pPr>
    <w:rPr>
      <w:rFonts w:eastAsia="Times New Roman"/>
      <w:szCs w:val="24"/>
    </w:rPr>
  </w:style>
  <w:style w:type="paragraph" w:customStyle="1" w:styleId="stepanov">
    <w:name w:val="stepanov"/>
    <w:basedOn w:val="af2"/>
    <w:uiPriority w:val="99"/>
    <w:qFormat/>
    <w:rsid w:val="00D07D73"/>
    <w:pPr>
      <w:spacing w:line="360" w:lineRule="auto"/>
      <w:jc w:val="both"/>
    </w:pPr>
    <w:rPr>
      <w:rFonts w:ascii="Times New Roman" w:hAnsi="Times New Roman"/>
      <w:sz w:val="24"/>
    </w:rPr>
  </w:style>
  <w:style w:type="paragraph" w:customStyle="1" w:styleId="1e">
    <w:name w:val="Стиль1"/>
    <w:basedOn w:val="stepanov"/>
    <w:link w:val="1f"/>
    <w:uiPriority w:val="99"/>
    <w:qFormat/>
    <w:rsid w:val="00D07D73"/>
    <w:pPr>
      <w:suppressAutoHyphens/>
      <w:spacing w:line="240" w:lineRule="auto"/>
    </w:pPr>
    <w:rPr>
      <w:rFonts w:eastAsia="Calibri"/>
      <w:sz w:val="20"/>
    </w:rPr>
  </w:style>
  <w:style w:type="paragraph" w:customStyle="1" w:styleId="075">
    <w:name w:val="Стиль Нумерованный список + сверху: (одинарная Авто  075 пт лини..."/>
    <w:basedOn w:val="afff"/>
    <w:uiPriority w:val="99"/>
    <w:qFormat/>
    <w:rsid w:val="00D07D73"/>
    <w:pPr>
      <w:tabs>
        <w:tab w:val="clear" w:pos="1440"/>
        <w:tab w:val="left" w:pos="360"/>
      </w:tabs>
      <w:ind w:left="360"/>
    </w:pPr>
    <w:rPr>
      <w:szCs w:val="20"/>
    </w:rPr>
  </w:style>
  <w:style w:type="paragraph" w:customStyle="1" w:styleId="0751">
    <w:name w:val="Стиль Нумерованный список + сверху: (одинарная Авто  075 пт лини...1"/>
    <w:basedOn w:val="afff"/>
    <w:uiPriority w:val="99"/>
    <w:qFormat/>
    <w:rsid w:val="00D07D73"/>
    <w:pPr>
      <w:tabs>
        <w:tab w:val="clear" w:pos="1440"/>
        <w:tab w:val="left" w:pos="360"/>
      </w:tabs>
      <w:ind w:left="360"/>
    </w:pPr>
    <w:rPr>
      <w:szCs w:val="20"/>
    </w:rPr>
  </w:style>
  <w:style w:type="paragraph" w:customStyle="1" w:styleId="0756">
    <w:name w:val="Стиль Нумерованный список + сверху: (одинарная Авто  075 пт лини...6"/>
    <w:basedOn w:val="afff"/>
    <w:uiPriority w:val="99"/>
    <w:qFormat/>
    <w:rsid w:val="00D07D73"/>
    <w:pPr>
      <w:tabs>
        <w:tab w:val="clear" w:pos="1440"/>
        <w:tab w:val="left" w:pos="360"/>
      </w:tabs>
      <w:ind w:left="360"/>
    </w:pPr>
    <w:rPr>
      <w:szCs w:val="20"/>
    </w:rPr>
  </w:style>
  <w:style w:type="paragraph" w:customStyle="1" w:styleId="0757">
    <w:name w:val="Стиль Нумерованный список + сверху: (одинарная Авто  075 пт лини...7"/>
    <w:basedOn w:val="afff"/>
    <w:uiPriority w:val="99"/>
    <w:qFormat/>
    <w:rsid w:val="00D07D73"/>
    <w:pPr>
      <w:tabs>
        <w:tab w:val="clear" w:pos="1440"/>
        <w:tab w:val="left" w:pos="360"/>
      </w:tabs>
      <w:ind w:left="360"/>
    </w:pPr>
    <w:rPr>
      <w:szCs w:val="20"/>
    </w:rPr>
  </w:style>
  <w:style w:type="paragraph" w:customStyle="1" w:styleId="2TimesNewRoman12">
    <w:name w:val="Стиль Заголовок 2 + Times New Roman 12 пт не курсив"/>
    <w:basedOn w:val="20"/>
    <w:uiPriority w:val="99"/>
    <w:qFormat/>
    <w:rsid w:val="00D07D73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bCs/>
      <w:sz w:val="24"/>
      <w:szCs w:val="28"/>
    </w:rPr>
  </w:style>
  <w:style w:type="paragraph" w:customStyle="1" w:styleId="2TimesNewRoman120">
    <w:name w:val="Стиль Стиль Заголовок 2 + Times New Roman 12 пт не курсив + курсив"/>
    <w:basedOn w:val="2TimesNewRoman12"/>
    <w:uiPriority w:val="99"/>
    <w:qFormat/>
    <w:rsid w:val="00D07D73"/>
    <w:rPr>
      <w:iCs/>
    </w:rPr>
  </w:style>
  <w:style w:type="paragraph" w:customStyle="1" w:styleId="2TimesNewRoman121">
    <w:name w:val="Стиль Заголовок 2 + Times New Roman 12 пт"/>
    <w:basedOn w:val="20"/>
    <w:uiPriority w:val="99"/>
    <w:qFormat/>
    <w:rsid w:val="00D07D73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bCs/>
      <w:iCs/>
      <w:sz w:val="24"/>
      <w:szCs w:val="28"/>
    </w:rPr>
  </w:style>
  <w:style w:type="paragraph" w:customStyle="1" w:styleId="style10">
    <w:name w:val="style1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FontStyle448">
    <w:name w:val="Font Style448"/>
    <w:uiPriority w:val="99"/>
    <w:qFormat/>
    <w:rsid w:val="00D07D73"/>
    <w:rPr>
      <w:rFonts w:ascii="Times New Roman" w:hAnsi="Times New Roman"/>
      <w:sz w:val="20"/>
    </w:rPr>
  </w:style>
  <w:style w:type="paragraph" w:customStyle="1" w:styleId="211">
    <w:name w:val="Основной текст 21"/>
    <w:basedOn w:val="a2"/>
    <w:uiPriority w:val="99"/>
    <w:qFormat/>
    <w:rsid w:val="00D07D73"/>
    <w:pPr>
      <w:widowControl/>
      <w:shd w:val="clear" w:color="auto" w:fill="FFFFFF"/>
      <w:snapToGrid/>
      <w:spacing w:before="233" w:after="0" w:line="360" w:lineRule="auto"/>
      <w:ind w:left="1701" w:hanging="567"/>
    </w:pPr>
    <w:rPr>
      <w:rFonts w:eastAsia="Times New Roman"/>
      <w:b/>
      <w:color w:val="000000"/>
      <w:spacing w:val="-5"/>
      <w:sz w:val="28"/>
    </w:rPr>
  </w:style>
  <w:style w:type="paragraph" w:customStyle="1" w:styleId="1f0">
    <w:name w:val="Обычный1"/>
    <w:qFormat/>
    <w:rsid w:val="00D07D73"/>
    <w:pPr>
      <w:widowControl w:val="0"/>
      <w:spacing w:after="0" w:line="260" w:lineRule="auto"/>
      <w:ind w:firstLine="46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CommentSubjectChar3">
    <w:name w:val="Comment Subject Char3"/>
    <w:uiPriority w:val="99"/>
    <w:locked/>
    <w:rsid w:val="00D07D73"/>
    <w:rPr>
      <w:sz w:val="16"/>
    </w:rPr>
  </w:style>
  <w:style w:type="character" w:customStyle="1" w:styleId="CommentTextChar">
    <w:name w:val="Comment Text Char"/>
    <w:basedOn w:val="a3"/>
    <w:uiPriority w:val="99"/>
    <w:qFormat/>
    <w:locked/>
    <w:rsid w:val="00D07D73"/>
    <w:rPr>
      <w:rFonts w:ascii="Times New Roman" w:hAnsi="Times New Roman" w:cs="Times New Roman"/>
      <w:sz w:val="20"/>
      <w:lang w:eastAsia="ru-RU"/>
    </w:rPr>
  </w:style>
  <w:style w:type="character" w:customStyle="1" w:styleId="CommentSubjectChar">
    <w:name w:val="Comment Subject Char"/>
    <w:basedOn w:val="af8"/>
    <w:uiPriority w:val="99"/>
    <w:qFormat/>
    <w:locked/>
    <w:rsid w:val="00D07D7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1">
    <w:name w:val="Тема примечания Знак1"/>
    <w:basedOn w:val="af8"/>
    <w:uiPriority w:val="99"/>
    <w:qFormat/>
    <w:rsid w:val="00D07D7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200">
    <w:name w:val="Тема примечания Знак120"/>
    <w:basedOn w:val="af8"/>
    <w:uiPriority w:val="99"/>
    <w:semiHidden/>
    <w:qFormat/>
    <w:rsid w:val="00D07D73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9">
    <w:name w:val="Тема примечания Знак119"/>
    <w:basedOn w:val="af8"/>
    <w:uiPriority w:val="99"/>
    <w:semiHidden/>
    <w:qFormat/>
    <w:rsid w:val="00D07D73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8">
    <w:name w:val="Тема примечания Знак118"/>
    <w:basedOn w:val="af8"/>
    <w:uiPriority w:val="99"/>
    <w:semiHidden/>
    <w:qFormat/>
    <w:rsid w:val="00D07D73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7">
    <w:name w:val="Тема примечания Знак117"/>
    <w:basedOn w:val="af8"/>
    <w:uiPriority w:val="99"/>
    <w:qFormat/>
    <w:rsid w:val="00D07D73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6">
    <w:name w:val="Тема примечания Знак116"/>
    <w:basedOn w:val="af8"/>
    <w:uiPriority w:val="99"/>
    <w:semiHidden/>
    <w:qFormat/>
    <w:rsid w:val="00D07D73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5">
    <w:name w:val="Тема примечания Знак115"/>
    <w:basedOn w:val="af8"/>
    <w:uiPriority w:val="99"/>
    <w:semiHidden/>
    <w:qFormat/>
    <w:rsid w:val="00D07D73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4">
    <w:name w:val="Тема примечания Знак114"/>
    <w:basedOn w:val="af8"/>
    <w:uiPriority w:val="99"/>
    <w:semiHidden/>
    <w:qFormat/>
    <w:rsid w:val="00D07D73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3">
    <w:name w:val="Тема примечания Знак113"/>
    <w:basedOn w:val="af8"/>
    <w:uiPriority w:val="99"/>
    <w:semiHidden/>
    <w:qFormat/>
    <w:rsid w:val="00D07D73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2">
    <w:name w:val="Тема примечания Знак112"/>
    <w:basedOn w:val="af8"/>
    <w:uiPriority w:val="99"/>
    <w:semiHidden/>
    <w:qFormat/>
    <w:rsid w:val="00D07D73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1">
    <w:name w:val="Тема примечания Знак111"/>
    <w:basedOn w:val="af8"/>
    <w:uiPriority w:val="99"/>
    <w:qFormat/>
    <w:rsid w:val="00D07D73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00">
    <w:name w:val="Тема примечания Знак110"/>
    <w:basedOn w:val="af8"/>
    <w:uiPriority w:val="99"/>
    <w:semiHidden/>
    <w:qFormat/>
    <w:rsid w:val="00D07D73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90">
    <w:name w:val="Тема примечания Знак19"/>
    <w:basedOn w:val="af8"/>
    <w:uiPriority w:val="99"/>
    <w:qFormat/>
    <w:rsid w:val="00D07D73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80">
    <w:name w:val="Тема примечания Знак18"/>
    <w:basedOn w:val="af8"/>
    <w:uiPriority w:val="99"/>
    <w:semiHidden/>
    <w:qFormat/>
    <w:rsid w:val="00D07D73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70">
    <w:name w:val="Тема примечания Знак17"/>
    <w:basedOn w:val="af8"/>
    <w:uiPriority w:val="99"/>
    <w:semiHidden/>
    <w:qFormat/>
    <w:rsid w:val="00D07D73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60">
    <w:name w:val="Тема примечания Знак16"/>
    <w:basedOn w:val="af8"/>
    <w:uiPriority w:val="99"/>
    <w:semiHidden/>
    <w:qFormat/>
    <w:rsid w:val="00D07D73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50">
    <w:name w:val="Тема примечания Знак15"/>
    <w:basedOn w:val="af8"/>
    <w:uiPriority w:val="99"/>
    <w:qFormat/>
    <w:rsid w:val="00D07D73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41">
    <w:name w:val="Тема примечания Знак14"/>
    <w:basedOn w:val="af8"/>
    <w:uiPriority w:val="99"/>
    <w:semiHidden/>
    <w:qFormat/>
    <w:rsid w:val="00D07D73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32">
    <w:name w:val="Тема примечания Знак13"/>
    <w:basedOn w:val="af8"/>
    <w:uiPriority w:val="99"/>
    <w:semiHidden/>
    <w:qFormat/>
    <w:rsid w:val="00D07D73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22">
    <w:name w:val="Тема примечания Знак12"/>
    <w:basedOn w:val="af8"/>
    <w:uiPriority w:val="99"/>
    <w:qFormat/>
    <w:rsid w:val="00D07D73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a">
    <w:name w:val="Тема примечания Знак11"/>
    <w:uiPriority w:val="99"/>
    <w:qFormat/>
    <w:rsid w:val="00D07D73"/>
    <w:rPr>
      <w:b/>
      <w:lang w:val="ru-RU" w:eastAsia="ru-RU"/>
    </w:rPr>
  </w:style>
  <w:style w:type="character" w:customStyle="1" w:styleId="highlighthighlightactive">
    <w:name w:val="highlight highlight_active"/>
    <w:basedOn w:val="a3"/>
    <w:uiPriority w:val="99"/>
    <w:qFormat/>
    <w:rsid w:val="00D07D73"/>
    <w:rPr>
      <w:rFonts w:cs="Times New Roman"/>
    </w:rPr>
  </w:style>
  <w:style w:type="character" w:customStyle="1" w:styleId="161">
    <w:name w:val="Знак Знак16"/>
    <w:uiPriority w:val="99"/>
    <w:qFormat/>
    <w:locked/>
    <w:rsid w:val="00D07D73"/>
    <w:rPr>
      <w:b/>
      <w:caps/>
      <w:sz w:val="24"/>
      <w:lang w:val="ru-RU" w:eastAsia="ru-RU"/>
    </w:rPr>
  </w:style>
  <w:style w:type="paragraph" w:customStyle="1" w:styleId="1f2">
    <w:name w:val="1"/>
    <w:basedOn w:val="a2"/>
    <w:uiPriority w:val="99"/>
    <w:qFormat/>
    <w:rsid w:val="00D07D73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1f3">
    <w:name w:val="Загол. 1 ур."/>
    <w:basedOn w:val="a2"/>
    <w:uiPriority w:val="99"/>
    <w:qFormat/>
    <w:rsid w:val="00D07D73"/>
    <w:pPr>
      <w:keepNext/>
      <w:keepLines/>
      <w:autoSpaceDE w:val="0"/>
      <w:autoSpaceDN w:val="0"/>
      <w:adjustRightInd w:val="0"/>
      <w:snapToGrid/>
      <w:spacing w:before="57" w:after="57" w:line="220" w:lineRule="atLeast"/>
      <w:jc w:val="center"/>
    </w:pPr>
    <w:rPr>
      <w:rFonts w:ascii="PragmaticaCTT" w:eastAsia="Times New Roman" w:hAnsi="PragmaticaCTT" w:cs="PragmaticaCTT"/>
      <w:b/>
      <w:bCs/>
      <w:caps/>
      <w:sz w:val="22"/>
      <w:szCs w:val="22"/>
    </w:rPr>
  </w:style>
  <w:style w:type="paragraph" w:customStyle="1" w:styleId="44">
    <w:name w:val="заголовок 4"/>
    <w:basedOn w:val="4"/>
    <w:uiPriority w:val="99"/>
    <w:qFormat/>
    <w:rsid w:val="00D07D73"/>
    <w:pPr>
      <w:tabs>
        <w:tab w:val="left" w:pos="720"/>
      </w:tabs>
      <w:spacing w:before="240" w:after="60"/>
      <w:ind w:left="720" w:hanging="360"/>
    </w:pPr>
    <w:rPr>
      <w:bCs/>
      <w:i/>
      <w:sz w:val="28"/>
      <w:szCs w:val="28"/>
    </w:rPr>
  </w:style>
  <w:style w:type="character" w:customStyle="1" w:styleId="small11">
    <w:name w:val="small11"/>
    <w:uiPriority w:val="99"/>
    <w:qFormat/>
    <w:rsid w:val="00D07D73"/>
    <w:rPr>
      <w:sz w:val="16"/>
    </w:rPr>
  </w:style>
  <w:style w:type="paragraph" w:customStyle="1" w:styleId="affff2">
    <w:name w:val="a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cxspmiddle">
    <w:name w:val="acxspmiddle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73">
    <w:name w:val="Знак Знак73"/>
    <w:uiPriority w:val="99"/>
    <w:qFormat/>
    <w:rsid w:val="00D07D73"/>
    <w:rPr>
      <w:sz w:val="16"/>
      <w:lang w:val="ru-RU" w:eastAsia="ru-RU"/>
    </w:rPr>
  </w:style>
  <w:style w:type="paragraph" w:customStyle="1" w:styleId="ConsPlusTitle">
    <w:name w:val="ConsPlusTitle"/>
    <w:uiPriority w:val="99"/>
    <w:qFormat/>
    <w:rsid w:val="00D07D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08">
    <w:name w:val="Стиль По ширине Первая строка:  08 см"/>
    <w:basedOn w:val="a2"/>
    <w:uiPriority w:val="99"/>
    <w:qFormat/>
    <w:rsid w:val="00D07D73"/>
    <w:pPr>
      <w:widowControl/>
      <w:snapToGrid/>
      <w:spacing w:before="0" w:after="0"/>
      <w:ind w:firstLine="454"/>
      <w:jc w:val="both"/>
    </w:pPr>
    <w:rPr>
      <w:rFonts w:eastAsia="Times New Roman"/>
      <w:szCs w:val="24"/>
    </w:rPr>
  </w:style>
  <w:style w:type="character" w:customStyle="1" w:styleId="apple-converted-space">
    <w:name w:val="apple-converted-space"/>
    <w:qFormat/>
    <w:rsid w:val="00D07D73"/>
  </w:style>
  <w:style w:type="character" w:customStyle="1" w:styleId="apple-style-span">
    <w:name w:val="apple-style-span"/>
    <w:uiPriority w:val="99"/>
    <w:qFormat/>
    <w:rsid w:val="00D07D73"/>
  </w:style>
  <w:style w:type="character" w:customStyle="1" w:styleId="orange">
    <w:name w:val="orange"/>
    <w:uiPriority w:val="99"/>
    <w:qFormat/>
    <w:rsid w:val="00D07D73"/>
  </w:style>
  <w:style w:type="character" w:customStyle="1" w:styleId="gray">
    <w:name w:val="gray"/>
    <w:uiPriority w:val="99"/>
    <w:qFormat/>
    <w:rsid w:val="00D07D73"/>
  </w:style>
  <w:style w:type="paragraph" w:customStyle="1" w:styleId="1KGK9">
    <w:name w:val="1KG=K9"/>
    <w:uiPriority w:val="99"/>
    <w:qFormat/>
    <w:rsid w:val="00D07D7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eastAsia="Times New Roman" w:hAnsi="MS Sans Serif" w:cs="Times New Roman"/>
      <w:sz w:val="24"/>
      <w:szCs w:val="20"/>
      <w:lang w:eastAsia="ru-RU"/>
    </w:rPr>
  </w:style>
  <w:style w:type="character" w:customStyle="1" w:styleId="133">
    <w:name w:val="табл_заголовок_13 Знак"/>
    <w:link w:val="134"/>
    <w:uiPriority w:val="99"/>
    <w:qFormat/>
    <w:locked/>
    <w:rsid w:val="00D07D73"/>
    <w:rPr>
      <w:b/>
      <w:sz w:val="26"/>
    </w:rPr>
  </w:style>
  <w:style w:type="paragraph" w:customStyle="1" w:styleId="134">
    <w:name w:val="табл_заголовок_13"/>
    <w:basedOn w:val="a2"/>
    <w:link w:val="133"/>
    <w:uiPriority w:val="99"/>
    <w:qFormat/>
    <w:rsid w:val="00D07D73"/>
    <w:pPr>
      <w:widowControl/>
      <w:snapToGrid/>
      <w:spacing w:before="0" w:after="240" w:line="288" w:lineRule="auto"/>
      <w:jc w:val="center"/>
    </w:pPr>
    <w:rPr>
      <w:rFonts w:asciiTheme="minorHAnsi" w:eastAsiaTheme="minorHAnsi" w:hAnsiTheme="minorHAnsi" w:cstheme="minorBidi"/>
      <w:b/>
      <w:sz w:val="26"/>
      <w:szCs w:val="22"/>
      <w:lang w:eastAsia="en-US"/>
    </w:rPr>
  </w:style>
  <w:style w:type="paragraph" w:customStyle="1" w:styleId="135">
    <w:name w:val="табл_текст_центр_ 13"/>
    <w:basedOn w:val="a2"/>
    <w:uiPriority w:val="99"/>
    <w:qFormat/>
    <w:rsid w:val="00D07D73"/>
    <w:pPr>
      <w:widowControl/>
      <w:suppressAutoHyphens/>
      <w:snapToGrid/>
      <w:spacing w:before="0" w:after="0"/>
      <w:jc w:val="center"/>
    </w:pPr>
    <w:rPr>
      <w:rFonts w:eastAsia="Times New Roman"/>
      <w:sz w:val="26"/>
      <w:szCs w:val="24"/>
      <w:lang w:eastAsia="ar-SA"/>
    </w:rPr>
  </w:style>
  <w:style w:type="paragraph" w:customStyle="1" w:styleId="2f2">
    <w:name w:val="Заголовок_2"/>
    <w:basedOn w:val="a2"/>
    <w:uiPriority w:val="99"/>
    <w:qFormat/>
    <w:rsid w:val="00D07D73"/>
    <w:pPr>
      <w:widowControl/>
      <w:snapToGrid/>
      <w:spacing w:before="0" w:after="0" w:line="360" w:lineRule="auto"/>
      <w:jc w:val="both"/>
    </w:pPr>
    <w:rPr>
      <w:rFonts w:ascii="Arial" w:eastAsia="Times New Roman" w:hAnsi="Arial"/>
      <w:b/>
      <w:i/>
      <w:sz w:val="28"/>
    </w:rPr>
  </w:style>
  <w:style w:type="paragraph" w:customStyle="1" w:styleId="affff3">
    <w:name w:val="Абзац_СУБД"/>
    <w:basedOn w:val="a2"/>
    <w:uiPriority w:val="99"/>
    <w:qFormat/>
    <w:rsid w:val="00D07D73"/>
    <w:pPr>
      <w:widowControl/>
      <w:snapToGrid/>
      <w:spacing w:before="0" w:after="0" w:line="360" w:lineRule="auto"/>
      <w:ind w:firstLine="720"/>
      <w:jc w:val="both"/>
    </w:pPr>
    <w:rPr>
      <w:rFonts w:ascii="Arial" w:eastAsia="Times New Roman" w:hAnsi="Arial"/>
      <w:sz w:val="28"/>
    </w:rPr>
  </w:style>
  <w:style w:type="character" w:customStyle="1" w:styleId="FontStyle40">
    <w:name w:val="Font Style40"/>
    <w:uiPriority w:val="99"/>
    <w:qFormat/>
    <w:rsid w:val="00D07D73"/>
    <w:rPr>
      <w:rFonts w:ascii="Times New Roman" w:hAnsi="Times New Roman"/>
      <w:sz w:val="26"/>
    </w:rPr>
  </w:style>
  <w:style w:type="character" w:customStyle="1" w:styleId="FontStyle55">
    <w:name w:val="Font Style55"/>
    <w:uiPriority w:val="99"/>
    <w:qFormat/>
    <w:rsid w:val="00D07D73"/>
    <w:rPr>
      <w:rFonts w:ascii="Times New Roman" w:hAnsi="Times New Roman"/>
      <w:sz w:val="28"/>
    </w:rPr>
  </w:style>
  <w:style w:type="character" w:customStyle="1" w:styleId="FontStyle43">
    <w:name w:val="Font Style43"/>
    <w:uiPriority w:val="99"/>
    <w:qFormat/>
    <w:rsid w:val="00D07D73"/>
    <w:rPr>
      <w:rFonts w:ascii="Times New Roman" w:hAnsi="Times New Roman"/>
      <w:b/>
      <w:sz w:val="26"/>
    </w:rPr>
  </w:style>
  <w:style w:type="paragraph" w:customStyle="1" w:styleId="FR2">
    <w:name w:val="FR2"/>
    <w:link w:val="FR20"/>
    <w:uiPriority w:val="99"/>
    <w:qFormat/>
    <w:rsid w:val="00D07D73"/>
    <w:pPr>
      <w:widowControl w:val="0"/>
      <w:snapToGrid w:val="0"/>
      <w:spacing w:before="300" w:after="0" w:line="240" w:lineRule="auto"/>
      <w:jc w:val="both"/>
    </w:pPr>
    <w:rPr>
      <w:rFonts w:ascii="Arial" w:eastAsia="Calibri" w:hAnsi="Arial" w:cs="Times New Roman"/>
      <w:lang w:eastAsia="ru-RU"/>
    </w:rPr>
  </w:style>
  <w:style w:type="paragraph" w:customStyle="1" w:styleId="FR1">
    <w:name w:val="FR1"/>
    <w:uiPriority w:val="99"/>
    <w:qFormat/>
    <w:rsid w:val="00D07D73"/>
    <w:pPr>
      <w:widowControl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ff4">
    <w:name w:val="Основной тект"/>
    <w:basedOn w:val="a2"/>
    <w:link w:val="affff5"/>
    <w:uiPriority w:val="99"/>
    <w:qFormat/>
    <w:rsid w:val="00D07D73"/>
    <w:pPr>
      <w:widowControl/>
      <w:snapToGrid/>
      <w:spacing w:before="0" w:after="0"/>
      <w:ind w:firstLine="454"/>
      <w:jc w:val="both"/>
    </w:pPr>
  </w:style>
  <w:style w:type="character" w:customStyle="1" w:styleId="affff5">
    <w:name w:val="Основной тект Знак"/>
    <w:link w:val="affff4"/>
    <w:uiPriority w:val="99"/>
    <w:qFormat/>
    <w:locked/>
    <w:rsid w:val="00D07D73"/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a1">
    <w:name w:val="Модуль"/>
    <w:basedOn w:val="a2"/>
    <w:uiPriority w:val="99"/>
    <w:qFormat/>
    <w:rsid w:val="00D07D73"/>
    <w:pPr>
      <w:keepNext/>
      <w:widowControl/>
      <w:numPr>
        <w:numId w:val="2"/>
      </w:numPr>
      <w:snapToGrid/>
      <w:spacing w:before="0" w:after="0"/>
      <w:jc w:val="both"/>
    </w:pPr>
    <w:rPr>
      <w:rFonts w:eastAsia="Times New Roman"/>
      <w:sz w:val="20"/>
    </w:rPr>
  </w:style>
  <w:style w:type="paragraph" w:customStyle="1" w:styleId="Style11">
    <w:name w:val="Style11"/>
    <w:basedOn w:val="a2"/>
    <w:uiPriority w:val="99"/>
    <w:qFormat/>
    <w:rsid w:val="00D07D73"/>
    <w:pPr>
      <w:autoSpaceDE w:val="0"/>
      <w:autoSpaceDN w:val="0"/>
      <w:adjustRightInd w:val="0"/>
      <w:snapToGrid/>
      <w:spacing w:before="0" w:after="0" w:line="494" w:lineRule="exact"/>
      <w:ind w:firstLine="902"/>
    </w:pPr>
    <w:rPr>
      <w:rFonts w:eastAsia="Times New Roman"/>
      <w:szCs w:val="24"/>
    </w:rPr>
  </w:style>
  <w:style w:type="paragraph" w:customStyle="1" w:styleId="affff6">
    <w:name w:val="Нормальный"/>
    <w:uiPriority w:val="99"/>
    <w:qFormat/>
    <w:rsid w:val="00D07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f4">
    <w:name w:val="Текст1"/>
    <w:basedOn w:val="a2"/>
    <w:uiPriority w:val="99"/>
    <w:qFormat/>
    <w:rsid w:val="00D07D73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affff7">
    <w:name w:val="Примечание"/>
    <w:basedOn w:val="a2"/>
    <w:uiPriority w:val="99"/>
    <w:qFormat/>
    <w:rsid w:val="00D07D73"/>
    <w:pPr>
      <w:widowControl/>
      <w:snapToGrid/>
      <w:spacing w:before="0" w:after="0"/>
      <w:ind w:firstLine="454"/>
      <w:jc w:val="both"/>
    </w:pPr>
    <w:rPr>
      <w:rFonts w:eastAsia="Times New Roman"/>
      <w:i/>
      <w:szCs w:val="24"/>
    </w:rPr>
  </w:style>
  <w:style w:type="paragraph" w:customStyle="1" w:styleId="Style6">
    <w:name w:val="Style6"/>
    <w:basedOn w:val="a2"/>
    <w:uiPriority w:val="99"/>
    <w:qFormat/>
    <w:rsid w:val="00D07D73"/>
    <w:pPr>
      <w:autoSpaceDE w:val="0"/>
      <w:autoSpaceDN w:val="0"/>
      <w:adjustRightInd w:val="0"/>
      <w:snapToGrid/>
      <w:spacing w:before="0" w:after="0"/>
      <w:jc w:val="both"/>
    </w:pPr>
    <w:rPr>
      <w:rFonts w:eastAsia="Times New Roman"/>
      <w:szCs w:val="24"/>
    </w:rPr>
  </w:style>
  <w:style w:type="paragraph" w:customStyle="1" w:styleId="Style33">
    <w:name w:val="Style33"/>
    <w:basedOn w:val="a2"/>
    <w:uiPriority w:val="99"/>
    <w:qFormat/>
    <w:rsid w:val="00D07D73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affff8">
    <w:name w:val="Таблицы (моноширинный)"/>
    <w:basedOn w:val="a2"/>
    <w:next w:val="a2"/>
    <w:uiPriority w:val="99"/>
    <w:qFormat/>
    <w:rsid w:val="00D07D73"/>
    <w:pPr>
      <w:autoSpaceDE w:val="0"/>
      <w:autoSpaceDN w:val="0"/>
      <w:adjustRightInd w:val="0"/>
      <w:snapToGrid/>
      <w:spacing w:before="0" w:after="0"/>
      <w:jc w:val="both"/>
    </w:pPr>
    <w:rPr>
      <w:rFonts w:ascii="Courier New" w:eastAsia="Times New Roman" w:hAnsi="Courier New" w:cs="Courier New"/>
      <w:sz w:val="20"/>
    </w:rPr>
  </w:style>
  <w:style w:type="paragraph" w:customStyle="1" w:styleId="f">
    <w:name w:val="f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nameautor3">
    <w:name w:val="name_autor3"/>
    <w:basedOn w:val="a3"/>
    <w:uiPriority w:val="99"/>
    <w:qFormat/>
    <w:rsid w:val="00D07D73"/>
    <w:rPr>
      <w:rFonts w:cs="Times New Roman"/>
    </w:rPr>
  </w:style>
  <w:style w:type="paragraph" w:customStyle="1" w:styleId="affff9">
    <w:name w:val="Прижатый влево"/>
    <w:basedOn w:val="a2"/>
    <w:next w:val="a2"/>
    <w:uiPriority w:val="99"/>
    <w:qFormat/>
    <w:rsid w:val="00D07D73"/>
    <w:pPr>
      <w:widowControl/>
      <w:autoSpaceDE w:val="0"/>
      <w:autoSpaceDN w:val="0"/>
      <w:adjustRightInd w:val="0"/>
      <w:snapToGrid/>
      <w:spacing w:before="0" w:after="0"/>
    </w:pPr>
    <w:rPr>
      <w:rFonts w:ascii="Arial" w:eastAsia="Times New Roman" w:hAnsi="Arial"/>
      <w:sz w:val="20"/>
    </w:rPr>
  </w:style>
  <w:style w:type="paragraph" w:customStyle="1" w:styleId="11b">
    <w:name w:val="Обычный11"/>
    <w:uiPriority w:val="99"/>
    <w:qFormat/>
    <w:rsid w:val="00D07D73"/>
    <w:pPr>
      <w:widowControl w:val="0"/>
      <w:spacing w:after="0" w:line="260" w:lineRule="auto"/>
      <w:ind w:firstLine="46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1f5">
    <w:name w:val="Цитата1"/>
    <w:basedOn w:val="a2"/>
    <w:uiPriority w:val="99"/>
    <w:qFormat/>
    <w:rsid w:val="00D07D73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350">
    <w:name w:val="35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a">
    <w:name w:val="Нормальный (таблица)"/>
    <w:basedOn w:val="a2"/>
    <w:next w:val="a2"/>
    <w:uiPriority w:val="99"/>
    <w:qFormat/>
    <w:rsid w:val="00D07D73"/>
    <w:pPr>
      <w:autoSpaceDE w:val="0"/>
      <w:autoSpaceDN w:val="0"/>
      <w:adjustRightInd w:val="0"/>
      <w:snapToGrid/>
      <w:spacing w:before="0" w:after="0"/>
      <w:jc w:val="both"/>
    </w:pPr>
    <w:rPr>
      <w:rFonts w:ascii="Arial" w:eastAsia="Times New Roman" w:hAnsi="Arial" w:cs="Arial"/>
      <w:szCs w:val="24"/>
    </w:rPr>
  </w:style>
  <w:style w:type="paragraph" w:customStyle="1" w:styleId="311">
    <w:name w:val="Основной текст с отступом 31"/>
    <w:basedOn w:val="a2"/>
    <w:uiPriority w:val="99"/>
    <w:qFormat/>
    <w:rsid w:val="00D07D73"/>
    <w:pPr>
      <w:widowControl/>
      <w:suppressAutoHyphens/>
      <w:snapToGrid/>
      <w:spacing w:before="0" w:after="120"/>
      <w:ind w:left="283"/>
    </w:pPr>
    <w:rPr>
      <w:rFonts w:eastAsia="Times New Roman"/>
      <w:sz w:val="16"/>
      <w:szCs w:val="16"/>
      <w:lang w:eastAsia="ar-SA"/>
    </w:rPr>
  </w:style>
  <w:style w:type="character" w:customStyle="1" w:styleId="ft318">
    <w:name w:val="ft318"/>
    <w:basedOn w:val="a3"/>
    <w:uiPriority w:val="99"/>
    <w:qFormat/>
    <w:rsid w:val="00D07D73"/>
    <w:rPr>
      <w:rFonts w:cs="Times New Roman"/>
    </w:rPr>
  </w:style>
  <w:style w:type="character" w:customStyle="1" w:styleId="ft523">
    <w:name w:val="ft523"/>
    <w:basedOn w:val="a3"/>
    <w:uiPriority w:val="99"/>
    <w:qFormat/>
    <w:rsid w:val="00D07D73"/>
    <w:rPr>
      <w:rFonts w:cs="Times New Roman"/>
    </w:rPr>
  </w:style>
  <w:style w:type="character" w:customStyle="1" w:styleId="ft459">
    <w:name w:val="ft459"/>
    <w:basedOn w:val="a3"/>
    <w:uiPriority w:val="99"/>
    <w:qFormat/>
    <w:rsid w:val="00D07D73"/>
    <w:rPr>
      <w:rFonts w:cs="Times New Roman"/>
    </w:rPr>
  </w:style>
  <w:style w:type="character" w:customStyle="1" w:styleId="ft553">
    <w:name w:val="ft553"/>
    <w:basedOn w:val="a3"/>
    <w:uiPriority w:val="99"/>
    <w:qFormat/>
    <w:rsid w:val="00D07D73"/>
    <w:rPr>
      <w:rFonts w:cs="Times New Roman"/>
    </w:rPr>
  </w:style>
  <w:style w:type="character" w:customStyle="1" w:styleId="ft672">
    <w:name w:val="ft672"/>
    <w:basedOn w:val="a3"/>
    <w:uiPriority w:val="99"/>
    <w:qFormat/>
    <w:rsid w:val="00D07D73"/>
    <w:rPr>
      <w:rFonts w:cs="Times New Roman"/>
    </w:rPr>
  </w:style>
  <w:style w:type="character" w:customStyle="1" w:styleId="fieldname">
    <w:name w:val="fieldname"/>
    <w:basedOn w:val="a3"/>
    <w:uiPriority w:val="99"/>
    <w:qFormat/>
    <w:rsid w:val="00D07D73"/>
    <w:rPr>
      <w:rFonts w:cs="Times New Roman"/>
    </w:rPr>
  </w:style>
  <w:style w:type="character" w:customStyle="1" w:styleId="ft224">
    <w:name w:val="ft224"/>
    <w:basedOn w:val="a3"/>
    <w:uiPriority w:val="99"/>
    <w:qFormat/>
    <w:rsid w:val="00D07D73"/>
    <w:rPr>
      <w:rFonts w:cs="Times New Roman"/>
    </w:rPr>
  </w:style>
  <w:style w:type="character" w:customStyle="1" w:styleId="Heading1Char3">
    <w:name w:val="Heading 1 Char3"/>
    <w:uiPriority w:val="99"/>
    <w:qFormat/>
    <w:locked/>
    <w:rsid w:val="00D07D73"/>
    <w:rPr>
      <w:rFonts w:ascii="Cambria" w:hAnsi="Cambria"/>
      <w:b/>
      <w:kern w:val="32"/>
      <w:sz w:val="32"/>
    </w:rPr>
  </w:style>
  <w:style w:type="character" w:customStyle="1" w:styleId="BodyText3Char3">
    <w:name w:val="Body Text 3 Char3"/>
    <w:uiPriority w:val="99"/>
    <w:qFormat/>
    <w:locked/>
    <w:rsid w:val="00D07D73"/>
    <w:rPr>
      <w:sz w:val="16"/>
    </w:rPr>
  </w:style>
  <w:style w:type="paragraph" w:customStyle="1" w:styleId="affffb">
    <w:name w:val="Стиль"/>
    <w:uiPriority w:val="99"/>
    <w:qFormat/>
    <w:rsid w:val="00D07D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rmlabels1">
    <w:name w:val="form_labels1"/>
    <w:uiPriority w:val="99"/>
    <w:qFormat/>
    <w:rsid w:val="00D07D73"/>
    <w:rPr>
      <w:rFonts w:ascii="Verdana" w:hAnsi="Verdana"/>
      <w:sz w:val="16"/>
    </w:rPr>
  </w:style>
  <w:style w:type="character" w:customStyle="1" w:styleId="BodyTextFirstIndentChar">
    <w:name w:val="Body Text First Indent Char"/>
    <w:basedOn w:val="14"/>
    <w:uiPriority w:val="99"/>
    <w:qFormat/>
    <w:locked/>
    <w:rsid w:val="00D07D73"/>
    <w:rPr>
      <w:rFonts w:ascii="PragmaticaCTT" w:eastAsia="Times New Roman" w:hAnsi="PragmaticaCTT" w:cs="Times New Roman"/>
      <w:sz w:val="24"/>
      <w:szCs w:val="20"/>
      <w:lang w:eastAsia="ru-RU"/>
    </w:rPr>
  </w:style>
  <w:style w:type="character" w:customStyle="1" w:styleId="BodyTextChar3">
    <w:name w:val="Body Text Char3"/>
    <w:uiPriority w:val="99"/>
    <w:locked/>
    <w:rsid w:val="00D07D73"/>
    <w:rPr>
      <w:rFonts w:ascii="Times New Roman" w:hAnsi="Times New Roman"/>
      <w:sz w:val="24"/>
    </w:rPr>
  </w:style>
  <w:style w:type="paragraph" w:customStyle="1" w:styleId="caaieiaie3">
    <w:name w:val="caaieiaie 3"/>
    <w:uiPriority w:val="99"/>
    <w:qFormat/>
    <w:rsid w:val="00D07D73"/>
    <w:pPr>
      <w:keepNext/>
      <w:spacing w:after="0" w:line="190" w:lineRule="atLeast"/>
      <w:jc w:val="center"/>
    </w:pPr>
    <w:rPr>
      <w:rFonts w:ascii="PragmaticaCTT" w:eastAsia="Times New Roman" w:hAnsi="PragmaticaCTT" w:cs="Times New Roman"/>
      <w:sz w:val="24"/>
      <w:szCs w:val="20"/>
      <w:lang w:eastAsia="ru-RU"/>
    </w:rPr>
  </w:style>
  <w:style w:type="paragraph" w:customStyle="1" w:styleId="affffc">
    <w:name w:val="Литература"/>
    <w:basedOn w:val="a2"/>
    <w:uiPriority w:val="99"/>
    <w:qFormat/>
    <w:rsid w:val="00D07D73"/>
    <w:pPr>
      <w:keepNext/>
      <w:widowControl/>
      <w:snapToGrid/>
      <w:spacing w:before="0" w:after="0"/>
      <w:jc w:val="center"/>
    </w:pPr>
    <w:rPr>
      <w:rFonts w:eastAsia="Times New Roman"/>
      <w:b/>
      <w:szCs w:val="24"/>
    </w:rPr>
  </w:style>
  <w:style w:type="paragraph" w:customStyle="1" w:styleId="2f3">
    <w:name w:val="Знак Знак2 Знак Знак Знак Знак Знак Знак Знак Знак Знак Знак"/>
    <w:basedOn w:val="a2"/>
    <w:uiPriority w:val="99"/>
    <w:qFormat/>
    <w:rsid w:val="00D07D73"/>
    <w:pPr>
      <w:widowControl/>
      <w:snapToGrid/>
      <w:spacing w:beforeAutospacing="1" w:afterAutospacing="1"/>
    </w:pPr>
    <w:rPr>
      <w:rFonts w:ascii="Tahoma" w:eastAsia="Times New Roman" w:hAnsi="Tahoma" w:cs="Tahoma"/>
      <w:sz w:val="20"/>
      <w:lang w:val="en-US" w:eastAsia="en-US"/>
    </w:rPr>
  </w:style>
  <w:style w:type="character" w:customStyle="1" w:styleId="pagename1">
    <w:name w:val="pagename1"/>
    <w:uiPriority w:val="99"/>
    <w:qFormat/>
    <w:rsid w:val="00D07D73"/>
    <w:rPr>
      <w:rFonts w:ascii="Verdana" w:hAnsi="Verdana"/>
      <w:b/>
      <w:color w:val="7C9DC0"/>
      <w:sz w:val="22"/>
      <w:shd w:val="clear" w:color="auto" w:fill="FAF0E6"/>
    </w:rPr>
  </w:style>
  <w:style w:type="paragraph" w:customStyle="1" w:styleId="western">
    <w:name w:val="western"/>
    <w:basedOn w:val="a2"/>
    <w:uiPriority w:val="99"/>
    <w:qFormat/>
    <w:rsid w:val="00D07D73"/>
    <w:pPr>
      <w:widowControl/>
      <w:snapToGrid/>
      <w:spacing w:beforeAutospacing="1" w:after="115"/>
    </w:pPr>
    <w:rPr>
      <w:rFonts w:eastAsia="Times New Roman"/>
      <w:color w:val="000000"/>
      <w:sz w:val="20"/>
    </w:rPr>
  </w:style>
  <w:style w:type="paragraph" w:customStyle="1" w:styleId="cjk">
    <w:name w:val="cjk"/>
    <w:basedOn w:val="a2"/>
    <w:uiPriority w:val="99"/>
    <w:qFormat/>
    <w:rsid w:val="00D07D73"/>
    <w:pPr>
      <w:widowControl/>
      <w:snapToGrid/>
      <w:spacing w:beforeAutospacing="1" w:after="115"/>
    </w:pPr>
    <w:rPr>
      <w:rFonts w:eastAsia="Times New Roman"/>
      <w:color w:val="000000"/>
      <w:sz w:val="20"/>
    </w:rPr>
  </w:style>
  <w:style w:type="paragraph" w:customStyle="1" w:styleId="ctl">
    <w:name w:val="ctl"/>
    <w:basedOn w:val="a2"/>
    <w:uiPriority w:val="99"/>
    <w:qFormat/>
    <w:rsid w:val="00D07D73"/>
    <w:pPr>
      <w:widowControl/>
      <w:snapToGrid/>
      <w:spacing w:beforeAutospacing="1" w:after="115"/>
    </w:pPr>
    <w:rPr>
      <w:rFonts w:ascii="Calibri" w:eastAsia="Times New Roman" w:hAnsi="Calibri"/>
      <w:color w:val="000000"/>
      <w:sz w:val="20"/>
    </w:rPr>
  </w:style>
  <w:style w:type="character" w:customStyle="1" w:styleId="ft1100">
    <w:name w:val="ft1100"/>
    <w:basedOn w:val="a3"/>
    <w:uiPriority w:val="99"/>
    <w:qFormat/>
    <w:rsid w:val="00D07D73"/>
    <w:rPr>
      <w:rFonts w:cs="Times New Roman"/>
    </w:rPr>
  </w:style>
  <w:style w:type="character" w:customStyle="1" w:styleId="ft1168">
    <w:name w:val="ft1168"/>
    <w:basedOn w:val="a3"/>
    <w:uiPriority w:val="99"/>
    <w:qFormat/>
    <w:rsid w:val="00D07D73"/>
    <w:rPr>
      <w:rFonts w:cs="Times New Roman"/>
    </w:rPr>
  </w:style>
  <w:style w:type="character" w:customStyle="1" w:styleId="ft1237">
    <w:name w:val="ft1237"/>
    <w:basedOn w:val="a3"/>
    <w:uiPriority w:val="99"/>
    <w:qFormat/>
    <w:rsid w:val="00D07D73"/>
    <w:rPr>
      <w:rFonts w:cs="Times New Roman"/>
    </w:rPr>
  </w:style>
  <w:style w:type="character" w:customStyle="1" w:styleId="ft1245">
    <w:name w:val="ft1245"/>
    <w:basedOn w:val="a3"/>
    <w:uiPriority w:val="99"/>
    <w:qFormat/>
    <w:rsid w:val="00D07D73"/>
    <w:rPr>
      <w:rFonts w:cs="Times New Roman"/>
    </w:rPr>
  </w:style>
  <w:style w:type="character" w:customStyle="1" w:styleId="articletext">
    <w:name w:val="article_text"/>
    <w:basedOn w:val="a3"/>
    <w:uiPriority w:val="99"/>
    <w:qFormat/>
    <w:rsid w:val="00D07D73"/>
    <w:rPr>
      <w:rFonts w:cs="Times New Roman"/>
    </w:rPr>
  </w:style>
  <w:style w:type="paragraph" w:customStyle="1" w:styleId="2f4">
    <w:name w:val="[О] Загол. 2 ур."/>
    <w:uiPriority w:val="99"/>
    <w:qFormat/>
    <w:rsid w:val="00D07D73"/>
    <w:pPr>
      <w:tabs>
        <w:tab w:val="right" w:pos="561"/>
        <w:tab w:val="left" w:pos="624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Times New Roman"/>
      <w:sz w:val="18"/>
      <w:szCs w:val="18"/>
      <w:lang w:eastAsia="ru-RU"/>
    </w:rPr>
  </w:style>
  <w:style w:type="character" w:customStyle="1" w:styleId="mw-headline">
    <w:name w:val="mw-headline"/>
    <w:basedOn w:val="a3"/>
    <w:qFormat/>
    <w:rsid w:val="00D07D73"/>
    <w:rPr>
      <w:rFonts w:cs="Times New Roman"/>
    </w:rPr>
  </w:style>
  <w:style w:type="character" w:customStyle="1" w:styleId="610">
    <w:name w:val="Знак Знак610"/>
    <w:uiPriority w:val="99"/>
    <w:qFormat/>
    <w:locked/>
    <w:rsid w:val="00D07D73"/>
    <w:rPr>
      <w:b/>
      <w:caps/>
      <w:sz w:val="24"/>
      <w:lang w:val="ru-RU" w:eastAsia="ru-RU"/>
    </w:rPr>
  </w:style>
  <w:style w:type="paragraph" w:customStyle="1" w:styleId="affffd">
    <w:name w:val="Знак Знак Знак Знак Знак Знак Знак Знак Знак Знак Знак Знак Знак"/>
    <w:basedOn w:val="a2"/>
    <w:uiPriority w:val="99"/>
    <w:qFormat/>
    <w:rsid w:val="00D07D73"/>
    <w:pPr>
      <w:widowControl/>
      <w:tabs>
        <w:tab w:val="left" w:pos="720"/>
      </w:tabs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affffe">
    <w:name w:val="Абзац"/>
    <w:basedOn w:val="a2"/>
    <w:uiPriority w:val="99"/>
    <w:qFormat/>
    <w:rsid w:val="00D07D73"/>
    <w:pPr>
      <w:widowControl/>
      <w:snapToGrid/>
      <w:spacing w:before="0" w:after="0" w:line="312" w:lineRule="auto"/>
      <w:ind w:firstLine="567"/>
      <w:jc w:val="both"/>
    </w:pPr>
    <w:rPr>
      <w:rFonts w:eastAsia="Times New Roman"/>
      <w:spacing w:val="-4"/>
    </w:rPr>
  </w:style>
  <w:style w:type="paragraph" w:customStyle="1" w:styleId="315">
    <w:name w:val="Основной текст 31"/>
    <w:basedOn w:val="1f0"/>
    <w:uiPriority w:val="99"/>
    <w:qFormat/>
    <w:rsid w:val="00D07D73"/>
    <w:pPr>
      <w:widowControl/>
      <w:spacing w:line="240" w:lineRule="auto"/>
      <w:ind w:firstLine="0"/>
    </w:pPr>
    <w:rPr>
      <w:i/>
      <w:sz w:val="26"/>
    </w:rPr>
  </w:style>
  <w:style w:type="character" w:customStyle="1" w:styleId="162">
    <w:name w:val="Знак Знак162"/>
    <w:uiPriority w:val="99"/>
    <w:qFormat/>
    <w:rsid w:val="00D07D73"/>
    <w:rPr>
      <w:rFonts w:ascii="Cambria" w:hAnsi="Cambria"/>
      <w:b/>
      <w:kern w:val="32"/>
      <w:sz w:val="32"/>
    </w:rPr>
  </w:style>
  <w:style w:type="paragraph" w:customStyle="1" w:styleId="BodyText22">
    <w:name w:val="Body Text 22"/>
    <w:basedOn w:val="a2"/>
    <w:uiPriority w:val="99"/>
    <w:qFormat/>
    <w:rsid w:val="00D07D73"/>
    <w:pPr>
      <w:keepNext/>
      <w:tabs>
        <w:tab w:val="left" w:pos="142"/>
        <w:tab w:val="left" w:pos="6946"/>
      </w:tabs>
      <w:autoSpaceDE w:val="0"/>
      <w:autoSpaceDN w:val="0"/>
      <w:snapToGrid/>
      <w:spacing w:before="0" w:after="0"/>
      <w:ind w:left="284" w:firstLine="709"/>
      <w:jc w:val="both"/>
    </w:pPr>
    <w:rPr>
      <w:rFonts w:eastAsia="Times New Roman"/>
      <w:sz w:val="22"/>
      <w:szCs w:val="22"/>
      <w:lang w:val="en-US"/>
    </w:rPr>
  </w:style>
  <w:style w:type="paragraph" w:customStyle="1" w:styleId="2f5">
    <w:name w:val="_СПИСОК_2"/>
    <w:basedOn w:val="a2"/>
    <w:uiPriority w:val="99"/>
    <w:qFormat/>
    <w:rsid w:val="00D07D73"/>
    <w:pPr>
      <w:widowControl/>
      <w:snapToGrid/>
      <w:spacing w:before="0" w:after="0"/>
      <w:ind w:left="600" w:hanging="600"/>
      <w:jc w:val="both"/>
    </w:pPr>
    <w:rPr>
      <w:rFonts w:eastAsia="MS Mincho"/>
      <w:sz w:val="28"/>
      <w:szCs w:val="28"/>
      <w:lang w:eastAsia="ja-JP"/>
    </w:rPr>
  </w:style>
  <w:style w:type="paragraph" w:customStyle="1" w:styleId="afffff">
    <w:name w:val="Îñíîâíîé"/>
    <w:basedOn w:val="a2"/>
    <w:uiPriority w:val="99"/>
    <w:qFormat/>
    <w:rsid w:val="00D07D73"/>
    <w:pPr>
      <w:widowControl/>
      <w:overflowPunct w:val="0"/>
      <w:autoSpaceDE w:val="0"/>
      <w:autoSpaceDN w:val="0"/>
      <w:adjustRightInd w:val="0"/>
      <w:snapToGrid/>
      <w:spacing w:before="0" w:after="0"/>
      <w:ind w:firstLine="426"/>
      <w:jc w:val="both"/>
      <w:textAlignment w:val="baseline"/>
    </w:pPr>
    <w:rPr>
      <w:rFonts w:eastAsia="Times New Roman"/>
      <w:sz w:val="28"/>
    </w:rPr>
  </w:style>
  <w:style w:type="paragraph" w:customStyle="1" w:styleId="1f6">
    <w:name w:val="Çàãë1"/>
    <w:basedOn w:val="a2"/>
    <w:uiPriority w:val="99"/>
    <w:qFormat/>
    <w:rsid w:val="00D07D73"/>
    <w:pPr>
      <w:widowControl/>
      <w:overflowPunct w:val="0"/>
      <w:autoSpaceDE w:val="0"/>
      <w:autoSpaceDN w:val="0"/>
      <w:adjustRightInd w:val="0"/>
      <w:snapToGrid/>
      <w:spacing w:before="0" w:after="0"/>
      <w:jc w:val="center"/>
      <w:textAlignment w:val="baseline"/>
    </w:pPr>
    <w:rPr>
      <w:rFonts w:eastAsia="Times New Roman"/>
      <w:sz w:val="28"/>
    </w:rPr>
  </w:style>
  <w:style w:type="character" w:customStyle="1" w:styleId="name">
    <w:name w:val="name"/>
    <w:basedOn w:val="a3"/>
    <w:uiPriority w:val="99"/>
    <w:qFormat/>
    <w:rsid w:val="00D07D73"/>
    <w:rPr>
      <w:rFonts w:cs="Times New Roman"/>
    </w:rPr>
  </w:style>
  <w:style w:type="character" w:customStyle="1" w:styleId="FontStyle33">
    <w:name w:val="Font Style33"/>
    <w:uiPriority w:val="99"/>
    <w:qFormat/>
    <w:rsid w:val="00D07D73"/>
    <w:rPr>
      <w:rFonts w:ascii="Times New Roman" w:hAnsi="Times New Roman"/>
      <w:b/>
      <w:sz w:val="26"/>
    </w:rPr>
  </w:style>
  <w:style w:type="paragraph" w:customStyle="1" w:styleId="Style100">
    <w:name w:val="Style10"/>
    <w:basedOn w:val="a2"/>
    <w:uiPriority w:val="99"/>
    <w:qFormat/>
    <w:rsid w:val="00D07D73"/>
    <w:pPr>
      <w:autoSpaceDE w:val="0"/>
      <w:autoSpaceDN w:val="0"/>
      <w:adjustRightInd w:val="0"/>
      <w:snapToGrid/>
      <w:spacing w:before="0" w:after="0" w:line="480" w:lineRule="exact"/>
      <w:ind w:firstLine="720"/>
      <w:jc w:val="both"/>
    </w:pPr>
    <w:rPr>
      <w:rFonts w:eastAsia="Times New Roman"/>
      <w:szCs w:val="24"/>
    </w:rPr>
  </w:style>
  <w:style w:type="paragraph" w:customStyle="1" w:styleId="Style20">
    <w:name w:val="Style20"/>
    <w:basedOn w:val="a2"/>
    <w:uiPriority w:val="99"/>
    <w:qFormat/>
    <w:rsid w:val="00D07D73"/>
    <w:pPr>
      <w:autoSpaceDE w:val="0"/>
      <w:autoSpaceDN w:val="0"/>
      <w:adjustRightInd w:val="0"/>
      <w:snapToGrid/>
      <w:spacing w:before="0" w:after="0" w:line="478" w:lineRule="exact"/>
    </w:pPr>
    <w:rPr>
      <w:rFonts w:eastAsia="Times New Roman"/>
      <w:szCs w:val="24"/>
    </w:rPr>
  </w:style>
  <w:style w:type="character" w:customStyle="1" w:styleId="FontStyle35">
    <w:name w:val="Font Style35"/>
    <w:uiPriority w:val="99"/>
    <w:qFormat/>
    <w:rsid w:val="00D07D73"/>
    <w:rPr>
      <w:rFonts w:ascii="Times New Roman" w:hAnsi="Times New Roman"/>
      <w:i/>
      <w:sz w:val="24"/>
    </w:rPr>
  </w:style>
  <w:style w:type="paragraph" w:customStyle="1" w:styleId="Style8">
    <w:name w:val="Style8"/>
    <w:basedOn w:val="a2"/>
    <w:uiPriority w:val="99"/>
    <w:qFormat/>
    <w:rsid w:val="00D07D73"/>
    <w:pPr>
      <w:autoSpaceDE w:val="0"/>
      <w:autoSpaceDN w:val="0"/>
      <w:adjustRightInd w:val="0"/>
      <w:snapToGrid/>
      <w:spacing w:before="0" w:after="0"/>
      <w:jc w:val="both"/>
    </w:pPr>
    <w:rPr>
      <w:rFonts w:eastAsia="Times New Roman"/>
      <w:szCs w:val="24"/>
    </w:rPr>
  </w:style>
  <w:style w:type="paragraph" w:customStyle="1" w:styleId="Style18">
    <w:name w:val="Style18"/>
    <w:basedOn w:val="a2"/>
    <w:uiPriority w:val="99"/>
    <w:qFormat/>
    <w:rsid w:val="00D07D73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FontStyle37">
    <w:name w:val="Font Style37"/>
    <w:uiPriority w:val="99"/>
    <w:qFormat/>
    <w:rsid w:val="00D07D73"/>
    <w:rPr>
      <w:rFonts w:ascii="Times New Roman" w:hAnsi="Times New Roman"/>
      <w:sz w:val="32"/>
    </w:rPr>
  </w:style>
  <w:style w:type="paragraph" w:customStyle="1" w:styleId="Style17">
    <w:name w:val="Style17"/>
    <w:basedOn w:val="a2"/>
    <w:uiPriority w:val="99"/>
    <w:qFormat/>
    <w:rsid w:val="00D07D73"/>
    <w:pPr>
      <w:autoSpaceDE w:val="0"/>
      <w:autoSpaceDN w:val="0"/>
      <w:adjustRightInd w:val="0"/>
      <w:snapToGrid/>
      <w:spacing w:before="0" w:after="0" w:line="516" w:lineRule="exact"/>
      <w:ind w:firstLine="691"/>
      <w:jc w:val="both"/>
    </w:pPr>
    <w:rPr>
      <w:rFonts w:eastAsia="Times New Roman"/>
      <w:szCs w:val="24"/>
    </w:rPr>
  </w:style>
  <w:style w:type="paragraph" w:customStyle="1" w:styleId="Style25">
    <w:name w:val="Style25"/>
    <w:basedOn w:val="a2"/>
    <w:uiPriority w:val="99"/>
    <w:qFormat/>
    <w:rsid w:val="00D07D73"/>
    <w:pPr>
      <w:autoSpaceDE w:val="0"/>
      <w:autoSpaceDN w:val="0"/>
      <w:adjustRightInd w:val="0"/>
      <w:snapToGrid/>
      <w:spacing w:before="0" w:after="0" w:line="274" w:lineRule="exact"/>
    </w:pPr>
    <w:rPr>
      <w:rFonts w:eastAsia="Times New Roman"/>
      <w:szCs w:val="24"/>
    </w:rPr>
  </w:style>
  <w:style w:type="paragraph" w:customStyle="1" w:styleId="Style30">
    <w:name w:val="Style30"/>
    <w:basedOn w:val="a2"/>
    <w:uiPriority w:val="99"/>
    <w:qFormat/>
    <w:rsid w:val="00D07D73"/>
    <w:pPr>
      <w:autoSpaceDE w:val="0"/>
      <w:autoSpaceDN w:val="0"/>
      <w:adjustRightInd w:val="0"/>
      <w:snapToGrid/>
      <w:spacing w:before="0" w:after="0" w:line="274" w:lineRule="exact"/>
    </w:pPr>
    <w:rPr>
      <w:rFonts w:eastAsia="Times New Roman"/>
      <w:szCs w:val="24"/>
    </w:rPr>
  </w:style>
  <w:style w:type="paragraph" w:customStyle="1" w:styleId="acaae">
    <w:name w:val="?acaae"/>
    <w:basedOn w:val="a2"/>
    <w:uiPriority w:val="99"/>
    <w:qFormat/>
    <w:rsid w:val="00D07D73"/>
    <w:pPr>
      <w:keepNext/>
      <w:widowControl/>
      <w:tabs>
        <w:tab w:val="left" w:pos="567"/>
        <w:tab w:val="left" w:pos="851"/>
        <w:tab w:val="left" w:pos="1134"/>
        <w:tab w:val="left" w:pos="1418"/>
        <w:tab w:val="left" w:pos="1701"/>
        <w:tab w:val="left" w:pos="1985"/>
      </w:tabs>
      <w:snapToGrid/>
      <w:spacing w:before="0" w:after="0" w:line="360" w:lineRule="auto"/>
      <w:jc w:val="center"/>
    </w:pPr>
    <w:rPr>
      <w:rFonts w:eastAsia="Times New Roman"/>
      <w:b/>
      <w:kern w:val="28"/>
    </w:rPr>
  </w:style>
  <w:style w:type="paragraph" w:customStyle="1" w:styleId="1f7">
    <w:name w:val="Знак Знак Знак Знак Знак Знак Знак Знак Знак Знак Знак Знак Знак1"/>
    <w:basedOn w:val="a2"/>
    <w:uiPriority w:val="99"/>
    <w:qFormat/>
    <w:rsid w:val="00D07D73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afffff0">
    <w:name w:val="Обычный текст"/>
    <w:basedOn w:val="a2"/>
    <w:link w:val="afffff1"/>
    <w:uiPriority w:val="99"/>
    <w:qFormat/>
    <w:rsid w:val="00D07D73"/>
    <w:pPr>
      <w:widowControl/>
      <w:snapToGrid/>
      <w:spacing w:before="0" w:after="0"/>
      <w:ind w:firstLine="454"/>
      <w:jc w:val="both"/>
    </w:pPr>
    <w:rPr>
      <w:sz w:val="20"/>
    </w:rPr>
  </w:style>
  <w:style w:type="paragraph" w:customStyle="1" w:styleId="11c">
    <w:name w:val="Абзац списка11"/>
    <w:basedOn w:val="a2"/>
    <w:uiPriority w:val="99"/>
    <w:qFormat/>
    <w:rsid w:val="00D07D73"/>
    <w:pPr>
      <w:snapToGrid/>
      <w:spacing w:before="0" w:after="0"/>
      <w:ind w:left="720" w:firstLine="400"/>
      <w:jc w:val="both"/>
    </w:pPr>
    <w:rPr>
      <w:rFonts w:eastAsia="Times New Roman"/>
      <w:szCs w:val="24"/>
    </w:rPr>
  </w:style>
  <w:style w:type="paragraph" w:customStyle="1" w:styleId="212">
    <w:name w:val="Основной текст с отступом 21"/>
    <w:basedOn w:val="a2"/>
    <w:uiPriority w:val="99"/>
    <w:qFormat/>
    <w:rsid w:val="00D07D73"/>
    <w:pPr>
      <w:snapToGrid/>
      <w:spacing w:before="0" w:after="0" w:line="360" w:lineRule="auto"/>
      <w:ind w:firstLine="720"/>
    </w:pPr>
    <w:rPr>
      <w:rFonts w:eastAsia="Times New Roman"/>
      <w:sz w:val="26"/>
      <w:szCs w:val="24"/>
    </w:rPr>
  </w:style>
  <w:style w:type="paragraph" w:customStyle="1" w:styleId="320">
    <w:name w:val="Основной текст с отступом 32"/>
    <w:basedOn w:val="a2"/>
    <w:uiPriority w:val="99"/>
    <w:qFormat/>
    <w:rsid w:val="00D07D73"/>
    <w:pPr>
      <w:widowControl/>
      <w:overflowPunct w:val="0"/>
      <w:autoSpaceDE w:val="0"/>
      <w:autoSpaceDN w:val="0"/>
      <w:adjustRightInd w:val="0"/>
      <w:snapToGrid/>
      <w:spacing w:before="0" w:after="120"/>
      <w:ind w:left="283"/>
      <w:textAlignment w:val="baseline"/>
    </w:pPr>
    <w:rPr>
      <w:rFonts w:eastAsia="Times New Roman"/>
      <w:sz w:val="16"/>
    </w:rPr>
  </w:style>
  <w:style w:type="character" w:customStyle="1" w:styleId="ft3087">
    <w:name w:val="ft3087"/>
    <w:basedOn w:val="a3"/>
    <w:uiPriority w:val="99"/>
    <w:qFormat/>
    <w:rsid w:val="00D07D73"/>
    <w:rPr>
      <w:rFonts w:cs="Times New Roman"/>
    </w:rPr>
  </w:style>
  <w:style w:type="character" w:customStyle="1" w:styleId="ft3162">
    <w:name w:val="ft3162"/>
    <w:basedOn w:val="a3"/>
    <w:uiPriority w:val="99"/>
    <w:qFormat/>
    <w:rsid w:val="00D07D73"/>
    <w:rPr>
      <w:rFonts w:cs="Times New Roman"/>
    </w:rPr>
  </w:style>
  <w:style w:type="character" w:customStyle="1" w:styleId="ft1373">
    <w:name w:val="ft1373"/>
    <w:basedOn w:val="a3"/>
    <w:uiPriority w:val="99"/>
    <w:qFormat/>
    <w:rsid w:val="00D07D73"/>
    <w:rPr>
      <w:rFonts w:cs="Times New Roman"/>
    </w:rPr>
  </w:style>
  <w:style w:type="character" w:customStyle="1" w:styleId="ft32">
    <w:name w:val="ft32"/>
    <w:basedOn w:val="a3"/>
    <w:uiPriority w:val="99"/>
    <w:qFormat/>
    <w:rsid w:val="00D07D73"/>
    <w:rPr>
      <w:rFonts w:cs="Times New Roman"/>
    </w:rPr>
  </w:style>
  <w:style w:type="character" w:customStyle="1" w:styleId="ft1433">
    <w:name w:val="ft1433"/>
    <w:basedOn w:val="a3"/>
    <w:uiPriority w:val="99"/>
    <w:qFormat/>
    <w:rsid w:val="00D07D73"/>
    <w:rPr>
      <w:rFonts w:cs="Times New Roman"/>
    </w:rPr>
  </w:style>
  <w:style w:type="character" w:customStyle="1" w:styleId="ft1481">
    <w:name w:val="ft1481"/>
    <w:basedOn w:val="a3"/>
    <w:uiPriority w:val="99"/>
    <w:qFormat/>
    <w:rsid w:val="00D07D73"/>
    <w:rPr>
      <w:rFonts w:cs="Times New Roman"/>
    </w:rPr>
  </w:style>
  <w:style w:type="character" w:customStyle="1" w:styleId="ft1536">
    <w:name w:val="ft1536"/>
    <w:basedOn w:val="a3"/>
    <w:uiPriority w:val="99"/>
    <w:qFormat/>
    <w:rsid w:val="00D07D73"/>
    <w:rPr>
      <w:rFonts w:cs="Times New Roman"/>
    </w:rPr>
  </w:style>
  <w:style w:type="character" w:customStyle="1" w:styleId="ft1543">
    <w:name w:val="ft1543"/>
    <w:basedOn w:val="a3"/>
    <w:uiPriority w:val="99"/>
    <w:qFormat/>
    <w:rsid w:val="00D07D73"/>
    <w:rPr>
      <w:rFonts w:cs="Times New Roman"/>
    </w:rPr>
  </w:style>
  <w:style w:type="character" w:customStyle="1" w:styleId="ft1">
    <w:name w:val="ft1"/>
    <w:basedOn w:val="a3"/>
    <w:uiPriority w:val="99"/>
    <w:qFormat/>
    <w:rsid w:val="00D07D73"/>
    <w:rPr>
      <w:rFonts w:cs="Times New Roman"/>
    </w:rPr>
  </w:style>
  <w:style w:type="character" w:customStyle="1" w:styleId="ft1546">
    <w:name w:val="ft1546"/>
    <w:basedOn w:val="a3"/>
    <w:uiPriority w:val="99"/>
    <w:qFormat/>
    <w:rsid w:val="00D07D73"/>
    <w:rPr>
      <w:rFonts w:cs="Times New Roman"/>
    </w:rPr>
  </w:style>
  <w:style w:type="character" w:customStyle="1" w:styleId="ft1550">
    <w:name w:val="ft1550"/>
    <w:basedOn w:val="a3"/>
    <w:uiPriority w:val="99"/>
    <w:qFormat/>
    <w:rsid w:val="00D07D73"/>
    <w:rPr>
      <w:rFonts w:cs="Times New Roman"/>
    </w:rPr>
  </w:style>
  <w:style w:type="character" w:customStyle="1" w:styleId="ft1571">
    <w:name w:val="ft1571"/>
    <w:basedOn w:val="a3"/>
    <w:uiPriority w:val="99"/>
    <w:qFormat/>
    <w:rsid w:val="00D07D73"/>
    <w:rPr>
      <w:rFonts w:cs="Times New Roman"/>
    </w:rPr>
  </w:style>
  <w:style w:type="character" w:customStyle="1" w:styleId="ft1577">
    <w:name w:val="ft1577"/>
    <w:basedOn w:val="a3"/>
    <w:uiPriority w:val="99"/>
    <w:qFormat/>
    <w:rsid w:val="00D07D73"/>
    <w:rPr>
      <w:rFonts w:cs="Times New Roman"/>
    </w:rPr>
  </w:style>
  <w:style w:type="character" w:customStyle="1" w:styleId="ft1583">
    <w:name w:val="ft1583"/>
    <w:basedOn w:val="a3"/>
    <w:uiPriority w:val="99"/>
    <w:qFormat/>
    <w:rsid w:val="00D07D73"/>
    <w:rPr>
      <w:rFonts w:cs="Times New Roman"/>
    </w:rPr>
  </w:style>
  <w:style w:type="character" w:customStyle="1" w:styleId="ft1593">
    <w:name w:val="ft1593"/>
    <w:basedOn w:val="a3"/>
    <w:uiPriority w:val="99"/>
    <w:qFormat/>
    <w:rsid w:val="00D07D73"/>
    <w:rPr>
      <w:rFonts w:cs="Times New Roman"/>
    </w:rPr>
  </w:style>
  <w:style w:type="character" w:customStyle="1" w:styleId="ft1641">
    <w:name w:val="ft1641"/>
    <w:basedOn w:val="a3"/>
    <w:uiPriority w:val="99"/>
    <w:qFormat/>
    <w:rsid w:val="00D07D73"/>
    <w:rPr>
      <w:rFonts w:cs="Times New Roman"/>
    </w:rPr>
  </w:style>
  <w:style w:type="character" w:customStyle="1" w:styleId="ft1671">
    <w:name w:val="ft1671"/>
    <w:basedOn w:val="a3"/>
    <w:uiPriority w:val="99"/>
    <w:qFormat/>
    <w:rsid w:val="00D07D73"/>
    <w:rPr>
      <w:rFonts w:cs="Times New Roman"/>
    </w:rPr>
  </w:style>
  <w:style w:type="character" w:customStyle="1" w:styleId="ft1723">
    <w:name w:val="ft1723"/>
    <w:basedOn w:val="a3"/>
    <w:uiPriority w:val="99"/>
    <w:qFormat/>
    <w:rsid w:val="00D07D73"/>
    <w:rPr>
      <w:rFonts w:cs="Times New Roman"/>
    </w:rPr>
  </w:style>
  <w:style w:type="character" w:customStyle="1" w:styleId="ft1786">
    <w:name w:val="ft1786"/>
    <w:basedOn w:val="a3"/>
    <w:uiPriority w:val="99"/>
    <w:qFormat/>
    <w:rsid w:val="00D07D73"/>
    <w:rPr>
      <w:rFonts w:cs="Times New Roman"/>
    </w:rPr>
  </w:style>
  <w:style w:type="character" w:customStyle="1" w:styleId="ft1809">
    <w:name w:val="ft1809"/>
    <w:basedOn w:val="a3"/>
    <w:uiPriority w:val="99"/>
    <w:qFormat/>
    <w:rsid w:val="00D07D73"/>
    <w:rPr>
      <w:rFonts w:cs="Times New Roman"/>
    </w:rPr>
  </w:style>
  <w:style w:type="character" w:customStyle="1" w:styleId="ft1814">
    <w:name w:val="ft1814"/>
    <w:basedOn w:val="a3"/>
    <w:uiPriority w:val="99"/>
    <w:qFormat/>
    <w:rsid w:val="00D07D73"/>
    <w:rPr>
      <w:rFonts w:cs="Times New Roman"/>
    </w:rPr>
  </w:style>
  <w:style w:type="character" w:customStyle="1" w:styleId="ft1827">
    <w:name w:val="ft1827"/>
    <w:basedOn w:val="a3"/>
    <w:uiPriority w:val="99"/>
    <w:qFormat/>
    <w:rsid w:val="00D07D73"/>
    <w:rPr>
      <w:rFonts w:cs="Times New Roman"/>
    </w:rPr>
  </w:style>
  <w:style w:type="character" w:customStyle="1" w:styleId="ft1831">
    <w:name w:val="ft1831"/>
    <w:basedOn w:val="a3"/>
    <w:uiPriority w:val="99"/>
    <w:qFormat/>
    <w:rsid w:val="00D07D73"/>
    <w:rPr>
      <w:rFonts w:cs="Times New Roman"/>
    </w:rPr>
  </w:style>
  <w:style w:type="character" w:customStyle="1" w:styleId="ft1837">
    <w:name w:val="ft1837"/>
    <w:basedOn w:val="a3"/>
    <w:uiPriority w:val="99"/>
    <w:qFormat/>
    <w:rsid w:val="00D07D73"/>
    <w:rPr>
      <w:rFonts w:cs="Times New Roman"/>
    </w:rPr>
  </w:style>
  <w:style w:type="character" w:customStyle="1" w:styleId="ft1857">
    <w:name w:val="ft1857"/>
    <w:basedOn w:val="a3"/>
    <w:uiPriority w:val="99"/>
    <w:qFormat/>
    <w:rsid w:val="00D07D73"/>
    <w:rPr>
      <w:rFonts w:cs="Times New Roman"/>
    </w:rPr>
  </w:style>
  <w:style w:type="character" w:customStyle="1" w:styleId="ft1873">
    <w:name w:val="ft1873"/>
    <w:basedOn w:val="a3"/>
    <w:uiPriority w:val="99"/>
    <w:qFormat/>
    <w:rsid w:val="00D07D73"/>
    <w:rPr>
      <w:rFonts w:cs="Times New Roman"/>
    </w:rPr>
  </w:style>
  <w:style w:type="character" w:customStyle="1" w:styleId="ft1932">
    <w:name w:val="ft1932"/>
    <w:basedOn w:val="a3"/>
    <w:uiPriority w:val="99"/>
    <w:qFormat/>
    <w:rsid w:val="00D07D73"/>
    <w:rPr>
      <w:rFonts w:cs="Times New Roman"/>
    </w:rPr>
  </w:style>
  <w:style w:type="character" w:customStyle="1" w:styleId="ft1995">
    <w:name w:val="ft1995"/>
    <w:basedOn w:val="a3"/>
    <w:uiPriority w:val="99"/>
    <w:qFormat/>
    <w:rsid w:val="00D07D73"/>
    <w:rPr>
      <w:rFonts w:cs="Times New Roman"/>
    </w:rPr>
  </w:style>
  <w:style w:type="character" w:customStyle="1" w:styleId="ft2033">
    <w:name w:val="ft2033"/>
    <w:basedOn w:val="a3"/>
    <w:uiPriority w:val="99"/>
    <w:qFormat/>
    <w:rsid w:val="00D07D73"/>
    <w:rPr>
      <w:rFonts w:cs="Times New Roman"/>
    </w:rPr>
  </w:style>
  <w:style w:type="character" w:customStyle="1" w:styleId="ft11943">
    <w:name w:val="ft11943"/>
    <w:basedOn w:val="a3"/>
    <w:uiPriority w:val="99"/>
    <w:qFormat/>
    <w:rsid w:val="00D07D73"/>
    <w:rPr>
      <w:rFonts w:cs="Times New Roman"/>
    </w:rPr>
  </w:style>
  <w:style w:type="character" w:customStyle="1" w:styleId="ft12010">
    <w:name w:val="ft12010"/>
    <w:basedOn w:val="a3"/>
    <w:uiPriority w:val="99"/>
    <w:qFormat/>
    <w:rsid w:val="00D07D73"/>
    <w:rPr>
      <w:rFonts w:cs="Times New Roman"/>
    </w:rPr>
  </w:style>
  <w:style w:type="character" w:customStyle="1" w:styleId="ft12050">
    <w:name w:val="ft12050"/>
    <w:basedOn w:val="a3"/>
    <w:uiPriority w:val="99"/>
    <w:qFormat/>
    <w:rsid w:val="00D07D73"/>
    <w:rPr>
      <w:rFonts w:cs="Times New Roman"/>
    </w:rPr>
  </w:style>
  <w:style w:type="character" w:customStyle="1" w:styleId="ft12104">
    <w:name w:val="ft12104"/>
    <w:basedOn w:val="a3"/>
    <w:uiPriority w:val="99"/>
    <w:qFormat/>
    <w:rsid w:val="00D07D73"/>
    <w:rPr>
      <w:rFonts w:cs="Times New Roman"/>
    </w:rPr>
  </w:style>
  <w:style w:type="character" w:customStyle="1" w:styleId="ft12139">
    <w:name w:val="ft12139"/>
    <w:basedOn w:val="a3"/>
    <w:uiPriority w:val="99"/>
    <w:qFormat/>
    <w:rsid w:val="00D07D73"/>
    <w:rPr>
      <w:rFonts w:cs="Times New Roman"/>
    </w:rPr>
  </w:style>
  <w:style w:type="character" w:customStyle="1" w:styleId="ft12166">
    <w:name w:val="ft12166"/>
    <w:basedOn w:val="a3"/>
    <w:uiPriority w:val="99"/>
    <w:qFormat/>
    <w:rsid w:val="00D07D73"/>
    <w:rPr>
      <w:rFonts w:cs="Times New Roman"/>
    </w:rPr>
  </w:style>
  <w:style w:type="character" w:customStyle="1" w:styleId="ft12184">
    <w:name w:val="ft12184"/>
    <w:basedOn w:val="a3"/>
    <w:uiPriority w:val="99"/>
    <w:qFormat/>
    <w:rsid w:val="00D07D73"/>
    <w:rPr>
      <w:rFonts w:cs="Times New Roman"/>
    </w:rPr>
  </w:style>
  <w:style w:type="character" w:customStyle="1" w:styleId="ft12250">
    <w:name w:val="ft12250"/>
    <w:basedOn w:val="a3"/>
    <w:uiPriority w:val="99"/>
    <w:qFormat/>
    <w:rsid w:val="00D07D73"/>
    <w:rPr>
      <w:rFonts w:cs="Times New Roman"/>
    </w:rPr>
  </w:style>
  <w:style w:type="character" w:customStyle="1" w:styleId="ft12278">
    <w:name w:val="ft12278"/>
    <w:basedOn w:val="a3"/>
    <w:uiPriority w:val="99"/>
    <w:qFormat/>
    <w:rsid w:val="00D07D73"/>
    <w:rPr>
      <w:rFonts w:cs="Times New Roman"/>
    </w:rPr>
  </w:style>
  <w:style w:type="character" w:customStyle="1" w:styleId="ft12329">
    <w:name w:val="ft12329"/>
    <w:basedOn w:val="a3"/>
    <w:uiPriority w:val="99"/>
    <w:qFormat/>
    <w:rsid w:val="00D07D73"/>
    <w:rPr>
      <w:rFonts w:cs="Times New Roman"/>
    </w:rPr>
  </w:style>
  <w:style w:type="character" w:customStyle="1" w:styleId="ft12373">
    <w:name w:val="ft12373"/>
    <w:basedOn w:val="a3"/>
    <w:uiPriority w:val="99"/>
    <w:qFormat/>
    <w:rsid w:val="00D07D73"/>
    <w:rPr>
      <w:rFonts w:cs="Times New Roman"/>
    </w:rPr>
  </w:style>
  <w:style w:type="character" w:customStyle="1" w:styleId="ft12374">
    <w:name w:val="ft12374"/>
    <w:basedOn w:val="a3"/>
    <w:uiPriority w:val="99"/>
    <w:qFormat/>
    <w:rsid w:val="00D07D73"/>
    <w:rPr>
      <w:rFonts w:cs="Times New Roman"/>
    </w:rPr>
  </w:style>
  <w:style w:type="character" w:customStyle="1" w:styleId="ft12429">
    <w:name w:val="ft12429"/>
    <w:basedOn w:val="a3"/>
    <w:uiPriority w:val="99"/>
    <w:qFormat/>
    <w:rsid w:val="00D07D73"/>
    <w:rPr>
      <w:rFonts w:cs="Times New Roman"/>
    </w:rPr>
  </w:style>
  <w:style w:type="character" w:customStyle="1" w:styleId="ft12471">
    <w:name w:val="ft12471"/>
    <w:basedOn w:val="a3"/>
    <w:uiPriority w:val="99"/>
    <w:qFormat/>
    <w:rsid w:val="00D07D73"/>
    <w:rPr>
      <w:rFonts w:cs="Times New Roman"/>
    </w:rPr>
  </w:style>
  <w:style w:type="character" w:customStyle="1" w:styleId="ft12500">
    <w:name w:val="ft12500"/>
    <w:basedOn w:val="a3"/>
    <w:uiPriority w:val="99"/>
    <w:qFormat/>
    <w:rsid w:val="00D07D73"/>
    <w:rPr>
      <w:rFonts w:cs="Times New Roman"/>
    </w:rPr>
  </w:style>
  <w:style w:type="character" w:customStyle="1" w:styleId="ft12501">
    <w:name w:val="ft12501"/>
    <w:basedOn w:val="a3"/>
    <w:uiPriority w:val="99"/>
    <w:qFormat/>
    <w:rsid w:val="00D07D73"/>
    <w:rPr>
      <w:rFonts w:cs="Times New Roman"/>
    </w:rPr>
  </w:style>
  <w:style w:type="character" w:customStyle="1" w:styleId="ft12561">
    <w:name w:val="ft12561"/>
    <w:basedOn w:val="a3"/>
    <w:uiPriority w:val="99"/>
    <w:qFormat/>
    <w:rsid w:val="00D07D73"/>
    <w:rPr>
      <w:rFonts w:cs="Times New Roman"/>
    </w:rPr>
  </w:style>
  <w:style w:type="character" w:customStyle="1" w:styleId="ft12562">
    <w:name w:val="ft12562"/>
    <w:basedOn w:val="a3"/>
    <w:uiPriority w:val="99"/>
    <w:qFormat/>
    <w:rsid w:val="00D07D73"/>
    <w:rPr>
      <w:rFonts w:cs="Times New Roman"/>
    </w:rPr>
  </w:style>
  <w:style w:type="character" w:customStyle="1" w:styleId="ft12589">
    <w:name w:val="ft12589"/>
    <w:basedOn w:val="a3"/>
    <w:uiPriority w:val="99"/>
    <w:qFormat/>
    <w:rsid w:val="00D07D73"/>
    <w:rPr>
      <w:rFonts w:cs="Times New Roman"/>
    </w:rPr>
  </w:style>
  <w:style w:type="character" w:customStyle="1" w:styleId="ft12609">
    <w:name w:val="ft12609"/>
    <w:basedOn w:val="a3"/>
    <w:uiPriority w:val="99"/>
    <w:qFormat/>
    <w:rsid w:val="00D07D73"/>
    <w:rPr>
      <w:rFonts w:cs="Times New Roman"/>
    </w:rPr>
  </w:style>
  <w:style w:type="character" w:customStyle="1" w:styleId="ft12670">
    <w:name w:val="ft12670"/>
    <w:basedOn w:val="a3"/>
    <w:uiPriority w:val="99"/>
    <w:qFormat/>
    <w:rsid w:val="00D07D73"/>
    <w:rPr>
      <w:rFonts w:cs="Times New Roman"/>
    </w:rPr>
  </w:style>
  <w:style w:type="character" w:customStyle="1" w:styleId="ft12676">
    <w:name w:val="ft12676"/>
    <w:basedOn w:val="a3"/>
    <w:uiPriority w:val="99"/>
    <w:qFormat/>
    <w:rsid w:val="00D07D73"/>
    <w:rPr>
      <w:rFonts w:cs="Times New Roman"/>
    </w:rPr>
  </w:style>
  <w:style w:type="character" w:customStyle="1" w:styleId="ft12686">
    <w:name w:val="ft12686"/>
    <w:basedOn w:val="a3"/>
    <w:uiPriority w:val="99"/>
    <w:qFormat/>
    <w:rsid w:val="00D07D73"/>
    <w:rPr>
      <w:rFonts w:cs="Times New Roman"/>
    </w:rPr>
  </w:style>
  <w:style w:type="character" w:customStyle="1" w:styleId="ft12696">
    <w:name w:val="ft12696"/>
    <w:basedOn w:val="a3"/>
    <w:uiPriority w:val="99"/>
    <w:qFormat/>
    <w:rsid w:val="00D07D73"/>
    <w:rPr>
      <w:rFonts w:cs="Times New Roman"/>
    </w:rPr>
  </w:style>
  <w:style w:type="character" w:customStyle="1" w:styleId="ft12701">
    <w:name w:val="ft12701"/>
    <w:basedOn w:val="a3"/>
    <w:uiPriority w:val="99"/>
    <w:qFormat/>
    <w:rsid w:val="00D07D73"/>
    <w:rPr>
      <w:rFonts w:cs="Times New Roman"/>
    </w:rPr>
  </w:style>
  <w:style w:type="character" w:customStyle="1" w:styleId="ft12708">
    <w:name w:val="ft12708"/>
    <w:basedOn w:val="a3"/>
    <w:uiPriority w:val="99"/>
    <w:qFormat/>
    <w:rsid w:val="00D07D73"/>
    <w:rPr>
      <w:rFonts w:cs="Times New Roman"/>
    </w:rPr>
  </w:style>
  <w:style w:type="character" w:customStyle="1" w:styleId="ft12715">
    <w:name w:val="ft12715"/>
    <w:basedOn w:val="a3"/>
    <w:uiPriority w:val="99"/>
    <w:qFormat/>
    <w:rsid w:val="00D07D73"/>
    <w:rPr>
      <w:rFonts w:cs="Times New Roman"/>
    </w:rPr>
  </w:style>
  <w:style w:type="character" w:customStyle="1" w:styleId="ft12722">
    <w:name w:val="ft12722"/>
    <w:basedOn w:val="a3"/>
    <w:uiPriority w:val="99"/>
    <w:qFormat/>
    <w:rsid w:val="00D07D73"/>
    <w:rPr>
      <w:rFonts w:cs="Times New Roman"/>
    </w:rPr>
  </w:style>
  <w:style w:type="character" w:customStyle="1" w:styleId="ft12787">
    <w:name w:val="ft12787"/>
    <w:basedOn w:val="a3"/>
    <w:uiPriority w:val="99"/>
    <w:qFormat/>
    <w:rsid w:val="00D07D73"/>
    <w:rPr>
      <w:rFonts w:cs="Times New Roman"/>
    </w:rPr>
  </w:style>
  <w:style w:type="character" w:customStyle="1" w:styleId="ft12790">
    <w:name w:val="ft12790"/>
    <w:basedOn w:val="a3"/>
    <w:uiPriority w:val="99"/>
    <w:qFormat/>
    <w:rsid w:val="00D07D73"/>
    <w:rPr>
      <w:rFonts w:cs="Times New Roman"/>
    </w:rPr>
  </w:style>
  <w:style w:type="character" w:customStyle="1" w:styleId="ft12850">
    <w:name w:val="ft12850"/>
    <w:basedOn w:val="a3"/>
    <w:uiPriority w:val="99"/>
    <w:qFormat/>
    <w:rsid w:val="00D07D73"/>
    <w:rPr>
      <w:rFonts w:cs="Times New Roman"/>
    </w:rPr>
  </w:style>
  <w:style w:type="character" w:customStyle="1" w:styleId="ft12896">
    <w:name w:val="ft12896"/>
    <w:basedOn w:val="a3"/>
    <w:uiPriority w:val="99"/>
    <w:qFormat/>
    <w:rsid w:val="00D07D73"/>
    <w:rPr>
      <w:rFonts w:cs="Times New Roman"/>
    </w:rPr>
  </w:style>
  <w:style w:type="character" w:customStyle="1" w:styleId="ft12942">
    <w:name w:val="ft12942"/>
    <w:basedOn w:val="a3"/>
    <w:uiPriority w:val="99"/>
    <w:qFormat/>
    <w:rsid w:val="00D07D73"/>
    <w:rPr>
      <w:rFonts w:cs="Times New Roman"/>
    </w:rPr>
  </w:style>
  <w:style w:type="character" w:customStyle="1" w:styleId="ft12991">
    <w:name w:val="ft12991"/>
    <w:basedOn w:val="a3"/>
    <w:uiPriority w:val="99"/>
    <w:qFormat/>
    <w:rsid w:val="00D07D73"/>
    <w:rPr>
      <w:rFonts w:cs="Times New Roman"/>
    </w:rPr>
  </w:style>
  <w:style w:type="character" w:customStyle="1" w:styleId="ft13046">
    <w:name w:val="ft13046"/>
    <w:basedOn w:val="a3"/>
    <w:uiPriority w:val="99"/>
    <w:qFormat/>
    <w:rsid w:val="00D07D73"/>
    <w:rPr>
      <w:rFonts w:cs="Times New Roman"/>
    </w:rPr>
  </w:style>
  <w:style w:type="character" w:customStyle="1" w:styleId="ft13079">
    <w:name w:val="ft13079"/>
    <w:basedOn w:val="a3"/>
    <w:uiPriority w:val="99"/>
    <w:qFormat/>
    <w:rsid w:val="00D07D73"/>
    <w:rPr>
      <w:rFonts w:cs="Times New Roman"/>
    </w:rPr>
  </w:style>
  <w:style w:type="character" w:customStyle="1" w:styleId="ft13129">
    <w:name w:val="ft13129"/>
    <w:basedOn w:val="a3"/>
    <w:uiPriority w:val="99"/>
    <w:qFormat/>
    <w:rsid w:val="00D07D73"/>
    <w:rPr>
      <w:rFonts w:cs="Times New Roman"/>
    </w:rPr>
  </w:style>
  <w:style w:type="character" w:customStyle="1" w:styleId="ft13186">
    <w:name w:val="ft13186"/>
    <w:basedOn w:val="a3"/>
    <w:uiPriority w:val="99"/>
    <w:qFormat/>
    <w:rsid w:val="00D07D73"/>
    <w:rPr>
      <w:rFonts w:cs="Times New Roman"/>
    </w:rPr>
  </w:style>
  <w:style w:type="character" w:customStyle="1" w:styleId="ft13226">
    <w:name w:val="ft13226"/>
    <w:basedOn w:val="a3"/>
    <w:uiPriority w:val="99"/>
    <w:qFormat/>
    <w:rsid w:val="00D07D73"/>
    <w:rPr>
      <w:rFonts w:cs="Times New Roman"/>
    </w:rPr>
  </w:style>
  <w:style w:type="character" w:customStyle="1" w:styleId="ft13271">
    <w:name w:val="ft13271"/>
    <w:basedOn w:val="a3"/>
    <w:uiPriority w:val="99"/>
    <w:qFormat/>
    <w:rsid w:val="00D07D73"/>
    <w:rPr>
      <w:rFonts w:cs="Times New Roman"/>
    </w:rPr>
  </w:style>
  <w:style w:type="character" w:customStyle="1" w:styleId="ft13309">
    <w:name w:val="ft13309"/>
    <w:basedOn w:val="a3"/>
    <w:uiPriority w:val="99"/>
    <w:qFormat/>
    <w:rsid w:val="00D07D73"/>
    <w:rPr>
      <w:rFonts w:cs="Times New Roman"/>
    </w:rPr>
  </w:style>
  <w:style w:type="character" w:customStyle="1" w:styleId="ft13366">
    <w:name w:val="ft13366"/>
    <w:basedOn w:val="a3"/>
    <w:uiPriority w:val="99"/>
    <w:qFormat/>
    <w:rsid w:val="00D07D73"/>
    <w:rPr>
      <w:rFonts w:cs="Times New Roman"/>
    </w:rPr>
  </w:style>
  <w:style w:type="character" w:customStyle="1" w:styleId="ft13418">
    <w:name w:val="ft13418"/>
    <w:basedOn w:val="a3"/>
    <w:uiPriority w:val="99"/>
    <w:qFormat/>
    <w:rsid w:val="00D07D73"/>
    <w:rPr>
      <w:rFonts w:cs="Times New Roman"/>
    </w:rPr>
  </w:style>
  <w:style w:type="character" w:customStyle="1" w:styleId="ft13441">
    <w:name w:val="ft13441"/>
    <w:basedOn w:val="a3"/>
    <w:uiPriority w:val="99"/>
    <w:qFormat/>
    <w:rsid w:val="00D07D73"/>
    <w:rPr>
      <w:rFonts w:cs="Times New Roman"/>
    </w:rPr>
  </w:style>
  <w:style w:type="character" w:customStyle="1" w:styleId="ft13487">
    <w:name w:val="ft13487"/>
    <w:basedOn w:val="a3"/>
    <w:uiPriority w:val="99"/>
    <w:qFormat/>
    <w:rsid w:val="00D07D73"/>
    <w:rPr>
      <w:rFonts w:cs="Times New Roman"/>
    </w:rPr>
  </w:style>
  <w:style w:type="character" w:customStyle="1" w:styleId="ft13488">
    <w:name w:val="ft13488"/>
    <w:basedOn w:val="a3"/>
    <w:uiPriority w:val="99"/>
    <w:qFormat/>
    <w:rsid w:val="00D07D73"/>
    <w:rPr>
      <w:rFonts w:cs="Times New Roman"/>
    </w:rPr>
  </w:style>
  <w:style w:type="character" w:customStyle="1" w:styleId="ft13494">
    <w:name w:val="ft13494"/>
    <w:basedOn w:val="a3"/>
    <w:uiPriority w:val="99"/>
    <w:qFormat/>
    <w:rsid w:val="00D07D73"/>
    <w:rPr>
      <w:rFonts w:cs="Times New Roman"/>
    </w:rPr>
  </w:style>
  <w:style w:type="character" w:customStyle="1" w:styleId="ft13500">
    <w:name w:val="ft13500"/>
    <w:basedOn w:val="a3"/>
    <w:uiPriority w:val="99"/>
    <w:qFormat/>
    <w:rsid w:val="00D07D73"/>
    <w:rPr>
      <w:rFonts w:cs="Times New Roman"/>
    </w:rPr>
  </w:style>
  <w:style w:type="character" w:customStyle="1" w:styleId="ft13505">
    <w:name w:val="ft13505"/>
    <w:basedOn w:val="a3"/>
    <w:uiPriority w:val="99"/>
    <w:qFormat/>
    <w:rsid w:val="00D07D73"/>
    <w:rPr>
      <w:rFonts w:cs="Times New Roman"/>
    </w:rPr>
  </w:style>
  <w:style w:type="character" w:customStyle="1" w:styleId="ft13518">
    <w:name w:val="ft13518"/>
    <w:basedOn w:val="a3"/>
    <w:uiPriority w:val="99"/>
    <w:qFormat/>
    <w:rsid w:val="00D07D73"/>
    <w:rPr>
      <w:rFonts w:cs="Times New Roman"/>
    </w:rPr>
  </w:style>
  <w:style w:type="character" w:customStyle="1" w:styleId="ft13525">
    <w:name w:val="ft13525"/>
    <w:basedOn w:val="a3"/>
    <w:uiPriority w:val="99"/>
    <w:qFormat/>
    <w:rsid w:val="00D07D73"/>
    <w:rPr>
      <w:rFonts w:cs="Times New Roman"/>
    </w:rPr>
  </w:style>
  <w:style w:type="character" w:customStyle="1" w:styleId="ft13537">
    <w:name w:val="ft13537"/>
    <w:basedOn w:val="a3"/>
    <w:uiPriority w:val="99"/>
    <w:qFormat/>
    <w:rsid w:val="00D07D73"/>
    <w:rPr>
      <w:rFonts w:cs="Times New Roman"/>
    </w:rPr>
  </w:style>
  <w:style w:type="character" w:customStyle="1" w:styleId="ft13542">
    <w:name w:val="ft13542"/>
    <w:basedOn w:val="a3"/>
    <w:uiPriority w:val="99"/>
    <w:qFormat/>
    <w:rsid w:val="00D07D73"/>
    <w:rPr>
      <w:rFonts w:cs="Times New Roman"/>
    </w:rPr>
  </w:style>
  <w:style w:type="character" w:customStyle="1" w:styleId="ft13555">
    <w:name w:val="ft13555"/>
    <w:basedOn w:val="a3"/>
    <w:uiPriority w:val="99"/>
    <w:qFormat/>
    <w:rsid w:val="00D07D73"/>
    <w:rPr>
      <w:rFonts w:cs="Times New Roman"/>
    </w:rPr>
  </w:style>
  <w:style w:type="character" w:customStyle="1" w:styleId="ft13563">
    <w:name w:val="ft13563"/>
    <w:basedOn w:val="a3"/>
    <w:uiPriority w:val="99"/>
    <w:qFormat/>
    <w:rsid w:val="00D07D73"/>
    <w:rPr>
      <w:rFonts w:cs="Times New Roman"/>
    </w:rPr>
  </w:style>
  <w:style w:type="character" w:customStyle="1" w:styleId="ft13566">
    <w:name w:val="ft13566"/>
    <w:basedOn w:val="a3"/>
    <w:uiPriority w:val="99"/>
    <w:qFormat/>
    <w:rsid w:val="00D07D73"/>
    <w:rPr>
      <w:rFonts w:cs="Times New Roman"/>
    </w:rPr>
  </w:style>
  <w:style w:type="character" w:customStyle="1" w:styleId="ft13578">
    <w:name w:val="ft13578"/>
    <w:basedOn w:val="a3"/>
    <w:uiPriority w:val="99"/>
    <w:qFormat/>
    <w:rsid w:val="00D07D73"/>
    <w:rPr>
      <w:rFonts w:cs="Times New Roman"/>
    </w:rPr>
  </w:style>
  <w:style w:type="character" w:customStyle="1" w:styleId="ft13580">
    <w:name w:val="ft13580"/>
    <w:basedOn w:val="a3"/>
    <w:uiPriority w:val="99"/>
    <w:qFormat/>
    <w:rsid w:val="00D07D73"/>
    <w:rPr>
      <w:rFonts w:cs="Times New Roman"/>
    </w:rPr>
  </w:style>
  <w:style w:type="character" w:customStyle="1" w:styleId="ft13588">
    <w:name w:val="ft13588"/>
    <w:basedOn w:val="a3"/>
    <w:uiPriority w:val="99"/>
    <w:qFormat/>
    <w:rsid w:val="00D07D73"/>
    <w:rPr>
      <w:rFonts w:cs="Times New Roman"/>
    </w:rPr>
  </w:style>
  <w:style w:type="character" w:customStyle="1" w:styleId="ft13644">
    <w:name w:val="ft13644"/>
    <w:basedOn w:val="a3"/>
    <w:uiPriority w:val="99"/>
    <w:qFormat/>
    <w:rsid w:val="00D07D73"/>
    <w:rPr>
      <w:rFonts w:cs="Times New Roman"/>
    </w:rPr>
  </w:style>
  <w:style w:type="character" w:customStyle="1" w:styleId="ft13668">
    <w:name w:val="ft13668"/>
    <w:basedOn w:val="a3"/>
    <w:uiPriority w:val="99"/>
    <w:qFormat/>
    <w:rsid w:val="00D07D73"/>
    <w:rPr>
      <w:rFonts w:cs="Times New Roman"/>
    </w:rPr>
  </w:style>
  <w:style w:type="character" w:customStyle="1" w:styleId="ft13712">
    <w:name w:val="ft13712"/>
    <w:basedOn w:val="a3"/>
    <w:uiPriority w:val="99"/>
    <w:qFormat/>
    <w:rsid w:val="00D07D73"/>
    <w:rPr>
      <w:rFonts w:cs="Times New Roman"/>
    </w:rPr>
  </w:style>
  <w:style w:type="character" w:customStyle="1" w:styleId="ft13768">
    <w:name w:val="ft13768"/>
    <w:basedOn w:val="a3"/>
    <w:uiPriority w:val="99"/>
    <w:qFormat/>
    <w:rsid w:val="00D07D73"/>
    <w:rPr>
      <w:rFonts w:cs="Times New Roman"/>
    </w:rPr>
  </w:style>
  <w:style w:type="character" w:customStyle="1" w:styleId="ft13810">
    <w:name w:val="ft13810"/>
    <w:basedOn w:val="a3"/>
    <w:uiPriority w:val="99"/>
    <w:qFormat/>
    <w:rsid w:val="00D07D73"/>
    <w:rPr>
      <w:rFonts w:cs="Times New Roman"/>
    </w:rPr>
  </w:style>
  <w:style w:type="character" w:customStyle="1" w:styleId="ft13834">
    <w:name w:val="ft13834"/>
    <w:basedOn w:val="a3"/>
    <w:uiPriority w:val="99"/>
    <w:qFormat/>
    <w:rsid w:val="00D07D73"/>
    <w:rPr>
      <w:rFonts w:cs="Times New Roman"/>
    </w:rPr>
  </w:style>
  <w:style w:type="character" w:customStyle="1" w:styleId="ft13885">
    <w:name w:val="ft13885"/>
    <w:basedOn w:val="a3"/>
    <w:uiPriority w:val="99"/>
    <w:qFormat/>
    <w:rsid w:val="00D07D73"/>
    <w:rPr>
      <w:rFonts w:cs="Times New Roman"/>
    </w:rPr>
  </w:style>
  <w:style w:type="paragraph" w:customStyle="1" w:styleId="TimesNewRoman">
    <w:name w:val="Стиль Основной текст + Times New Roman по ширине Первая строка:  ..."/>
    <w:basedOn w:val="aff1"/>
    <w:uiPriority w:val="99"/>
    <w:qFormat/>
    <w:rsid w:val="00D07D73"/>
    <w:pPr>
      <w:spacing w:line="240" w:lineRule="auto"/>
      <w:ind w:firstLine="720"/>
      <w:jc w:val="both"/>
    </w:pPr>
  </w:style>
  <w:style w:type="character" w:customStyle="1" w:styleId="afffff2">
    <w:name w:val="Оглавление"/>
    <w:uiPriority w:val="99"/>
    <w:qFormat/>
    <w:rsid w:val="00D07D73"/>
    <w:rPr>
      <w:rFonts w:ascii="Times New Roman" w:hAnsi="Times New Roman"/>
      <w:b/>
      <w:i/>
      <w:sz w:val="28"/>
    </w:rPr>
  </w:style>
  <w:style w:type="character" w:customStyle="1" w:styleId="postbody">
    <w:name w:val="postbody"/>
    <w:basedOn w:val="a3"/>
    <w:uiPriority w:val="99"/>
    <w:qFormat/>
    <w:rsid w:val="00D07D73"/>
    <w:rPr>
      <w:rFonts w:cs="Times New Roman"/>
    </w:rPr>
  </w:style>
  <w:style w:type="character" w:customStyle="1" w:styleId="FontStyle41">
    <w:name w:val="Font Style41"/>
    <w:uiPriority w:val="99"/>
    <w:qFormat/>
    <w:rsid w:val="00D07D73"/>
    <w:rPr>
      <w:rFonts w:ascii="Times New Roman" w:hAnsi="Times New Roman"/>
      <w:sz w:val="22"/>
    </w:rPr>
  </w:style>
  <w:style w:type="paragraph" w:customStyle="1" w:styleId="Style34">
    <w:name w:val="Style34"/>
    <w:basedOn w:val="a2"/>
    <w:uiPriority w:val="99"/>
    <w:qFormat/>
    <w:rsid w:val="00D07D73"/>
    <w:pPr>
      <w:autoSpaceDE w:val="0"/>
      <w:autoSpaceDN w:val="0"/>
      <w:adjustRightInd w:val="0"/>
      <w:snapToGrid/>
      <w:spacing w:before="0" w:after="0" w:line="274" w:lineRule="exact"/>
    </w:pPr>
    <w:rPr>
      <w:rFonts w:eastAsia="Times New Roman"/>
      <w:szCs w:val="24"/>
    </w:rPr>
  </w:style>
  <w:style w:type="character" w:customStyle="1" w:styleId="submenu-table">
    <w:name w:val="submenu-table"/>
    <w:uiPriority w:val="99"/>
    <w:qFormat/>
    <w:rsid w:val="00D07D73"/>
  </w:style>
  <w:style w:type="character" w:customStyle="1" w:styleId="Heading2Char1">
    <w:name w:val="Heading 2 Char1"/>
    <w:uiPriority w:val="99"/>
    <w:locked/>
    <w:rsid w:val="00D07D73"/>
    <w:rPr>
      <w:rFonts w:ascii="Times New Roman" w:hAnsi="Times New Roman"/>
      <w:sz w:val="24"/>
    </w:rPr>
  </w:style>
  <w:style w:type="character" w:customStyle="1" w:styleId="FontStyle48">
    <w:name w:val="Font Style48"/>
    <w:uiPriority w:val="99"/>
    <w:qFormat/>
    <w:rsid w:val="00D07D73"/>
    <w:rPr>
      <w:rFonts w:ascii="Times New Roman" w:hAnsi="Times New Roman"/>
      <w:i/>
      <w:sz w:val="18"/>
    </w:rPr>
  </w:style>
  <w:style w:type="paragraph" w:customStyle="1" w:styleId="1f8">
    <w:name w:val="Стиль Заголовок 1 + все прописные"/>
    <w:basedOn w:val="10"/>
    <w:uiPriority w:val="99"/>
    <w:qFormat/>
    <w:rsid w:val="00D07D73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ind w:left="360" w:hanging="360"/>
      <w:jc w:val="left"/>
    </w:pPr>
    <w:rPr>
      <w:rFonts w:ascii="Arial" w:hAnsi="Arial"/>
      <w:b/>
      <w:bCs/>
      <w:sz w:val="32"/>
      <w:szCs w:val="32"/>
    </w:rPr>
  </w:style>
  <w:style w:type="paragraph" w:customStyle="1" w:styleId="Style13">
    <w:name w:val="Style13"/>
    <w:basedOn w:val="a2"/>
    <w:uiPriority w:val="99"/>
    <w:qFormat/>
    <w:rsid w:val="00D07D73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FontStyle51">
    <w:name w:val="Font Style51"/>
    <w:uiPriority w:val="99"/>
    <w:qFormat/>
    <w:rsid w:val="00D07D73"/>
    <w:rPr>
      <w:rFonts w:ascii="Times New Roman" w:hAnsi="Times New Roman"/>
      <w:b/>
      <w:sz w:val="18"/>
    </w:rPr>
  </w:style>
  <w:style w:type="character" w:customStyle="1" w:styleId="FontStyle75">
    <w:name w:val="Font Style75"/>
    <w:uiPriority w:val="99"/>
    <w:qFormat/>
    <w:rsid w:val="00D07D73"/>
    <w:rPr>
      <w:rFonts w:ascii="Times New Roman" w:hAnsi="Times New Roman"/>
      <w:b/>
      <w:sz w:val="16"/>
    </w:rPr>
  </w:style>
  <w:style w:type="character" w:customStyle="1" w:styleId="FontStyle56">
    <w:name w:val="Font Style56"/>
    <w:uiPriority w:val="99"/>
    <w:qFormat/>
    <w:rsid w:val="00D07D73"/>
    <w:rPr>
      <w:rFonts w:ascii="Times New Roman" w:hAnsi="Times New Roman"/>
      <w:b/>
      <w:spacing w:val="-10"/>
      <w:sz w:val="18"/>
    </w:rPr>
  </w:style>
  <w:style w:type="character" w:customStyle="1" w:styleId="FontStyle57">
    <w:name w:val="Font Style57"/>
    <w:uiPriority w:val="99"/>
    <w:qFormat/>
    <w:rsid w:val="00D07D73"/>
    <w:rPr>
      <w:rFonts w:ascii="Times New Roman" w:hAnsi="Times New Roman"/>
      <w:b/>
      <w:spacing w:val="-10"/>
      <w:sz w:val="22"/>
    </w:rPr>
  </w:style>
  <w:style w:type="character" w:customStyle="1" w:styleId="FontStyle59">
    <w:name w:val="Font Style59"/>
    <w:uiPriority w:val="99"/>
    <w:qFormat/>
    <w:rsid w:val="00D07D73"/>
    <w:rPr>
      <w:rFonts w:ascii="Candara" w:hAnsi="Candara"/>
      <w:b/>
      <w:i/>
      <w:sz w:val="16"/>
    </w:rPr>
  </w:style>
  <w:style w:type="character" w:customStyle="1" w:styleId="afffff3">
    <w:name w:val="Выделенный"/>
    <w:uiPriority w:val="99"/>
    <w:qFormat/>
    <w:rsid w:val="00D07D73"/>
    <w:rPr>
      <w:b/>
      <w:lang w:val="ru-RU" w:eastAsia="ru-RU"/>
    </w:rPr>
  </w:style>
  <w:style w:type="character" w:customStyle="1" w:styleId="1f9">
    <w:name w:val="Слабое выделение1"/>
    <w:basedOn w:val="a3"/>
    <w:uiPriority w:val="99"/>
    <w:qFormat/>
    <w:rsid w:val="00D07D73"/>
    <w:rPr>
      <w:rFonts w:cs="Times New Roman"/>
      <w:i/>
      <w:color w:val="808080"/>
    </w:rPr>
  </w:style>
  <w:style w:type="paragraph" w:customStyle="1" w:styleId="1fa">
    <w:name w:val="стиль1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textcopy">
    <w:name w:val="textcopy"/>
    <w:basedOn w:val="a3"/>
    <w:uiPriority w:val="99"/>
    <w:qFormat/>
    <w:rsid w:val="00D07D73"/>
    <w:rPr>
      <w:rFonts w:cs="Times New Roman"/>
    </w:rPr>
  </w:style>
  <w:style w:type="paragraph" w:customStyle="1" w:styleId="2Arial">
    <w:name w:val="Стиль Заголовок 2 + Arial"/>
    <w:basedOn w:val="20"/>
    <w:uiPriority w:val="99"/>
    <w:qFormat/>
    <w:rsid w:val="00D07D73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792"/>
      </w:tabs>
      <w:autoSpaceDE/>
      <w:autoSpaceDN/>
      <w:adjustRightInd/>
      <w:spacing w:before="240" w:after="60"/>
      <w:ind w:left="792" w:hanging="432"/>
      <w:jc w:val="left"/>
    </w:pPr>
    <w:rPr>
      <w:rFonts w:ascii="Arial" w:hAnsi="Arial"/>
      <w:b/>
      <w:bCs/>
      <w:kern w:val="32"/>
      <w:sz w:val="24"/>
      <w:szCs w:val="28"/>
    </w:rPr>
  </w:style>
  <w:style w:type="paragraph" w:customStyle="1" w:styleId="11d">
    <w:name w:val="Заголовок 1.1"/>
    <w:basedOn w:val="a2"/>
    <w:uiPriority w:val="99"/>
    <w:qFormat/>
    <w:rsid w:val="00D07D73"/>
    <w:pPr>
      <w:widowControl/>
      <w:shd w:val="clear" w:color="auto" w:fill="FFFFFF"/>
      <w:snapToGrid/>
      <w:spacing w:before="240" w:after="60"/>
    </w:pPr>
    <w:rPr>
      <w:rFonts w:ascii="Arial" w:eastAsia="Times New Roman" w:hAnsi="Arial"/>
      <w:b/>
      <w:bCs/>
      <w:sz w:val="32"/>
    </w:rPr>
  </w:style>
  <w:style w:type="paragraph" w:customStyle="1" w:styleId="ConsNormal">
    <w:name w:val="ConsNormal"/>
    <w:link w:val="ConsNormal0"/>
    <w:uiPriority w:val="99"/>
    <w:qFormat/>
    <w:rsid w:val="00D07D7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Times New Roman"/>
      <w:lang w:eastAsia="ru-RU"/>
    </w:rPr>
  </w:style>
  <w:style w:type="character" w:customStyle="1" w:styleId="style21">
    <w:name w:val="style21"/>
    <w:uiPriority w:val="99"/>
    <w:qFormat/>
    <w:rsid w:val="00D07D73"/>
  </w:style>
  <w:style w:type="paragraph" w:customStyle="1" w:styleId="justify2">
    <w:name w:val="justify2"/>
    <w:basedOn w:val="a2"/>
    <w:uiPriority w:val="99"/>
    <w:qFormat/>
    <w:rsid w:val="00D07D73"/>
    <w:pPr>
      <w:widowControl/>
      <w:snapToGrid/>
      <w:spacing w:beforeAutospacing="1" w:afterAutospacing="1"/>
      <w:ind w:firstLine="600"/>
      <w:jc w:val="both"/>
    </w:pPr>
    <w:rPr>
      <w:rFonts w:ascii="Arial Unicode MS" w:eastAsia="Times New Roman" w:cs="Arial Unicode MS"/>
      <w:szCs w:val="24"/>
    </w:rPr>
  </w:style>
  <w:style w:type="paragraph" w:customStyle="1" w:styleId="H5">
    <w:name w:val="H5"/>
    <w:basedOn w:val="a2"/>
    <w:next w:val="a2"/>
    <w:uiPriority w:val="99"/>
    <w:qFormat/>
    <w:rsid w:val="00D07D73"/>
    <w:pPr>
      <w:keepNext/>
      <w:widowControl/>
      <w:outlineLvl w:val="5"/>
    </w:pPr>
    <w:rPr>
      <w:rFonts w:eastAsia="Times New Roman"/>
      <w:b/>
      <w:sz w:val="20"/>
    </w:rPr>
  </w:style>
  <w:style w:type="character" w:customStyle="1" w:styleId="3d">
    <w:name w:val="Знак Знак Знак3"/>
    <w:uiPriority w:val="99"/>
    <w:qFormat/>
    <w:rsid w:val="00D07D73"/>
    <w:rPr>
      <w:rFonts w:ascii="Times New Roman" w:hAnsi="Times New Roman"/>
      <w:b/>
      <w:caps/>
      <w:sz w:val="28"/>
    </w:rPr>
  </w:style>
  <w:style w:type="character" w:customStyle="1" w:styleId="FontStyle185">
    <w:name w:val="Font Style185"/>
    <w:uiPriority w:val="99"/>
    <w:qFormat/>
    <w:rsid w:val="00D07D73"/>
    <w:rPr>
      <w:rFonts w:ascii="Times New Roman" w:hAnsi="Times New Roman"/>
      <w:sz w:val="18"/>
    </w:rPr>
  </w:style>
  <w:style w:type="character" w:customStyle="1" w:styleId="FontStyle179">
    <w:name w:val="Font Style179"/>
    <w:uiPriority w:val="99"/>
    <w:qFormat/>
    <w:rsid w:val="00D07D73"/>
    <w:rPr>
      <w:rFonts w:ascii="Times New Roman" w:hAnsi="Times New Roman"/>
      <w:i/>
      <w:sz w:val="18"/>
    </w:rPr>
  </w:style>
  <w:style w:type="paragraph" w:customStyle="1" w:styleId="Style66">
    <w:name w:val="Style66"/>
    <w:basedOn w:val="a2"/>
    <w:uiPriority w:val="99"/>
    <w:qFormat/>
    <w:rsid w:val="00D07D73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Style71">
    <w:name w:val="Style71"/>
    <w:basedOn w:val="a2"/>
    <w:uiPriority w:val="99"/>
    <w:qFormat/>
    <w:rsid w:val="00D07D73"/>
    <w:pPr>
      <w:autoSpaceDE w:val="0"/>
      <w:autoSpaceDN w:val="0"/>
      <w:adjustRightInd w:val="0"/>
      <w:snapToGrid/>
      <w:spacing w:before="0" w:after="0" w:line="250" w:lineRule="exact"/>
      <w:ind w:firstLine="302"/>
      <w:jc w:val="both"/>
    </w:pPr>
    <w:rPr>
      <w:rFonts w:eastAsia="Times New Roman"/>
      <w:szCs w:val="24"/>
    </w:rPr>
  </w:style>
  <w:style w:type="character" w:customStyle="1" w:styleId="FontStyle266">
    <w:name w:val="Font Style266"/>
    <w:uiPriority w:val="99"/>
    <w:qFormat/>
    <w:rsid w:val="00D07D73"/>
    <w:rPr>
      <w:rFonts w:ascii="Times New Roman" w:hAnsi="Times New Roman"/>
      <w:sz w:val="18"/>
    </w:rPr>
  </w:style>
  <w:style w:type="character" w:customStyle="1" w:styleId="FontStyle267">
    <w:name w:val="Font Style267"/>
    <w:uiPriority w:val="99"/>
    <w:qFormat/>
    <w:rsid w:val="00D07D73"/>
    <w:rPr>
      <w:rFonts w:ascii="Times New Roman" w:hAnsi="Times New Roman"/>
      <w:i/>
      <w:sz w:val="18"/>
    </w:rPr>
  </w:style>
  <w:style w:type="character" w:customStyle="1" w:styleId="FontStyle202">
    <w:name w:val="Font Style202"/>
    <w:uiPriority w:val="99"/>
    <w:qFormat/>
    <w:rsid w:val="00D07D73"/>
    <w:rPr>
      <w:rFonts w:ascii="Times New Roman" w:hAnsi="Times New Roman"/>
      <w:sz w:val="18"/>
    </w:rPr>
  </w:style>
  <w:style w:type="character" w:customStyle="1" w:styleId="FontStyle564">
    <w:name w:val="Font Style564"/>
    <w:uiPriority w:val="99"/>
    <w:qFormat/>
    <w:rsid w:val="00D07D73"/>
    <w:rPr>
      <w:rFonts w:ascii="Times New Roman" w:hAnsi="Times New Roman"/>
      <w:sz w:val="20"/>
    </w:rPr>
  </w:style>
  <w:style w:type="character" w:customStyle="1" w:styleId="FontStyle592">
    <w:name w:val="Font Style592"/>
    <w:uiPriority w:val="99"/>
    <w:qFormat/>
    <w:rsid w:val="00D07D73"/>
    <w:rPr>
      <w:rFonts w:ascii="Franklin Gothic Medium Cond" w:hAnsi="Franklin Gothic Medium Cond"/>
      <w:i/>
      <w:spacing w:val="30"/>
      <w:sz w:val="20"/>
    </w:rPr>
  </w:style>
  <w:style w:type="character" w:customStyle="1" w:styleId="FontStyle563">
    <w:name w:val="Font Style563"/>
    <w:uiPriority w:val="99"/>
    <w:qFormat/>
    <w:rsid w:val="00D07D73"/>
    <w:rPr>
      <w:rFonts w:ascii="Times New Roman" w:hAnsi="Times New Roman"/>
      <w:b/>
      <w:sz w:val="20"/>
    </w:rPr>
  </w:style>
  <w:style w:type="paragraph" w:customStyle="1" w:styleId="Style113">
    <w:name w:val="Style113"/>
    <w:basedOn w:val="a2"/>
    <w:uiPriority w:val="99"/>
    <w:qFormat/>
    <w:rsid w:val="00D07D73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FontStyle134">
    <w:name w:val="Font Style134"/>
    <w:uiPriority w:val="99"/>
    <w:qFormat/>
    <w:rsid w:val="00D07D73"/>
    <w:rPr>
      <w:rFonts w:ascii="Times New Roman" w:hAnsi="Times New Roman"/>
      <w:b/>
      <w:sz w:val="18"/>
    </w:rPr>
  </w:style>
  <w:style w:type="character" w:customStyle="1" w:styleId="textcop1">
    <w:name w:val="textcop1"/>
    <w:uiPriority w:val="99"/>
    <w:qFormat/>
    <w:rsid w:val="00D07D73"/>
    <w:rPr>
      <w:rFonts w:ascii="Arial" w:hAnsi="Arial"/>
      <w:color w:val="000000"/>
      <w:sz w:val="20"/>
    </w:rPr>
  </w:style>
  <w:style w:type="character" w:customStyle="1" w:styleId="hl1">
    <w:name w:val="hl1"/>
    <w:uiPriority w:val="99"/>
    <w:qFormat/>
    <w:rsid w:val="00D07D73"/>
    <w:rPr>
      <w:color w:val="4682B4"/>
    </w:rPr>
  </w:style>
  <w:style w:type="character" w:customStyle="1" w:styleId="b1">
    <w:name w:val="b1"/>
    <w:uiPriority w:val="99"/>
    <w:qFormat/>
    <w:rsid w:val="00D07D73"/>
    <w:rPr>
      <w:b/>
    </w:rPr>
  </w:style>
  <w:style w:type="character" w:customStyle="1" w:styleId="FontStyle201">
    <w:name w:val="Font Style201"/>
    <w:uiPriority w:val="99"/>
    <w:qFormat/>
    <w:rsid w:val="00D07D73"/>
    <w:rPr>
      <w:rFonts w:ascii="Times New Roman" w:hAnsi="Times New Roman"/>
      <w:sz w:val="26"/>
    </w:rPr>
  </w:style>
  <w:style w:type="paragraph" w:customStyle="1" w:styleId="Style12">
    <w:name w:val="Style12"/>
    <w:basedOn w:val="a2"/>
    <w:uiPriority w:val="99"/>
    <w:qFormat/>
    <w:rsid w:val="00D07D73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Style4">
    <w:name w:val="Style4"/>
    <w:basedOn w:val="a2"/>
    <w:uiPriority w:val="99"/>
    <w:qFormat/>
    <w:rsid w:val="00D07D73"/>
    <w:pPr>
      <w:autoSpaceDE w:val="0"/>
      <w:autoSpaceDN w:val="0"/>
      <w:adjustRightInd w:val="0"/>
      <w:snapToGrid/>
      <w:spacing w:before="0" w:after="0" w:line="235" w:lineRule="exact"/>
      <w:jc w:val="center"/>
    </w:pPr>
    <w:rPr>
      <w:rFonts w:eastAsia="Times New Roman"/>
      <w:szCs w:val="24"/>
    </w:rPr>
  </w:style>
  <w:style w:type="character" w:customStyle="1" w:styleId="251">
    <w:name w:val="Знак Знак25"/>
    <w:uiPriority w:val="99"/>
    <w:qFormat/>
    <w:rsid w:val="00D07D73"/>
    <w:rPr>
      <w:rFonts w:ascii="Times New Roman" w:hAnsi="Times New Roman"/>
      <w:b/>
      <w:sz w:val="28"/>
    </w:rPr>
  </w:style>
  <w:style w:type="character" w:customStyle="1" w:styleId="222">
    <w:name w:val="Знак Знак22"/>
    <w:uiPriority w:val="99"/>
    <w:qFormat/>
    <w:rsid w:val="00D07D73"/>
    <w:rPr>
      <w:rFonts w:ascii="Times New Roman" w:hAnsi="Times New Roman"/>
      <w:sz w:val="24"/>
    </w:rPr>
  </w:style>
  <w:style w:type="character" w:customStyle="1" w:styleId="200">
    <w:name w:val="Знак Знак20"/>
    <w:uiPriority w:val="99"/>
    <w:qFormat/>
    <w:rsid w:val="00D07D73"/>
    <w:rPr>
      <w:rFonts w:ascii="Arial" w:hAnsi="Arial"/>
      <w:sz w:val="22"/>
    </w:rPr>
  </w:style>
  <w:style w:type="character" w:customStyle="1" w:styleId="191">
    <w:name w:val="Знак Знак19"/>
    <w:uiPriority w:val="99"/>
    <w:qFormat/>
    <w:rsid w:val="00D07D73"/>
    <w:rPr>
      <w:rFonts w:ascii="Times New Roman" w:hAnsi="Times New Roman"/>
      <w:sz w:val="16"/>
      <w:lang w:eastAsia="ru-RU"/>
    </w:rPr>
  </w:style>
  <w:style w:type="character" w:customStyle="1" w:styleId="181">
    <w:name w:val="Знак Знак18"/>
    <w:uiPriority w:val="99"/>
    <w:qFormat/>
    <w:rsid w:val="00D07D73"/>
    <w:rPr>
      <w:rFonts w:ascii="Courier New" w:hAnsi="Courier New"/>
    </w:rPr>
  </w:style>
  <w:style w:type="character" w:customStyle="1" w:styleId="171">
    <w:name w:val="Знак Знак17"/>
    <w:uiPriority w:val="99"/>
    <w:qFormat/>
    <w:rsid w:val="00D07D73"/>
    <w:rPr>
      <w:rFonts w:ascii="Times New Roman" w:hAnsi="Times New Roman"/>
      <w:sz w:val="24"/>
    </w:rPr>
  </w:style>
  <w:style w:type="character" w:customStyle="1" w:styleId="SubtitleChar">
    <w:name w:val="Subtitle Char"/>
    <w:basedOn w:val="a3"/>
    <w:uiPriority w:val="99"/>
    <w:qFormat/>
    <w:locked/>
    <w:rsid w:val="00D07D73"/>
    <w:rPr>
      <w:rFonts w:ascii="Cambria" w:hAnsi="Cambria" w:cs="Times New Roman"/>
      <w:i/>
      <w:color w:val="4F81BD"/>
      <w:spacing w:val="15"/>
      <w:sz w:val="24"/>
    </w:rPr>
  </w:style>
  <w:style w:type="paragraph" w:customStyle="1" w:styleId="mane">
    <w:name w:val="mane"/>
    <w:uiPriority w:val="99"/>
    <w:qFormat/>
    <w:rsid w:val="00D07D73"/>
    <w:pPr>
      <w:autoSpaceDE w:val="0"/>
      <w:autoSpaceDN w:val="0"/>
      <w:adjustRightInd w:val="0"/>
      <w:spacing w:after="0" w:line="240" w:lineRule="auto"/>
      <w:ind w:firstLine="567"/>
      <w:jc w:val="both"/>
    </w:pPr>
    <w:rPr>
      <w:rFonts w:ascii="PragmaticaCTT" w:eastAsia="Times New Roman" w:hAnsi="PragmaticaCTT" w:cs="PragmaticaCTT"/>
      <w:spacing w:val="-15"/>
      <w:sz w:val="18"/>
      <w:szCs w:val="18"/>
      <w:lang w:eastAsia="ru-RU"/>
    </w:rPr>
  </w:style>
  <w:style w:type="character" w:customStyle="1" w:styleId="BodyTextFirstIndent2Char">
    <w:name w:val="Body Text First Indent 2 Char"/>
    <w:basedOn w:val="BodyTextIndentChar2"/>
    <w:uiPriority w:val="99"/>
    <w:qFormat/>
    <w:locked/>
    <w:rsid w:val="00D07D73"/>
    <w:rPr>
      <w:rFonts w:ascii="PragmaticaCTT" w:hAnsi="PragmaticaCTT" w:cs="Arial"/>
      <w:b/>
      <w:bCs/>
      <w:kern w:val="32"/>
      <w:sz w:val="32"/>
      <w:szCs w:val="32"/>
      <w:lang w:eastAsia="ru-RU"/>
    </w:rPr>
  </w:style>
  <w:style w:type="paragraph" w:customStyle="1" w:styleId="Iniiaiieoaenonionooiii3">
    <w:name w:val="Iniiaiie oaeno n ionooiii 3"/>
    <w:basedOn w:val="a2"/>
    <w:uiPriority w:val="99"/>
    <w:qFormat/>
    <w:rsid w:val="00D07D73"/>
    <w:pPr>
      <w:overflowPunct w:val="0"/>
      <w:autoSpaceDE w:val="0"/>
      <w:autoSpaceDN w:val="0"/>
      <w:adjustRightInd w:val="0"/>
      <w:snapToGrid/>
      <w:spacing w:before="0" w:after="0" w:line="220" w:lineRule="atLeast"/>
      <w:ind w:firstLine="440"/>
    </w:pPr>
    <w:rPr>
      <w:rFonts w:eastAsia="Times New Roman"/>
      <w:sz w:val="32"/>
    </w:rPr>
  </w:style>
  <w:style w:type="paragraph" w:customStyle="1" w:styleId="aoeao">
    <w:name w:val="aoeao"/>
    <w:basedOn w:val="a2"/>
    <w:uiPriority w:val="99"/>
    <w:qFormat/>
    <w:rsid w:val="00D07D73"/>
    <w:pPr>
      <w:overflowPunct w:val="0"/>
      <w:autoSpaceDE w:val="0"/>
      <w:autoSpaceDN w:val="0"/>
      <w:adjustRightInd w:val="0"/>
      <w:snapToGrid/>
      <w:spacing w:before="0" w:after="0" w:line="240" w:lineRule="exact"/>
      <w:ind w:left="397" w:hanging="397"/>
      <w:jc w:val="both"/>
    </w:pPr>
    <w:rPr>
      <w:rFonts w:ascii="TimesET" w:eastAsia="Times New Roman" w:hAnsi="TimesET"/>
      <w:kern w:val="28"/>
      <w:sz w:val="20"/>
    </w:rPr>
  </w:style>
  <w:style w:type="paragraph" w:customStyle="1" w:styleId="auiue">
    <w:name w:val="au?iue"/>
    <w:uiPriority w:val="99"/>
    <w:qFormat/>
    <w:rsid w:val="00D07D73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pacing w:val="2"/>
      <w:kern w:val="28"/>
      <w:sz w:val="28"/>
      <w:szCs w:val="20"/>
      <w:lang w:eastAsia="ru-RU"/>
    </w:rPr>
  </w:style>
  <w:style w:type="paragraph" w:customStyle="1" w:styleId="Iauiue">
    <w:name w:val="Iau?iue"/>
    <w:uiPriority w:val="99"/>
    <w:qFormat/>
    <w:rsid w:val="00D07D73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pacing w:val="2"/>
      <w:kern w:val="28"/>
      <w:sz w:val="28"/>
      <w:szCs w:val="20"/>
      <w:lang w:eastAsia="ru-RU"/>
    </w:rPr>
  </w:style>
  <w:style w:type="paragraph" w:customStyle="1" w:styleId="en">
    <w:name w:val="?en"/>
    <w:basedOn w:val="a2"/>
    <w:uiPriority w:val="99"/>
    <w:qFormat/>
    <w:rsid w:val="00D07D73"/>
    <w:pPr>
      <w:overflowPunct w:val="0"/>
      <w:autoSpaceDE w:val="0"/>
      <w:autoSpaceDN w:val="0"/>
      <w:adjustRightInd w:val="0"/>
      <w:snapToGrid/>
      <w:spacing w:before="120" w:after="120"/>
      <w:jc w:val="center"/>
      <w:textAlignment w:val="baseline"/>
    </w:pPr>
    <w:rPr>
      <w:rFonts w:ascii="TimesET" w:eastAsia="Times New Roman" w:hAnsi="TimesET"/>
      <w:i/>
      <w:sz w:val="18"/>
    </w:rPr>
  </w:style>
  <w:style w:type="paragraph" w:customStyle="1" w:styleId="142">
    <w:name w:val="Стиль 14 пт По ширине"/>
    <w:basedOn w:val="a2"/>
    <w:qFormat/>
    <w:rsid w:val="00D07D73"/>
    <w:pPr>
      <w:widowControl/>
      <w:snapToGrid/>
      <w:spacing w:before="0" w:after="0"/>
      <w:jc w:val="both"/>
    </w:pPr>
    <w:rPr>
      <w:rFonts w:eastAsia="Times New Roman"/>
      <w:sz w:val="28"/>
    </w:rPr>
  </w:style>
  <w:style w:type="character" w:customStyle="1" w:styleId="BalloonTextChar">
    <w:name w:val="Balloon Text Char"/>
    <w:basedOn w:val="a3"/>
    <w:uiPriority w:val="99"/>
    <w:qFormat/>
    <w:locked/>
    <w:rsid w:val="00D07D73"/>
    <w:rPr>
      <w:rFonts w:ascii="Tahoma" w:hAnsi="Tahoma" w:cs="Times New Roman"/>
      <w:sz w:val="16"/>
    </w:rPr>
  </w:style>
  <w:style w:type="paragraph" w:customStyle="1" w:styleId="1fb">
    <w:name w:val="абзац1"/>
    <w:basedOn w:val="a2"/>
    <w:uiPriority w:val="99"/>
    <w:qFormat/>
    <w:rsid w:val="00D07D73"/>
    <w:pPr>
      <w:tabs>
        <w:tab w:val="left" w:pos="1152"/>
      </w:tabs>
      <w:snapToGrid/>
      <w:spacing w:before="0" w:after="0"/>
      <w:ind w:firstLine="431"/>
    </w:pPr>
    <w:rPr>
      <w:rFonts w:ascii="Courier New" w:eastAsia="Times New Roman" w:hAnsi="Courier New"/>
      <w:sz w:val="20"/>
    </w:rPr>
  </w:style>
  <w:style w:type="paragraph" w:customStyle="1" w:styleId="45">
    <w:name w:val="Стиль4"/>
    <w:basedOn w:val="2a"/>
    <w:uiPriority w:val="99"/>
    <w:qFormat/>
    <w:rsid w:val="00D07D73"/>
    <w:pPr>
      <w:tabs>
        <w:tab w:val="clear" w:pos="643"/>
        <w:tab w:val="left" w:pos="703"/>
      </w:tabs>
      <w:ind w:left="0" w:firstLine="0"/>
      <w:contextualSpacing w:val="0"/>
    </w:pPr>
    <w:rPr>
      <w:sz w:val="20"/>
      <w:szCs w:val="20"/>
    </w:rPr>
  </w:style>
  <w:style w:type="paragraph" w:customStyle="1" w:styleId="54">
    <w:name w:val="Стиль5"/>
    <w:basedOn w:val="a2"/>
    <w:uiPriority w:val="99"/>
    <w:qFormat/>
    <w:rsid w:val="00D07D73"/>
    <w:pPr>
      <w:widowControl/>
      <w:snapToGrid/>
      <w:spacing w:before="0" w:after="0"/>
    </w:pPr>
    <w:rPr>
      <w:rFonts w:eastAsia="Times New Roman"/>
      <w:sz w:val="20"/>
      <w:szCs w:val="24"/>
    </w:rPr>
  </w:style>
  <w:style w:type="paragraph" w:customStyle="1" w:styleId="63">
    <w:name w:val="Стиль6"/>
    <w:basedOn w:val="a2"/>
    <w:next w:val="afff"/>
    <w:uiPriority w:val="99"/>
    <w:qFormat/>
    <w:rsid w:val="00D07D73"/>
    <w:pPr>
      <w:widowControl/>
      <w:tabs>
        <w:tab w:val="left" w:pos="851"/>
      </w:tabs>
      <w:snapToGrid/>
      <w:spacing w:before="0" w:after="0"/>
      <w:ind w:left="851" w:hanging="511"/>
    </w:pPr>
    <w:rPr>
      <w:rFonts w:eastAsia="Times New Roman"/>
      <w:sz w:val="20"/>
      <w:szCs w:val="24"/>
    </w:rPr>
  </w:style>
  <w:style w:type="paragraph" w:customStyle="1" w:styleId="74">
    <w:name w:val="Стиль7"/>
    <w:basedOn w:val="10"/>
    <w:uiPriority w:val="99"/>
    <w:qFormat/>
    <w:rsid w:val="00D07D73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ind w:right="696"/>
      <w:jc w:val="left"/>
    </w:pPr>
    <w:rPr>
      <w:rFonts w:ascii="Arial" w:hAnsi="Arial"/>
      <w:b/>
      <w:caps/>
      <w:sz w:val="32"/>
      <w:szCs w:val="32"/>
    </w:rPr>
  </w:style>
  <w:style w:type="character" w:customStyle="1" w:styleId="2f6">
    <w:name w:val="Основной текст2"/>
    <w:uiPriority w:val="99"/>
    <w:rsid w:val="00D07D73"/>
    <w:rPr>
      <w:rFonts w:ascii="Times New Roman" w:hAnsi="Times New Roman"/>
      <w:spacing w:val="0"/>
      <w:sz w:val="21"/>
    </w:rPr>
  </w:style>
  <w:style w:type="paragraph" w:customStyle="1" w:styleId="afffff4">
    <w:name w:val="Диссер"/>
    <w:basedOn w:val="a2"/>
    <w:uiPriority w:val="99"/>
    <w:qFormat/>
    <w:rsid w:val="00D07D73"/>
    <w:pPr>
      <w:widowControl/>
      <w:autoSpaceDE w:val="0"/>
      <w:autoSpaceDN w:val="0"/>
      <w:adjustRightInd w:val="0"/>
      <w:snapToGrid/>
      <w:spacing w:before="0" w:after="0" w:line="360" w:lineRule="auto"/>
      <w:ind w:firstLine="709"/>
      <w:jc w:val="both"/>
    </w:pPr>
    <w:rPr>
      <w:rFonts w:eastAsia="Times New Roman" w:cs="Arial"/>
      <w:sz w:val="28"/>
      <w:szCs w:val="28"/>
    </w:rPr>
  </w:style>
  <w:style w:type="paragraph" w:customStyle="1" w:styleId="main">
    <w:name w:val="main"/>
    <w:basedOn w:val="a2"/>
    <w:uiPriority w:val="99"/>
    <w:qFormat/>
    <w:rsid w:val="00D07D73"/>
    <w:pPr>
      <w:widowControl/>
      <w:snapToGrid/>
      <w:spacing w:before="0" w:after="0"/>
      <w:ind w:firstLine="400"/>
      <w:jc w:val="both"/>
      <w:textAlignment w:val="center"/>
    </w:pPr>
    <w:rPr>
      <w:rFonts w:eastAsia="Times New Roman"/>
      <w:sz w:val="27"/>
      <w:szCs w:val="27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2"/>
    <w:uiPriority w:val="99"/>
    <w:qFormat/>
    <w:rsid w:val="00D07D73"/>
    <w:pPr>
      <w:widowControl/>
      <w:snapToGrid/>
      <w:spacing w:before="0" w:after="0"/>
    </w:pPr>
    <w:rPr>
      <w:rFonts w:ascii="Verdana" w:eastAsia="Times New Roman" w:hAnsi="Verdana" w:cs="Verdana"/>
      <w:sz w:val="20"/>
      <w:lang w:val="en-US" w:eastAsia="en-US"/>
    </w:rPr>
  </w:style>
  <w:style w:type="paragraph" w:customStyle="1" w:styleId="Style38">
    <w:name w:val="Style38"/>
    <w:basedOn w:val="a2"/>
    <w:uiPriority w:val="99"/>
    <w:qFormat/>
    <w:rsid w:val="00D07D73"/>
    <w:pPr>
      <w:autoSpaceDE w:val="0"/>
      <w:autoSpaceDN w:val="0"/>
      <w:adjustRightInd w:val="0"/>
      <w:snapToGrid/>
      <w:spacing w:before="0" w:after="0" w:line="235" w:lineRule="exact"/>
      <w:ind w:firstLine="307"/>
      <w:jc w:val="both"/>
    </w:pPr>
    <w:rPr>
      <w:rFonts w:ascii="Franklin Gothic Medium Cond" w:eastAsia="Times New Roman" w:hAnsi="Franklin Gothic Medium Cond"/>
      <w:szCs w:val="24"/>
    </w:rPr>
  </w:style>
  <w:style w:type="paragraph" w:customStyle="1" w:styleId="afffff5">
    <w:name w:val="ненормальный"/>
    <w:basedOn w:val="a2"/>
    <w:uiPriority w:val="99"/>
    <w:qFormat/>
    <w:rsid w:val="00D07D73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FR4">
    <w:name w:val="FR4"/>
    <w:uiPriority w:val="99"/>
    <w:qFormat/>
    <w:rsid w:val="00D07D73"/>
    <w:pPr>
      <w:spacing w:after="0" w:line="240" w:lineRule="auto"/>
      <w:jc w:val="center"/>
    </w:pPr>
    <w:rPr>
      <w:rFonts w:ascii="Arial" w:eastAsia="Times New Roman" w:hAnsi="Arial" w:cs="Times New Roman"/>
      <w:b/>
      <w:sz w:val="12"/>
      <w:szCs w:val="20"/>
      <w:lang w:eastAsia="ru-RU"/>
    </w:rPr>
  </w:style>
  <w:style w:type="paragraph" w:customStyle="1" w:styleId="BodyText21">
    <w:name w:val="Body Text 21"/>
    <w:basedOn w:val="a2"/>
    <w:uiPriority w:val="99"/>
    <w:qFormat/>
    <w:rsid w:val="00D07D73"/>
    <w:pPr>
      <w:widowControl/>
      <w:snapToGrid/>
      <w:spacing w:before="0" w:after="0" w:line="360" w:lineRule="auto"/>
      <w:jc w:val="both"/>
    </w:pPr>
    <w:rPr>
      <w:rFonts w:eastAsia="Times New Roman"/>
    </w:rPr>
  </w:style>
  <w:style w:type="character" w:customStyle="1" w:styleId="FontStyle573">
    <w:name w:val="Font Style573"/>
    <w:uiPriority w:val="99"/>
    <w:qFormat/>
    <w:rsid w:val="00D07D73"/>
    <w:rPr>
      <w:rFonts w:ascii="Times New Roman" w:hAnsi="Times New Roman"/>
      <w:i/>
      <w:sz w:val="20"/>
    </w:rPr>
  </w:style>
  <w:style w:type="character" w:customStyle="1" w:styleId="FontStyle115">
    <w:name w:val="Font Style115"/>
    <w:uiPriority w:val="99"/>
    <w:qFormat/>
    <w:rsid w:val="00D07D73"/>
    <w:rPr>
      <w:rFonts w:ascii="Times New Roman" w:hAnsi="Times New Roman"/>
      <w:sz w:val="28"/>
    </w:rPr>
  </w:style>
  <w:style w:type="character" w:customStyle="1" w:styleId="FontStyle293">
    <w:name w:val="Font Style293"/>
    <w:uiPriority w:val="99"/>
    <w:qFormat/>
    <w:rsid w:val="00D07D73"/>
    <w:rPr>
      <w:rFonts w:ascii="Times New Roman" w:hAnsi="Times New Roman"/>
      <w:sz w:val="20"/>
    </w:rPr>
  </w:style>
  <w:style w:type="character" w:customStyle="1" w:styleId="FontStyle325">
    <w:name w:val="Font Style325"/>
    <w:uiPriority w:val="99"/>
    <w:qFormat/>
    <w:rsid w:val="00D07D73"/>
    <w:rPr>
      <w:rFonts w:ascii="Times New Roman" w:hAnsi="Times New Roman"/>
      <w:sz w:val="26"/>
    </w:rPr>
  </w:style>
  <w:style w:type="character" w:customStyle="1" w:styleId="FontStyle219">
    <w:name w:val="Font Style219"/>
    <w:uiPriority w:val="99"/>
    <w:qFormat/>
    <w:rsid w:val="00D07D73"/>
    <w:rPr>
      <w:rFonts w:ascii="Times New Roman" w:hAnsi="Times New Roman"/>
      <w:b/>
      <w:sz w:val="18"/>
    </w:rPr>
  </w:style>
  <w:style w:type="character" w:customStyle="1" w:styleId="FontStyle207">
    <w:name w:val="Font Style207"/>
    <w:uiPriority w:val="99"/>
    <w:qFormat/>
    <w:rsid w:val="00D07D73"/>
    <w:rPr>
      <w:rFonts w:ascii="Times New Roman" w:hAnsi="Times New Roman"/>
      <w:i/>
      <w:sz w:val="18"/>
    </w:rPr>
  </w:style>
  <w:style w:type="character" w:customStyle="1" w:styleId="FontStyle574">
    <w:name w:val="Font Style574"/>
    <w:uiPriority w:val="99"/>
    <w:qFormat/>
    <w:rsid w:val="00D07D73"/>
    <w:rPr>
      <w:rFonts w:ascii="Times New Roman" w:hAnsi="Times New Roman"/>
      <w:b/>
      <w:i/>
      <w:sz w:val="20"/>
    </w:rPr>
  </w:style>
  <w:style w:type="character" w:customStyle="1" w:styleId="FontStyle588">
    <w:name w:val="Font Style588"/>
    <w:uiPriority w:val="99"/>
    <w:qFormat/>
    <w:rsid w:val="00D07D73"/>
    <w:rPr>
      <w:rFonts w:ascii="Times New Roman" w:hAnsi="Times New Roman"/>
      <w:sz w:val="20"/>
    </w:rPr>
  </w:style>
  <w:style w:type="character" w:customStyle="1" w:styleId="FontStyle117">
    <w:name w:val="Font Style117"/>
    <w:uiPriority w:val="99"/>
    <w:qFormat/>
    <w:rsid w:val="00D07D73"/>
    <w:rPr>
      <w:rFonts w:ascii="Times New Roman" w:hAnsi="Times New Roman"/>
      <w:i/>
      <w:sz w:val="28"/>
    </w:rPr>
  </w:style>
  <w:style w:type="paragraph" w:customStyle="1" w:styleId="bodytxt">
    <w:name w:val="bodytxt"/>
    <w:basedOn w:val="a2"/>
    <w:uiPriority w:val="99"/>
    <w:qFormat/>
    <w:rsid w:val="00D07D73"/>
    <w:pPr>
      <w:widowControl/>
      <w:snapToGrid/>
      <w:spacing w:beforeAutospacing="1" w:afterAutospacing="1"/>
    </w:pPr>
    <w:rPr>
      <w:rFonts w:ascii="Tahoma" w:eastAsia="Times New Roman" w:hAnsi="Tahoma" w:cs="Tahoma"/>
      <w:color w:val="111111"/>
      <w:sz w:val="33"/>
      <w:szCs w:val="33"/>
    </w:rPr>
  </w:style>
  <w:style w:type="paragraph" w:customStyle="1" w:styleId="FR5">
    <w:name w:val="FR5"/>
    <w:uiPriority w:val="99"/>
    <w:qFormat/>
    <w:rsid w:val="00D07D73"/>
    <w:pPr>
      <w:spacing w:after="0" w:line="240" w:lineRule="auto"/>
      <w:jc w:val="center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customStyle="1" w:styleId="400">
    <w:name w:val="Основной текст (40)"/>
    <w:link w:val="401"/>
    <w:uiPriority w:val="99"/>
    <w:qFormat/>
    <w:locked/>
    <w:rsid w:val="00D07D73"/>
    <w:rPr>
      <w:b/>
      <w:sz w:val="14"/>
      <w:shd w:val="clear" w:color="auto" w:fill="FFFFFF"/>
    </w:rPr>
  </w:style>
  <w:style w:type="paragraph" w:customStyle="1" w:styleId="401">
    <w:name w:val="Основной текст (40)1"/>
    <w:basedOn w:val="a2"/>
    <w:link w:val="400"/>
    <w:uiPriority w:val="99"/>
    <w:qFormat/>
    <w:rsid w:val="00D07D73"/>
    <w:pPr>
      <w:widowControl/>
      <w:shd w:val="clear" w:color="auto" w:fill="FFFFFF"/>
      <w:snapToGrid/>
      <w:spacing w:before="0" w:after="0" w:line="163" w:lineRule="exact"/>
      <w:jc w:val="both"/>
    </w:pPr>
    <w:rPr>
      <w:rFonts w:asciiTheme="minorHAnsi" w:eastAsiaTheme="minorHAnsi" w:hAnsiTheme="minorHAnsi" w:cstheme="minorBidi"/>
      <w:b/>
      <w:sz w:val="14"/>
      <w:szCs w:val="22"/>
      <w:shd w:val="clear" w:color="auto" w:fill="FFFFFF"/>
      <w:lang w:eastAsia="en-US"/>
    </w:rPr>
  </w:style>
  <w:style w:type="character" w:customStyle="1" w:styleId="143">
    <w:name w:val="Основной текст (14)"/>
    <w:link w:val="1410"/>
    <w:uiPriority w:val="99"/>
    <w:qFormat/>
    <w:locked/>
    <w:rsid w:val="00D07D73"/>
    <w:rPr>
      <w:b/>
      <w:sz w:val="16"/>
      <w:shd w:val="clear" w:color="auto" w:fill="FFFFFF"/>
    </w:rPr>
  </w:style>
  <w:style w:type="paragraph" w:customStyle="1" w:styleId="1410">
    <w:name w:val="Основной текст (14)1"/>
    <w:basedOn w:val="a2"/>
    <w:link w:val="143"/>
    <w:uiPriority w:val="99"/>
    <w:qFormat/>
    <w:rsid w:val="00D07D73"/>
    <w:pPr>
      <w:widowControl/>
      <w:shd w:val="clear" w:color="auto" w:fill="FFFFFF"/>
      <w:snapToGrid/>
      <w:spacing w:before="0" w:after="0" w:line="240" w:lineRule="atLeast"/>
    </w:pPr>
    <w:rPr>
      <w:rFonts w:asciiTheme="minorHAnsi" w:eastAsiaTheme="minorHAnsi" w:hAnsiTheme="minorHAnsi" w:cstheme="minorBidi"/>
      <w:b/>
      <w:sz w:val="16"/>
      <w:szCs w:val="22"/>
      <w:shd w:val="clear" w:color="auto" w:fill="FFFFFF"/>
      <w:lang w:eastAsia="en-US"/>
    </w:rPr>
  </w:style>
  <w:style w:type="paragraph" w:customStyle="1" w:styleId="afffff6">
    <w:name w:val="Маркир"/>
    <w:basedOn w:val="a2"/>
    <w:uiPriority w:val="99"/>
    <w:qFormat/>
    <w:rsid w:val="00D07D73"/>
    <w:pPr>
      <w:widowControl/>
      <w:tabs>
        <w:tab w:val="left" w:pos="369"/>
        <w:tab w:val="left" w:pos="3330"/>
      </w:tabs>
      <w:snapToGrid/>
      <w:spacing w:before="0" w:after="40"/>
      <w:ind w:left="697" w:hanging="357"/>
      <w:jc w:val="both"/>
    </w:pPr>
    <w:rPr>
      <w:rFonts w:eastAsia="Times New Roman"/>
      <w:sz w:val="20"/>
    </w:rPr>
  </w:style>
  <w:style w:type="character" w:customStyle="1" w:styleId="HTMLPreformattedChar">
    <w:name w:val="HTML Preformatted Char"/>
    <w:basedOn w:val="a3"/>
    <w:uiPriority w:val="99"/>
    <w:qFormat/>
    <w:locked/>
    <w:rsid w:val="00D07D73"/>
    <w:rPr>
      <w:rFonts w:ascii="Courier New" w:hAnsi="Courier New" w:cs="Times New Roman"/>
      <w:lang w:eastAsia="ru-RU"/>
    </w:rPr>
  </w:style>
  <w:style w:type="paragraph" w:customStyle="1" w:styleId="2f7">
    <w:name w:val="обычный2"/>
    <w:basedOn w:val="a2"/>
    <w:uiPriority w:val="99"/>
    <w:qFormat/>
    <w:rsid w:val="00D07D73"/>
    <w:pPr>
      <w:widowControl/>
      <w:autoSpaceDE w:val="0"/>
      <w:autoSpaceDN w:val="0"/>
      <w:adjustRightInd w:val="0"/>
      <w:snapToGrid/>
      <w:spacing w:before="0" w:after="0" w:line="480" w:lineRule="atLeast"/>
      <w:ind w:firstLine="720"/>
      <w:jc w:val="both"/>
    </w:pPr>
    <w:rPr>
      <w:rFonts w:ascii="Verdana" w:eastAsia="Times New Roman" w:hAnsi="Verdana" w:cs="Verdana"/>
      <w:szCs w:val="24"/>
    </w:rPr>
  </w:style>
  <w:style w:type="paragraph" w:customStyle="1" w:styleId="271">
    <w:name w:val="Основной текст (27)1"/>
    <w:basedOn w:val="a2"/>
    <w:link w:val="270"/>
    <w:uiPriority w:val="99"/>
    <w:qFormat/>
    <w:rsid w:val="00D07D73"/>
    <w:pPr>
      <w:widowControl/>
      <w:shd w:val="clear" w:color="auto" w:fill="FFFFFF"/>
      <w:snapToGrid/>
      <w:spacing w:before="0" w:after="0" w:line="240" w:lineRule="atLeast"/>
    </w:pPr>
    <w:rPr>
      <w:rFonts w:ascii="Garamond" w:hAnsi="Garamond"/>
      <w:sz w:val="10"/>
      <w:shd w:val="clear" w:color="auto" w:fill="FFFFFF"/>
    </w:rPr>
  </w:style>
  <w:style w:type="character" w:customStyle="1" w:styleId="270">
    <w:name w:val="Основной текст (27)"/>
    <w:link w:val="271"/>
    <w:uiPriority w:val="99"/>
    <w:qFormat/>
    <w:locked/>
    <w:rsid w:val="00D07D73"/>
    <w:rPr>
      <w:rFonts w:ascii="Garamond" w:eastAsia="Calibri" w:hAnsi="Garamond" w:cs="Times New Roman"/>
      <w:sz w:val="10"/>
      <w:szCs w:val="20"/>
      <w:shd w:val="clear" w:color="auto" w:fill="FFFFFF"/>
      <w:lang w:eastAsia="ru-RU"/>
    </w:rPr>
  </w:style>
  <w:style w:type="paragraph" w:customStyle="1" w:styleId="741">
    <w:name w:val="Основной текст (74)1"/>
    <w:basedOn w:val="a2"/>
    <w:link w:val="740"/>
    <w:uiPriority w:val="99"/>
    <w:qFormat/>
    <w:rsid w:val="00D07D73"/>
    <w:pPr>
      <w:widowControl/>
      <w:shd w:val="clear" w:color="auto" w:fill="FFFFFF"/>
      <w:snapToGrid/>
      <w:spacing w:before="0" w:after="0" w:line="240" w:lineRule="atLeast"/>
    </w:pPr>
    <w:rPr>
      <w:sz w:val="10"/>
      <w:shd w:val="clear" w:color="auto" w:fill="FFFFFF"/>
    </w:rPr>
  </w:style>
  <w:style w:type="character" w:customStyle="1" w:styleId="740">
    <w:name w:val="Основной текст (74)"/>
    <w:link w:val="741"/>
    <w:uiPriority w:val="99"/>
    <w:qFormat/>
    <w:locked/>
    <w:rsid w:val="00D07D73"/>
    <w:rPr>
      <w:rFonts w:ascii="Times New Roman" w:eastAsia="Calibri" w:hAnsi="Times New Roman" w:cs="Times New Roman"/>
      <w:sz w:val="10"/>
      <w:szCs w:val="20"/>
      <w:shd w:val="clear" w:color="auto" w:fill="FFFFFF"/>
      <w:lang w:eastAsia="ru-RU"/>
    </w:rPr>
  </w:style>
  <w:style w:type="paragraph" w:customStyle="1" w:styleId="811">
    <w:name w:val="Основной текст (81)1"/>
    <w:basedOn w:val="a2"/>
    <w:link w:val="810"/>
    <w:uiPriority w:val="99"/>
    <w:qFormat/>
    <w:rsid w:val="00D07D73"/>
    <w:pPr>
      <w:widowControl/>
      <w:shd w:val="clear" w:color="auto" w:fill="FFFFFF"/>
      <w:snapToGrid/>
      <w:spacing w:before="0" w:after="0" w:line="192" w:lineRule="exact"/>
      <w:ind w:firstLine="280"/>
    </w:pPr>
    <w:rPr>
      <w:rFonts w:ascii="Trebuchet MS" w:hAnsi="Trebuchet MS"/>
      <w:b/>
      <w:sz w:val="14"/>
      <w:shd w:val="clear" w:color="auto" w:fill="FFFFFF"/>
    </w:rPr>
  </w:style>
  <w:style w:type="character" w:customStyle="1" w:styleId="810">
    <w:name w:val="Основной текст (81)"/>
    <w:link w:val="811"/>
    <w:uiPriority w:val="99"/>
    <w:qFormat/>
    <w:locked/>
    <w:rsid w:val="00D07D73"/>
    <w:rPr>
      <w:rFonts w:ascii="Trebuchet MS" w:eastAsia="Calibri" w:hAnsi="Trebuchet MS" w:cs="Times New Roman"/>
      <w:b/>
      <w:sz w:val="14"/>
      <w:szCs w:val="20"/>
      <w:shd w:val="clear" w:color="auto" w:fill="FFFFFF"/>
      <w:lang w:eastAsia="ru-RU"/>
    </w:rPr>
  </w:style>
  <w:style w:type="paragraph" w:customStyle="1" w:styleId="710">
    <w:name w:val="Основной текст (7)1"/>
    <w:basedOn w:val="a2"/>
    <w:link w:val="75"/>
    <w:uiPriority w:val="99"/>
    <w:qFormat/>
    <w:rsid w:val="00D07D73"/>
    <w:pPr>
      <w:widowControl/>
      <w:shd w:val="clear" w:color="auto" w:fill="FFFFFF"/>
      <w:snapToGrid/>
      <w:spacing w:before="0" w:after="180" w:line="240" w:lineRule="atLeast"/>
    </w:pPr>
    <w:rPr>
      <w:rFonts w:ascii="Century Schoolbook" w:hAnsi="Century Schoolbook"/>
      <w:sz w:val="26"/>
      <w:shd w:val="clear" w:color="auto" w:fill="FFFFFF"/>
    </w:rPr>
  </w:style>
  <w:style w:type="character" w:customStyle="1" w:styleId="75">
    <w:name w:val="Основной текст (7)"/>
    <w:link w:val="710"/>
    <w:uiPriority w:val="99"/>
    <w:qFormat/>
    <w:locked/>
    <w:rsid w:val="00D07D73"/>
    <w:rPr>
      <w:rFonts w:ascii="Century Schoolbook" w:eastAsia="Calibri" w:hAnsi="Century Schoolbook" w:cs="Times New Roman"/>
      <w:sz w:val="26"/>
      <w:szCs w:val="20"/>
      <w:shd w:val="clear" w:color="auto" w:fill="FFFFFF"/>
      <w:lang w:eastAsia="ru-RU"/>
    </w:rPr>
  </w:style>
  <w:style w:type="paragraph" w:customStyle="1" w:styleId="531">
    <w:name w:val="Основной текст (53)1"/>
    <w:basedOn w:val="a2"/>
    <w:link w:val="530"/>
    <w:uiPriority w:val="99"/>
    <w:qFormat/>
    <w:rsid w:val="00D07D73"/>
    <w:pPr>
      <w:widowControl/>
      <w:shd w:val="clear" w:color="auto" w:fill="FFFFFF"/>
      <w:snapToGrid/>
      <w:spacing w:before="0" w:after="0" w:line="235" w:lineRule="exact"/>
      <w:jc w:val="both"/>
    </w:pPr>
    <w:rPr>
      <w:rFonts w:ascii="Century Schoolbook" w:hAnsi="Century Schoolbook"/>
      <w:sz w:val="20"/>
      <w:shd w:val="clear" w:color="auto" w:fill="FFFFFF"/>
    </w:rPr>
  </w:style>
  <w:style w:type="character" w:customStyle="1" w:styleId="530">
    <w:name w:val="Основной текст (53)"/>
    <w:link w:val="531"/>
    <w:uiPriority w:val="99"/>
    <w:qFormat/>
    <w:locked/>
    <w:rsid w:val="00D07D73"/>
    <w:rPr>
      <w:rFonts w:ascii="Century Schoolbook" w:eastAsia="Calibri" w:hAnsi="Century Schoolbook" w:cs="Times New Roman"/>
      <w:sz w:val="20"/>
      <w:szCs w:val="20"/>
      <w:shd w:val="clear" w:color="auto" w:fill="FFFFFF"/>
      <w:lang w:eastAsia="ru-RU"/>
    </w:rPr>
  </w:style>
  <w:style w:type="paragraph" w:customStyle="1" w:styleId="261">
    <w:name w:val="Основной текст (26)1"/>
    <w:basedOn w:val="a2"/>
    <w:link w:val="262"/>
    <w:uiPriority w:val="99"/>
    <w:qFormat/>
    <w:rsid w:val="00D07D73"/>
    <w:pPr>
      <w:widowControl/>
      <w:shd w:val="clear" w:color="auto" w:fill="FFFFFF"/>
      <w:snapToGrid/>
      <w:spacing w:before="0" w:after="0" w:line="240" w:lineRule="atLeast"/>
    </w:pPr>
    <w:rPr>
      <w:rFonts w:ascii="Garamond" w:hAnsi="Garamond"/>
      <w:b/>
      <w:sz w:val="18"/>
      <w:shd w:val="clear" w:color="auto" w:fill="FFFFFF"/>
    </w:rPr>
  </w:style>
  <w:style w:type="character" w:customStyle="1" w:styleId="262">
    <w:name w:val="Основной текст (26)"/>
    <w:link w:val="261"/>
    <w:uiPriority w:val="99"/>
    <w:qFormat/>
    <w:locked/>
    <w:rsid w:val="00D07D73"/>
    <w:rPr>
      <w:rFonts w:ascii="Garamond" w:eastAsia="Calibri" w:hAnsi="Garamond" w:cs="Times New Roman"/>
      <w:b/>
      <w:sz w:val="18"/>
      <w:szCs w:val="20"/>
      <w:shd w:val="clear" w:color="auto" w:fill="FFFFFF"/>
      <w:lang w:eastAsia="ru-RU"/>
    </w:rPr>
  </w:style>
  <w:style w:type="paragraph" w:customStyle="1" w:styleId="213">
    <w:name w:val="Подпись к картинке (2)1"/>
    <w:basedOn w:val="a2"/>
    <w:link w:val="2f8"/>
    <w:uiPriority w:val="99"/>
    <w:qFormat/>
    <w:rsid w:val="00D07D73"/>
    <w:pPr>
      <w:widowControl/>
      <w:shd w:val="clear" w:color="auto" w:fill="FFFFFF"/>
      <w:snapToGrid/>
      <w:spacing w:before="0" w:after="0" w:line="226" w:lineRule="exact"/>
      <w:ind w:hanging="560"/>
    </w:pPr>
    <w:rPr>
      <w:rFonts w:ascii="Garamond" w:hAnsi="Garamond"/>
      <w:shd w:val="clear" w:color="auto" w:fill="FFFFFF"/>
    </w:rPr>
  </w:style>
  <w:style w:type="character" w:customStyle="1" w:styleId="2f8">
    <w:name w:val="Подпись к картинке (2)"/>
    <w:link w:val="213"/>
    <w:uiPriority w:val="99"/>
    <w:qFormat/>
    <w:locked/>
    <w:rsid w:val="00D07D73"/>
    <w:rPr>
      <w:rFonts w:ascii="Garamond" w:eastAsia="Calibri" w:hAnsi="Garamond" w:cs="Times New Roman"/>
      <w:sz w:val="24"/>
      <w:szCs w:val="20"/>
      <w:shd w:val="clear" w:color="auto" w:fill="FFFFFF"/>
      <w:lang w:eastAsia="ru-RU"/>
    </w:rPr>
  </w:style>
  <w:style w:type="paragraph" w:customStyle="1" w:styleId="410">
    <w:name w:val="Основной текст (4)1"/>
    <w:basedOn w:val="a2"/>
    <w:link w:val="46"/>
    <w:uiPriority w:val="99"/>
    <w:qFormat/>
    <w:rsid w:val="00D07D73"/>
    <w:pPr>
      <w:widowControl/>
      <w:shd w:val="clear" w:color="auto" w:fill="FFFFFF"/>
      <w:snapToGrid/>
      <w:spacing w:before="180" w:after="60" w:line="242" w:lineRule="exact"/>
      <w:ind w:hanging="320"/>
    </w:pPr>
    <w:rPr>
      <w:rFonts w:ascii="Garamond" w:hAnsi="Garamond"/>
      <w:shd w:val="clear" w:color="auto" w:fill="FFFFFF"/>
    </w:rPr>
  </w:style>
  <w:style w:type="character" w:customStyle="1" w:styleId="46">
    <w:name w:val="Основной текст (4)"/>
    <w:link w:val="410"/>
    <w:uiPriority w:val="99"/>
    <w:qFormat/>
    <w:locked/>
    <w:rsid w:val="00D07D73"/>
    <w:rPr>
      <w:rFonts w:ascii="Garamond" w:eastAsia="Calibri" w:hAnsi="Garamond" w:cs="Times New Roman"/>
      <w:sz w:val="24"/>
      <w:szCs w:val="20"/>
      <w:shd w:val="clear" w:color="auto" w:fill="FFFFFF"/>
      <w:lang w:eastAsia="ru-RU"/>
    </w:rPr>
  </w:style>
  <w:style w:type="paragraph" w:customStyle="1" w:styleId="316">
    <w:name w:val="Основной текст (3)1"/>
    <w:basedOn w:val="a2"/>
    <w:link w:val="3e"/>
    <w:uiPriority w:val="99"/>
    <w:qFormat/>
    <w:rsid w:val="00D07D73"/>
    <w:pPr>
      <w:widowControl/>
      <w:shd w:val="clear" w:color="auto" w:fill="FFFFFF"/>
      <w:snapToGrid/>
      <w:spacing w:before="300" w:after="180" w:line="240" w:lineRule="atLeast"/>
    </w:pPr>
    <w:rPr>
      <w:rFonts w:ascii="Garamond" w:hAnsi="Garamond"/>
      <w:shd w:val="clear" w:color="auto" w:fill="FFFFFF"/>
    </w:rPr>
  </w:style>
  <w:style w:type="character" w:customStyle="1" w:styleId="3e">
    <w:name w:val="Основной текст (3)"/>
    <w:link w:val="316"/>
    <w:uiPriority w:val="99"/>
    <w:locked/>
    <w:rsid w:val="00D07D73"/>
    <w:rPr>
      <w:rFonts w:ascii="Garamond" w:eastAsia="Calibri" w:hAnsi="Garamond" w:cs="Times New Roman"/>
      <w:sz w:val="24"/>
      <w:szCs w:val="20"/>
      <w:shd w:val="clear" w:color="auto" w:fill="FFFFFF"/>
      <w:lang w:eastAsia="ru-RU"/>
    </w:rPr>
  </w:style>
  <w:style w:type="character" w:customStyle="1" w:styleId="HTML30">
    <w:name w:val="Стандартный HTML Знак3"/>
    <w:link w:val="HTML8"/>
    <w:uiPriority w:val="99"/>
    <w:qFormat/>
    <w:locked/>
    <w:rsid w:val="00D07D73"/>
    <w:rPr>
      <w:rFonts w:ascii="Courier New" w:eastAsia="Calibri" w:hAnsi="Courier New" w:cs="Times New Roman"/>
      <w:kern w:val="1"/>
      <w:sz w:val="20"/>
      <w:szCs w:val="20"/>
      <w:lang w:eastAsia="hi-IN" w:bidi="hi-IN"/>
    </w:rPr>
  </w:style>
  <w:style w:type="paragraph" w:customStyle="1" w:styleId="1fc">
    <w:name w:val="обычный1"/>
    <w:basedOn w:val="a2"/>
    <w:uiPriority w:val="99"/>
    <w:qFormat/>
    <w:rsid w:val="00D07D73"/>
    <w:pPr>
      <w:widowControl/>
      <w:snapToGrid/>
      <w:spacing w:before="0" w:after="0"/>
      <w:ind w:firstLine="720"/>
      <w:jc w:val="both"/>
    </w:pPr>
    <w:rPr>
      <w:rFonts w:eastAsia="Times New Roman"/>
    </w:rPr>
  </w:style>
  <w:style w:type="paragraph" w:customStyle="1" w:styleId="ConsNonformat">
    <w:name w:val="ConsNonformat"/>
    <w:uiPriority w:val="99"/>
    <w:qFormat/>
    <w:rsid w:val="00D07D73"/>
    <w:pPr>
      <w:snapToGri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f9">
    <w:name w:val="заголовок 2"/>
    <w:basedOn w:val="a2"/>
    <w:uiPriority w:val="99"/>
    <w:qFormat/>
    <w:rsid w:val="00D07D73"/>
    <w:pPr>
      <w:keepNext/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overflowPunct w:val="0"/>
      <w:autoSpaceDE w:val="0"/>
      <w:autoSpaceDN w:val="0"/>
      <w:adjustRightInd w:val="0"/>
      <w:snapToGrid/>
      <w:spacing w:before="0" w:after="0"/>
      <w:ind w:firstLine="851"/>
      <w:textAlignment w:val="baseline"/>
    </w:pPr>
    <w:rPr>
      <w:rFonts w:eastAsia="Times New Roman"/>
      <w:sz w:val="20"/>
    </w:rPr>
  </w:style>
  <w:style w:type="paragraph" w:customStyle="1" w:styleId="300">
    <w:name w:val="Стиль Заголовок 3 + Перед:  0 пт После:  0 пт"/>
    <w:basedOn w:val="30"/>
    <w:uiPriority w:val="99"/>
    <w:qFormat/>
    <w:rsid w:val="00D07D73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240" w:line="360" w:lineRule="auto"/>
      <w:jc w:val="center"/>
    </w:pPr>
    <w:rPr>
      <w:rFonts w:ascii="Times New Roman" w:hAnsi="Times New Roman"/>
      <w:b/>
      <w:bCs/>
      <w:sz w:val="24"/>
      <w:lang w:val="en-US" w:eastAsia="en-US"/>
    </w:rPr>
  </w:style>
  <w:style w:type="paragraph" w:customStyle="1" w:styleId="2fa">
    <w:name w:val="Стиль Заголовок 2 + полужирный"/>
    <w:basedOn w:val="20"/>
    <w:uiPriority w:val="99"/>
    <w:qFormat/>
    <w:rsid w:val="00D07D73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bCs/>
      <w:sz w:val="24"/>
    </w:rPr>
  </w:style>
  <w:style w:type="paragraph" w:customStyle="1" w:styleId="1fd">
    <w:name w:val="1 уровень"/>
    <w:basedOn w:val="a2"/>
    <w:uiPriority w:val="99"/>
    <w:qFormat/>
    <w:rsid w:val="00D07D73"/>
    <w:pPr>
      <w:keepNext/>
      <w:widowControl/>
      <w:snapToGrid/>
      <w:spacing w:before="520" w:after="260"/>
      <w:jc w:val="center"/>
      <w:outlineLvl w:val="0"/>
    </w:pPr>
    <w:rPr>
      <w:rFonts w:eastAsia="Times New Roman"/>
      <w:b/>
      <w:szCs w:val="24"/>
    </w:rPr>
  </w:style>
  <w:style w:type="paragraph" w:customStyle="1" w:styleId="Heading">
    <w:name w:val="Heading"/>
    <w:uiPriority w:val="99"/>
    <w:qFormat/>
    <w:rsid w:val="00D07D7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1fe">
    <w:name w:val="Указатель1"/>
    <w:basedOn w:val="a2"/>
    <w:uiPriority w:val="99"/>
    <w:qFormat/>
    <w:rsid w:val="00D07D73"/>
    <w:pPr>
      <w:widowControl/>
      <w:suppressLineNumbers/>
      <w:suppressAutoHyphens/>
      <w:snapToGrid/>
      <w:spacing w:before="0" w:after="0"/>
    </w:pPr>
    <w:rPr>
      <w:rFonts w:eastAsia="Times New Roman" w:cs="Mangal"/>
      <w:szCs w:val="24"/>
      <w:lang w:eastAsia="zh-CN"/>
    </w:rPr>
  </w:style>
  <w:style w:type="paragraph" w:customStyle="1" w:styleId="afffff7">
    <w:name w:val="Содержимое таблицы"/>
    <w:basedOn w:val="a2"/>
    <w:uiPriority w:val="99"/>
    <w:qFormat/>
    <w:rsid w:val="00D07D73"/>
    <w:pPr>
      <w:widowControl/>
      <w:suppressLineNumbers/>
      <w:suppressAutoHyphens/>
      <w:snapToGrid/>
      <w:spacing w:before="0" w:after="0"/>
    </w:pPr>
    <w:rPr>
      <w:rFonts w:eastAsia="Times New Roman"/>
      <w:szCs w:val="24"/>
      <w:lang w:eastAsia="zh-CN"/>
    </w:rPr>
  </w:style>
  <w:style w:type="paragraph" w:customStyle="1" w:styleId="afffff8">
    <w:name w:val="Заголовок таблицы"/>
    <w:basedOn w:val="afffff7"/>
    <w:uiPriority w:val="99"/>
    <w:qFormat/>
    <w:rsid w:val="00D07D73"/>
    <w:pPr>
      <w:jc w:val="center"/>
    </w:pPr>
    <w:rPr>
      <w:b/>
      <w:bCs/>
    </w:rPr>
  </w:style>
  <w:style w:type="paragraph" w:customStyle="1" w:styleId="1ff">
    <w:name w:val="Стиль Заголовок 1 + не полужирный По левому краю Междустр.интерва..."/>
    <w:basedOn w:val="10"/>
    <w:uiPriority w:val="99"/>
    <w:qFormat/>
    <w:rsid w:val="00D07D73"/>
    <w:pPr>
      <w:keepNext/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Times New Roman" w:hAnsi="Times New Roman"/>
      <w:b/>
      <w:kern w:val="32"/>
      <w:sz w:val="24"/>
      <w:lang w:eastAsia="en-US"/>
    </w:rPr>
  </w:style>
  <w:style w:type="paragraph" w:customStyle="1" w:styleId="2fb">
    <w:name w:val="Стиль Заголовок 2 + не полужирный По левому краю"/>
    <w:basedOn w:val="20"/>
    <w:uiPriority w:val="99"/>
    <w:qFormat/>
    <w:rsid w:val="00D07D73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kern w:val="32"/>
      <w:sz w:val="24"/>
      <w:lang w:eastAsia="en-US"/>
    </w:rPr>
  </w:style>
  <w:style w:type="paragraph" w:customStyle="1" w:styleId="214">
    <w:name w:val="Стиль Заголовок 2 + не полужирный По левому краю1"/>
    <w:basedOn w:val="20"/>
    <w:uiPriority w:val="99"/>
    <w:qFormat/>
    <w:rsid w:val="00D07D73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kern w:val="32"/>
      <w:sz w:val="24"/>
      <w:lang w:eastAsia="en-US"/>
    </w:rPr>
  </w:style>
  <w:style w:type="paragraph" w:customStyle="1" w:styleId="1ff0">
    <w:name w:val="маркирован_1"/>
    <w:basedOn w:val="a2"/>
    <w:uiPriority w:val="99"/>
    <w:qFormat/>
    <w:rsid w:val="00D07D73"/>
    <w:pPr>
      <w:adjustRightInd w:val="0"/>
      <w:snapToGrid/>
      <w:spacing w:before="0" w:after="0" w:line="360" w:lineRule="auto"/>
      <w:jc w:val="both"/>
      <w:textAlignment w:val="baseline"/>
    </w:pPr>
    <w:rPr>
      <w:rFonts w:eastAsia="Times New Roman"/>
      <w:sz w:val="28"/>
      <w:szCs w:val="28"/>
    </w:rPr>
  </w:style>
  <w:style w:type="paragraph" w:customStyle="1" w:styleId="1ff1">
    <w:name w:val="Нумерован_1"/>
    <w:basedOn w:val="a2"/>
    <w:uiPriority w:val="99"/>
    <w:qFormat/>
    <w:rsid w:val="00D07D73"/>
    <w:pPr>
      <w:tabs>
        <w:tab w:val="left" w:pos="360"/>
      </w:tabs>
      <w:adjustRightInd w:val="0"/>
      <w:snapToGrid/>
      <w:spacing w:before="0" w:after="0" w:line="360" w:lineRule="auto"/>
      <w:ind w:left="360" w:hanging="360"/>
      <w:jc w:val="both"/>
      <w:textAlignment w:val="baseline"/>
    </w:pPr>
    <w:rPr>
      <w:rFonts w:eastAsia="Times New Roman"/>
      <w:sz w:val="28"/>
      <w:szCs w:val="28"/>
    </w:rPr>
  </w:style>
  <w:style w:type="paragraph" w:customStyle="1" w:styleId="1ff2">
    <w:name w:val="марк_1"/>
    <w:basedOn w:val="a2"/>
    <w:uiPriority w:val="99"/>
    <w:qFormat/>
    <w:rsid w:val="00D07D73"/>
    <w:pPr>
      <w:tabs>
        <w:tab w:val="left" w:pos="1440"/>
      </w:tabs>
      <w:adjustRightInd w:val="0"/>
      <w:snapToGrid/>
      <w:spacing w:before="0" w:after="0" w:line="360" w:lineRule="auto"/>
      <w:ind w:left="1440" w:hanging="360"/>
      <w:jc w:val="both"/>
      <w:textAlignment w:val="baseline"/>
    </w:pPr>
    <w:rPr>
      <w:rFonts w:eastAsia="Times New Roman"/>
      <w:sz w:val="28"/>
      <w:szCs w:val="28"/>
    </w:rPr>
  </w:style>
  <w:style w:type="paragraph" w:customStyle="1" w:styleId="afffff9">
    <w:name w:val="Заг_глав"/>
    <w:basedOn w:val="30"/>
    <w:uiPriority w:val="99"/>
    <w:qFormat/>
    <w:rsid w:val="00D07D73"/>
    <w:pPr>
      <w:keepNext/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spacing w:before="120" w:after="360" w:line="360" w:lineRule="atLeast"/>
      <w:ind w:firstLine="397"/>
      <w:contextualSpacing/>
      <w:jc w:val="center"/>
      <w:textAlignment w:val="baseline"/>
      <w:outlineLvl w:val="9"/>
    </w:pPr>
    <w:rPr>
      <w:rFonts w:ascii="Times New Roman" w:hAnsi="Times New Roman"/>
      <w:b/>
      <w:caps/>
      <w:sz w:val="32"/>
      <w:szCs w:val="28"/>
      <w:lang w:eastAsia="en-US"/>
    </w:rPr>
  </w:style>
  <w:style w:type="paragraph" w:customStyle="1" w:styleId="a">
    <w:name w:val="заг_пар"/>
    <w:basedOn w:val="30"/>
    <w:uiPriority w:val="99"/>
    <w:qFormat/>
    <w:rsid w:val="00D07D73"/>
    <w:pPr>
      <w:keepNext/>
      <w:widowControl w:val="0"/>
      <w:numPr>
        <w:numId w:val="3"/>
      </w:numPr>
      <w:tabs>
        <w:tab w:val="clear" w:pos="1440"/>
        <w:tab w:val="clear" w:pos="1729"/>
        <w:tab w:val="clear" w:pos="7002"/>
        <w:tab w:val="left" w:pos="360"/>
      </w:tabs>
      <w:autoSpaceDE/>
      <w:autoSpaceDN/>
      <w:spacing w:before="240" w:after="240" w:line="360" w:lineRule="auto"/>
      <w:ind w:left="0" w:firstLine="720"/>
      <w:jc w:val="center"/>
      <w:textAlignment w:val="baseline"/>
    </w:pPr>
    <w:rPr>
      <w:rFonts w:ascii="Times New Roman" w:hAnsi="Times New Roman"/>
      <w:bCs/>
      <w:caps/>
      <w:sz w:val="32"/>
      <w:szCs w:val="32"/>
    </w:rPr>
  </w:style>
  <w:style w:type="paragraph" w:customStyle="1" w:styleId="1">
    <w:name w:val="заголовок 1"/>
    <w:basedOn w:val="a"/>
    <w:uiPriority w:val="99"/>
    <w:qFormat/>
    <w:rsid w:val="00D07D73"/>
    <w:pPr>
      <w:numPr>
        <w:numId w:val="4"/>
      </w:numPr>
      <w:tabs>
        <w:tab w:val="clear" w:pos="1440"/>
      </w:tabs>
      <w:ind w:left="0" w:firstLine="720"/>
    </w:pPr>
    <w:rPr>
      <w:sz w:val="28"/>
      <w:szCs w:val="28"/>
    </w:rPr>
  </w:style>
  <w:style w:type="paragraph" w:customStyle="1" w:styleId="afffffa">
    <w:name w:val="огл_гл"/>
    <w:basedOn w:val="a2"/>
    <w:uiPriority w:val="99"/>
    <w:qFormat/>
    <w:rsid w:val="00D07D73"/>
    <w:pPr>
      <w:adjustRightInd w:val="0"/>
      <w:snapToGrid/>
      <w:spacing w:before="0" w:after="0" w:line="360" w:lineRule="auto"/>
      <w:ind w:left="794" w:hanging="794"/>
      <w:jc w:val="both"/>
      <w:textAlignment w:val="baseline"/>
    </w:pPr>
    <w:rPr>
      <w:rFonts w:eastAsia="Times New Roman"/>
      <w:bCs/>
      <w:sz w:val="28"/>
      <w:szCs w:val="28"/>
    </w:rPr>
  </w:style>
  <w:style w:type="paragraph" w:customStyle="1" w:styleId="afffffb">
    <w:name w:val="параг_огл"/>
    <w:basedOn w:val="a2"/>
    <w:uiPriority w:val="99"/>
    <w:qFormat/>
    <w:rsid w:val="00D07D73"/>
    <w:pPr>
      <w:adjustRightInd w:val="0"/>
      <w:snapToGrid/>
      <w:spacing w:before="0" w:after="0" w:line="360" w:lineRule="auto"/>
      <w:ind w:left="567"/>
      <w:textAlignment w:val="baseline"/>
    </w:pPr>
    <w:rPr>
      <w:rFonts w:eastAsia="Times New Roman"/>
      <w:sz w:val="28"/>
      <w:szCs w:val="28"/>
    </w:rPr>
  </w:style>
  <w:style w:type="paragraph" w:customStyle="1" w:styleId="afffffc">
    <w:name w:val="Стиль параг_огл + По левому краю"/>
    <w:basedOn w:val="afffffb"/>
    <w:uiPriority w:val="99"/>
    <w:qFormat/>
    <w:rsid w:val="00D07D73"/>
    <w:pPr>
      <w:ind w:left="794"/>
    </w:pPr>
    <w:rPr>
      <w:szCs w:val="20"/>
    </w:rPr>
  </w:style>
  <w:style w:type="paragraph" w:customStyle="1" w:styleId="afffffd">
    <w:name w:val="Наш стиль"/>
    <w:basedOn w:val="a2"/>
    <w:uiPriority w:val="99"/>
    <w:qFormat/>
    <w:rsid w:val="00D07D73"/>
    <w:pPr>
      <w:widowControl/>
      <w:snapToGrid/>
      <w:spacing w:before="0" w:after="0" w:line="360" w:lineRule="auto"/>
      <w:ind w:firstLine="720"/>
    </w:pPr>
    <w:rPr>
      <w:rFonts w:eastAsia="Times New Roman"/>
    </w:rPr>
  </w:style>
  <w:style w:type="character" w:customStyle="1" w:styleId="1ff3">
    <w:name w:val="Основной текст + Полужирный1"/>
    <w:uiPriority w:val="99"/>
    <w:qFormat/>
    <w:rsid w:val="00D07D73"/>
    <w:rPr>
      <w:rFonts w:ascii="Times New Roman" w:hAnsi="Times New Roman"/>
      <w:b/>
      <w:sz w:val="20"/>
    </w:rPr>
  </w:style>
  <w:style w:type="character" w:customStyle="1" w:styleId="151">
    <w:name w:val="Знак Знак15"/>
    <w:uiPriority w:val="99"/>
    <w:qFormat/>
    <w:rsid w:val="00D07D73"/>
    <w:rPr>
      <w:b/>
      <w:sz w:val="28"/>
    </w:rPr>
  </w:style>
  <w:style w:type="character" w:customStyle="1" w:styleId="720">
    <w:name w:val="Знак Знак72"/>
    <w:uiPriority w:val="99"/>
    <w:qFormat/>
    <w:rsid w:val="00D07D73"/>
    <w:rPr>
      <w:rFonts w:ascii="Times New Roman" w:hAnsi="Times New Roman"/>
      <w:lang w:eastAsia="en-US"/>
    </w:rPr>
  </w:style>
  <w:style w:type="character" w:customStyle="1" w:styleId="r">
    <w:name w:val="r"/>
    <w:uiPriority w:val="99"/>
    <w:qFormat/>
    <w:rsid w:val="00D07D73"/>
  </w:style>
  <w:style w:type="character" w:customStyle="1" w:styleId="Garamond">
    <w:name w:val="Основной текст + Garamond"/>
    <w:uiPriority w:val="99"/>
    <w:qFormat/>
    <w:rsid w:val="00D07D73"/>
    <w:rPr>
      <w:rFonts w:ascii="Garamond" w:hAnsi="Garamond"/>
      <w:sz w:val="24"/>
    </w:rPr>
  </w:style>
  <w:style w:type="character" w:customStyle="1" w:styleId="FontStyle278">
    <w:name w:val="Font Style278"/>
    <w:uiPriority w:val="99"/>
    <w:qFormat/>
    <w:rsid w:val="00D07D73"/>
    <w:rPr>
      <w:rFonts w:ascii="Times New Roman" w:hAnsi="Times New Roman"/>
      <w:color w:val="000000"/>
      <w:sz w:val="22"/>
    </w:rPr>
  </w:style>
  <w:style w:type="character" w:customStyle="1" w:styleId="FontStyle271">
    <w:name w:val="Font Style271"/>
    <w:uiPriority w:val="99"/>
    <w:qFormat/>
    <w:rsid w:val="00D07D73"/>
    <w:rPr>
      <w:rFonts w:ascii="Times New Roman" w:hAnsi="Times New Roman"/>
      <w:i/>
      <w:color w:val="000000"/>
      <w:sz w:val="22"/>
    </w:rPr>
  </w:style>
  <w:style w:type="paragraph" w:customStyle="1" w:styleId="afffffe">
    <w:name w:val="Êðàòêèé îáðàòíûé àäðåñ"/>
    <w:basedOn w:val="a2"/>
    <w:uiPriority w:val="99"/>
    <w:qFormat/>
    <w:rsid w:val="00D07D73"/>
    <w:pPr>
      <w:widowControl/>
      <w:snapToGrid/>
      <w:spacing w:before="0" w:after="0"/>
    </w:pPr>
    <w:rPr>
      <w:rFonts w:ascii="MS Sans Serif" w:eastAsia="Times New Roman" w:hAnsi="MS Sans Serif"/>
      <w:sz w:val="20"/>
      <w:lang w:val="en-US"/>
    </w:rPr>
  </w:style>
  <w:style w:type="character" w:customStyle="1" w:styleId="215">
    <w:name w:val="Знак Знак21"/>
    <w:uiPriority w:val="99"/>
    <w:qFormat/>
    <w:locked/>
    <w:rsid w:val="00D07D73"/>
    <w:rPr>
      <w:b/>
      <w:sz w:val="28"/>
      <w:lang w:val="ru-RU" w:eastAsia="ru-RU"/>
    </w:rPr>
  </w:style>
  <w:style w:type="character" w:customStyle="1" w:styleId="411">
    <w:name w:val="Знак Знак41"/>
    <w:uiPriority w:val="99"/>
    <w:qFormat/>
    <w:locked/>
    <w:rsid w:val="00D07D73"/>
    <w:rPr>
      <w:rFonts w:ascii="Arial" w:hAnsi="Arial"/>
      <w:b/>
      <w:i/>
      <w:sz w:val="28"/>
      <w:lang w:val="ru-RU" w:eastAsia="en-US"/>
    </w:rPr>
  </w:style>
  <w:style w:type="character" w:customStyle="1" w:styleId="390">
    <w:name w:val="Знак Знак39"/>
    <w:uiPriority w:val="99"/>
    <w:qFormat/>
    <w:locked/>
    <w:rsid w:val="00D07D73"/>
    <w:rPr>
      <w:b/>
      <w:sz w:val="28"/>
      <w:lang w:val="ru-RU" w:eastAsia="ru-RU"/>
    </w:rPr>
  </w:style>
  <w:style w:type="character" w:customStyle="1" w:styleId="380">
    <w:name w:val="Знак Знак38"/>
    <w:uiPriority w:val="99"/>
    <w:qFormat/>
    <w:locked/>
    <w:rsid w:val="00D07D73"/>
    <w:rPr>
      <w:b/>
      <w:i/>
      <w:sz w:val="26"/>
      <w:lang w:val="ru-RU" w:eastAsia="ru-RU"/>
    </w:rPr>
  </w:style>
  <w:style w:type="character" w:customStyle="1" w:styleId="370">
    <w:name w:val="Знак Знак37"/>
    <w:uiPriority w:val="99"/>
    <w:qFormat/>
    <w:locked/>
    <w:rsid w:val="00D07D73"/>
    <w:rPr>
      <w:sz w:val="24"/>
      <w:lang w:val="ru-RU" w:eastAsia="ru-RU"/>
    </w:rPr>
  </w:style>
  <w:style w:type="character" w:customStyle="1" w:styleId="360">
    <w:name w:val="Знак Знак36"/>
    <w:uiPriority w:val="99"/>
    <w:qFormat/>
    <w:locked/>
    <w:rsid w:val="00D07D73"/>
    <w:rPr>
      <w:sz w:val="24"/>
      <w:lang w:val="ru-RU" w:eastAsia="ru-RU"/>
    </w:rPr>
  </w:style>
  <w:style w:type="character" w:customStyle="1" w:styleId="351">
    <w:name w:val="Знак Знак35"/>
    <w:uiPriority w:val="99"/>
    <w:qFormat/>
    <w:locked/>
    <w:rsid w:val="00D07D73"/>
    <w:rPr>
      <w:i/>
      <w:sz w:val="24"/>
      <w:lang w:val="ru-RU" w:eastAsia="ru-RU"/>
    </w:rPr>
  </w:style>
  <w:style w:type="character" w:customStyle="1" w:styleId="340">
    <w:name w:val="Знак Знак34"/>
    <w:uiPriority w:val="99"/>
    <w:qFormat/>
    <w:locked/>
    <w:rsid w:val="00D07D73"/>
    <w:rPr>
      <w:rFonts w:ascii="Arial" w:hAnsi="Arial"/>
      <w:sz w:val="22"/>
      <w:lang w:val="ru-RU" w:eastAsia="ru-RU"/>
    </w:rPr>
  </w:style>
  <w:style w:type="character" w:customStyle="1" w:styleId="HTMLAddressChar2">
    <w:name w:val="HTML Address Char2"/>
    <w:uiPriority w:val="99"/>
    <w:locked/>
    <w:rsid w:val="00D07D73"/>
    <w:rPr>
      <w:i/>
      <w:sz w:val="24"/>
      <w:lang w:eastAsia="ru-RU"/>
    </w:rPr>
  </w:style>
  <w:style w:type="character" w:customStyle="1" w:styleId="HTMLAddressChar">
    <w:name w:val="HTML Address Char"/>
    <w:basedOn w:val="a3"/>
    <w:uiPriority w:val="99"/>
    <w:qFormat/>
    <w:locked/>
    <w:rsid w:val="00D07D73"/>
    <w:rPr>
      <w:rFonts w:cs="Times New Roman"/>
      <w:i/>
      <w:sz w:val="24"/>
      <w:lang w:val="ru-RU" w:eastAsia="ru-RU"/>
    </w:rPr>
  </w:style>
  <w:style w:type="character" w:customStyle="1" w:styleId="HTML10">
    <w:name w:val="Адрес HTML Знак1"/>
    <w:basedOn w:val="a3"/>
    <w:uiPriority w:val="99"/>
    <w:qFormat/>
    <w:rsid w:val="00D07D73"/>
    <w:rPr>
      <w:rFonts w:ascii="Times New Roman" w:hAnsi="Times New Roman" w:cs="Times New Roman"/>
      <w:i/>
      <w:iCs/>
      <w:sz w:val="24"/>
      <w:szCs w:val="24"/>
      <w:lang w:eastAsia="ru-RU"/>
    </w:rPr>
  </w:style>
  <w:style w:type="character" w:customStyle="1" w:styleId="HTML120">
    <w:name w:val="Адрес HTML Знак120"/>
    <w:basedOn w:val="a3"/>
    <w:uiPriority w:val="99"/>
    <w:semiHidden/>
    <w:qFormat/>
    <w:rsid w:val="00D07D73"/>
    <w:rPr>
      <w:rFonts w:cs="Times New Roman"/>
      <w:i/>
      <w:iCs/>
      <w:sz w:val="24"/>
      <w:szCs w:val="24"/>
    </w:rPr>
  </w:style>
  <w:style w:type="character" w:customStyle="1" w:styleId="HTML119">
    <w:name w:val="Адрес HTML Знак119"/>
    <w:basedOn w:val="a3"/>
    <w:uiPriority w:val="99"/>
    <w:semiHidden/>
    <w:qFormat/>
    <w:rsid w:val="00D07D73"/>
    <w:rPr>
      <w:rFonts w:cs="Times New Roman"/>
      <w:i/>
      <w:iCs/>
      <w:sz w:val="24"/>
      <w:szCs w:val="24"/>
    </w:rPr>
  </w:style>
  <w:style w:type="character" w:customStyle="1" w:styleId="HTML118">
    <w:name w:val="Адрес HTML Знак118"/>
    <w:basedOn w:val="a3"/>
    <w:uiPriority w:val="99"/>
    <w:semiHidden/>
    <w:qFormat/>
    <w:rsid w:val="00D07D73"/>
    <w:rPr>
      <w:rFonts w:cs="Times New Roman"/>
      <w:i/>
      <w:iCs/>
      <w:sz w:val="24"/>
      <w:szCs w:val="24"/>
    </w:rPr>
  </w:style>
  <w:style w:type="character" w:customStyle="1" w:styleId="HTML117">
    <w:name w:val="Адрес HTML Знак117"/>
    <w:basedOn w:val="a3"/>
    <w:uiPriority w:val="99"/>
    <w:qFormat/>
    <w:rsid w:val="00D07D73"/>
    <w:rPr>
      <w:rFonts w:cs="Times New Roman"/>
      <w:i/>
      <w:iCs/>
      <w:sz w:val="24"/>
      <w:szCs w:val="24"/>
    </w:rPr>
  </w:style>
  <w:style w:type="character" w:customStyle="1" w:styleId="HTML116">
    <w:name w:val="Адрес HTML Знак116"/>
    <w:basedOn w:val="a3"/>
    <w:uiPriority w:val="99"/>
    <w:semiHidden/>
    <w:qFormat/>
    <w:rsid w:val="00D07D73"/>
    <w:rPr>
      <w:rFonts w:cs="Times New Roman"/>
      <w:i/>
      <w:iCs/>
      <w:sz w:val="24"/>
      <w:szCs w:val="24"/>
    </w:rPr>
  </w:style>
  <w:style w:type="character" w:customStyle="1" w:styleId="HTML115">
    <w:name w:val="Адрес HTML Знак115"/>
    <w:basedOn w:val="a3"/>
    <w:uiPriority w:val="99"/>
    <w:semiHidden/>
    <w:qFormat/>
    <w:rsid w:val="00D07D73"/>
    <w:rPr>
      <w:rFonts w:cs="Times New Roman"/>
      <w:i/>
      <w:iCs/>
      <w:sz w:val="24"/>
      <w:szCs w:val="24"/>
    </w:rPr>
  </w:style>
  <w:style w:type="character" w:customStyle="1" w:styleId="HTML114">
    <w:name w:val="Адрес HTML Знак114"/>
    <w:basedOn w:val="a3"/>
    <w:uiPriority w:val="99"/>
    <w:semiHidden/>
    <w:qFormat/>
    <w:rsid w:val="00D07D73"/>
    <w:rPr>
      <w:rFonts w:cs="Times New Roman"/>
      <w:i/>
      <w:iCs/>
      <w:sz w:val="24"/>
      <w:szCs w:val="24"/>
    </w:rPr>
  </w:style>
  <w:style w:type="character" w:customStyle="1" w:styleId="HTML113">
    <w:name w:val="Адрес HTML Знак113"/>
    <w:basedOn w:val="a3"/>
    <w:uiPriority w:val="99"/>
    <w:semiHidden/>
    <w:qFormat/>
    <w:rsid w:val="00D07D73"/>
    <w:rPr>
      <w:rFonts w:cs="Times New Roman"/>
      <w:i/>
      <w:iCs/>
      <w:sz w:val="24"/>
      <w:szCs w:val="24"/>
    </w:rPr>
  </w:style>
  <w:style w:type="character" w:customStyle="1" w:styleId="HTML112">
    <w:name w:val="Адрес HTML Знак112"/>
    <w:basedOn w:val="a3"/>
    <w:uiPriority w:val="99"/>
    <w:semiHidden/>
    <w:qFormat/>
    <w:rsid w:val="00D07D73"/>
    <w:rPr>
      <w:rFonts w:cs="Times New Roman"/>
      <w:i/>
      <w:iCs/>
      <w:sz w:val="24"/>
      <w:szCs w:val="24"/>
    </w:rPr>
  </w:style>
  <w:style w:type="character" w:customStyle="1" w:styleId="HTML111">
    <w:name w:val="Адрес HTML Знак111"/>
    <w:basedOn w:val="a3"/>
    <w:uiPriority w:val="99"/>
    <w:qFormat/>
    <w:rsid w:val="00D07D73"/>
    <w:rPr>
      <w:rFonts w:cs="Times New Roman"/>
      <w:i/>
      <w:iCs/>
      <w:sz w:val="24"/>
      <w:szCs w:val="24"/>
    </w:rPr>
  </w:style>
  <w:style w:type="character" w:customStyle="1" w:styleId="HTML110">
    <w:name w:val="Адрес HTML Знак110"/>
    <w:basedOn w:val="a3"/>
    <w:uiPriority w:val="99"/>
    <w:semiHidden/>
    <w:qFormat/>
    <w:rsid w:val="00D07D73"/>
    <w:rPr>
      <w:rFonts w:cs="Times New Roman"/>
      <w:i/>
      <w:iCs/>
      <w:sz w:val="24"/>
      <w:szCs w:val="24"/>
    </w:rPr>
  </w:style>
  <w:style w:type="character" w:customStyle="1" w:styleId="HTML19">
    <w:name w:val="Адрес HTML Знак19"/>
    <w:basedOn w:val="a3"/>
    <w:uiPriority w:val="99"/>
    <w:qFormat/>
    <w:rsid w:val="00D07D73"/>
    <w:rPr>
      <w:rFonts w:cs="Times New Roman"/>
      <w:i/>
      <w:iCs/>
      <w:sz w:val="24"/>
      <w:szCs w:val="24"/>
    </w:rPr>
  </w:style>
  <w:style w:type="character" w:customStyle="1" w:styleId="HTML18">
    <w:name w:val="Адрес HTML Знак18"/>
    <w:basedOn w:val="a3"/>
    <w:uiPriority w:val="99"/>
    <w:semiHidden/>
    <w:qFormat/>
    <w:rsid w:val="00D07D73"/>
    <w:rPr>
      <w:rFonts w:cs="Times New Roman"/>
      <w:i/>
      <w:iCs/>
      <w:sz w:val="24"/>
      <w:szCs w:val="24"/>
    </w:rPr>
  </w:style>
  <w:style w:type="character" w:customStyle="1" w:styleId="HTML17">
    <w:name w:val="Адрес HTML Знак17"/>
    <w:basedOn w:val="a3"/>
    <w:uiPriority w:val="99"/>
    <w:semiHidden/>
    <w:qFormat/>
    <w:rsid w:val="00D07D73"/>
    <w:rPr>
      <w:rFonts w:cs="Times New Roman"/>
      <w:i/>
      <w:iCs/>
      <w:sz w:val="24"/>
      <w:szCs w:val="24"/>
    </w:rPr>
  </w:style>
  <w:style w:type="character" w:customStyle="1" w:styleId="HTML16">
    <w:name w:val="Адрес HTML Знак16"/>
    <w:basedOn w:val="a3"/>
    <w:uiPriority w:val="99"/>
    <w:semiHidden/>
    <w:qFormat/>
    <w:rsid w:val="00D07D73"/>
    <w:rPr>
      <w:rFonts w:cs="Times New Roman"/>
      <w:i/>
      <w:iCs/>
      <w:sz w:val="24"/>
      <w:szCs w:val="24"/>
    </w:rPr>
  </w:style>
  <w:style w:type="character" w:customStyle="1" w:styleId="HTML15">
    <w:name w:val="Адрес HTML Знак15"/>
    <w:basedOn w:val="a3"/>
    <w:uiPriority w:val="99"/>
    <w:qFormat/>
    <w:rsid w:val="00D07D73"/>
    <w:rPr>
      <w:rFonts w:cs="Times New Roman"/>
      <w:i/>
      <w:iCs/>
      <w:sz w:val="24"/>
      <w:szCs w:val="24"/>
    </w:rPr>
  </w:style>
  <w:style w:type="character" w:customStyle="1" w:styleId="HTML14">
    <w:name w:val="Адрес HTML Знак14"/>
    <w:basedOn w:val="a3"/>
    <w:uiPriority w:val="99"/>
    <w:qFormat/>
    <w:rsid w:val="00D07D73"/>
    <w:rPr>
      <w:rFonts w:cs="Times New Roman"/>
      <w:i/>
      <w:iCs/>
      <w:sz w:val="24"/>
      <w:szCs w:val="24"/>
    </w:rPr>
  </w:style>
  <w:style w:type="character" w:customStyle="1" w:styleId="HTML13">
    <w:name w:val="Адрес HTML Знак13"/>
    <w:basedOn w:val="a3"/>
    <w:uiPriority w:val="99"/>
    <w:semiHidden/>
    <w:qFormat/>
    <w:rsid w:val="00D07D73"/>
    <w:rPr>
      <w:rFonts w:cs="Times New Roman"/>
      <w:i/>
      <w:iCs/>
      <w:sz w:val="24"/>
      <w:szCs w:val="24"/>
    </w:rPr>
  </w:style>
  <w:style w:type="character" w:customStyle="1" w:styleId="HTML12">
    <w:name w:val="Адрес HTML Знак12"/>
    <w:basedOn w:val="a3"/>
    <w:uiPriority w:val="99"/>
    <w:qFormat/>
    <w:rsid w:val="00D07D73"/>
    <w:rPr>
      <w:rFonts w:cs="Times New Roman"/>
      <w:i/>
      <w:iCs/>
      <w:sz w:val="22"/>
    </w:rPr>
  </w:style>
  <w:style w:type="character" w:customStyle="1" w:styleId="Web">
    <w:name w:val="Обычный (Web) Знак"/>
    <w:uiPriority w:val="99"/>
    <w:qFormat/>
    <w:locked/>
    <w:rsid w:val="00D07D73"/>
    <w:rPr>
      <w:rFonts w:ascii="Tahoma" w:hAnsi="Tahoma"/>
      <w:sz w:val="16"/>
    </w:rPr>
  </w:style>
  <w:style w:type="character" w:customStyle="1" w:styleId="321">
    <w:name w:val="Знак Знак32"/>
    <w:uiPriority w:val="99"/>
    <w:qFormat/>
    <w:locked/>
    <w:rsid w:val="00D07D73"/>
    <w:rPr>
      <w:lang w:val="ru-RU" w:eastAsia="ru-RU"/>
    </w:rPr>
  </w:style>
  <w:style w:type="character" w:customStyle="1" w:styleId="317">
    <w:name w:val="Знак Знак31"/>
    <w:uiPriority w:val="99"/>
    <w:qFormat/>
    <w:locked/>
    <w:rsid w:val="00D07D73"/>
    <w:rPr>
      <w:sz w:val="24"/>
      <w:lang w:val="ru-RU" w:eastAsia="ru-RU"/>
    </w:rPr>
  </w:style>
  <w:style w:type="character" w:customStyle="1" w:styleId="301">
    <w:name w:val="Знак Знак30"/>
    <w:uiPriority w:val="99"/>
    <w:qFormat/>
    <w:locked/>
    <w:rsid w:val="00D07D73"/>
    <w:rPr>
      <w:sz w:val="24"/>
      <w:lang w:val="ru-RU" w:eastAsia="ru-RU"/>
    </w:rPr>
  </w:style>
  <w:style w:type="character" w:customStyle="1" w:styleId="1ff4">
    <w:name w:val="Знак1 Знак Знак"/>
    <w:uiPriority w:val="99"/>
    <w:qFormat/>
    <w:locked/>
    <w:rsid w:val="00D07D73"/>
    <w:rPr>
      <w:sz w:val="24"/>
      <w:lang w:val="ru-RU" w:eastAsia="ru-RU"/>
    </w:rPr>
  </w:style>
  <w:style w:type="character" w:customStyle="1" w:styleId="1910">
    <w:name w:val="Знак Знак191"/>
    <w:uiPriority w:val="99"/>
    <w:qFormat/>
    <w:locked/>
    <w:rsid w:val="00D07D73"/>
    <w:rPr>
      <w:sz w:val="24"/>
      <w:lang w:val="en-US" w:eastAsia="ru-RU"/>
    </w:rPr>
  </w:style>
  <w:style w:type="character" w:customStyle="1" w:styleId="1411">
    <w:name w:val="Знак Знак141"/>
    <w:uiPriority w:val="99"/>
    <w:qFormat/>
    <w:locked/>
    <w:rsid w:val="00D07D73"/>
    <w:rPr>
      <w:rFonts w:ascii="Cambria" w:hAnsi="Cambria"/>
      <w:i/>
      <w:color w:val="4F81BD"/>
      <w:spacing w:val="15"/>
      <w:sz w:val="24"/>
      <w:lang w:val="ru-RU" w:eastAsia="ru-RU"/>
    </w:rPr>
  </w:style>
  <w:style w:type="character" w:customStyle="1" w:styleId="123">
    <w:name w:val="Знак Знак12"/>
    <w:uiPriority w:val="99"/>
    <w:qFormat/>
    <w:locked/>
    <w:rsid w:val="00D07D73"/>
    <w:rPr>
      <w:rFonts w:ascii="PragmaticaCTT" w:hAnsi="PragmaticaCTT"/>
      <w:sz w:val="24"/>
      <w:lang w:val="ru-RU" w:eastAsia="ru-RU"/>
    </w:rPr>
  </w:style>
  <w:style w:type="character" w:customStyle="1" w:styleId="2210">
    <w:name w:val="Знак Знак221"/>
    <w:uiPriority w:val="99"/>
    <w:qFormat/>
    <w:locked/>
    <w:rsid w:val="00D07D73"/>
    <w:rPr>
      <w:color w:val="000000"/>
      <w:sz w:val="24"/>
      <w:lang w:val="ru-RU" w:eastAsia="ru-RU"/>
    </w:rPr>
  </w:style>
  <w:style w:type="character" w:customStyle="1" w:styleId="290">
    <w:name w:val="Знак Знак29"/>
    <w:uiPriority w:val="99"/>
    <w:qFormat/>
    <w:locked/>
    <w:rsid w:val="00D07D73"/>
    <w:rPr>
      <w:sz w:val="16"/>
      <w:lang w:val="ru-RU" w:eastAsia="ru-RU"/>
    </w:rPr>
  </w:style>
  <w:style w:type="character" w:customStyle="1" w:styleId="2510">
    <w:name w:val="Знак Знак251"/>
    <w:uiPriority w:val="99"/>
    <w:qFormat/>
    <w:locked/>
    <w:rsid w:val="00D07D73"/>
    <w:rPr>
      <w:sz w:val="24"/>
      <w:lang w:val="ru-RU" w:eastAsia="ru-RU"/>
    </w:rPr>
  </w:style>
  <w:style w:type="character" w:customStyle="1" w:styleId="280">
    <w:name w:val="Знак Знак28"/>
    <w:uiPriority w:val="99"/>
    <w:qFormat/>
    <w:locked/>
    <w:rsid w:val="00D07D73"/>
    <w:rPr>
      <w:sz w:val="16"/>
      <w:lang w:val="ru-RU" w:eastAsia="ru-RU"/>
    </w:rPr>
  </w:style>
  <w:style w:type="character" w:customStyle="1" w:styleId="272">
    <w:name w:val="Знак Знак27"/>
    <w:uiPriority w:val="99"/>
    <w:qFormat/>
    <w:locked/>
    <w:rsid w:val="00D07D73"/>
    <w:rPr>
      <w:rFonts w:ascii="Courier New" w:hAnsi="Courier New"/>
      <w:lang w:val="ru-RU" w:eastAsia="ru-RU"/>
    </w:rPr>
  </w:style>
  <w:style w:type="character" w:customStyle="1" w:styleId="1810">
    <w:name w:val="Знак Знак181"/>
    <w:uiPriority w:val="99"/>
    <w:qFormat/>
    <w:locked/>
    <w:rsid w:val="00D07D73"/>
    <w:rPr>
      <w:b/>
      <w:lang w:val="ru-RU" w:eastAsia="ru-RU"/>
    </w:rPr>
  </w:style>
  <w:style w:type="character" w:customStyle="1" w:styleId="201">
    <w:name w:val="Знак Знак201"/>
    <w:uiPriority w:val="99"/>
    <w:qFormat/>
    <w:locked/>
    <w:rsid w:val="00D07D73"/>
    <w:rPr>
      <w:rFonts w:ascii="Tahoma" w:hAnsi="Tahoma"/>
      <w:sz w:val="16"/>
      <w:lang w:val="ru-RU" w:eastAsia="ru-RU"/>
    </w:rPr>
  </w:style>
  <w:style w:type="paragraph" w:customStyle="1" w:styleId="2fc">
    <w:name w:val="Знак Знак Знак Знак Знак Знак2"/>
    <w:basedOn w:val="a2"/>
    <w:uiPriority w:val="99"/>
    <w:qFormat/>
    <w:rsid w:val="00D07D73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affff1">
    <w:name w:val="Темы Знак"/>
    <w:link w:val="affff0"/>
    <w:uiPriority w:val="99"/>
    <w:qFormat/>
    <w:locked/>
    <w:rsid w:val="00D07D73"/>
    <w:rPr>
      <w:rFonts w:ascii="Times New Roman" w:eastAsia="Calibri" w:hAnsi="Times New Roman" w:cs="Times New Roman"/>
      <w:b/>
      <w:sz w:val="24"/>
      <w:szCs w:val="20"/>
      <w:lang w:eastAsia="ru-RU"/>
    </w:rPr>
  </w:style>
  <w:style w:type="character" w:customStyle="1" w:styleId="affffff">
    <w:name w:val="Основной текст_"/>
    <w:link w:val="1ff5"/>
    <w:qFormat/>
    <w:locked/>
    <w:rsid w:val="00D07D73"/>
    <w:rPr>
      <w:rFonts w:ascii="Arial" w:hAnsi="Arial"/>
      <w:sz w:val="19"/>
      <w:shd w:val="clear" w:color="auto" w:fill="FFFFFF"/>
    </w:rPr>
  </w:style>
  <w:style w:type="paragraph" w:customStyle="1" w:styleId="1ff5">
    <w:name w:val="Основной текст1"/>
    <w:basedOn w:val="a2"/>
    <w:link w:val="affffff"/>
    <w:qFormat/>
    <w:rsid w:val="00D07D73"/>
    <w:pPr>
      <w:widowControl/>
      <w:shd w:val="clear" w:color="auto" w:fill="FFFFFF"/>
      <w:snapToGrid/>
      <w:spacing w:before="180" w:after="0" w:line="235" w:lineRule="exact"/>
      <w:jc w:val="both"/>
    </w:pPr>
    <w:rPr>
      <w:rFonts w:ascii="Arial" w:eastAsiaTheme="minorHAnsi" w:hAnsi="Arial" w:cstheme="minorBidi"/>
      <w:sz w:val="19"/>
      <w:szCs w:val="22"/>
      <w:shd w:val="clear" w:color="auto" w:fill="FFFFFF"/>
      <w:lang w:eastAsia="en-US"/>
    </w:rPr>
  </w:style>
  <w:style w:type="paragraph" w:customStyle="1" w:styleId="2TimesNewRoman1200">
    <w:name w:val="Стиль Заголовок 2 + (латиница) Times New Roman 12 пт Перед:  0 пт..."/>
    <w:basedOn w:val="20"/>
    <w:uiPriority w:val="99"/>
    <w:qFormat/>
    <w:rsid w:val="00D07D73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792"/>
      </w:tabs>
      <w:autoSpaceDE/>
      <w:autoSpaceDN/>
      <w:adjustRightInd/>
      <w:spacing w:before="240" w:after="60"/>
      <w:jc w:val="left"/>
    </w:pPr>
    <w:rPr>
      <w:rFonts w:ascii="Times New Roman" w:hAnsi="Times New Roman"/>
      <w:b/>
      <w:bCs/>
      <w:kern w:val="32"/>
      <w:sz w:val="24"/>
    </w:rPr>
  </w:style>
  <w:style w:type="paragraph" w:customStyle="1" w:styleId="Style24">
    <w:name w:val="Style24"/>
    <w:basedOn w:val="a2"/>
    <w:uiPriority w:val="99"/>
    <w:qFormat/>
    <w:rsid w:val="00D07D73"/>
    <w:pPr>
      <w:autoSpaceDE w:val="0"/>
      <w:autoSpaceDN w:val="0"/>
      <w:adjustRightInd w:val="0"/>
      <w:snapToGrid/>
      <w:spacing w:before="0" w:after="0" w:line="482" w:lineRule="exact"/>
      <w:ind w:firstLine="720"/>
      <w:jc w:val="both"/>
    </w:pPr>
    <w:rPr>
      <w:rFonts w:eastAsia="Times New Roman"/>
      <w:szCs w:val="24"/>
    </w:rPr>
  </w:style>
  <w:style w:type="paragraph" w:customStyle="1" w:styleId="2TimesNewRoman0">
    <w:name w:val="Стиль заголовок 2 + Times New Roman полужирный Первая строка:  0..."/>
    <w:basedOn w:val="2f9"/>
    <w:uiPriority w:val="99"/>
    <w:qFormat/>
    <w:rsid w:val="00D07D73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overflowPunct/>
      <w:spacing w:before="24" w:after="16" w:line="190" w:lineRule="atLeast"/>
      <w:ind w:firstLine="454"/>
      <w:jc w:val="center"/>
      <w:textAlignment w:val="auto"/>
    </w:pPr>
    <w:rPr>
      <w:b/>
      <w:bCs/>
      <w:sz w:val="24"/>
      <w:szCs w:val="24"/>
    </w:rPr>
  </w:style>
  <w:style w:type="character" w:customStyle="1" w:styleId="1f">
    <w:name w:val="Стиль1 Знак"/>
    <w:link w:val="1e"/>
    <w:uiPriority w:val="99"/>
    <w:qFormat/>
    <w:locked/>
    <w:rsid w:val="00D07D7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affffff0">
    <w:name w:val="Стиль По ширине"/>
    <w:basedOn w:val="a2"/>
    <w:uiPriority w:val="99"/>
    <w:qFormat/>
    <w:rsid w:val="00D07D73"/>
    <w:pPr>
      <w:widowControl/>
      <w:snapToGrid/>
      <w:spacing w:before="0" w:after="0" w:line="312" w:lineRule="auto"/>
      <w:ind w:firstLine="454"/>
      <w:jc w:val="both"/>
    </w:pPr>
    <w:rPr>
      <w:rFonts w:eastAsia="Times New Roman"/>
      <w:szCs w:val="24"/>
    </w:rPr>
  </w:style>
  <w:style w:type="paragraph" w:customStyle="1" w:styleId="Style53">
    <w:name w:val="Style53"/>
    <w:basedOn w:val="a2"/>
    <w:uiPriority w:val="99"/>
    <w:qFormat/>
    <w:rsid w:val="00D07D73"/>
    <w:pPr>
      <w:autoSpaceDE w:val="0"/>
      <w:autoSpaceDN w:val="0"/>
      <w:adjustRightInd w:val="0"/>
      <w:snapToGrid/>
      <w:spacing w:before="0" w:after="0" w:line="197" w:lineRule="exact"/>
      <w:ind w:firstLine="456"/>
      <w:jc w:val="both"/>
    </w:pPr>
    <w:rPr>
      <w:rFonts w:ascii="Palatino Linotype" w:eastAsia="Times New Roman" w:hAnsi="Palatino Linotype"/>
      <w:szCs w:val="24"/>
    </w:rPr>
  </w:style>
  <w:style w:type="paragraph" w:customStyle="1" w:styleId="Style57">
    <w:name w:val="Style57"/>
    <w:basedOn w:val="a2"/>
    <w:uiPriority w:val="99"/>
    <w:qFormat/>
    <w:rsid w:val="00D07D73"/>
    <w:pPr>
      <w:autoSpaceDE w:val="0"/>
      <w:autoSpaceDN w:val="0"/>
      <w:adjustRightInd w:val="0"/>
      <w:snapToGrid/>
      <w:spacing w:before="0" w:after="0" w:line="216" w:lineRule="exact"/>
      <w:jc w:val="both"/>
    </w:pPr>
    <w:rPr>
      <w:rFonts w:ascii="Palatino Linotype" w:eastAsia="Times New Roman" w:hAnsi="Palatino Linotype"/>
      <w:szCs w:val="24"/>
    </w:rPr>
  </w:style>
  <w:style w:type="paragraph" w:customStyle="1" w:styleId="Style35">
    <w:name w:val="Style35"/>
    <w:basedOn w:val="a2"/>
    <w:uiPriority w:val="99"/>
    <w:qFormat/>
    <w:rsid w:val="00D07D73"/>
    <w:pPr>
      <w:autoSpaceDE w:val="0"/>
      <w:autoSpaceDN w:val="0"/>
      <w:adjustRightInd w:val="0"/>
      <w:snapToGrid/>
      <w:spacing w:before="0" w:after="0" w:line="197" w:lineRule="exact"/>
      <w:ind w:firstLine="442"/>
      <w:jc w:val="both"/>
    </w:pPr>
    <w:rPr>
      <w:rFonts w:ascii="Palatino Linotype" w:eastAsia="Times New Roman" w:hAnsi="Palatino Linotype"/>
      <w:szCs w:val="24"/>
    </w:rPr>
  </w:style>
  <w:style w:type="paragraph" w:customStyle="1" w:styleId="Style37">
    <w:name w:val="Style37"/>
    <w:basedOn w:val="a2"/>
    <w:uiPriority w:val="99"/>
    <w:qFormat/>
    <w:rsid w:val="00D07D73"/>
    <w:pPr>
      <w:autoSpaceDE w:val="0"/>
      <w:autoSpaceDN w:val="0"/>
      <w:adjustRightInd w:val="0"/>
      <w:snapToGrid/>
      <w:spacing w:before="0" w:after="0" w:line="221" w:lineRule="exact"/>
      <w:ind w:firstLine="221"/>
      <w:jc w:val="both"/>
    </w:pPr>
    <w:rPr>
      <w:rFonts w:ascii="Palatino Linotype" w:eastAsia="Times New Roman" w:hAnsi="Palatino Linotype"/>
      <w:szCs w:val="24"/>
    </w:rPr>
  </w:style>
  <w:style w:type="paragraph" w:customStyle="1" w:styleId="Style31">
    <w:name w:val="Style31"/>
    <w:basedOn w:val="a2"/>
    <w:uiPriority w:val="99"/>
    <w:qFormat/>
    <w:rsid w:val="00D07D73"/>
    <w:pPr>
      <w:autoSpaceDE w:val="0"/>
      <w:autoSpaceDN w:val="0"/>
      <w:adjustRightInd w:val="0"/>
      <w:snapToGrid/>
      <w:spacing w:before="0" w:after="0"/>
    </w:pPr>
    <w:rPr>
      <w:rFonts w:ascii="Palatino Linotype" w:eastAsia="Times New Roman" w:hAnsi="Palatino Linotype"/>
      <w:szCs w:val="24"/>
    </w:rPr>
  </w:style>
  <w:style w:type="paragraph" w:customStyle="1" w:styleId="2Arial12">
    <w:name w:val="Стиль Заголовок 2 + Arial полужирный курсив Перед:  12 пт После..."/>
    <w:basedOn w:val="20"/>
    <w:uiPriority w:val="99"/>
    <w:qFormat/>
    <w:rsid w:val="00D07D73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720"/>
      </w:tabs>
      <w:autoSpaceDE/>
      <w:autoSpaceDN/>
      <w:adjustRightInd/>
      <w:spacing w:before="240" w:after="60"/>
      <w:ind w:left="720" w:hanging="360"/>
    </w:pPr>
    <w:rPr>
      <w:rFonts w:ascii="Arial" w:hAnsi="Arial"/>
      <w:b/>
      <w:bCs/>
      <w:iCs/>
      <w:sz w:val="24"/>
    </w:rPr>
  </w:style>
  <w:style w:type="paragraph" w:customStyle="1" w:styleId="2Arial0">
    <w:name w:val="Стиль Заголовок 2 + Arial полужирный Слева:  0 см Первая строка:..."/>
    <w:basedOn w:val="20"/>
    <w:uiPriority w:val="99"/>
    <w:qFormat/>
    <w:rsid w:val="00D07D73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720"/>
      </w:tabs>
      <w:autoSpaceDE/>
      <w:autoSpaceDN/>
      <w:adjustRightInd/>
      <w:spacing w:before="240" w:after="60"/>
      <w:ind w:left="720" w:hanging="360"/>
    </w:pPr>
    <w:rPr>
      <w:rFonts w:ascii="Arial" w:hAnsi="Arial"/>
      <w:b/>
      <w:bCs/>
      <w:sz w:val="24"/>
    </w:rPr>
  </w:style>
  <w:style w:type="character" w:customStyle="1" w:styleId="ConsNormal0">
    <w:name w:val="ConsNormal Знак"/>
    <w:link w:val="ConsNormal"/>
    <w:uiPriority w:val="99"/>
    <w:qFormat/>
    <w:locked/>
    <w:rsid w:val="00D07D73"/>
    <w:rPr>
      <w:rFonts w:ascii="Arial" w:eastAsia="Calibri" w:hAnsi="Arial" w:cs="Times New Roman"/>
      <w:lang w:eastAsia="ru-RU"/>
    </w:rPr>
  </w:style>
  <w:style w:type="character" w:customStyle="1" w:styleId="223">
    <w:name w:val="Основной текст (22)_"/>
    <w:link w:val="224"/>
    <w:uiPriority w:val="99"/>
    <w:qFormat/>
    <w:locked/>
    <w:rsid w:val="00D07D73"/>
    <w:rPr>
      <w:rFonts w:ascii="Century Schoolbook" w:hAnsi="Century Schoolbook"/>
      <w:sz w:val="21"/>
      <w:shd w:val="clear" w:color="auto" w:fill="FFFFFF"/>
    </w:rPr>
  </w:style>
  <w:style w:type="paragraph" w:customStyle="1" w:styleId="224">
    <w:name w:val="Основной текст (22)"/>
    <w:basedOn w:val="a2"/>
    <w:link w:val="223"/>
    <w:uiPriority w:val="99"/>
    <w:qFormat/>
    <w:rsid w:val="00D07D73"/>
    <w:pPr>
      <w:widowControl/>
      <w:shd w:val="clear" w:color="auto" w:fill="FFFFFF"/>
      <w:snapToGrid/>
      <w:spacing w:before="540" w:after="120" w:line="238" w:lineRule="exact"/>
      <w:ind w:hanging="480"/>
      <w:jc w:val="both"/>
    </w:pPr>
    <w:rPr>
      <w:rFonts w:ascii="Century Schoolbook" w:eastAsiaTheme="minorHAnsi" w:hAnsi="Century Schoolbook" w:cstheme="minorBidi"/>
      <w:sz w:val="21"/>
      <w:szCs w:val="22"/>
      <w:shd w:val="clear" w:color="auto" w:fill="FFFFFF"/>
      <w:lang w:eastAsia="en-US"/>
    </w:rPr>
  </w:style>
  <w:style w:type="paragraph" w:customStyle="1" w:styleId="341">
    <w:name w:val="Основной текст34"/>
    <w:basedOn w:val="a2"/>
    <w:uiPriority w:val="99"/>
    <w:qFormat/>
    <w:rsid w:val="00D07D73"/>
    <w:pPr>
      <w:widowControl/>
      <w:shd w:val="clear" w:color="auto" w:fill="FFFFFF"/>
      <w:snapToGrid/>
      <w:spacing w:before="480" w:after="120" w:line="284" w:lineRule="exact"/>
      <w:ind w:hanging="1620"/>
      <w:jc w:val="both"/>
    </w:pPr>
    <w:rPr>
      <w:rFonts w:ascii="Arial" w:eastAsia="Times New Roman" w:hAnsi="Arial" w:cs="Arial"/>
      <w:color w:val="000000"/>
      <w:sz w:val="19"/>
      <w:szCs w:val="19"/>
    </w:rPr>
  </w:style>
  <w:style w:type="character" w:customStyle="1" w:styleId="136">
    <w:name w:val="Основной текст (13)_"/>
    <w:link w:val="137"/>
    <w:uiPriority w:val="99"/>
    <w:qFormat/>
    <w:locked/>
    <w:rsid w:val="00D07D73"/>
    <w:rPr>
      <w:rFonts w:ascii="Century Schoolbook" w:hAnsi="Century Schoolbook"/>
      <w:sz w:val="18"/>
      <w:shd w:val="clear" w:color="auto" w:fill="FFFFFF"/>
    </w:rPr>
  </w:style>
  <w:style w:type="paragraph" w:customStyle="1" w:styleId="137">
    <w:name w:val="Основной текст (13)"/>
    <w:basedOn w:val="a2"/>
    <w:link w:val="136"/>
    <w:uiPriority w:val="99"/>
    <w:qFormat/>
    <w:rsid w:val="00D07D73"/>
    <w:pPr>
      <w:widowControl/>
      <w:shd w:val="clear" w:color="auto" w:fill="FFFFFF"/>
      <w:snapToGrid/>
      <w:spacing w:before="480" w:after="300" w:line="240" w:lineRule="atLeast"/>
      <w:ind w:hanging="420"/>
    </w:pPr>
    <w:rPr>
      <w:rFonts w:ascii="Century Schoolbook" w:eastAsiaTheme="minorHAnsi" w:hAnsi="Century Schoolbook" w:cstheme="minorBidi"/>
      <w:sz w:val="18"/>
      <w:szCs w:val="22"/>
      <w:shd w:val="clear" w:color="auto" w:fill="FFFFFF"/>
      <w:lang w:eastAsia="en-US"/>
    </w:rPr>
  </w:style>
  <w:style w:type="character" w:customStyle="1" w:styleId="92">
    <w:name w:val="Основной текст (9)_"/>
    <w:link w:val="93"/>
    <w:uiPriority w:val="99"/>
    <w:qFormat/>
    <w:locked/>
    <w:rsid w:val="00D07D73"/>
    <w:rPr>
      <w:rFonts w:ascii="Century Schoolbook" w:hAnsi="Century Schoolbook"/>
      <w:sz w:val="18"/>
      <w:shd w:val="clear" w:color="auto" w:fill="FFFFFF"/>
    </w:rPr>
  </w:style>
  <w:style w:type="paragraph" w:customStyle="1" w:styleId="93">
    <w:name w:val="Основной текст (9)"/>
    <w:basedOn w:val="a2"/>
    <w:link w:val="92"/>
    <w:uiPriority w:val="99"/>
    <w:qFormat/>
    <w:rsid w:val="00D07D73"/>
    <w:pPr>
      <w:widowControl/>
      <w:shd w:val="clear" w:color="auto" w:fill="FFFFFF"/>
      <w:snapToGrid/>
      <w:spacing w:before="120" w:after="240" w:line="240" w:lineRule="atLeast"/>
    </w:pPr>
    <w:rPr>
      <w:rFonts w:ascii="Century Schoolbook" w:eastAsiaTheme="minorHAnsi" w:hAnsi="Century Schoolbook" w:cstheme="minorBidi"/>
      <w:sz w:val="18"/>
      <w:szCs w:val="22"/>
      <w:shd w:val="clear" w:color="auto" w:fill="FFFFFF"/>
      <w:lang w:eastAsia="en-US"/>
    </w:rPr>
  </w:style>
  <w:style w:type="character" w:customStyle="1" w:styleId="3f">
    <w:name w:val="Основной текст (3)_"/>
    <w:uiPriority w:val="99"/>
    <w:qFormat/>
    <w:locked/>
    <w:rsid w:val="00D07D73"/>
    <w:rPr>
      <w:rFonts w:ascii="Century Schoolbook" w:hAnsi="Century Schoolbook"/>
      <w:sz w:val="18"/>
      <w:shd w:val="clear" w:color="auto" w:fill="FFFFFF"/>
    </w:rPr>
  </w:style>
  <w:style w:type="paragraph" w:customStyle="1" w:styleId="2Arial1">
    <w:name w:val="Заголовок 2  Arial"/>
    <w:basedOn w:val="20"/>
    <w:uiPriority w:val="99"/>
    <w:qFormat/>
    <w:rsid w:val="00D07D73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120"/>
      <w:jc w:val="left"/>
    </w:pPr>
    <w:rPr>
      <w:rFonts w:ascii="Arial" w:hAnsi="Arial" w:cs="Arial"/>
      <w:b/>
      <w:bCs/>
      <w:sz w:val="24"/>
      <w:szCs w:val="24"/>
      <w:lang w:eastAsia="en-US"/>
    </w:rPr>
  </w:style>
  <w:style w:type="paragraph" w:customStyle="1" w:styleId="1ff6">
    <w:name w:val="Заголовок 1  Междустр.интервал:  одинарный"/>
    <w:basedOn w:val="10"/>
    <w:uiPriority w:val="99"/>
    <w:qFormat/>
    <w:rsid w:val="00D07D73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</w:pPr>
    <w:rPr>
      <w:rFonts w:ascii="Arial" w:hAnsi="Arial" w:cs="Arial"/>
      <w:b/>
      <w:bCs/>
      <w:caps/>
      <w:kern w:val="32"/>
      <w:sz w:val="32"/>
      <w:szCs w:val="32"/>
      <w:lang w:eastAsia="en-US"/>
    </w:rPr>
  </w:style>
  <w:style w:type="paragraph" w:customStyle="1" w:styleId="article">
    <w:name w:val="article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fff1">
    <w:name w:val="Без интервала Знак"/>
    <w:link w:val="94"/>
    <w:uiPriority w:val="99"/>
    <w:qFormat/>
    <w:locked/>
    <w:rsid w:val="00D07D73"/>
    <w:rPr>
      <w:lang w:val="en-US"/>
    </w:rPr>
  </w:style>
  <w:style w:type="paragraph" w:customStyle="1" w:styleId="94">
    <w:name w:val="Без интервала9"/>
    <w:link w:val="affffff1"/>
    <w:uiPriority w:val="99"/>
    <w:rsid w:val="00D07D73"/>
    <w:pPr>
      <w:spacing w:before="100" w:beforeAutospacing="1" w:after="100" w:afterAutospacing="1" w:line="240" w:lineRule="auto"/>
    </w:pPr>
    <w:rPr>
      <w:lang w:val="en-US"/>
    </w:rPr>
  </w:style>
  <w:style w:type="paragraph" w:styleId="affffff2">
    <w:name w:val="No Spacing"/>
    <w:link w:val="64"/>
    <w:uiPriority w:val="99"/>
    <w:qFormat/>
    <w:rsid w:val="00D07D73"/>
    <w:pPr>
      <w:spacing w:after="160" w:line="259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220">
    <w:name w:val="Знак1 Знак Знак22"/>
    <w:uiPriority w:val="99"/>
    <w:qFormat/>
    <w:locked/>
    <w:rsid w:val="00D07D73"/>
    <w:rPr>
      <w:sz w:val="24"/>
    </w:rPr>
  </w:style>
  <w:style w:type="paragraph" w:styleId="2fd">
    <w:name w:val="Quote"/>
    <w:basedOn w:val="a2"/>
    <w:next w:val="a2"/>
    <w:link w:val="241"/>
    <w:uiPriority w:val="99"/>
    <w:qFormat/>
    <w:rsid w:val="00D07D73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character" w:customStyle="1" w:styleId="2fe">
    <w:name w:val="Цитата 2 Знак"/>
    <w:basedOn w:val="a3"/>
    <w:link w:val="281"/>
    <w:uiPriority w:val="99"/>
    <w:qFormat/>
    <w:rsid w:val="00D07D73"/>
    <w:rPr>
      <w:rFonts w:ascii="Times New Roman" w:eastAsia="Calibri" w:hAnsi="Times New Roman" w:cs="Times New Roman"/>
      <w:i/>
      <w:iCs/>
      <w:color w:val="000000" w:themeColor="text1"/>
      <w:sz w:val="24"/>
      <w:szCs w:val="20"/>
      <w:lang w:eastAsia="ru-RU"/>
    </w:rPr>
  </w:style>
  <w:style w:type="character" w:customStyle="1" w:styleId="QuoteChar">
    <w:name w:val="Quote Char"/>
    <w:basedOn w:val="a3"/>
    <w:link w:val="2110"/>
    <w:uiPriority w:val="99"/>
    <w:qFormat/>
    <w:locked/>
    <w:rsid w:val="00D07D73"/>
    <w:rPr>
      <w:rFonts w:cs="Times New Roman"/>
      <w:i/>
      <w:color w:val="000000"/>
      <w:sz w:val="24"/>
    </w:rPr>
  </w:style>
  <w:style w:type="paragraph" w:customStyle="1" w:styleId="2110">
    <w:name w:val="Цитата 211"/>
    <w:basedOn w:val="a2"/>
    <w:next w:val="a2"/>
    <w:link w:val="QuoteChar"/>
    <w:uiPriority w:val="99"/>
    <w:rsid w:val="00D07D73"/>
    <w:pPr>
      <w:widowControl/>
      <w:snapToGrid/>
      <w:spacing w:before="0" w:after="0"/>
    </w:pPr>
    <w:rPr>
      <w:rFonts w:asciiTheme="minorHAnsi" w:eastAsiaTheme="minorHAnsi" w:hAnsiTheme="minorHAnsi"/>
      <w:i/>
      <w:color w:val="000000"/>
      <w:szCs w:val="22"/>
      <w:lang w:eastAsia="en-US"/>
    </w:rPr>
  </w:style>
  <w:style w:type="character" w:customStyle="1" w:styleId="241">
    <w:name w:val="Цитата 2 Знак4"/>
    <w:basedOn w:val="a3"/>
    <w:link w:val="2fd"/>
    <w:uiPriority w:val="99"/>
    <w:locked/>
    <w:rsid w:val="00D07D73"/>
    <w:rPr>
      <w:rFonts w:ascii="Calibri" w:eastAsia="Times New Roman" w:hAnsi="Calibri" w:cs="Times New Roman"/>
      <w:i/>
      <w:iCs/>
      <w:color w:val="000000"/>
      <w:sz w:val="24"/>
      <w:szCs w:val="24"/>
      <w:lang w:eastAsia="ru-RU"/>
    </w:rPr>
  </w:style>
  <w:style w:type="character" w:customStyle="1" w:styleId="IntenseQuoteChar7">
    <w:name w:val="Intense Quote Char7"/>
    <w:uiPriority w:val="99"/>
    <w:locked/>
    <w:rsid w:val="00D07D73"/>
    <w:rPr>
      <w:rFonts w:ascii="Calibri" w:hAnsi="Calibri"/>
      <w:b/>
      <w:i/>
      <w:color w:val="4F81BD"/>
      <w:sz w:val="24"/>
    </w:rPr>
  </w:style>
  <w:style w:type="character" w:customStyle="1" w:styleId="510">
    <w:name w:val="Знак5 Знак Знак1"/>
    <w:uiPriority w:val="99"/>
    <w:locked/>
    <w:rsid w:val="00D07D73"/>
    <w:rPr>
      <w:sz w:val="16"/>
      <w:lang w:val="ru-RU" w:eastAsia="ru-RU"/>
    </w:rPr>
  </w:style>
  <w:style w:type="character" w:customStyle="1" w:styleId="125">
    <w:name w:val="Знак1 Знак Знак25"/>
    <w:uiPriority w:val="99"/>
    <w:qFormat/>
    <w:locked/>
    <w:rsid w:val="00D07D73"/>
    <w:rPr>
      <w:sz w:val="24"/>
    </w:rPr>
  </w:style>
  <w:style w:type="character" w:customStyle="1" w:styleId="124">
    <w:name w:val="Знак1 Знак Знак24"/>
    <w:uiPriority w:val="99"/>
    <w:qFormat/>
    <w:locked/>
    <w:rsid w:val="00D07D73"/>
    <w:rPr>
      <w:sz w:val="24"/>
    </w:rPr>
  </w:style>
  <w:style w:type="character" w:customStyle="1" w:styleId="1230">
    <w:name w:val="Знак1 Знак Знак23"/>
    <w:uiPriority w:val="99"/>
    <w:qFormat/>
    <w:locked/>
    <w:rsid w:val="00D07D73"/>
    <w:rPr>
      <w:sz w:val="24"/>
    </w:rPr>
  </w:style>
  <w:style w:type="character" w:customStyle="1" w:styleId="216">
    <w:name w:val="Цитата 2 Знак1"/>
    <w:basedOn w:val="a3"/>
    <w:uiPriority w:val="99"/>
    <w:qFormat/>
    <w:rsid w:val="00D07D73"/>
    <w:rPr>
      <w:rFonts w:cs="Times New Roman"/>
      <w:i/>
      <w:iCs/>
      <w:color w:val="404040"/>
      <w:sz w:val="24"/>
      <w:szCs w:val="24"/>
    </w:rPr>
  </w:style>
  <w:style w:type="paragraph" w:customStyle="1" w:styleId="p12">
    <w:name w:val="p12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styleId="affffff3">
    <w:name w:val="Intense Quote"/>
    <w:basedOn w:val="a2"/>
    <w:next w:val="a2"/>
    <w:link w:val="47"/>
    <w:uiPriority w:val="99"/>
    <w:qFormat/>
    <w:rsid w:val="00D07D73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hAnsi="Calibri"/>
      <w:b/>
      <w:i/>
      <w:color w:val="4F81BD"/>
    </w:rPr>
  </w:style>
  <w:style w:type="character" w:customStyle="1" w:styleId="affffff4">
    <w:name w:val="Выделенная цитата Знак"/>
    <w:basedOn w:val="a3"/>
    <w:link w:val="82"/>
    <w:uiPriority w:val="99"/>
    <w:qFormat/>
    <w:rsid w:val="00D07D73"/>
    <w:rPr>
      <w:rFonts w:ascii="Times New Roman" w:eastAsia="Calibri" w:hAnsi="Times New Roman" w:cs="Times New Roman"/>
      <w:b/>
      <w:bCs/>
      <w:i/>
      <w:iCs/>
      <w:color w:val="4F81BD" w:themeColor="accent1"/>
      <w:sz w:val="24"/>
      <w:szCs w:val="20"/>
      <w:lang w:eastAsia="ru-RU"/>
    </w:rPr>
  </w:style>
  <w:style w:type="character" w:customStyle="1" w:styleId="IntenseQuoteChar">
    <w:name w:val="Intense Quote Char"/>
    <w:basedOn w:val="a3"/>
    <w:link w:val="11e"/>
    <w:uiPriority w:val="99"/>
    <w:qFormat/>
    <w:locked/>
    <w:rsid w:val="00D07D73"/>
    <w:rPr>
      <w:rFonts w:cs="Times New Roman"/>
      <w:b/>
      <w:i/>
      <w:color w:val="4F81BD"/>
      <w:sz w:val="24"/>
    </w:rPr>
  </w:style>
  <w:style w:type="paragraph" w:customStyle="1" w:styleId="11e">
    <w:name w:val="Выделенная цитата11"/>
    <w:basedOn w:val="a2"/>
    <w:next w:val="a2"/>
    <w:link w:val="IntenseQuoteChar"/>
    <w:uiPriority w:val="99"/>
    <w:rsid w:val="00D07D73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Theme="minorHAnsi" w:eastAsiaTheme="minorHAnsi" w:hAnsiTheme="minorHAnsi"/>
      <w:b/>
      <w:i/>
      <w:color w:val="4F81BD"/>
      <w:szCs w:val="22"/>
      <w:lang w:eastAsia="en-US"/>
    </w:rPr>
  </w:style>
  <w:style w:type="character" w:customStyle="1" w:styleId="47">
    <w:name w:val="Выделенная цитата Знак4"/>
    <w:basedOn w:val="a3"/>
    <w:link w:val="affffff3"/>
    <w:uiPriority w:val="99"/>
    <w:locked/>
    <w:rsid w:val="00D07D73"/>
    <w:rPr>
      <w:rFonts w:ascii="Calibri" w:eastAsia="Calibri" w:hAnsi="Calibri" w:cs="Times New Roman"/>
      <w:b/>
      <w:i/>
      <w:color w:val="4F81BD"/>
      <w:sz w:val="24"/>
      <w:szCs w:val="20"/>
      <w:lang w:eastAsia="ru-RU"/>
    </w:rPr>
  </w:style>
  <w:style w:type="character" w:customStyle="1" w:styleId="1ff7">
    <w:name w:val="Выделенная цитата Знак1"/>
    <w:basedOn w:val="a3"/>
    <w:uiPriority w:val="99"/>
    <w:qFormat/>
    <w:rsid w:val="00D07D73"/>
    <w:rPr>
      <w:rFonts w:ascii="Times New Roman" w:hAnsi="Times New Roman" w:cs="Times New Roman"/>
      <w:i/>
      <w:iCs/>
      <w:color w:val="5B9BD5"/>
      <w:sz w:val="24"/>
      <w:szCs w:val="24"/>
      <w:lang w:eastAsia="ru-RU"/>
    </w:rPr>
  </w:style>
  <w:style w:type="character" w:customStyle="1" w:styleId="1201">
    <w:name w:val="Выделенная цитата Знак120"/>
    <w:basedOn w:val="a3"/>
    <w:uiPriority w:val="99"/>
    <w:qFormat/>
    <w:rsid w:val="00D07D73"/>
    <w:rPr>
      <w:rFonts w:cs="Times New Roman"/>
      <w:i/>
      <w:iCs/>
      <w:color w:val="5B9BD5"/>
      <w:sz w:val="24"/>
      <w:szCs w:val="24"/>
    </w:rPr>
  </w:style>
  <w:style w:type="character" w:customStyle="1" w:styleId="1190">
    <w:name w:val="Выделенная цитата Знак119"/>
    <w:basedOn w:val="a3"/>
    <w:uiPriority w:val="99"/>
    <w:qFormat/>
    <w:rsid w:val="00D07D73"/>
    <w:rPr>
      <w:rFonts w:cs="Times New Roman"/>
      <w:i/>
      <w:iCs/>
      <w:color w:val="5B9BD5"/>
      <w:sz w:val="24"/>
      <w:szCs w:val="24"/>
    </w:rPr>
  </w:style>
  <w:style w:type="character" w:customStyle="1" w:styleId="1180">
    <w:name w:val="Выделенная цитата Знак118"/>
    <w:basedOn w:val="a3"/>
    <w:uiPriority w:val="99"/>
    <w:qFormat/>
    <w:rsid w:val="00D07D73"/>
    <w:rPr>
      <w:rFonts w:cs="Times New Roman"/>
      <w:i/>
      <w:iCs/>
      <w:color w:val="5B9BD5"/>
      <w:sz w:val="24"/>
      <w:szCs w:val="24"/>
    </w:rPr>
  </w:style>
  <w:style w:type="character" w:customStyle="1" w:styleId="1170">
    <w:name w:val="Выделенная цитата Знак117"/>
    <w:basedOn w:val="a3"/>
    <w:uiPriority w:val="99"/>
    <w:qFormat/>
    <w:rsid w:val="00D07D73"/>
    <w:rPr>
      <w:rFonts w:cs="Times New Roman"/>
      <w:i/>
      <w:iCs/>
      <w:color w:val="5B9BD5"/>
      <w:sz w:val="24"/>
      <w:szCs w:val="24"/>
    </w:rPr>
  </w:style>
  <w:style w:type="character" w:customStyle="1" w:styleId="1160">
    <w:name w:val="Выделенная цитата Знак116"/>
    <w:basedOn w:val="a3"/>
    <w:uiPriority w:val="99"/>
    <w:qFormat/>
    <w:rsid w:val="00D07D73"/>
    <w:rPr>
      <w:rFonts w:cs="Times New Roman"/>
      <w:i/>
      <w:iCs/>
      <w:color w:val="5B9BD5"/>
      <w:sz w:val="24"/>
      <w:szCs w:val="24"/>
    </w:rPr>
  </w:style>
  <w:style w:type="character" w:customStyle="1" w:styleId="1150">
    <w:name w:val="Выделенная цитата Знак115"/>
    <w:basedOn w:val="a3"/>
    <w:uiPriority w:val="99"/>
    <w:qFormat/>
    <w:rsid w:val="00D07D73"/>
    <w:rPr>
      <w:rFonts w:cs="Times New Roman"/>
      <w:i/>
      <w:iCs/>
      <w:color w:val="5B9BD5"/>
      <w:sz w:val="24"/>
      <w:szCs w:val="24"/>
    </w:rPr>
  </w:style>
  <w:style w:type="character" w:customStyle="1" w:styleId="1140">
    <w:name w:val="Выделенная цитата Знак114"/>
    <w:basedOn w:val="a3"/>
    <w:uiPriority w:val="99"/>
    <w:qFormat/>
    <w:rsid w:val="00D07D73"/>
    <w:rPr>
      <w:rFonts w:cs="Times New Roman"/>
      <w:i/>
      <w:iCs/>
      <w:color w:val="5B9BD5"/>
      <w:sz w:val="24"/>
      <w:szCs w:val="24"/>
    </w:rPr>
  </w:style>
  <w:style w:type="character" w:customStyle="1" w:styleId="1130">
    <w:name w:val="Выделенная цитата Знак113"/>
    <w:basedOn w:val="a3"/>
    <w:uiPriority w:val="99"/>
    <w:qFormat/>
    <w:rsid w:val="00D07D73"/>
    <w:rPr>
      <w:rFonts w:cs="Times New Roman"/>
      <w:i/>
      <w:iCs/>
      <w:color w:val="5B9BD5"/>
      <w:sz w:val="24"/>
      <w:szCs w:val="24"/>
    </w:rPr>
  </w:style>
  <w:style w:type="character" w:customStyle="1" w:styleId="1120">
    <w:name w:val="Выделенная цитата Знак112"/>
    <w:basedOn w:val="a3"/>
    <w:uiPriority w:val="99"/>
    <w:qFormat/>
    <w:rsid w:val="00D07D73"/>
    <w:rPr>
      <w:rFonts w:cs="Times New Roman"/>
      <w:i/>
      <w:iCs/>
      <w:color w:val="5B9BD5"/>
      <w:sz w:val="24"/>
      <w:szCs w:val="24"/>
    </w:rPr>
  </w:style>
  <w:style w:type="character" w:customStyle="1" w:styleId="1110">
    <w:name w:val="Выделенная цитата Знак111"/>
    <w:basedOn w:val="a3"/>
    <w:uiPriority w:val="99"/>
    <w:qFormat/>
    <w:rsid w:val="00D07D73"/>
    <w:rPr>
      <w:rFonts w:cs="Times New Roman"/>
      <w:i/>
      <w:iCs/>
      <w:color w:val="5B9BD5"/>
      <w:sz w:val="24"/>
      <w:szCs w:val="24"/>
    </w:rPr>
  </w:style>
  <w:style w:type="character" w:customStyle="1" w:styleId="1101">
    <w:name w:val="Выделенная цитата Знак110"/>
    <w:basedOn w:val="a3"/>
    <w:uiPriority w:val="99"/>
    <w:qFormat/>
    <w:rsid w:val="00D07D73"/>
    <w:rPr>
      <w:rFonts w:cs="Times New Roman"/>
      <w:i/>
      <w:iCs/>
      <w:color w:val="5B9BD5"/>
      <w:sz w:val="24"/>
      <w:szCs w:val="24"/>
    </w:rPr>
  </w:style>
  <w:style w:type="character" w:customStyle="1" w:styleId="192">
    <w:name w:val="Выделенная цитата Знак19"/>
    <w:basedOn w:val="a3"/>
    <w:uiPriority w:val="99"/>
    <w:qFormat/>
    <w:rsid w:val="00D07D73"/>
    <w:rPr>
      <w:rFonts w:cs="Times New Roman"/>
      <w:i/>
      <w:iCs/>
      <w:color w:val="5B9BD5"/>
      <w:sz w:val="24"/>
      <w:szCs w:val="24"/>
    </w:rPr>
  </w:style>
  <w:style w:type="character" w:customStyle="1" w:styleId="182">
    <w:name w:val="Выделенная цитата Знак18"/>
    <w:basedOn w:val="a3"/>
    <w:uiPriority w:val="99"/>
    <w:qFormat/>
    <w:rsid w:val="00D07D73"/>
    <w:rPr>
      <w:rFonts w:cs="Times New Roman"/>
      <w:i/>
      <w:iCs/>
      <w:color w:val="5B9BD5"/>
      <w:sz w:val="24"/>
      <w:szCs w:val="24"/>
    </w:rPr>
  </w:style>
  <w:style w:type="character" w:customStyle="1" w:styleId="172">
    <w:name w:val="Выделенная цитата Знак17"/>
    <w:basedOn w:val="a3"/>
    <w:uiPriority w:val="99"/>
    <w:qFormat/>
    <w:rsid w:val="00D07D73"/>
    <w:rPr>
      <w:rFonts w:cs="Times New Roman"/>
      <w:i/>
      <w:iCs/>
      <w:color w:val="5B9BD5"/>
      <w:sz w:val="24"/>
      <w:szCs w:val="24"/>
    </w:rPr>
  </w:style>
  <w:style w:type="character" w:customStyle="1" w:styleId="163">
    <w:name w:val="Выделенная цитата Знак16"/>
    <w:basedOn w:val="a3"/>
    <w:uiPriority w:val="99"/>
    <w:qFormat/>
    <w:rsid w:val="00D07D73"/>
    <w:rPr>
      <w:rFonts w:cs="Times New Roman"/>
      <w:i/>
      <w:iCs/>
      <w:color w:val="5B9BD5"/>
      <w:sz w:val="24"/>
      <w:szCs w:val="24"/>
    </w:rPr>
  </w:style>
  <w:style w:type="character" w:customStyle="1" w:styleId="152">
    <w:name w:val="Выделенная цитата Знак15"/>
    <w:basedOn w:val="a3"/>
    <w:uiPriority w:val="99"/>
    <w:qFormat/>
    <w:rsid w:val="00D07D73"/>
    <w:rPr>
      <w:rFonts w:cs="Times New Roman"/>
      <w:i/>
      <w:iCs/>
      <w:color w:val="5B9BD5"/>
      <w:sz w:val="24"/>
      <w:szCs w:val="24"/>
    </w:rPr>
  </w:style>
  <w:style w:type="character" w:customStyle="1" w:styleId="144">
    <w:name w:val="Выделенная цитата Знак14"/>
    <w:basedOn w:val="a3"/>
    <w:uiPriority w:val="99"/>
    <w:qFormat/>
    <w:rsid w:val="00D07D73"/>
    <w:rPr>
      <w:rFonts w:cs="Times New Roman"/>
      <w:i/>
      <w:iCs/>
      <w:color w:val="5B9BD5"/>
      <w:sz w:val="24"/>
      <w:szCs w:val="24"/>
    </w:rPr>
  </w:style>
  <w:style w:type="character" w:customStyle="1" w:styleId="138">
    <w:name w:val="Выделенная цитата Знак13"/>
    <w:basedOn w:val="a3"/>
    <w:uiPriority w:val="99"/>
    <w:qFormat/>
    <w:rsid w:val="00D07D73"/>
    <w:rPr>
      <w:rFonts w:cs="Times New Roman"/>
      <w:i/>
      <w:iCs/>
      <w:color w:val="5B9BD5"/>
      <w:sz w:val="24"/>
      <w:szCs w:val="24"/>
    </w:rPr>
  </w:style>
  <w:style w:type="character" w:customStyle="1" w:styleId="126">
    <w:name w:val="Выделенная цитата Знак12"/>
    <w:basedOn w:val="a3"/>
    <w:uiPriority w:val="99"/>
    <w:qFormat/>
    <w:rsid w:val="00D07D73"/>
    <w:rPr>
      <w:rFonts w:cs="Times New Roman"/>
      <w:i/>
      <w:iCs/>
      <w:color w:val="5B9BD5"/>
      <w:sz w:val="24"/>
      <w:szCs w:val="24"/>
    </w:rPr>
  </w:style>
  <w:style w:type="paragraph" w:customStyle="1" w:styleId="1ff8">
    <w:name w:val="Заголовок оглавления1"/>
    <w:basedOn w:val="10"/>
    <w:next w:val="a2"/>
    <w:uiPriority w:val="99"/>
    <w:qFormat/>
    <w:rsid w:val="00D07D73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hAnsi="Cambria" w:cs="Arial"/>
      <w:b/>
      <w:bCs/>
      <w:caps/>
      <w:color w:val="365F91"/>
      <w:kern w:val="32"/>
      <w:sz w:val="28"/>
      <w:szCs w:val="28"/>
    </w:rPr>
  </w:style>
  <w:style w:type="paragraph" w:customStyle="1" w:styleId="2123">
    <w:name w:val="Стиль Заголовок 2 + Перед:  12 пт После:  3 пт"/>
    <w:basedOn w:val="20"/>
    <w:uiPriority w:val="99"/>
    <w:qFormat/>
    <w:rsid w:val="00D07D73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bCs/>
      <w:iCs/>
      <w:sz w:val="24"/>
    </w:rPr>
  </w:style>
  <w:style w:type="paragraph" w:customStyle="1" w:styleId="2ff">
    <w:name w:val="Обычный 2"/>
    <w:basedOn w:val="a2"/>
    <w:uiPriority w:val="99"/>
    <w:qFormat/>
    <w:rsid w:val="00D07D73"/>
    <w:pPr>
      <w:widowControl/>
      <w:tabs>
        <w:tab w:val="left" w:pos="1440"/>
      </w:tabs>
      <w:snapToGrid/>
      <w:spacing w:before="0" w:after="0"/>
      <w:ind w:left="1440" w:hanging="360"/>
      <w:jc w:val="both"/>
    </w:pPr>
    <w:rPr>
      <w:rFonts w:eastAsia="Times New Roman"/>
      <w:sz w:val="20"/>
    </w:rPr>
  </w:style>
  <w:style w:type="paragraph" w:customStyle="1" w:styleId="MTDisplayEquation">
    <w:name w:val="MTDisplayEquation"/>
    <w:basedOn w:val="a2"/>
    <w:uiPriority w:val="99"/>
    <w:qFormat/>
    <w:rsid w:val="00D07D73"/>
    <w:pPr>
      <w:widowControl/>
      <w:tabs>
        <w:tab w:val="center" w:pos="4680"/>
        <w:tab w:val="right" w:pos="9360"/>
      </w:tabs>
      <w:snapToGrid/>
      <w:spacing w:before="0" w:after="0"/>
    </w:pPr>
    <w:rPr>
      <w:rFonts w:eastAsia="Times New Roman"/>
      <w:lang w:val="en-US"/>
    </w:rPr>
  </w:style>
  <w:style w:type="paragraph" w:customStyle="1" w:styleId="msolistparagraph0">
    <w:name w:val="msolistparagraph"/>
    <w:basedOn w:val="a2"/>
    <w:uiPriority w:val="99"/>
    <w:qFormat/>
    <w:rsid w:val="00D07D73"/>
    <w:pPr>
      <w:widowControl/>
      <w:snapToGrid/>
      <w:spacing w:before="0" w:after="0" w:line="312" w:lineRule="auto"/>
      <w:ind w:left="720" w:firstLine="454"/>
      <w:contextualSpacing/>
      <w:jc w:val="both"/>
    </w:pPr>
    <w:rPr>
      <w:rFonts w:eastAsia="Times New Roman"/>
      <w:szCs w:val="24"/>
    </w:rPr>
  </w:style>
  <w:style w:type="paragraph" w:customStyle="1" w:styleId="msonormalcxspmiddle">
    <w:name w:val="msonormalcxspmiddle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fff5">
    <w:name w:val="ВЭС отступ Знак"/>
    <w:link w:val="affffff6"/>
    <w:uiPriority w:val="99"/>
    <w:qFormat/>
    <w:locked/>
    <w:rsid w:val="00D07D73"/>
    <w:rPr>
      <w:color w:val="000000"/>
      <w:sz w:val="24"/>
    </w:rPr>
  </w:style>
  <w:style w:type="paragraph" w:customStyle="1" w:styleId="affffff6">
    <w:name w:val="ВЭС отступ"/>
    <w:basedOn w:val="a2"/>
    <w:link w:val="affffff5"/>
    <w:uiPriority w:val="99"/>
    <w:qFormat/>
    <w:rsid w:val="00D07D73"/>
    <w:pPr>
      <w:widowControl/>
      <w:snapToGrid/>
      <w:spacing w:before="0" w:after="0"/>
      <w:jc w:val="both"/>
    </w:pPr>
    <w:rPr>
      <w:rFonts w:asciiTheme="minorHAnsi" w:eastAsiaTheme="minorHAnsi" w:hAnsiTheme="minorHAnsi" w:cstheme="minorBidi"/>
      <w:color w:val="000000"/>
      <w:szCs w:val="22"/>
      <w:lang w:eastAsia="en-US"/>
    </w:rPr>
  </w:style>
  <w:style w:type="paragraph" w:customStyle="1" w:styleId="21200">
    <w:name w:val="Стиль Заголовок 2 + 12 пт Слева:  0 см Первая строка:  0 см Пере..."/>
    <w:basedOn w:val="20"/>
    <w:uiPriority w:val="99"/>
    <w:qFormat/>
    <w:rsid w:val="00D07D73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360"/>
      </w:tabs>
      <w:autoSpaceDE/>
      <w:autoSpaceDN/>
      <w:adjustRightInd/>
      <w:spacing w:before="120" w:after="120"/>
      <w:jc w:val="left"/>
    </w:pPr>
    <w:rPr>
      <w:rFonts w:ascii="Arial" w:hAnsi="Arial"/>
      <w:b/>
      <w:bCs/>
      <w:kern w:val="32"/>
      <w:sz w:val="24"/>
    </w:rPr>
  </w:style>
  <w:style w:type="paragraph" w:customStyle="1" w:styleId="145">
    <w:name w:val="Основной 14"/>
    <w:basedOn w:val="a2"/>
    <w:uiPriority w:val="99"/>
    <w:qFormat/>
    <w:rsid w:val="00D07D73"/>
    <w:pPr>
      <w:widowControl/>
      <w:autoSpaceDE w:val="0"/>
      <w:autoSpaceDN w:val="0"/>
      <w:adjustRightInd w:val="0"/>
      <w:snapToGrid/>
      <w:spacing w:before="0" w:after="0" w:line="360" w:lineRule="auto"/>
      <w:ind w:left="-851" w:right="-1091" w:firstLine="567"/>
      <w:jc w:val="center"/>
    </w:pPr>
    <w:rPr>
      <w:rFonts w:eastAsia="Times New Roman"/>
      <w:b/>
      <w:sz w:val="28"/>
    </w:rPr>
  </w:style>
  <w:style w:type="paragraph" w:customStyle="1" w:styleId="c1">
    <w:name w:val="c1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ff7">
    <w:name w:val="Словарная статья"/>
    <w:basedOn w:val="a2"/>
    <w:next w:val="a2"/>
    <w:qFormat/>
    <w:rsid w:val="00D07D73"/>
    <w:pPr>
      <w:widowControl/>
      <w:autoSpaceDE w:val="0"/>
      <w:autoSpaceDN w:val="0"/>
      <w:adjustRightInd w:val="0"/>
      <w:snapToGrid/>
      <w:spacing w:before="0" w:after="0"/>
      <w:ind w:left="170" w:right="118"/>
      <w:jc w:val="both"/>
    </w:pPr>
    <w:rPr>
      <w:rFonts w:ascii="Arial" w:eastAsia="Times New Roman" w:hAnsi="Arial"/>
      <w:sz w:val="20"/>
    </w:rPr>
  </w:style>
  <w:style w:type="character" w:customStyle="1" w:styleId="FR20">
    <w:name w:val="FR2 Знак"/>
    <w:link w:val="FR2"/>
    <w:uiPriority w:val="99"/>
    <w:qFormat/>
    <w:locked/>
    <w:rsid w:val="00D07D73"/>
    <w:rPr>
      <w:rFonts w:ascii="Arial" w:eastAsia="Calibri" w:hAnsi="Arial" w:cs="Times New Roman"/>
      <w:lang w:eastAsia="ru-RU"/>
    </w:rPr>
  </w:style>
  <w:style w:type="paragraph" w:customStyle="1" w:styleId="2ff0">
    <w:name w:val="2"/>
    <w:basedOn w:val="a2"/>
    <w:uiPriority w:val="99"/>
    <w:qFormat/>
    <w:rsid w:val="00D07D73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Li">
    <w:name w:val="Li"/>
    <w:basedOn w:val="a2"/>
    <w:uiPriority w:val="99"/>
    <w:qFormat/>
    <w:rsid w:val="00D07D73"/>
    <w:pPr>
      <w:widowControl/>
      <w:shd w:val="clear" w:color="auto" w:fill="FFFFFF"/>
      <w:suppressAutoHyphens/>
      <w:snapToGrid/>
      <w:spacing w:before="0" w:after="0"/>
    </w:pPr>
    <w:rPr>
      <w:rFonts w:eastAsia="Times New Roman"/>
      <w:szCs w:val="24"/>
      <w:lang w:eastAsia="ar-SA"/>
    </w:rPr>
  </w:style>
  <w:style w:type="paragraph" w:customStyle="1" w:styleId="Style14">
    <w:name w:val="Style14"/>
    <w:basedOn w:val="a2"/>
    <w:uiPriority w:val="99"/>
    <w:qFormat/>
    <w:rsid w:val="00D07D73"/>
    <w:pPr>
      <w:autoSpaceDE w:val="0"/>
      <w:autoSpaceDN w:val="0"/>
      <w:adjustRightInd w:val="0"/>
      <w:snapToGrid/>
      <w:spacing w:before="0" w:after="0" w:line="444" w:lineRule="exact"/>
      <w:ind w:firstLine="1051"/>
    </w:pPr>
    <w:rPr>
      <w:rFonts w:ascii="Arial" w:eastAsia="Times New Roman" w:hAnsi="Arial" w:cs="Arial"/>
      <w:szCs w:val="24"/>
    </w:rPr>
  </w:style>
  <w:style w:type="paragraph" w:customStyle="1" w:styleId="Style22">
    <w:name w:val="Style22"/>
    <w:basedOn w:val="a2"/>
    <w:uiPriority w:val="99"/>
    <w:qFormat/>
    <w:rsid w:val="00D07D73"/>
    <w:pPr>
      <w:autoSpaceDE w:val="0"/>
      <w:autoSpaceDN w:val="0"/>
      <w:adjustRightInd w:val="0"/>
      <w:snapToGrid/>
      <w:spacing w:before="0" w:after="0" w:line="238" w:lineRule="exact"/>
      <w:jc w:val="both"/>
    </w:pPr>
    <w:rPr>
      <w:rFonts w:ascii="Arial" w:eastAsia="Times New Roman" w:hAnsi="Arial" w:cs="Arial"/>
      <w:szCs w:val="24"/>
    </w:rPr>
  </w:style>
  <w:style w:type="paragraph" w:customStyle="1" w:styleId="affffff8">
    <w:name w:val="Название оглавления"/>
    <w:uiPriority w:val="99"/>
    <w:qFormat/>
    <w:rsid w:val="00D07D73"/>
    <w:pPr>
      <w:autoSpaceDE w:val="0"/>
      <w:autoSpaceDN w:val="0"/>
      <w:adjustRightInd w:val="0"/>
      <w:spacing w:after="187" w:line="240" w:lineRule="auto"/>
      <w:jc w:val="center"/>
    </w:pPr>
    <w:rPr>
      <w:rFonts w:ascii="Arial" w:eastAsia="Times New Roman" w:hAnsi="Arial" w:cs="Arial"/>
      <w:b/>
      <w:bCs/>
      <w:caps/>
      <w:sz w:val="20"/>
      <w:szCs w:val="20"/>
      <w:lang w:eastAsia="ru-RU"/>
    </w:rPr>
  </w:style>
  <w:style w:type="paragraph" w:customStyle="1" w:styleId="affffff9">
    <w:name w:val="список с тире"/>
    <w:basedOn w:val="a2"/>
    <w:uiPriority w:val="99"/>
    <w:qFormat/>
    <w:rsid w:val="00D07D73"/>
    <w:pPr>
      <w:widowControl/>
      <w:tabs>
        <w:tab w:val="left" w:pos="1354"/>
      </w:tabs>
      <w:autoSpaceDE w:val="0"/>
      <w:autoSpaceDN w:val="0"/>
      <w:adjustRightInd w:val="0"/>
      <w:snapToGrid/>
      <w:spacing w:before="120" w:after="0"/>
      <w:ind w:left="1354" w:hanging="360"/>
      <w:jc w:val="both"/>
    </w:pPr>
    <w:rPr>
      <w:rFonts w:eastAsia="Times New Roman" w:cs="Arial"/>
      <w:color w:val="000000"/>
      <w:szCs w:val="28"/>
    </w:rPr>
  </w:style>
  <w:style w:type="paragraph" w:customStyle="1" w:styleId="2ff1">
    <w:name w:val="Обычный2"/>
    <w:uiPriority w:val="99"/>
    <w:qFormat/>
    <w:rsid w:val="00D07D73"/>
    <w:pPr>
      <w:widowControl w:val="0"/>
      <w:spacing w:after="0" w:line="316" w:lineRule="auto"/>
      <w:ind w:firstLine="28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Tst1">
    <w:name w:val="Tst1"/>
    <w:basedOn w:val="a2"/>
    <w:uiPriority w:val="99"/>
    <w:qFormat/>
    <w:rsid w:val="00D07D73"/>
    <w:pPr>
      <w:widowControl/>
      <w:tabs>
        <w:tab w:val="left" w:pos="851"/>
      </w:tabs>
      <w:snapToGrid/>
      <w:spacing w:before="0" w:after="0"/>
      <w:ind w:left="851" w:hanging="511"/>
      <w:jc w:val="both"/>
    </w:pPr>
    <w:rPr>
      <w:rFonts w:eastAsia="Times New Roman"/>
    </w:rPr>
  </w:style>
  <w:style w:type="paragraph" w:customStyle="1" w:styleId="notabstyle">
    <w:name w:val="no_tab style"/>
    <w:basedOn w:val="a2"/>
    <w:uiPriority w:val="99"/>
    <w:qFormat/>
    <w:rsid w:val="00D07D73"/>
    <w:pPr>
      <w:widowControl/>
      <w:snapToGrid/>
      <w:spacing w:before="0" w:after="0"/>
      <w:jc w:val="both"/>
    </w:pPr>
    <w:rPr>
      <w:rFonts w:eastAsia="Times New Roman"/>
      <w:kern w:val="28"/>
    </w:rPr>
  </w:style>
  <w:style w:type="paragraph" w:customStyle="1" w:styleId="Tst-question">
    <w:name w:val="Tst-question"/>
    <w:basedOn w:val="a2"/>
    <w:uiPriority w:val="99"/>
    <w:qFormat/>
    <w:rsid w:val="00D07D73"/>
    <w:pPr>
      <w:widowControl/>
      <w:numPr>
        <w:numId w:val="5"/>
      </w:numPr>
      <w:snapToGrid/>
      <w:spacing w:before="0" w:after="0"/>
      <w:jc w:val="both"/>
    </w:pPr>
    <w:rPr>
      <w:rFonts w:eastAsia="Times New Roman"/>
      <w:kern w:val="28"/>
    </w:rPr>
  </w:style>
  <w:style w:type="paragraph" w:customStyle="1" w:styleId="Tst10">
    <w:name w:val="Tst_1"/>
    <w:basedOn w:val="notabstyle"/>
    <w:uiPriority w:val="99"/>
    <w:qFormat/>
    <w:rsid w:val="00D07D73"/>
    <w:pPr>
      <w:tabs>
        <w:tab w:val="left" w:pos="703"/>
      </w:tabs>
      <w:ind w:left="703" w:hanging="346"/>
    </w:pPr>
  </w:style>
  <w:style w:type="paragraph" w:customStyle="1" w:styleId="p1">
    <w:name w:val="p1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MS Mincho"/>
      <w:szCs w:val="24"/>
    </w:rPr>
  </w:style>
  <w:style w:type="paragraph" w:customStyle="1" w:styleId="3f0">
    <w:name w:val="Знак3"/>
    <w:basedOn w:val="a2"/>
    <w:uiPriority w:val="99"/>
    <w:qFormat/>
    <w:rsid w:val="00D07D73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paragraph" w:customStyle="1" w:styleId="affffffa">
    <w:name w:val="УПЛОТНЕННЫЙ"/>
    <w:basedOn w:val="a2"/>
    <w:uiPriority w:val="99"/>
    <w:qFormat/>
    <w:rsid w:val="00D07D73"/>
    <w:pPr>
      <w:widowControl/>
      <w:snapToGrid/>
      <w:spacing w:before="0" w:after="0"/>
      <w:ind w:firstLine="720"/>
      <w:jc w:val="both"/>
    </w:pPr>
    <w:rPr>
      <w:rFonts w:eastAsia="Times New Roman"/>
      <w:spacing w:val="-4"/>
      <w:sz w:val="28"/>
    </w:rPr>
  </w:style>
  <w:style w:type="paragraph" w:customStyle="1" w:styleId="affffffb">
    <w:name w:val="ОСНОВНОЙ"/>
    <w:basedOn w:val="a2"/>
    <w:uiPriority w:val="99"/>
    <w:qFormat/>
    <w:rsid w:val="00D07D73"/>
    <w:pPr>
      <w:widowControl/>
      <w:autoSpaceDE w:val="0"/>
      <w:autoSpaceDN w:val="0"/>
      <w:adjustRightInd w:val="0"/>
      <w:snapToGrid/>
      <w:spacing w:before="0" w:after="0"/>
      <w:ind w:firstLine="720"/>
      <w:jc w:val="both"/>
    </w:pPr>
    <w:rPr>
      <w:rFonts w:eastAsia="Times New Roman"/>
      <w:sz w:val="28"/>
    </w:rPr>
  </w:style>
  <w:style w:type="paragraph" w:customStyle="1" w:styleId="simple">
    <w:name w:val="simple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">
    <w:name w:val="u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j">
    <w:name w:val="uj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tyle44">
    <w:name w:val="Style44"/>
    <w:basedOn w:val="a2"/>
    <w:uiPriority w:val="99"/>
    <w:qFormat/>
    <w:rsid w:val="00D07D73"/>
    <w:pPr>
      <w:autoSpaceDE w:val="0"/>
      <w:autoSpaceDN w:val="0"/>
      <w:adjustRightInd w:val="0"/>
      <w:snapToGrid/>
      <w:spacing w:before="0" w:after="0"/>
    </w:pPr>
    <w:rPr>
      <w:rFonts w:ascii="Franklin Gothic Medium Cond" w:eastAsia="Times New Roman" w:hAnsi="Franklin Gothic Medium Cond"/>
      <w:szCs w:val="24"/>
    </w:rPr>
  </w:style>
  <w:style w:type="paragraph" w:customStyle="1" w:styleId="s16">
    <w:name w:val="s_16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4cxspmiddle">
    <w:name w:val="a4cxspmiddle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Style56">
    <w:name w:val="Style56"/>
    <w:basedOn w:val="a2"/>
    <w:uiPriority w:val="99"/>
    <w:qFormat/>
    <w:rsid w:val="00D07D73"/>
    <w:pPr>
      <w:autoSpaceDE w:val="0"/>
      <w:autoSpaceDN w:val="0"/>
      <w:adjustRightInd w:val="0"/>
      <w:snapToGrid/>
      <w:spacing w:before="0" w:after="0" w:line="194" w:lineRule="exact"/>
    </w:pPr>
    <w:rPr>
      <w:rFonts w:eastAsia="Times New Roman"/>
      <w:szCs w:val="24"/>
    </w:rPr>
  </w:style>
  <w:style w:type="paragraph" w:customStyle="1" w:styleId="otstup">
    <w:name w:val="otstup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1ff9">
    <w:name w:val="Схема документа1"/>
    <w:basedOn w:val="a2"/>
    <w:uiPriority w:val="99"/>
    <w:qFormat/>
    <w:rsid w:val="00D07D73"/>
    <w:pPr>
      <w:widowControl/>
      <w:shd w:val="clear" w:color="auto" w:fill="000080"/>
      <w:snapToGrid/>
      <w:spacing w:before="0" w:after="0"/>
    </w:pPr>
    <w:rPr>
      <w:rFonts w:ascii="Tahoma" w:eastAsia="Times New Roman" w:hAnsi="Tahoma" w:cs="Tahoma"/>
      <w:sz w:val="20"/>
      <w:lang w:eastAsia="zh-CN"/>
    </w:rPr>
  </w:style>
  <w:style w:type="paragraph" w:customStyle="1" w:styleId="Normal1">
    <w:name w:val="Normal1"/>
    <w:uiPriority w:val="99"/>
    <w:qFormat/>
    <w:rsid w:val="00D07D73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Heading31">
    <w:name w:val="Heading 31"/>
    <w:basedOn w:val="Normal1"/>
    <w:next w:val="Normal1"/>
    <w:uiPriority w:val="99"/>
    <w:qFormat/>
    <w:rsid w:val="00D07D73"/>
    <w:pPr>
      <w:keepNext/>
      <w:snapToGrid/>
      <w:outlineLvl w:val="2"/>
    </w:pPr>
    <w:rPr>
      <w:sz w:val="24"/>
    </w:rPr>
  </w:style>
  <w:style w:type="paragraph" w:customStyle="1" w:styleId="BodyText1">
    <w:name w:val="Body Text1"/>
    <w:basedOn w:val="Normal1"/>
    <w:uiPriority w:val="99"/>
    <w:qFormat/>
    <w:rsid w:val="00D07D73"/>
    <w:pPr>
      <w:snapToGrid/>
      <w:spacing w:line="360" w:lineRule="auto"/>
    </w:pPr>
    <w:rPr>
      <w:sz w:val="24"/>
    </w:rPr>
  </w:style>
  <w:style w:type="paragraph" w:customStyle="1" w:styleId="BodyText211">
    <w:name w:val="Body Text 211"/>
    <w:basedOn w:val="a2"/>
    <w:uiPriority w:val="99"/>
    <w:qFormat/>
    <w:rsid w:val="00D07D73"/>
    <w:pPr>
      <w:widowControl/>
      <w:snapToGrid/>
      <w:spacing w:before="0" w:after="0" w:line="360" w:lineRule="auto"/>
      <w:jc w:val="both"/>
    </w:pPr>
    <w:rPr>
      <w:rFonts w:eastAsia="Times New Roman"/>
    </w:rPr>
  </w:style>
  <w:style w:type="paragraph" w:customStyle="1" w:styleId="ListParagraph1">
    <w:name w:val="List Paragraph1"/>
    <w:basedOn w:val="a2"/>
    <w:uiPriority w:val="99"/>
    <w:qFormat/>
    <w:rsid w:val="00D07D73"/>
    <w:pPr>
      <w:widowControl/>
      <w:snapToGrid/>
      <w:spacing w:before="0" w:after="200" w:line="276" w:lineRule="auto"/>
      <w:ind w:left="720"/>
      <w:contextualSpacing/>
    </w:pPr>
    <w:rPr>
      <w:rFonts w:ascii="Calibri" w:eastAsia="Times New Roman" w:hAnsi="Calibri"/>
      <w:sz w:val="22"/>
      <w:szCs w:val="22"/>
    </w:rPr>
  </w:style>
  <w:style w:type="paragraph" w:customStyle="1" w:styleId="PlainText1">
    <w:name w:val="Plain Text1"/>
    <w:basedOn w:val="a2"/>
    <w:uiPriority w:val="99"/>
    <w:qFormat/>
    <w:rsid w:val="00D07D73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BodyText31">
    <w:name w:val="Body Text 31"/>
    <w:basedOn w:val="Normal1"/>
    <w:uiPriority w:val="99"/>
    <w:qFormat/>
    <w:rsid w:val="00D07D73"/>
    <w:pPr>
      <w:snapToGrid/>
      <w:jc w:val="both"/>
    </w:pPr>
    <w:rPr>
      <w:i/>
      <w:sz w:val="26"/>
    </w:rPr>
  </w:style>
  <w:style w:type="character" w:customStyle="1" w:styleId="101">
    <w:name w:val="Знак Знак101"/>
    <w:uiPriority w:val="99"/>
    <w:qFormat/>
    <w:locked/>
    <w:rsid w:val="00D07D73"/>
    <w:rPr>
      <w:rFonts w:ascii="PragmaticaCTT" w:hAnsi="PragmaticaCTT"/>
      <w:sz w:val="24"/>
      <w:lang w:val="ru-RU" w:eastAsia="ru-RU"/>
    </w:rPr>
  </w:style>
  <w:style w:type="character" w:customStyle="1" w:styleId="4110">
    <w:name w:val="Знак Знак411"/>
    <w:uiPriority w:val="99"/>
    <w:qFormat/>
    <w:locked/>
    <w:rsid w:val="00D07D73"/>
    <w:rPr>
      <w:rFonts w:ascii="Arial" w:hAnsi="Arial"/>
      <w:b/>
      <w:i/>
      <w:sz w:val="28"/>
      <w:lang w:val="ru-RU" w:eastAsia="en-US"/>
    </w:rPr>
  </w:style>
  <w:style w:type="character" w:customStyle="1" w:styleId="139">
    <w:name w:val="Знак1 Знак Знак3"/>
    <w:uiPriority w:val="99"/>
    <w:locked/>
    <w:rsid w:val="00D07D73"/>
    <w:rPr>
      <w:sz w:val="24"/>
      <w:lang w:val="ru-RU" w:eastAsia="ru-RU"/>
    </w:rPr>
  </w:style>
  <w:style w:type="character" w:customStyle="1" w:styleId="hpsatn">
    <w:name w:val="hps atn"/>
    <w:basedOn w:val="a3"/>
    <w:uiPriority w:val="99"/>
    <w:qFormat/>
    <w:rsid w:val="00D07D73"/>
    <w:rPr>
      <w:rFonts w:cs="Times New Roman"/>
    </w:rPr>
  </w:style>
  <w:style w:type="character" w:customStyle="1" w:styleId="udar">
    <w:name w:val="udar"/>
    <w:basedOn w:val="a3"/>
    <w:uiPriority w:val="99"/>
    <w:qFormat/>
    <w:rsid w:val="00D07D73"/>
    <w:rPr>
      <w:rFonts w:cs="Times New Roman"/>
    </w:rPr>
  </w:style>
  <w:style w:type="character" w:customStyle="1" w:styleId="FontStyle139">
    <w:name w:val="Font Style139"/>
    <w:uiPriority w:val="99"/>
    <w:qFormat/>
    <w:rsid w:val="00D07D73"/>
    <w:rPr>
      <w:rFonts w:ascii="Palatino Linotype" w:hAnsi="Palatino Linotype"/>
      <w:sz w:val="18"/>
    </w:rPr>
  </w:style>
  <w:style w:type="character" w:customStyle="1" w:styleId="FontStyle156">
    <w:name w:val="Font Style156"/>
    <w:uiPriority w:val="99"/>
    <w:qFormat/>
    <w:rsid w:val="00D07D73"/>
    <w:rPr>
      <w:rFonts w:ascii="Palatino Linotype" w:hAnsi="Palatino Linotype"/>
      <w:sz w:val="18"/>
    </w:rPr>
  </w:style>
  <w:style w:type="character" w:customStyle="1" w:styleId="FontStyle157">
    <w:name w:val="Font Style157"/>
    <w:uiPriority w:val="99"/>
    <w:qFormat/>
    <w:rsid w:val="00D07D73"/>
    <w:rPr>
      <w:rFonts w:ascii="Palatino Linotype" w:hAnsi="Palatino Linotype"/>
      <w:sz w:val="18"/>
    </w:rPr>
  </w:style>
  <w:style w:type="character" w:customStyle="1" w:styleId="FontStyle138">
    <w:name w:val="Font Style138"/>
    <w:uiPriority w:val="99"/>
    <w:qFormat/>
    <w:rsid w:val="00D07D73"/>
    <w:rPr>
      <w:rFonts w:ascii="Palatino Linotype" w:hAnsi="Palatino Linotype"/>
      <w:b/>
      <w:sz w:val="18"/>
    </w:rPr>
  </w:style>
  <w:style w:type="character" w:customStyle="1" w:styleId="FontStyle146">
    <w:name w:val="Font Style146"/>
    <w:uiPriority w:val="99"/>
    <w:qFormat/>
    <w:rsid w:val="00D07D73"/>
    <w:rPr>
      <w:rFonts w:ascii="Palatino Linotype" w:hAnsi="Palatino Linotype"/>
      <w:b/>
      <w:sz w:val="18"/>
    </w:rPr>
  </w:style>
  <w:style w:type="character" w:customStyle="1" w:styleId="318">
    <w:name w:val="Основной текст с отступом 3 Знак1"/>
    <w:uiPriority w:val="99"/>
    <w:qFormat/>
    <w:rsid w:val="00D07D73"/>
    <w:rPr>
      <w:rFonts w:ascii="Times New Roman" w:hAnsi="Times New Roman"/>
      <w:sz w:val="16"/>
      <w:lang w:val="ru-RU" w:eastAsia="ru-RU"/>
    </w:rPr>
  </w:style>
  <w:style w:type="character" w:customStyle="1" w:styleId="85">
    <w:name w:val="Основной текст + 85"/>
    <w:uiPriority w:val="99"/>
    <w:qFormat/>
    <w:rsid w:val="00D07D73"/>
    <w:rPr>
      <w:rFonts w:ascii="Times New Roman" w:hAnsi="Times New Roman"/>
      <w:b/>
      <w:i/>
      <w:spacing w:val="30"/>
      <w:sz w:val="17"/>
      <w:shd w:val="clear" w:color="auto" w:fill="FFFFFF"/>
      <w:lang w:val="ru-RU" w:eastAsia="ru-RU"/>
    </w:rPr>
  </w:style>
  <w:style w:type="character" w:customStyle="1" w:styleId="22Arial">
    <w:name w:val="Основной текст (22) + Arial"/>
    <w:uiPriority w:val="99"/>
    <w:rsid w:val="00D07D73"/>
    <w:rPr>
      <w:rFonts w:ascii="Arial" w:hAnsi="Arial"/>
      <w:b/>
      <w:i/>
      <w:sz w:val="21"/>
      <w:shd w:val="clear" w:color="auto" w:fill="FFFFFF"/>
    </w:rPr>
  </w:style>
  <w:style w:type="character" w:customStyle="1" w:styleId="affffffc">
    <w:name w:val="Основной текст + Полужирный"/>
    <w:uiPriority w:val="99"/>
    <w:qFormat/>
    <w:rsid w:val="00D07D73"/>
    <w:rPr>
      <w:rFonts w:ascii="Century Schoolbook" w:hAnsi="Century Schoolbook"/>
      <w:b/>
      <w:sz w:val="18"/>
      <w:shd w:val="clear" w:color="auto" w:fill="FFFFFF"/>
    </w:rPr>
  </w:style>
  <w:style w:type="character" w:customStyle="1" w:styleId="3110">
    <w:name w:val="Основной текст 3 Знак11"/>
    <w:uiPriority w:val="99"/>
    <w:locked/>
    <w:rsid w:val="00D07D73"/>
    <w:rPr>
      <w:rFonts w:ascii="Times New Roman" w:hAnsi="Times New Roman"/>
      <w:sz w:val="16"/>
      <w:lang w:val="ru-RU" w:eastAsia="ru-RU"/>
    </w:rPr>
  </w:style>
  <w:style w:type="character" w:customStyle="1" w:styleId="217">
    <w:name w:val="Заголовок 2 Знак1"/>
    <w:uiPriority w:val="99"/>
    <w:qFormat/>
    <w:rsid w:val="00D07D73"/>
    <w:rPr>
      <w:rFonts w:ascii="Arial" w:hAnsi="Arial"/>
      <w:b/>
      <w:i/>
      <w:sz w:val="28"/>
    </w:rPr>
  </w:style>
  <w:style w:type="character" w:customStyle="1" w:styleId="412">
    <w:name w:val="Заголовок 4 Знак1"/>
    <w:uiPriority w:val="99"/>
    <w:qFormat/>
    <w:locked/>
    <w:rsid w:val="00D07D73"/>
    <w:rPr>
      <w:rFonts w:ascii="Times New Roman" w:hAnsi="Times New Roman"/>
      <w:b/>
      <w:sz w:val="28"/>
      <w:lang w:eastAsia="ru-RU"/>
    </w:rPr>
  </w:style>
  <w:style w:type="character" w:customStyle="1" w:styleId="319">
    <w:name w:val="Заголовок 3 Знак1"/>
    <w:uiPriority w:val="99"/>
    <w:qFormat/>
    <w:locked/>
    <w:rsid w:val="00D07D73"/>
    <w:rPr>
      <w:rFonts w:ascii="Times New Roman" w:hAnsi="Times New Roman"/>
      <w:b/>
      <w:sz w:val="27"/>
      <w:lang w:eastAsia="ru-RU"/>
    </w:rPr>
  </w:style>
  <w:style w:type="character" w:customStyle="1" w:styleId="1ffa">
    <w:name w:val="Сильное выделение1"/>
    <w:basedOn w:val="a3"/>
    <w:uiPriority w:val="99"/>
    <w:qFormat/>
    <w:rsid w:val="00D07D73"/>
    <w:rPr>
      <w:rFonts w:cs="Times New Roman"/>
      <w:b/>
    </w:rPr>
  </w:style>
  <w:style w:type="character" w:customStyle="1" w:styleId="1ffb">
    <w:name w:val="Слабая ссылка1"/>
    <w:basedOn w:val="a3"/>
    <w:uiPriority w:val="99"/>
    <w:qFormat/>
    <w:rsid w:val="00D07D73"/>
    <w:rPr>
      <w:rFonts w:cs="Times New Roman"/>
      <w:smallCaps/>
      <w:color w:val="C0504D"/>
      <w:u w:val="single"/>
    </w:rPr>
  </w:style>
  <w:style w:type="character" w:customStyle="1" w:styleId="1ffc">
    <w:name w:val="Сильная ссылка1"/>
    <w:basedOn w:val="a3"/>
    <w:uiPriority w:val="99"/>
    <w:qFormat/>
    <w:rsid w:val="00D07D73"/>
    <w:rPr>
      <w:rFonts w:cs="Times New Roman"/>
      <w:b/>
      <w:smallCaps/>
      <w:color w:val="C0504D"/>
      <w:spacing w:val="5"/>
      <w:u w:val="single"/>
    </w:rPr>
  </w:style>
  <w:style w:type="character" w:customStyle="1" w:styleId="1ffd">
    <w:name w:val="Название книги1"/>
    <w:basedOn w:val="a3"/>
    <w:uiPriority w:val="99"/>
    <w:qFormat/>
    <w:rsid w:val="00D07D73"/>
    <w:rPr>
      <w:rFonts w:cs="Times New Roman"/>
      <w:b/>
      <w:smallCaps/>
      <w:spacing w:val="5"/>
    </w:rPr>
  </w:style>
  <w:style w:type="character" w:customStyle="1" w:styleId="611">
    <w:name w:val="Заголовок 6 Знак1"/>
    <w:uiPriority w:val="99"/>
    <w:qFormat/>
    <w:rsid w:val="00D07D73"/>
    <w:rPr>
      <w:b/>
      <w:sz w:val="22"/>
      <w:lang w:val="ru-RU" w:eastAsia="ru-RU"/>
    </w:rPr>
  </w:style>
  <w:style w:type="character" w:customStyle="1" w:styleId="711">
    <w:name w:val="Заголовок 7 Знак1"/>
    <w:uiPriority w:val="99"/>
    <w:qFormat/>
    <w:rsid w:val="00D07D73"/>
    <w:rPr>
      <w:sz w:val="24"/>
      <w:lang w:val="ru-RU" w:eastAsia="ru-RU"/>
    </w:rPr>
  </w:style>
  <w:style w:type="character" w:customStyle="1" w:styleId="812">
    <w:name w:val="Заголовок 8 Знак1"/>
    <w:uiPriority w:val="99"/>
    <w:qFormat/>
    <w:rsid w:val="00D07D73"/>
    <w:rPr>
      <w:rFonts w:ascii="Calibri" w:hAnsi="Calibri"/>
      <w:i/>
      <w:sz w:val="24"/>
      <w:lang w:val="ru-RU" w:eastAsia="en-US"/>
    </w:rPr>
  </w:style>
  <w:style w:type="character" w:customStyle="1" w:styleId="910">
    <w:name w:val="Заголовок 9 Знак1"/>
    <w:uiPriority w:val="99"/>
    <w:qFormat/>
    <w:rsid w:val="00D07D73"/>
    <w:rPr>
      <w:rFonts w:ascii="Arial" w:hAnsi="Arial"/>
      <w:sz w:val="22"/>
      <w:lang w:val="ru-RU" w:eastAsia="ru-RU"/>
    </w:rPr>
  </w:style>
  <w:style w:type="character" w:customStyle="1" w:styleId="1ffe">
    <w:name w:val="Нижний колонтитул Знак1"/>
    <w:uiPriority w:val="99"/>
    <w:qFormat/>
    <w:locked/>
    <w:rsid w:val="00D07D73"/>
    <w:rPr>
      <w:rFonts w:ascii="Times New Roman" w:hAnsi="Times New Roman"/>
      <w:sz w:val="24"/>
      <w:lang w:val="ru-RU" w:eastAsia="ru-RU"/>
    </w:rPr>
  </w:style>
  <w:style w:type="character" w:customStyle="1" w:styleId="tbb121">
    <w:name w:val="tbb121"/>
    <w:uiPriority w:val="99"/>
    <w:qFormat/>
    <w:rsid w:val="00D07D73"/>
    <w:rPr>
      <w:rFonts w:ascii="Arial" w:hAnsi="Arial"/>
      <w:b/>
      <w:color w:val="000000"/>
      <w:sz w:val="18"/>
      <w:u w:val="none"/>
    </w:rPr>
  </w:style>
  <w:style w:type="character" w:customStyle="1" w:styleId="tbl121">
    <w:name w:val="tbl121"/>
    <w:uiPriority w:val="99"/>
    <w:qFormat/>
    <w:rsid w:val="00D07D73"/>
    <w:rPr>
      <w:rFonts w:ascii="Tahoma" w:hAnsi="Tahoma"/>
      <w:color w:val="000000"/>
      <w:sz w:val="18"/>
      <w:u w:val="none"/>
    </w:rPr>
  </w:style>
  <w:style w:type="character" w:customStyle="1" w:styleId="em11">
    <w:name w:val="em11"/>
    <w:uiPriority w:val="99"/>
    <w:qFormat/>
    <w:rsid w:val="00D07D73"/>
    <w:rPr>
      <w:b/>
      <w:sz w:val="24"/>
    </w:rPr>
  </w:style>
  <w:style w:type="character" w:customStyle="1" w:styleId="8pt">
    <w:name w:val="Основной текст + 8 pt"/>
    <w:uiPriority w:val="99"/>
    <w:qFormat/>
    <w:rsid w:val="00D07D73"/>
    <w:rPr>
      <w:rFonts w:ascii="Times New Roman" w:hAnsi="Times New Roman"/>
      <w:spacing w:val="0"/>
      <w:sz w:val="16"/>
    </w:rPr>
  </w:style>
  <w:style w:type="character" w:customStyle="1" w:styleId="7pt">
    <w:name w:val="Основной текст + 7 pt"/>
    <w:uiPriority w:val="99"/>
    <w:qFormat/>
    <w:rsid w:val="00D07D73"/>
    <w:rPr>
      <w:rFonts w:ascii="Times New Roman" w:hAnsi="Times New Roman"/>
      <w:spacing w:val="0"/>
      <w:sz w:val="14"/>
    </w:rPr>
  </w:style>
  <w:style w:type="character" w:customStyle="1" w:styleId="10pt">
    <w:name w:val="Основной текст + 10 pt"/>
    <w:uiPriority w:val="99"/>
    <w:qFormat/>
    <w:rsid w:val="00D07D73"/>
    <w:rPr>
      <w:rFonts w:ascii="Times New Roman" w:hAnsi="Times New Roman"/>
      <w:b/>
      <w:spacing w:val="0"/>
      <w:sz w:val="20"/>
    </w:rPr>
  </w:style>
  <w:style w:type="character" w:customStyle="1" w:styleId="affffffd">
    <w:name w:val="Основной текст + Курсив"/>
    <w:uiPriority w:val="99"/>
    <w:qFormat/>
    <w:rsid w:val="00D07D73"/>
    <w:rPr>
      <w:rFonts w:ascii="Times New Roman" w:hAnsi="Times New Roman"/>
      <w:i/>
      <w:spacing w:val="0"/>
      <w:sz w:val="21"/>
    </w:rPr>
  </w:style>
  <w:style w:type="character" w:customStyle="1" w:styleId="5pt">
    <w:name w:val="Основной текст + 5 pt"/>
    <w:uiPriority w:val="99"/>
    <w:qFormat/>
    <w:rsid w:val="00D07D73"/>
    <w:rPr>
      <w:rFonts w:ascii="Times New Roman" w:hAnsi="Times New Roman"/>
      <w:spacing w:val="10"/>
      <w:sz w:val="10"/>
    </w:rPr>
  </w:style>
  <w:style w:type="character" w:customStyle="1" w:styleId="9pt">
    <w:name w:val="Основной текст + 9 pt"/>
    <w:uiPriority w:val="99"/>
    <w:qFormat/>
    <w:rsid w:val="00D07D73"/>
    <w:rPr>
      <w:rFonts w:ascii="Times New Roman" w:hAnsi="Times New Roman"/>
      <w:spacing w:val="0"/>
      <w:sz w:val="18"/>
    </w:rPr>
  </w:style>
  <w:style w:type="character" w:customStyle="1" w:styleId="TimesNewRoman0">
    <w:name w:val="Основной текст + Times New Roman"/>
    <w:uiPriority w:val="99"/>
    <w:qFormat/>
    <w:rsid w:val="00D07D73"/>
    <w:rPr>
      <w:rFonts w:ascii="Times New Roman" w:hAnsi="Times New Roman"/>
      <w:spacing w:val="0"/>
      <w:sz w:val="21"/>
    </w:rPr>
  </w:style>
  <w:style w:type="character" w:customStyle="1" w:styleId="WW-9pt">
    <w:name w:val="WW-Основной текст + 9 pt"/>
    <w:uiPriority w:val="99"/>
    <w:qFormat/>
    <w:rsid w:val="00D07D73"/>
    <w:rPr>
      <w:rFonts w:ascii="Times New Roman" w:hAnsi="Times New Roman"/>
      <w:spacing w:val="0"/>
      <w:sz w:val="18"/>
    </w:rPr>
  </w:style>
  <w:style w:type="character" w:customStyle="1" w:styleId="gogofoundword">
    <w:name w:val="gogofoundword"/>
    <w:basedOn w:val="a3"/>
    <w:uiPriority w:val="99"/>
    <w:qFormat/>
    <w:rsid w:val="00D07D73"/>
    <w:rPr>
      <w:rFonts w:cs="Times New Roman"/>
    </w:rPr>
  </w:style>
  <w:style w:type="character" w:customStyle="1" w:styleId="FontStyle124">
    <w:name w:val="Font Style124"/>
    <w:uiPriority w:val="99"/>
    <w:qFormat/>
    <w:rsid w:val="00D07D73"/>
    <w:rPr>
      <w:rFonts w:ascii="Times New Roman" w:hAnsi="Times New Roman"/>
      <w:b/>
      <w:sz w:val="18"/>
    </w:rPr>
  </w:style>
  <w:style w:type="character" w:customStyle="1" w:styleId="red">
    <w:name w:val="red"/>
    <w:basedOn w:val="a3"/>
    <w:uiPriority w:val="99"/>
    <w:qFormat/>
    <w:rsid w:val="00D07D73"/>
    <w:rPr>
      <w:rFonts w:cs="Times New Roman"/>
    </w:rPr>
  </w:style>
  <w:style w:type="character" w:customStyle="1" w:styleId="msosubtleemphasis0">
    <w:name w:val="msosubtleemphasis"/>
    <w:uiPriority w:val="99"/>
    <w:qFormat/>
    <w:rsid w:val="00D07D73"/>
    <w:rPr>
      <w:i/>
      <w:color w:val="808080"/>
    </w:rPr>
  </w:style>
  <w:style w:type="character" w:customStyle="1" w:styleId="FontStyle120">
    <w:name w:val="Font Style120"/>
    <w:uiPriority w:val="99"/>
    <w:qFormat/>
    <w:rsid w:val="00D07D73"/>
    <w:rPr>
      <w:rFonts w:ascii="Times New Roman" w:hAnsi="Times New Roman"/>
      <w:b/>
      <w:sz w:val="26"/>
    </w:rPr>
  </w:style>
  <w:style w:type="character" w:customStyle="1" w:styleId="FontStyle121">
    <w:name w:val="Font Style121"/>
    <w:uiPriority w:val="99"/>
    <w:qFormat/>
    <w:rsid w:val="00D07D73"/>
    <w:rPr>
      <w:rFonts w:ascii="Times New Roman" w:hAnsi="Times New Roman"/>
      <w:sz w:val="26"/>
    </w:rPr>
  </w:style>
  <w:style w:type="character" w:customStyle="1" w:styleId="232">
    <w:name w:val="Знак Знак23 Знак2"/>
    <w:uiPriority w:val="99"/>
    <w:qFormat/>
    <w:locked/>
    <w:rsid w:val="00D07D73"/>
    <w:rPr>
      <w:rFonts w:ascii="Tahoma" w:hAnsi="Tahoma"/>
      <w:sz w:val="16"/>
    </w:rPr>
  </w:style>
  <w:style w:type="character" w:customStyle="1" w:styleId="t9">
    <w:name w:val="t9"/>
    <w:uiPriority w:val="99"/>
    <w:qFormat/>
    <w:rsid w:val="00D07D73"/>
  </w:style>
  <w:style w:type="character" w:customStyle="1" w:styleId="t10">
    <w:name w:val="t10"/>
    <w:uiPriority w:val="99"/>
    <w:qFormat/>
    <w:rsid w:val="00D07D73"/>
  </w:style>
  <w:style w:type="character" w:customStyle="1" w:styleId="c2">
    <w:name w:val="c2"/>
    <w:uiPriority w:val="99"/>
    <w:qFormat/>
    <w:rsid w:val="00D07D73"/>
  </w:style>
  <w:style w:type="character" w:customStyle="1" w:styleId="c0">
    <w:name w:val="c0"/>
    <w:uiPriority w:val="99"/>
    <w:qFormat/>
    <w:rsid w:val="00D07D73"/>
  </w:style>
  <w:style w:type="character" w:customStyle="1" w:styleId="ft776">
    <w:name w:val="ft776"/>
    <w:uiPriority w:val="99"/>
    <w:qFormat/>
    <w:rsid w:val="00D07D73"/>
  </w:style>
  <w:style w:type="character" w:customStyle="1" w:styleId="highlight">
    <w:name w:val="highlight"/>
    <w:uiPriority w:val="99"/>
    <w:qFormat/>
    <w:rsid w:val="00D07D73"/>
  </w:style>
  <w:style w:type="character" w:customStyle="1" w:styleId="ft431">
    <w:name w:val="ft431"/>
    <w:uiPriority w:val="99"/>
    <w:qFormat/>
    <w:rsid w:val="00D07D73"/>
  </w:style>
  <w:style w:type="character" w:customStyle="1" w:styleId="ft793">
    <w:name w:val="ft793"/>
    <w:uiPriority w:val="99"/>
    <w:qFormat/>
    <w:rsid w:val="00D07D73"/>
  </w:style>
  <w:style w:type="character" w:customStyle="1" w:styleId="ft802">
    <w:name w:val="ft802"/>
    <w:uiPriority w:val="99"/>
    <w:qFormat/>
    <w:rsid w:val="00D07D73"/>
  </w:style>
  <w:style w:type="character" w:customStyle="1" w:styleId="ft890">
    <w:name w:val="ft890"/>
    <w:uiPriority w:val="99"/>
    <w:qFormat/>
    <w:rsid w:val="00D07D73"/>
  </w:style>
  <w:style w:type="character" w:customStyle="1" w:styleId="ft904">
    <w:name w:val="ft904"/>
    <w:uiPriority w:val="99"/>
    <w:qFormat/>
    <w:rsid w:val="00D07D73"/>
  </w:style>
  <w:style w:type="character" w:customStyle="1" w:styleId="ft914">
    <w:name w:val="ft914"/>
    <w:uiPriority w:val="99"/>
    <w:qFormat/>
    <w:rsid w:val="00D07D73"/>
  </w:style>
  <w:style w:type="character" w:customStyle="1" w:styleId="1fff">
    <w:name w:val="Текст Знак1"/>
    <w:uiPriority w:val="99"/>
    <w:qFormat/>
    <w:locked/>
    <w:rsid w:val="00D07D73"/>
    <w:rPr>
      <w:rFonts w:ascii="Courier New" w:hAnsi="Courier New"/>
      <w:lang w:val="ru-RU" w:eastAsia="ru-RU"/>
    </w:rPr>
  </w:style>
  <w:style w:type="character" w:customStyle="1" w:styleId="accented">
    <w:name w:val="accented"/>
    <w:basedOn w:val="a3"/>
    <w:uiPriority w:val="99"/>
    <w:qFormat/>
    <w:rsid w:val="00D07D73"/>
    <w:rPr>
      <w:rFonts w:cs="Times New Roman"/>
    </w:rPr>
  </w:style>
  <w:style w:type="character" w:customStyle="1" w:styleId="FontStyle214">
    <w:name w:val="Font Style214"/>
    <w:uiPriority w:val="99"/>
    <w:qFormat/>
    <w:rsid w:val="00D07D73"/>
    <w:rPr>
      <w:rFonts w:ascii="Trebuchet MS" w:hAnsi="Trebuchet MS"/>
      <w:b/>
      <w:color w:val="000000"/>
      <w:sz w:val="22"/>
    </w:rPr>
  </w:style>
  <w:style w:type="character" w:customStyle="1" w:styleId="affffffe">
    <w:name w:val="Цветовое выделение"/>
    <w:uiPriority w:val="99"/>
    <w:qFormat/>
    <w:rsid w:val="00D07D73"/>
    <w:rPr>
      <w:b/>
      <w:color w:val="000080"/>
      <w:sz w:val="22"/>
    </w:rPr>
  </w:style>
  <w:style w:type="character" w:customStyle="1" w:styleId="afffffff">
    <w:name w:val="Гипертекстовая ссылка"/>
    <w:uiPriority w:val="99"/>
    <w:qFormat/>
    <w:rsid w:val="00D07D73"/>
    <w:rPr>
      <w:b/>
      <w:color w:val="008000"/>
      <w:sz w:val="22"/>
      <w:u w:val="single"/>
    </w:rPr>
  </w:style>
  <w:style w:type="character" w:customStyle="1" w:styleId="1fff0">
    <w:name w:val="Схема документа Знак1"/>
    <w:uiPriority w:val="99"/>
    <w:qFormat/>
    <w:rsid w:val="00D07D73"/>
    <w:rPr>
      <w:rFonts w:ascii="Tahoma" w:hAnsi="Tahoma"/>
      <w:sz w:val="16"/>
      <w:lang w:val="ru-RU" w:eastAsia="ru-RU"/>
    </w:rPr>
  </w:style>
  <w:style w:type="character" w:customStyle="1" w:styleId="HTML11">
    <w:name w:val="Стандартный HTML Знак1"/>
    <w:uiPriority w:val="99"/>
    <w:qFormat/>
    <w:rsid w:val="00D07D73"/>
    <w:rPr>
      <w:rFonts w:ascii="Consolas" w:hAnsi="Consolas"/>
      <w:sz w:val="20"/>
      <w:lang w:val="ru-RU" w:eastAsia="ru-RU"/>
    </w:rPr>
  </w:style>
  <w:style w:type="character" w:customStyle="1" w:styleId="1fff1">
    <w:name w:val="Верхний колонтитул Знак1"/>
    <w:uiPriority w:val="99"/>
    <w:qFormat/>
    <w:rsid w:val="00D07D73"/>
    <w:rPr>
      <w:rFonts w:ascii="Times New Roman" w:hAnsi="Times New Roman"/>
      <w:sz w:val="24"/>
      <w:lang w:val="ru-RU" w:eastAsia="ru-RU"/>
    </w:rPr>
  </w:style>
  <w:style w:type="character" w:customStyle="1" w:styleId="218">
    <w:name w:val="Основной текст 2 Знак1"/>
    <w:uiPriority w:val="99"/>
    <w:qFormat/>
    <w:rsid w:val="00D07D73"/>
    <w:rPr>
      <w:rFonts w:ascii="Times New Roman" w:hAnsi="Times New Roman"/>
      <w:sz w:val="24"/>
      <w:lang w:val="ru-RU" w:eastAsia="ru-RU"/>
    </w:rPr>
  </w:style>
  <w:style w:type="character" w:customStyle="1" w:styleId="1fff2">
    <w:name w:val="Текст выноски Знак1"/>
    <w:uiPriority w:val="99"/>
    <w:qFormat/>
    <w:rsid w:val="00D07D73"/>
    <w:rPr>
      <w:rFonts w:ascii="Tahoma" w:hAnsi="Tahoma"/>
      <w:sz w:val="16"/>
      <w:lang w:val="ru-RU" w:eastAsia="ru-RU"/>
    </w:rPr>
  </w:style>
  <w:style w:type="character" w:customStyle="1" w:styleId="FontStyle53">
    <w:name w:val="Font Style53"/>
    <w:uiPriority w:val="99"/>
    <w:qFormat/>
    <w:rsid w:val="00D07D73"/>
    <w:rPr>
      <w:rFonts w:ascii="Arial" w:hAnsi="Arial"/>
      <w:b/>
      <w:sz w:val="18"/>
    </w:rPr>
  </w:style>
  <w:style w:type="paragraph" w:customStyle="1" w:styleId="3f1">
    <w:name w:val="Знак Знак Знак Знак Знак Знак Знак Знак Знак Знак Знак Знак Знак3"/>
    <w:basedOn w:val="a2"/>
    <w:uiPriority w:val="99"/>
    <w:qFormat/>
    <w:rsid w:val="00D07D73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219">
    <w:name w:val="Красная строка 2 Знак1"/>
    <w:uiPriority w:val="99"/>
    <w:qFormat/>
    <w:rsid w:val="00D07D73"/>
    <w:rPr>
      <w:sz w:val="24"/>
      <w:lang w:val="ru-RU" w:eastAsia="ru-RU"/>
    </w:rPr>
  </w:style>
  <w:style w:type="character" w:customStyle="1" w:styleId="1fff3">
    <w:name w:val="Название Знак1"/>
    <w:uiPriority w:val="99"/>
    <w:qFormat/>
    <w:rsid w:val="00D07D73"/>
    <w:rPr>
      <w:rFonts w:ascii="Cambria" w:hAnsi="Cambria"/>
      <w:color w:val="17365D"/>
      <w:spacing w:val="5"/>
      <w:kern w:val="28"/>
      <w:sz w:val="52"/>
      <w:lang w:eastAsia="ru-RU"/>
    </w:rPr>
  </w:style>
  <w:style w:type="character" w:customStyle="1" w:styleId="1fff4">
    <w:name w:val="Подзаголовок Знак1"/>
    <w:uiPriority w:val="99"/>
    <w:qFormat/>
    <w:rsid w:val="00D07D73"/>
    <w:rPr>
      <w:rFonts w:ascii="Cambria" w:hAnsi="Cambria"/>
      <w:sz w:val="24"/>
    </w:rPr>
  </w:style>
  <w:style w:type="character" w:customStyle="1" w:styleId="font0">
    <w:name w:val="font0"/>
    <w:basedOn w:val="a3"/>
    <w:uiPriority w:val="99"/>
    <w:qFormat/>
    <w:rsid w:val="00D07D73"/>
    <w:rPr>
      <w:rFonts w:cs="Times New Roman"/>
    </w:rPr>
  </w:style>
  <w:style w:type="character" w:customStyle="1" w:styleId="s3">
    <w:name w:val="s3"/>
    <w:uiPriority w:val="99"/>
    <w:qFormat/>
    <w:rsid w:val="00D07D73"/>
  </w:style>
  <w:style w:type="character" w:customStyle="1" w:styleId="FontStyle46">
    <w:name w:val="Font Style46"/>
    <w:uiPriority w:val="99"/>
    <w:qFormat/>
    <w:rsid w:val="00D07D73"/>
    <w:rPr>
      <w:rFonts w:ascii="Times New Roman" w:hAnsi="Times New Roman"/>
      <w:b/>
      <w:sz w:val="30"/>
    </w:rPr>
  </w:style>
  <w:style w:type="character" w:customStyle="1" w:styleId="newstitle">
    <w:name w:val="news_title"/>
    <w:basedOn w:val="a3"/>
    <w:uiPriority w:val="99"/>
    <w:qFormat/>
    <w:rsid w:val="00D07D73"/>
    <w:rPr>
      <w:rFonts w:cs="Times New Roman"/>
    </w:rPr>
  </w:style>
  <w:style w:type="character" w:customStyle="1" w:styleId="s1">
    <w:name w:val="s1"/>
    <w:uiPriority w:val="99"/>
    <w:qFormat/>
    <w:rsid w:val="00D07D73"/>
  </w:style>
  <w:style w:type="character" w:customStyle="1" w:styleId="WW8Num8z0">
    <w:name w:val="WW8Num8z0"/>
    <w:uiPriority w:val="99"/>
    <w:qFormat/>
    <w:rsid w:val="00D07D73"/>
    <w:rPr>
      <w:rFonts w:ascii="Wingdings 2" w:hAnsi="Wingdings 2"/>
    </w:rPr>
  </w:style>
  <w:style w:type="paragraph" w:customStyle="1" w:styleId="31a">
    <w:name w:val="Знак31"/>
    <w:basedOn w:val="a2"/>
    <w:uiPriority w:val="99"/>
    <w:qFormat/>
    <w:rsid w:val="00D07D73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ep">
    <w:name w:val="ep"/>
    <w:basedOn w:val="a3"/>
    <w:uiPriority w:val="99"/>
    <w:qFormat/>
    <w:rsid w:val="00D07D73"/>
    <w:rPr>
      <w:rFonts w:cs="Times New Roman"/>
    </w:rPr>
  </w:style>
  <w:style w:type="character" w:customStyle="1" w:styleId="searchterm1">
    <w:name w:val="searchterm1"/>
    <w:uiPriority w:val="99"/>
    <w:qFormat/>
    <w:rsid w:val="00D07D73"/>
    <w:rPr>
      <w:b/>
      <w:sz w:val="2"/>
      <w:bdr w:val="single" w:sz="6" w:space="0" w:color="0000FF"/>
      <w:shd w:val="clear" w:color="auto" w:fill="CCCCFF"/>
    </w:rPr>
  </w:style>
  <w:style w:type="character" w:customStyle="1" w:styleId="review-h52">
    <w:name w:val="review-h52"/>
    <w:uiPriority w:val="99"/>
    <w:qFormat/>
    <w:rsid w:val="00D07D73"/>
    <w:rPr>
      <w:b/>
      <w:color w:val="004080"/>
      <w:sz w:val="18"/>
      <w:u w:val="none"/>
    </w:rPr>
  </w:style>
  <w:style w:type="character" w:customStyle="1" w:styleId="FontStyle571">
    <w:name w:val="Font Style571"/>
    <w:uiPriority w:val="99"/>
    <w:qFormat/>
    <w:rsid w:val="00D07D73"/>
    <w:rPr>
      <w:rFonts w:ascii="Candara" w:hAnsi="Candara"/>
      <w:b/>
      <w:sz w:val="24"/>
    </w:rPr>
  </w:style>
  <w:style w:type="character" w:customStyle="1" w:styleId="FontStyle596">
    <w:name w:val="Font Style596"/>
    <w:uiPriority w:val="99"/>
    <w:qFormat/>
    <w:rsid w:val="00D07D73"/>
    <w:rPr>
      <w:rFonts w:ascii="Times New Roman" w:hAnsi="Times New Roman"/>
      <w:b/>
      <w:i/>
      <w:sz w:val="16"/>
    </w:rPr>
  </w:style>
  <w:style w:type="character" w:customStyle="1" w:styleId="FontStyle264">
    <w:name w:val="Font Style264"/>
    <w:uiPriority w:val="99"/>
    <w:qFormat/>
    <w:rsid w:val="00D07D73"/>
    <w:rPr>
      <w:rFonts w:ascii="Franklin Gothic Demi" w:hAnsi="Franklin Gothic Demi"/>
      <w:b/>
      <w:sz w:val="22"/>
    </w:rPr>
  </w:style>
  <w:style w:type="character" w:customStyle="1" w:styleId="FontStyle260">
    <w:name w:val="Font Style260"/>
    <w:uiPriority w:val="99"/>
    <w:qFormat/>
    <w:rsid w:val="00D07D73"/>
    <w:rPr>
      <w:rFonts w:ascii="Franklin Gothic Demi" w:hAnsi="Franklin Gothic Demi"/>
      <w:b/>
      <w:sz w:val="26"/>
    </w:rPr>
  </w:style>
  <w:style w:type="character" w:customStyle="1" w:styleId="FontStyle426">
    <w:name w:val="Font Style426"/>
    <w:uiPriority w:val="99"/>
    <w:qFormat/>
    <w:rsid w:val="00D07D73"/>
    <w:rPr>
      <w:rFonts w:ascii="Times New Roman" w:hAnsi="Times New Roman"/>
      <w:color w:val="000000"/>
      <w:sz w:val="20"/>
    </w:rPr>
  </w:style>
  <w:style w:type="character" w:customStyle="1" w:styleId="FontStyle707">
    <w:name w:val="Font Style707"/>
    <w:uiPriority w:val="99"/>
    <w:qFormat/>
    <w:rsid w:val="00D07D73"/>
    <w:rPr>
      <w:rFonts w:ascii="Bookman Old Style" w:hAnsi="Bookman Old Style"/>
      <w:color w:val="000000"/>
      <w:sz w:val="16"/>
    </w:rPr>
  </w:style>
  <w:style w:type="character" w:customStyle="1" w:styleId="FontStyle679">
    <w:name w:val="Font Style679"/>
    <w:uiPriority w:val="99"/>
    <w:qFormat/>
    <w:rsid w:val="00D07D73"/>
    <w:rPr>
      <w:rFonts w:ascii="Times New Roman" w:hAnsi="Times New Roman"/>
      <w:i/>
      <w:color w:val="000000"/>
      <w:sz w:val="20"/>
    </w:rPr>
  </w:style>
  <w:style w:type="character" w:customStyle="1" w:styleId="FontStyle695">
    <w:name w:val="Font Style695"/>
    <w:uiPriority w:val="99"/>
    <w:qFormat/>
    <w:rsid w:val="00D07D73"/>
    <w:rPr>
      <w:rFonts w:ascii="Times New Roman" w:hAnsi="Times New Roman"/>
      <w:b/>
      <w:color w:val="000000"/>
      <w:sz w:val="16"/>
    </w:rPr>
  </w:style>
  <w:style w:type="character" w:customStyle="1" w:styleId="FontStyle668">
    <w:name w:val="Font Style668"/>
    <w:uiPriority w:val="99"/>
    <w:qFormat/>
    <w:rsid w:val="00D07D73"/>
    <w:rPr>
      <w:rFonts w:ascii="Times New Roman" w:hAnsi="Times New Roman"/>
      <w:color w:val="000000"/>
      <w:sz w:val="20"/>
    </w:rPr>
  </w:style>
  <w:style w:type="character" w:customStyle="1" w:styleId="FontStyle527">
    <w:name w:val="Font Style527"/>
    <w:uiPriority w:val="99"/>
    <w:qFormat/>
    <w:rsid w:val="00D07D73"/>
    <w:rPr>
      <w:rFonts w:ascii="Times New Roman" w:hAnsi="Times New Roman"/>
      <w:b/>
      <w:color w:val="000000"/>
      <w:sz w:val="16"/>
    </w:rPr>
  </w:style>
  <w:style w:type="character" w:customStyle="1" w:styleId="FontStyle236">
    <w:name w:val="Font Style236"/>
    <w:uiPriority w:val="99"/>
    <w:qFormat/>
    <w:rsid w:val="00D07D73"/>
    <w:rPr>
      <w:rFonts w:ascii="Times New Roman" w:hAnsi="Times New Roman"/>
      <w:color w:val="000000"/>
      <w:sz w:val="20"/>
    </w:rPr>
  </w:style>
  <w:style w:type="character" w:customStyle="1" w:styleId="FontStyle719">
    <w:name w:val="Font Style719"/>
    <w:uiPriority w:val="99"/>
    <w:qFormat/>
    <w:rsid w:val="00D07D73"/>
    <w:rPr>
      <w:rFonts w:ascii="Bookman Old Style" w:hAnsi="Bookman Old Style"/>
      <w:b/>
      <w:color w:val="000000"/>
      <w:sz w:val="16"/>
    </w:rPr>
  </w:style>
  <w:style w:type="character" w:customStyle="1" w:styleId="FontStyle720">
    <w:name w:val="Font Style720"/>
    <w:uiPriority w:val="99"/>
    <w:qFormat/>
    <w:rsid w:val="00D07D73"/>
    <w:rPr>
      <w:rFonts w:ascii="Tahoma" w:hAnsi="Tahoma"/>
      <w:color w:val="000000"/>
      <w:sz w:val="14"/>
    </w:rPr>
  </w:style>
  <w:style w:type="character" w:customStyle="1" w:styleId="FontStyle815">
    <w:name w:val="Font Style815"/>
    <w:uiPriority w:val="99"/>
    <w:qFormat/>
    <w:rsid w:val="00D07D73"/>
    <w:rPr>
      <w:rFonts w:ascii="Bookman Old Style" w:hAnsi="Bookman Old Style"/>
      <w:color w:val="000000"/>
      <w:sz w:val="16"/>
    </w:rPr>
  </w:style>
  <w:style w:type="character" w:customStyle="1" w:styleId="FontStyle106">
    <w:name w:val="Font Style106"/>
    <w:uiPriority w:val="99"/>
    <w:qFormat/>
    <w:rsid w:val="00D07D73"/>
    <w:rPr>
      <w:rFonts w:ascii="Times New Roman" w:hAnsi="Times New Roman"/>
      <w:color w:val="000000"/>
      <w:sz w:val="24"/>
    </w:rPr>
  </w:style>
  <w:style w:type="character" w:customStyle="1" w:styleId="FontStyle122">
    <w:name w:val="Font Style122"/>
    <w:uiPriority w:val="99"/>
    <w:qFormat/>
    <w:rsid w:val="00D07D73"/>
    <w:rPr>
      <w:rFonts w:ascii="Times New Roman" w:hAnsi="Times New Roman"/>
      <w:color w:val="000000"/>
      <w:sz w:val="22"/>
    </w:rPr>
  </w:style>
  <w:style w:type="character" w:customStyle="1" w:styleId="146pt">
    <w:name w:val="Основной текст (14) + 6 pt"/>
    <w:uiPriority w:val="99"/>
    <w:qFormat/>
    <w:rsid w:val="00D07D73"/>
    <w:rPr>
      <w:rFonts w:ascii="Times New Roman" w:hAnsi="Times New Roman"/>
      <w:sz w:val="12"/>
      <w:shd w:val="clear" w:color="auto" w:fill="FFFFFF"/>
    </w:rPr>
  </w:style>
  <w:style w:type="character" w:customStyle="1" w:styleId="listing-desc">
    <w:name w:val="listing-desc"/>
    <w:uiPriority w:val="99"/>
    <w:qFormat/>
    <w:rsid w:val="00D07D73"/>
  </w:style>
  <w:style w:type="character" w:customStyle="1" w:styleId="WW8Num1z0">
    <w:name w:val="WW8Num1z0"/>
    <w:uiPriority w:val="99"/>
    <w:qFormat/>
    <w:rsid w:val="00D07D73"/>
  </w:style>
  <w:style w:type="character" w:customStyle="1" w:styleId="WW8Num2z0">
    <w:name w:val="WW8Num2z0"/>
    <w:uiPriority w:val="99"/>
    <w:qFormat/>
    <w:rsid w:val="00D07D73"/>
  </w:style>
  <w:style w:type="character" w:customStyle="1" w:styleId="WW8Num3z0">
    <w:name w:val="WW8Num3z0"/>
    <w:uiPriority w:val="99"/>
    <w:qFormat/>
    <w:rsid w:val="00D07D73"/>
  </w:style>
  <w:style w:type="character" w:customStyle="1" w:styleId="WW8Num1z1">
    <w:name w:val="WW8Num1z1"/>
    <w:uiPriority w:val="99"/>
    <w:qFormat/>
    <w:rsid w:val="00D07D73"/>
  </w:style>
  <w:style w:type="character" w:customStyle="1" w:styleId="WW8Num1z2">
    <w:name w:val="WW8Num1z2"/>
    <w:uiPriority w:val="99"/>
    <w:qFormat/>
    <w:rsid w:val="00D07D73"/>
  </w:style>
  <w:style w:type="character" w:customStyle="1" w:styleId="WW8Num1z3">
    <w:name w:val="WW8Num1z3"/>
    <w:uiPriority w:val="99"/>
    <w:qFormat/>
    <w:rsid w:val="00D07D73"/>
  </w:style>
  <w:style w:type="character" w:customStyle="1" w:styleId="WW8Num1z4">
    <w:name w:val="WW8Num1z4"/>
    <w:uiPriority w:val="99"/>
    <w:qFormat/>
    <w:rsid w:val="00D07D73"/>
  </w:style>
  <w:style w:type="character" w:customStyle="1" w:styleId="WW8Num1z5">
    <w:name w:val="WW8Num1z5"/>
    <w:uiPriority w:val="99"/>
    <w:qFormat/>
    <w:rsid w:val="00D07D73"/>
  </w:style>
  <w:style w:type="character" w:customStyle="1" w:styleId="WW8Num1z6">
    <w:name w:val="WW8Num1z6"/>
    <w:uiPriority w:val="99"/>
    <w:qFormat/>
    <w:rsid w:val="00D07D73"/>
  </w:style>
  <w:style w:type="character" w:customStyle="1" w:styleId="WW8Num1z7">
    <w:name w:val="WW8Num1z7"/>
    <w:uiPriority w:val="99"/>
    <w:qFormat/>
    <w:rsid w:val="00D07D73"/>
  </w:style>
  <w:style w:type="character" w:customStyle="1" w:styleId="WW8Num1z8">
    <w:name w:val="WW8Num1z8"/>
    <w:uiPriority w:val="99"/>
    <w:qFormat/>
    <w:rsid w:val="00D07D73"/>
  </w:style>
  <w:style w:type="character" w:customStyle="1" w:styleId="1fff5">
    <w:name w:val="Основной шрифт абзаца1"/>
    <w:uiPriority w:val="99"/>
    <w:qFormat/>
    <w:rsid w:val="00D07D73"/>
  </w:style>
  <w:style w:type="character" w:styleId="afffffff0">
    <w:name w:val="Placeholder Text"/>
    <w:basedOn w:val="a3"/>
    <w:uiPriority w:val="99"/>
    <w:qFormat/>
    <w:rsid w:val="00D07D73"/>
    <w:rPr>
      <w:rFonts w:cs="Times New Roman"/>
      <w:color w:val="808080"/>
    </w:rPr>
  </w:style>
  <w:style w:type="character" w:customStyle="1" w:styleId="afffffff1">
    <w:name w:val="Символ сноски"/>
    <w:uiPriority w:val="99"/>
    <w:qFormat/>
    <w:rsid w:val="00D07D73"/>
    <w:rPr>
      <w:vertAlign w:val="superscript"/>
    </w:rPr>
  </w:style>
  <w:style w:type="character" w:customStyle="1" w:styleId="-">
    <w:name w:val="опред-е"/>
    <w:uiPriority w:val="99"/>
    <w:qFormat/>
    <w:rsid w:val="00D07D73"/>
    <w:rPr>
      <w:b/>
    </w:rPr>
  </w:style>
  <w:style w:type="character" w:customStyle="1" w:styleId="FontStyle436">
    <w:name w:val="Font Style436"/>
    <w:uiPriority w:val="99"/>
    <w:qFormat/>
    <w:rsid w:val="00D07D73"/>
    <w:rPr>
      <w:rFonts w:ascii="Times New Roman" w:hAnsi="Times New Roman"/>
      <w:b/>
      <w:sz w:val="18"/>
    </w:rPr>
  </w:style>
  <w:style w:type="character" w:customStyle="1" w:styleId="FontStyle434">
    <w:name w:val="Font Style434"/>
    <w:uiPriority w:val="99"/>
    <w:qFormat/>
    <w:rsid w:val="00D07D73"/>
    <w:rPr>
      <w:rFonts w:ascii="Times New Roman" w:hAnsi="Times New Roman"/>
      <w:sz w:val="18"/>
    </w:rPr>
  </w:style>
  <w:style w:type="character" w:customStyle="1" w:styleId="2ff2">
    <w:name w:val="Основной текст Знак2"/>
    <w:uiPriority w:val="99"/>
    <w:qFormat/>
    <w:locked/>
    <w:rsid w:val="00D07D73"/>
    <w:rPr>
      <w:sz w:val="24"/>
      <w:lang w:val="ru-RU" w:eastAsia="ru-RU"/>
    </w:rPr>
  </w:style>
  <w:style w:type="character" w:customStyle="1" w:styleId="95">
    <w:name w:val="Знак Знак9"/>
    <w:uiPriority w:val="99"/>
    <w:qFormat/>
    <w:locked/>
    <w:rsid w:val="00D07D73"/>
    <w:rPr>
      <w:rFonts w:ascii="Cambria" w:hAnsi="Cambria"/>
      <w:b/>
      <w:color w:val="4F81BD"/>
      <w:sz w:val="26"/>
      <w:lang w:val="ru-RU" w:eastAsia="en-US"/>
    </w:rPr>
  </w:style>
  <w:style w:type="character" w:customStyle="1" w:styleId="532">
    <w:name w:val="Знак Знак53"/>
    <w:uiPriority w:val="99"/>
    <w:qFormat/>
    <w:locked/>
    <w:rsid w:val="00D07D73"/>
    <w:rPr>
      <w:b/>
      <w:caps/>
      <w:sz w:val="24"/>
      <w:lang w:val="ru-RU" w:eastAsia="ru-RU"/>
    </w:rPr>
  </w:style>
  <w:style w:type="character" w:customStyle="1" w:styleId="HTML11a">
    <w:name w:val="Адрес HTML Знак11"/>
    <w:uiPriority w:val="99"/>
    <w:qFormat/>
    <w:rsid w:val="00D07D73"/>
    <w:rPr>
      <w:rFonts w:ascii="Times New Roman" w:hAnsi="Times New Roman"/>
      <w:i/>
      <w:sz w:val="24"/>
    </w:rPr>
  </w:style>
  <w:style w:type="character" w:customStyle="1" w:styleId="st1">
    <w:name w:val="st1"/>
    <w:basedOn w:val="a3"/>
    <w:uiPriority w:val="99"/>
    <w:qFormat/>
    <w:rsid w:val="00D07D73"/>
    <w:rPr>
      <w:rFonts w:cs="Times New Roman"/>
    </w:rPr>
  </w:style>
  <w:style w:type="character" w:customStyle="1" w:styleId="11f">
    <w:name w:val="Основной текст с отступом Знак11"/>
    <w:uiPriority w:val="99"/>
    <w:semiHidden/>
    <w:rsid w:val="00D07D73"/>
    <w:rPr>
      <w:rFonts w:ascii="Times New Roman" w:hAnsi="Times New Roman"/>
      <w:sz w:val="24"/>
      <w:lang w:eastAsia="ru-RU"/>
    </w:rPr>
  </w:style>
  <w:style w:type="character" w:customStyle="1" w:styleId="1fff6">
    <w:name w:val="Текст примечания Знак1"/>
    <w:uiPriority w:val="99"/>
    <w:qFormat/>
    <w:rsid w:val="00D07D73"/>
    <w:rPr>
      <w:rFonts w:ascii="Times New Roman" w:hAnsi="Times New Roman"/>
      <w:sz w:val="20"/>
      <w:lang w:eastAsia="ru-RU"/>
    </w:rPr>
  </w:style>
  <w:style w:type="character" w:customStyle="1" w:styleId="21a">
    <w:name w:val="Основной текст с отступом 2 Знак1"/>
    <w:uiPriority w:val="99"/>
    <w:qFormat/>
    <w:rsid w:val="00D07D73"/>
    <w:rPr>
      <w:rFonts w:ascii="Times New Roman" w:hAnsi="Times New Roman"/>
      <w:sz w:val="24"/>
      <w:lang w:eastAsia="ru-RU"/>
    </w:rPr>
  </w:style>
  <w:style w:type="character" w:customStyle="1" w:styleId="2ff3">
    <w:name w:val="Основной текст Знак Знак Знак2"/>
    <w:uiPriority w:val="99"/>
    <w:qFormat/>
    <w:locked/>
    <w:rsid w:val="00D07D73"/>
    <w:rPr>
      <w:sz w:val="24"/>
      <w:lang w:val="ru-RU" w:eastAsia="ru-RU"/>
    </w:rPr>
  </w:style>
  <w:style w:type="character" w:customStyle="1" w:styleId="FontStyle126">
    <w:name w:val="Font Style126"/>
    <w:uiPriority w:val="99"/>
    <w:qFormat/>
    <w:rsid w:val="00D07D73"/>
    <w:rPr>
      <w:rFonts w:ascii="Times New Roman" w:hAnsi="Times New Roman"/>
      <w:color w:val="000000"/>
      <w:sz w:val="20"/>
    </w:rPr>
  </w:style>
  <w:style w:type="character" w:customStyle="1" w:styleId="13a">
    <w:name w:val="Знак Знак13"/>
    <w:uiPriority w:val="99"/>
    <w:qFormat/>
    <w:locked/>
    <w:rsid w:val="00D07D73"/>
    <w:rPr>
      <w:color w:val="000000"/>
      <w:sz w:val="24"/>
    </w:rPr>
  </w:style>
  <w:style w:type="character" w:customStyle="1" w:styleId="11f0">
    <w:name w:val="Знак Знак11"/>
    <w:uiPriority w:val="99"/>
    <w:qFormat/>
    <w:locked/>
    <w:rsid w:val="00D07D73"/>
    <w:rPr>
      <w:sz w:val="24"/>
    </w:rPr>
  </w:style>
  <w:style w:type="character" w:customStyle="1" w:styleId="231">
    <w:name w:val="Знак Знак231"/>
    <w:uiPriority w:val="99"/>
    <w:qFormat/>
    <w:locked/>
    <w:rsid w:val="00D07D73"/>
    <w:rPr>
      <w:sz w:val="24"/>
      <w:lang w:val="ru-RU" w:eastAsia="ru-RU"/>
    </w:rPr>
  </w:style>
  <w:style w:type="character" w:customStyle="1" w:styleId="5310">
    <w:name w:val="Знак Знак531"/>
    <w:uiPriority w:val="99"/>
    <w:qFormat/>
    <w:locked/>
    <w:rsid w:val="00D07D73"/>
    <w:rPr>
      <w:b/>
      <w:caps/>
      <w:sz w:val="24"/>
      <w:lang w:val="ru-RU" w:eastAsia="ru-RU"/>
    </w:rPr>
  </w:style>
  <w:style w:type="character" w:customStyle="1" w:styleId="1510">
    <w:name w:val="Знак Знак151"/>
    <w:uiPriority w:val="99"/>
    <w:qFormat/>
    <w:rsid w:val="00D07D73"/>
    <w:rPr>
      <w:rFonts w:ascii="Times New Roman" w:hAnsi="Times New Roman"/>
      <w:sz w:val="24"/>
      <w:lang w:eastAsia="ru-RU"/>
    </w:rPr>
  </w:style>
  <w:style w:type="character" w:customStyle="1" w:styleId="460">
    <w:name w:val="Знак Знак46"/>
    <w:uiPriority w:val="99"/>
    <w:qFormat/>
    <w:locked/>
    <w:rsid w:val="00D07D73"/>
    <w:rPr>
      <w:rFonts w:ascii="Arial" w:hAnsi="Arial"/>
      <w:b/>
      <w:i/>
      <w:sz w:val="28"/>
      <w:lang w:val="ru-RU" w:eastAsia="en-US"/>
    </w:rPr>
  </w:style>
  <w:style w:type="paragraph" w:customStyle="1" w:styleId="opredelenie">
    <w:name w:val="opredelenie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1710">
    <w:name w:val="Знак Знак171"/>
    <w:uiPriority w:val="99"/>
    <w:qFormat/>
    <w:locked/>
    <w:rsid w:val="00D07D73"/>
    <w:rPr>
      <w:i/>
      <w:sz w:val="24"/>
      <w:lang w:val="ru-RU" w:eastAsia="ru-RU"/>
    </w:rPr>
  </w:style>
  <w:style w:type="character" w:customStyle="1" w:styleId="ConsPlusNormal0">
    <w:name w:val="ConsPlusNormal Знак"/>
    <w:link w:val="ConsPlusNormal"/>
    <w:uiPriority w:val="99"/>
    <w:qFormat/>
    <w:locked/>
    <w:rsid w:val="00D07D73"/>
    <w:rPr>
      <w:rFonts w:ascii="Arial" w:eastAsia="Calibri" w:hAnsi="Arial" w:cs="Times New Roman"/>
      <w:lang w:eastAsia="ru-RU"/>
    </w:rPr>
  </w:style>
  <w:style w:type="paragraph" w:customStyle="1" w:styleId="rvps4">
    <w:name w:val="rvps4"/>
    <w:basedOn w:val="a2"/>
    <w:uiPriority w:val="99"/>
    <w:qFormat/>
    <w:rsid w:val="00D07D73"/>
    <w:pPr>
      <w:widowControl/>
      <w:snapToGrid/>
      <w:spacing w:before="0" w:after="0"/>
      <w:jc w:val="both"/>
    </w:pPr>
    <w:rPr>
      <w:rFonts w:eastAsia="Times New Roman"/>
      <w:szCs w:val="24"/>
    </w:rPr>
  </w:style>
  <w:style w:type="character" w:customStyle="1" w:styleId="1fff7">
    <w:name w:val="Без интервала Знак1"/>
    <w:link w:val="48"/>
    <w:uiPriority w:val="99"/>
    <w:qFormat/>
    <w:locked/>
    <w:rsid w:val="00D07D73"/>
  </w:style>
  <w:style w:type="paragraph" w:customStyle="1" w:styleId="48">
    <w:name w:val="Без интервала4"/>
    <w:link w:val="1fff7"/>
    <w:uiPriority w:val="99"/>
    <w:qFormat/>
    <w:rsid w:val="00D07D73"/>
    <w:pPr>
      <w:spacing w:after="0" w:line="240" w:lineRule="auto"/>
    </w:pPr>
  </w:style>
  <w:style w:type="character" w:customStyle="1" w:styleId="3f2">
    <w:name w:val="3 ступень Знак"/>
    <w:link w:val="3f3"/>
    <w:uiPriority w:val="99"/>
    <w:qFormat/>
    <w:locked/>
    <w:rsid w:val="00D07D73"/>
    <w:rPr>
      <w:rFonts w:ascii="BodoniCTT" w:hAnsi="BodoniCTT"/>
      <w:b/>
    </w:rPr>
  </w:style>
  <w:style w:type="paragraph" w:customStyle="1" w:styleId="3f3">
    <w:name w:val="3 ступень"/>
    <w:basedOn w:val="a2"/>
    <w:link w:val="3f2"/>
    <w:uiPriority w:val="99"/>
    <w:qFormat/>
    <w:rsid w:val="00D07D73"/>
    <w:pPr>
      <w:keepNext/>
      <w:widowControl/>
      <w:overflowPunct w:val="0"/>
      <w:autoSpaceDE w:val="0"/>
      <w:autoSpaceDN w:val="0"/>
      <w:adjustRightInd w:val="0"/>
      <w:snapToGrid/>
      <w:spacing w:before="120" w:after="0"/>
    </w:pPr>
    <w:rPr>
      <w:rFonts w:ascii="BodoniCTT" w:eastAsiaTheme="minorHAnsi" w:hAnsi="BodoniCTT" w:cstheme="minorBidi"/>
      <w:b/>
      <w:sz w:val="22"/>
      <w:szCs w:val="22"/>
      <w:lang w:eastAsia="en-US"/>
    </w:rPr>
  </w:style>
  <w:style w:type="paragraph" w:customStyle="1" w:styleId="Style28">
    <w:name w:val="Style28"/>
    <w:basedOn w:val="a2"/>
    <w:uiPriority w:val="99"/>
    <w:qFormat/>
    <w:rsid w:val="00D07D73"/>
    <w:pPr>
      <w:autoSpaceDE w:val="0"/>
      <w:autoSpaceDN w:val="0"/>
      <w:adjustRightInd w:val="0"/>
      <w:snapToGrid/>
      <w:spacing w:before="0" w:after="0" w:line="494" w:lineRule="exact"/>
      <w:ind w:firstLine="902"/>
    </w:pPr>
    <w:rPr>
      <w:rFonts w:eastAsia="Times New Roman"/>
      <w:szCs w:val="24"/>
    </w:rPr>
  </w:style>
  <w:style w:type="paragraph" w:customStyle="1" w:styleId="Style7">
    <w:name w:val="Style7"/>
    <w:basedOn w:val="a2"/>
    <w:uiPriority w:val="99"/>
    <w:qFormat/>
    <w:rsid w:val="00D07D73"/>
    <w:pPr>
      <w:autoSpaceDE w:val="0"/>
      <w:autoSpaceDN w:val="0"/>
      <w:adjustRightInd w:val="0"/>
      <w:snapToGrid/>
      <w:spacing w:before="0" w:after="0"/>
      <w:jc w:val="both"/>
    </w:pPr>
    <w:rPr>
      <w:rFonts w:eastAsia="Times New Roman"/>
      <w:szCs w:val="24"/>
    </w:rPr>
  </w:style>
  <w:style w:type="paragraph" w:customStyle="1" w:styleId="Style36">
    <w:name w:val="Style36"/>
    <w:basedOn w:val="a2"/>
    <w:uiPriority w:val="99"/>
    <w:qFormat/>
    <w:rsid w:val="00D07D73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F9">
    <w:name w:val="ОбычныF9"/>
    <w:uiPriority w:val="99"/>
    <w:qFormat/>
    <w:rsid w:val="00D07D73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49">
    <w:name w:val="Квадрат4"/>
    <w:basedOn w:val="a2"/>
    <w:uiPriority w:val="99"/>
    <w:qFormat/>
    <w:rsid w:val="00D07D73"/>
    <w:pPr>
      <w:autoSpaceDE w:val="0"/>
      <w:autoSpaceDN w:val="0"/>
      <w:adjustRightInd w:val="0"/>
      <w:snapToGrid/>
      <w:spacing w:before="0" w:after="0"/>
      <w:jc w:val="both"/>
    </w:pPr>
    <w:rPr>
      <w:rFonts w:ascii="a_Timer" w:eastAsia="Times New Roman" w:hAnsi="a_Timer" w:cs="a_Timer"/>
      <w:szCs w:val="24"/>
      <w:lang w:val="en-US"/>
    </w:rPr>
  </w:style>
  <w:style w:type="paragraph" w:customStyle="1" w:styleId="p3">
    <w:name w:val="p3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4">
    <w:name w:val="p4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rvts6">
    <w:name w:val="rvts6"/>
    <w:uiPriority w:val="99"/>
    <w:qFormat/>
    <w:rsid w:val="00D07D73"/>
    <w:rPr>
      <w:rFonts w:ascii="Times New Roman" w:hAnsi="Times New Roman"/>
      <w:sz w:val="28"/>
    </w:rPr>
  </w:style>
  <w:style w:type="character" w:customStyle="1" w:styleId="3917">
    <w:name w:val="3917"/>
    <w:basedOn w:val="a3"/>
    <w:uiPriority w:val="99"/>
    <w:qFormat/>
    <w:rsid w:val="00D07D73"/>
    <w:rPr>
      <w:rFonts w:cs="Times New Roman"/>
    </w:rPr>
  </w:style>
  <w:style w:type="character" w:customStyle="1" w:styleId="epm">
    <w:name w:val="epm"/>
    <w:uiPriority w:val="99"/>
    <w:qFormat/>
    <w:rsid w:val="00D07D73"/>
  </w:style>
  <w:style w:type="character" w:customStyle="1" w:styleId="afffffff2">
    <w:name w:val="Стиль Зеленый"/>
    <w:uiPriority w:val="99"/>
    <w:qFormat/>
    <w:rsid w:val="00D07D73"/>
    <w:rPr>
      <w:color w:val="00B050"/>
      <w:spacing w:val="0"/>
    </w:rPr>
  </w:style>
  <w:style w:type="character" w:customStyle="1" w:styleId="FontStyle44">
    <w:name w:val="Font Style44"/>
    <w:uiPriority w:val="99"/>
    <w:qFormat/>
    <w:rsid w:val="00D07D73"/>
    <w:rPr>
      <w:rFonts w:ascii="Times New Roman" w:hAnsi="Times New Roman"/>
      <w:b/>
      <w:sz w:val="26"/>
    </w:rPr>
  </w:style>
  <w:style w:type="character" w:customStyle="1" w:styleId="FontStyle45">
    <w:name w:val="Font Style45"/>
    <w:uiPriority w:val="99"/>
    <w:qFormat/>
    <w:rsid w:val="00D07D73"/>
    <w:rPr>
      <w:rFonts w:ascii="Times New Roman" w:hAnsi="Times New Roman"/>
      <w:i/>
      <w:sz w:val="26"/>
    </w:rPr>
  </w:style>
  <w:style w:type="character" w:customStyle="1" w:styleId="s10">
    <w:name w:val="s_10"/>
    <w:basedOn w:val="a3"/>
    <w:uiPriority w:val="99"/>
    <w:qFormat/>
    <w:rsid w:val="00D07D73"/>
    <w:rPr>
      <w:rFonts w:cs="Times New Roman"/>
    </w:rPr>
  </w:style>
  <w:style w:type="character" w:customStyle="1" w:styleId="s5">
    <w:name w:val="s5"/>
    <w:basedOn w:val="a3"/>
    <w:uiPriority w:val="99"/>
    <w:qFormat/>
    <w:rsid w:val="00D07D73"/>
    <w:rPr>
      <w:rFonts w:cs="Times New Roman"/>
    </w:rPr>
  </w:style>
  <w:style w:type="character" w:customStyle="1" w:styleId="sz12">
    <w:name w:val="sz12"/>
    <w:basedOn w:val="a3"/>
    <w:uiPriority w:val="99"/>
    <w:qFormat/>
    <w:rsid w:val="00D07D73"/>
    <w:rPr>
      <w:rFonts w:cs="Times New Roman"/>
    </w:rPr>
  </w:style>
  <w:style w:type="character" w:customStyle="1" w:styleId="s6">
    <w:name w:val="s6"/>
    <w:basedOn w:val="a3"/>
    <w:uiPriority w:val="99"/>
    <w:qFormat/>
    <w:rsid w:val="00D07D73"/>
    <w:rPr>
      <w:rFonts w:cs="Times New Roman"/>
    </w:rPr>
  </w:style>
  <w:style w:type="character" w:customStyle="1" w:styleId="FontStyle133">
    <w:name w:val="Font Style133"/>
    <w:uiPriority w:val="99"/>
    <w:qFormat/>
    <w:rsid w:val="00D07D73"/>
    <w:rPr>
      <w:rFonts w:ascii="Times New Roman" w:hAnsi="Times New Roman"/>
      <w:i/>
      <w:sz w:val="18"/>
    </w:rPr>
  </w:style>
  <w:style w:type="character" w:customStyle="1" w:styleId="blk3">
    <w:name w:val="blk3"/>
    <w:uiPriority w:val="99"/>
    <w:qFormat/>
    <w:rsid w:val="00D07D73"/>
  </w:style>
  <w:style w:type="character" w:customStyle="1" w:styleId="11f1">
    <w:name w:val="Знак1 Знак Знак1"/>
    <w:uiPriority w:val="99"/>
    <w:qFormat/>
    <w:locked/>
    <w:rsid w:val="00D07D73"/>
    <w:rPr>
      <w:rFonts w:ascii="Times New Roman" w:hAnsi="Times New Roman"/>
      <w:sz w:val="24"/>
      <w:lang w:eastAsia="ru-RU"/>
    </w:rPr>
  </w:style>
  <w:style w:type="character" w:customStyle="1" w:styleId="461">
    <w:name w:val="Знак Знак461"/>
    <w:uiPriority w:val="99"/>
    <w:qFormat/>
    <w:locked/>
    <w:rsid w:val="00D07D73"/>
    <w:rPr>
      <w:b/>
      <w:sz w:val="27"/>
      <w:lang w:val="ru-RU" w:eastAsia="ru-RU"/>
    </w:rPr>
  </w:style>
  <w:style w:type="character" w:customStyle="1" w:styleId="3111">
    <w:name w:val="Знак3 Знак Знак11"/>
    <w:uiPriority w:val="99"/>
    <w:qFormat/>
    <w:locked/>
    <w:rsid w:val="00D07D73"/>
    <w:rPr>
      <w:rFonts w:ascii="Arial" w:hAnsi="Arial"/>
      <w:b/>
      <w:i/>
      <w:sz w:val="28"/>
      <w:lang w:val="ru-RU" w:eastAsia="en-US"/>
    </w:rPr>
  </w:style>
  <w:style w:type="character" w:customStyle="1" w:styleId="480">
    <w:name w:val="Знак Знак48"/>
    <w:uiPriority w:val="99"/>
    <w:qFormat/>
    <w:locked/>
    <w:rsid w:val="00D07D73"/>
    <w:rPr>
      <w:b/>
      <w:sz w:val="27"/>
      <w:lang w:val="ru-RU" w:eastAsia="ru-RU"/>
    </w:rPr>
  </w:style>
  <w:style w:type="character" w:customStyle="1" w:styleId="21b">
    <w:name w:val="Основной текст с отступом Знак21"/>
    <w:uiPriority w:val="99"/>
    <w:rsid w:val="00D07D73"/>
    <w:rPr>
      <w:rFonts w:ascii="Times New Roman" w:hAnsi="Times New Roman"/>
      <w:sz w:val="24"/>
    </w:rPr>
  </w:style>
  <w:style w:type="paragraph" w:customStyle="1" w:styleId="z-1">
    <w:name w:val="z-Начало формы1"/>
    <w:basedOn w:val="a2"/>
    <w:next w:val="a2"/>
    <w:link w:val="z-"/>
    <w:uiPriority w:val="99"/>
    <w:qFormat/>
    <w:rsid w:val="00D07D73"/>
    <w:pPr>
      <w:widowControl/>
      <w:pBdr>
        <w:bottom w:val="single" w:sz="6" w:space="1" w:color="auto"/>
      </w:pBdr>
      <w:snapToGrid/>
      <w:spacing w:before="0" w:after="0"/>
      <w:jc w:val="center"/>
    </w:pPr>
    <w:rPr>
      <w:rFonts w:ascii="Arial" w:eastAsia="Times New Roman" w:hAnsi="Arial"/>
      <w:b/>
      <w:sz w:val="36"/>
      <w:lang w:eastAsia="en-US"/>
    </w:rPr>
  </w:style>
  <w:style w:type="character" w:customStyle="1" w:styleId="z-TopofFormChar">
    <w:name w:val="z-Top of Form Char"/>
    <w:basedOn w:val="a3"/>
    <w:uiPriority w:val="99"/>
    <w:locked/>
    <w:rsid w:val="00D07D73"/>
    <w:rPr>
      <w:rFonts w:ascii="Arial" w:hAnsi="Arial" w:cs="Times New Roman"/>
      <w:b/>
      <w:sz w:val="20"/>
    </w:rPr>
  </w:style>
  <w:style w:type="character" w:customStyle="1" w:styleId="z-">
    <w:name w:val="z-Начало формы Знак"/>
    <w:basedOn w:val="a3"/>
    <w:link w:val="z-1"/>
    <w:uiPriority w:val="99"/>
    <w:qFormat/>
    <w:locked/>
    <w:rsid w:val="00D07D73"/>
    <w:rPr>
      <w:rFonts w:ascii="Arial" w:eastAsia="Times New Roman" w:hAnsi="Arial" w:cs="Times New Roman"/>
      <w:b/>
      <w:sz w:val="36"/>
      <w:szCs w:val="20"/>
    </w:rPr>
  </w:style>
  <w:style w:type="character" w:customStyle="1" w:styleId="440">
    <w:name w:val="Знак Знак44"/>
    <w:uiPriority w:val="99"/>
    <w:qFormat/>
    <w:locked/>
    <w:rsid w:val="00D07D73"/>
    <w:rPr>
      <w:sz w:val="24"/>
    </w:rPr>
  </w:style>
  <w:style w:type="character" w:customStyle="1" w:styleId="511">
    <w:name w:val="Знак Знак51"/>
    <w:uiPriority w:val="99"/>
    <w:qFormat/>
    <w:locked/>
    <w:rsid w:val="00D07D73"/>
    <w:rPr>
      <w:b/>
      <w:sz w:val="27"/>
      <w:lang w:val="ru-RU" w:eastAsia="ru-RU"/>
    </w:rPr>
  </w:style>
  <w:style w:type="character" w:customStyle="1" w:styleId="FontStyle16">
    <w:name w:val="Font Style16"/>
    <w:uiPriority w:val="99"/>
    <w:qFormat/>
    <w:rsid w:val="00D07D73"/>
    <w:rPr>
      <w:rFonts w:ascii="Century Gothic" w:hAnsi="Century Gothic"/>
      <w:sz w:val="18"/>
    </w:rPr>
  </w:style>
  <w:style w:type="character" w:customStyle="1" w:styleId="430">
    <w:name w:val="Знак Знак43"/>
    <w:uiPriority w:val="99"/>
    <w:qFormat/>
    <w:locked/>
    <w:rsid w:val="00D07D73"/>
    <w:rPr>
      <w:color w:val="000000"/>
      <w:sz w:val="24"/>
      <w:lang w:eastAsia="ru-RU"/>
    </w:rPr>
  </w:style>
  <w:style w:type="paragraph" w:customStyle="1" w:styleId="a3cxspmiddle">
    <w:name w:val="a3cxspmiddle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afffffff3">
    <w:name w:val="слайд"/>
    <w:basedOn w:val="a2"/>
    <w:uiPriority w:val="99"/>
    <w:qFormat/>
    <w:rsid w:val="00D07D73"/>
    <w:pPr>
      <w:widowControl/>
      <w:snapToGrid/>
      <w:spacing w:before="0" w:after="0"/>
      <w:jc w:val="both"/>
    </w:pPr>
    <w:rPr>
      <w:rFonts w:eastAsia="Times New Roman"/>
      <w:sz w:val="36"/>
      <w:szCs w:val="24"/>
      <w:lang w:eastAsia="en-US"/>
    </w:rPr>
  </w:style>
  <w:style w:type="character" w:customStyle="1" w:styleId="st">
    <w:name w:val="st"/>
    <w:basedOn w:val="a3"/>
    <w:uiPriority w:val="99"/>
    <w:qFormat/>
    <w:rsid w:val="00D07D73"/>
    <w:rPr>
      <w:rFonts w:cs="Times New Roman"/>
    </w:rPr>
  </w:style>
  <w:style w:type="paragraph" w:customStyle="1" w:styleId="z-10">
    <w:name w:val="z-Конец формы1"/>
    <w:basedOn w:val="a2"/>
    <w:next w:val="a2"/>
    <w:link w:val="z-0"/>
    <w:uiPriority w:val="99"/>
    <w:qFormat/>
    <w:rsid w:val="00D07D73"/>
    <w:pPr>
      <w:widowControl/>
      <w:pBdr>
        <w:top w:val="single" w:sz="6" w:space="1" w:color="auto"/>
      </w:pBdr>
      <w:snapToGrid/>
      <w:spacing w:before="0" w:after="0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a3"/>
    <w:uiPriority w:val="99"/>
    <w:locked/>
    <w:rsid w:val="00D07D73"/>
    <w:rPr>
      <w:rFonts w:ascii="Arial" w:hAnsi="Arial" w:cs="Times New Roman"/>
      <w:vanish/>
      <w:sz w:val="16"/>
      <w:lang w:eastAsia="ru-RU"/>
    </w:rPr>
  </w:style>
  <w:style w:type="character" w:customStyle="1" w:styleId="z-0">
    <w:name w:val="z-Конец формы Знак"/>
    <w:basedOn w:val="a3"/>
    <w:link w:val="z-10"/>
    <w:uiPriority w:val="99"/>
    <w:qFormat/>
    <w:locked/>
    <w:rsid w:val="00D07D73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keyworddef">
    <w:name w:val="keyword_def"/>
    <w:basedOn w:val="a3"/>
    <w:uiPriority w:val="99"/>
    <w:qFormat/>
    <w:rsid w:val="00D07D73"/>
    <w:rPr>
      <w:rFonts w:cs="Times New Roman"/>
    </w:rPr>
  </w:style>
  <w:style w:type="paragraph" w:customStyle="1" w:styleId="11f2">
    <w:name w:val="Обычный + 11 пт"/>
    <w:basedOn w:val="a2"/>
    <w:uiPriority w:val="99"/>
    <w:qFormat/>
    <w:rsid w:val="00D07D73"/>
    <w:pPr>
      <w:shd w:val="clear" w:color="auto" w:fill="FFFFFF"/>
      <w:autoSpaceDE w:val="0"/>
      <w:autoSpaceDN w:val="0"/>
      <w:adjustRightInd w:val="0"/>
      <w:snapToGrid/>
      <w:spacing w:before="25" w:after="0" w:line="241" w:lineRule="exact"/>
      <w:ind w:left="7"/>
    </w:pPr>
    <w:rPr>
      <w:rFonts w:eastAsia="Times New Roman"/>
      <w:sz w:val="22"/>
    </w:rPr>
  </w:style>
  <w:style w:type="character" w:customStyle="1" w:styleId="bold">
    <w:name w:val="bold"/>
    <w:uiPriority w:val="99"/>
    <w:qFormat/>
    <w:rsid w:val="00D07D73"/>
  </w:style>
  <w:style w:type="character" w:customStyle="1" w:styleId="lbldata1">
    <w:name w:val="lbldata1"/>
    <w:uiPriority w:val="99"/>
    <w:qFormat/>
    <w:rsid w:val="00D07D73"/>
    <w:rPr>
      <w:rFonts w:ascii="Arial" w:hAnsi="Arial"/>
      <w:sz w:val="24"/>
      <w:u w:val="single"/>
    </w:rPr>
  </w:style>
  <w:style w:type="character" w:customStyle="1" w:styleId="FontStyle17">
    <w:name w:val="Font Style17"/>
    <w:uiPriority w:val="99"/>
    <w:qFormat/>
    <w:rsid w:val="00D07D73"/>
    <w:rPr>
      <w:rFonts w:ascii="Times New Roman" w:hAnsi="Times New Roman"/>
      <w:sz w:val="20"/>
    </w:rPr>
  </w:style>
  <w:style w:type="character" w:customStyle="1" w:styleId="FontStyle18">
    <w:name w:val="Font Style18"/>
    <w:uiPriority w:val="99"/>
    <w:qFormat/>
    <w:rsid w:val="00D07D73"/>
    <w:rPr>
      <w:rFonts w:ascii="Times New Roman" w:hAnsi="Times New Roman"/>
      <w:i/>
      <w:sz w:val="20"/>
    </w:rPr>
  </w:style>
  <w:style w:type="character" w:customStyle="1" w:styleId="FontStyle19">
    <w:name w:val="Font Style19"/>
    <w:uiPriority w:val="99"/>
    <w:qFormat/>
    <w:rsid w:val="00D07D73"/>
    <w:rPr>
      <w:rFonts w:ascii="Times New Roman" w:hAnsi="Times New Roman"/>
      <w:sz w:val="20"/>
    </w:rPr>
  </w:style>
  <w:style w:type="paragraph" w:customStyle="1" w:styleId="Style3">
    <w:name w:val="Style3"/>
    <w:basedOn w:val="a2"/>
    <w:uiPriority w:val="99"/>
    <w:qFormat/>
    <w:rsid w:val="00D07D73"/>
    <w:pPr>
      <w:autoSpaceDE w:val="0"/>
      <w:autoSpaceDN w:val="0"/>
      <w:adjustRightInd w:val="0"/>
      <w:snapToGrid/>
      <w:spacing w:before="0" w:after="0" w:line="259" w:lineRule="exact"/>
      <w:ind w:firstLine="542"/>
      <w:jc w:val="both"/>
    </w:pPr>
    <w:rPr>
      <w:rFonts w:eastAsia="Times New Roman"/>
      <w:szCs w:val="24"/>
    </w:rPr>
  </w:style>
  <w:style w:type="character" w:customStyle="1" w:styleId="420">
    <w:name w:val="Знак Знак42"/>
    <w:uiPriority w:val="99"/>
    <w:qFormat/>
    <w:rsid w:val="00D07D73"/>
    <w:rPr>
      <w:rFonts w:ascii="Times New Roman" w:hAnsi="Times New Roman"/>
      <w:sz w:val="16"/>
    </w:rPr>
  </w:style>
  <w:style w:type="character" w:customStyle="1" w:styleId="490">
    <w:name w:val="Знак Знак49"/>
    <w:uiPriority w:val="99"/>
    <w:qFormat/>
    <w:rsid w:val="00D07D73"/>
    <w:rPr>
      <w:rFonts w:ascii="Times New Roman" w:hAnsi="Times New Roman"/>
      <w:b/>
      <w:caps/>
      <w:sz w:val="24"/>
      <w:lang w:eastAsia="ru-RU"/>
    </w:rPr>
  </w:style>
  <w:style w:type="character" w:customStyle="1" w:styleId="c4">
    <w:name w:val="c4"/>
    <w:basedOn w:val="a3"/>
    <w:uiPriority w:val="99"/>
    <w:qFormat/>
    <w:rsid w:val="00D07D73"/>
    <w:rPr>
      <w:rFonts w:cs="Times New Roman"/>
    </w:rPr>
  </w:style>
  <w:style w:type="paragraph" w:customStyle="1" w:styleId="c3">
    <w:name w:val="c3"/>
    <w:basedOn w:val="a2"/>
    <w:uiPriority w:val="99"/>
    <w:qFormat/>
    <w:rsid w:val="00D07D73"/>
    <w:pPr>
      <w:widowControl/>
      <w:snapToGrid/>
      <w:spacing w:before="0" w:after="150"/>
    </w:pPr>
    <w:rPr>
      <w:rFonts w:eastAsia="Times New Roman"/>
      <w:szCs w:val="24"/>
    </w:rPr>
  </w:style>
  <w:style w:type="character" w:customStyle="1" w:styleId="470">
    <w:name w:val="Знак Знак47"/>
    <w:uiPriority w:val="99"/>
    <w:qFormat/>
    <w:rsid w:val="00D07D73"/>
    <w:rPr>
      <w:rFonts w:ascii="Times New Roman" w:hAnsi="Times New Roman"/>
      <w:b/>
      <w:sz w:val="27"/>
      <w:lang w:eastAsia="ru-RU"/>
    </w:rPr>
  </w:style>
  <w:style w:type="character" w:customStyle="1" w:styleId="450">
    <w:name w:val="Знак Знак45"/>
    <w:uiPriority w:val="99"/>
    <w:qFormat/>
    <w:rsid w:val="00D07D73"/>
    <w:rPr>
      <w:rFonts w:ascii="Times New Roman" w:hAnsi="Times New Roman"/>
      <w:b/>
      <w:i/>
      <w:sz w:val="26"/>
      <w:lang w:eastAsia="ru-RU"/>
    </w:rPr>
  </w:style>
  <w:style w:type="character" w:customStyle="1" w:styleId="MacroTextChar">
    <w:name w:val="Macro Text Char"/>
    <w:basedOn w:val="a3"/>
    <w:uiPriority w:val="99"/>
    <w:qFormat/>
    <w:locked/>
    <w:rsid w:val="00D07D73"/>
    <w:rPr>
      <w:rFonts w:ascii="Courier New" w:hAnsi="Courier New" w:cs="Times New Roman"/>
      <w:sz w:val="22"/>
      <w:lang w:val="en-US" w:eastAsia="en-US"/>
    </w:rPr>
  </w:style>
  <w:style w:type="character" w:customStyle="1" w:styleId="toctext">
    <w:name w:val="toctext"/>
    <w:basedOn w:val="a3"/>
    <w:uiPriority w:val="99"/>
    <w:qFormat/>
    <w:rsid w:val="00D07D73"/>
    <w:rPr>
      <w:rFonts w:cs="Times New Roman"/>
    </w:rPr>
  </w:style>
  <w:style w:type="character" w:customStyle="1" w:styleId="searchmatch">
    <w:name w:val="searchmatch"/>
    <w:basedOn w:val="a3"/>
    <w:uiPriority w:val="99"/>
    <w:qFormat/>
    <w:rsid w:val="00D07D73"/>
    <w:rPr>
      <w:rFonts w:cs="Times New Roman"/>
    </w:rPr>
  </w:style>
  <w:style w:type="paragraph" w:customStyle="1" w:styleId="a3cxsplast">
    <w:name w:val="a3cxsplast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color w:val="000000"/>
      <w:szCs w:val="24"/>
    </w:rPr>
  </w:style>
  <w:style w:type="character" w:customStyle="1" w:styleId="1fff8">
    <w:name w:val="Заголовок №1_"/>
    <w:link w:val="1fff9"/>
    <w:uiPriority w:val="99"/>
    <w:qFormat/>
    <w:locked/>
    <w:rsid w:val="00D07D73"/>
    <w:rPr>
      <w:sz w:val="23"/>
      <w:shd w:val="clear" w:color="auto" w:fill="FFFFFF"/>
    </w:rPr>
  </w:style>
  <w:style w:type="paragraph" w:customStyle="1" w:styleId="1fff9">
    <w:name w:val="Заголовок №1"/>
    <w:basedOn w:val="a2"/>
    <w:link w:val="1fff8"/>
    <w:uiPriority w:val="99"/>
    <w:qFormat/>
    <w:rsid w:val="00D07D73"/>
    <w:pPr>
      <w:widowControl/>
      <w:shd w:val="clear" w:color="auto" w:fill="FFFFFF"/>
      <w:snapToGrid/>
      <w:spacing w:before="540" w:after="0" w:line="326" w:lineRule="exact"/>
      <w:outlineLvl w:val="0"/>
    </w:pPr>
    <w:rPr>
      <w:rFonts w:asciiTheme="minorHAnsi" w:eastAsiaTheme="minorHAnsi" w:hAnsiTheme="minorHAnsi" w:cstheme="minorBidi"/>
      <w:sz w:val="23"/>
      <w:szCs w:val="22"/>
      <w:lang w:eastAsia="en-US"/>
    </w:rPr>
  </w:style>
  <w:style w:type="character" w:customStyle="1" w:styleId="745">
    <w:name w:val="Основной текст (7)45"/>
    <w:uiPriority w:val="99"/>
    <w:qFormat/>
    <w:rsid w:val="00D07D73"/>
    <w:rPr>
      <w:rFonts w:ascii="Times New Roman" w:hAnsi="Times New Roman"/>
      <w:spacing w:val="0"/>
      <w:sz w:val="20"/>
    </w:rPr>
  </w:style>
  <w:style w:type="character" w:customStyle="1" w:styleId="c7">
    <w:name w:val="c7"/>
    <w:basedOn w:val="a3"/>
    <w:uiPriority w:val="99"/>
    <w:qFormat/>
    <w:rsid w:val="00D07D73"/>
    <w:rPr>
      <w:rFonts w:cs="Times New Roman"/>
    </w:rPr>
  </w:style>
  <w:style w:type="character" w:customStyle="1" w:styleId="afffffff4">
    <w:name w:val="полужирный"/>
    <w:uiPriority w:val="99"/>
    <w:qFormat/>
    <w:rsid w:val="00D07D73"/>
    <w:rPr>
      <w:rFonts w:ascii="Times New Roman" w:hAnsi="Times New Roman"/>
      <w:b/>
      <w:color w:val="auto"/>
      <w:sz w:val="24"/>
    </w:rPr>
  </w:style>
  <w:style w:type="paragraph" w:customStyle="1" w:styleId="1fffa">
    <w:name w:val="список1"/>
    <w:basedOn w:val="a2"/>
    <w:uiPriority w:val="99"/>
    <w:qFormat/>
    <w:rsid w:val="00D07D73"/>
    <w:pPr>
      <w:widowControl/>
      <w:tabs>
        <w:tab w:val="left" w:pos="0"/>
      </w:tabs>
      <w:autoSpaceDE w:val="0"/>
      <w:autoSpaceDN w:val="0"/>
      <w:adjustRightInd w:val="0"/>
      <w:snapToGrid/>
      <w:spacing w:before="0" w:after="0"/>
      <w:ind w:firstLine="66"/>
      <w:jc w:val="both"/>
    </w:pPr>
    <w:rPr>
      <w:rFonts w:ascii="PragmaticaCTT" w:eastAsia="Times New Roman" w:hAnsi="PragmaticaCTT"/>
      <w:sz w:val="20"/>
      <w:szCs w:val="24"/>
    </w:rPr>
  </w:style>
  <w:style w:type="paragraph" w:customStyle="1" w:styleId="afffffff5">
    <w:name w:val="Основной текст с отступо"/>
    <w:basedOn w:val="a2"/>
    <w:uiPriority w:val="99"/>
    <w:qFormat/>
    <w:rsid w:val="00D07D73"/>
    <w:pPr>
      <w:widowControl/>
      <w:snapToGrid/>
      <w:spacing w:before="0" w:after="0"/>
      <w:ind w:left="-340" w:firstLine="720"/>
    </w:pPr>
    <w:rPr>
      <w:rFonts w:eastAsia="Times New Roman"/>
      <w:sz w:val="36"/>
    </w:rPr>
  </w:style>
  <w:style w:type="paragraph" w:customStyle="1" w:styleId="Lang">
    <w:name w:val="Lang"/>
    <w:basedOn w:val="a2"/>
    <w:uiPriority w:val="99"/>
    <w:qFormat/>
    <w:rsid w:val="00D07D73"/>
    <w:pPr>
      <w:widowControl/>
      <w:overflowPunct w:val="0"/>
      <w:autoSpaceDE w:val="0"/>
      <w:autoSpaceDN w:val="0"/>
      <w:adjustRightInd w:val="0"/>
      <w:snapToGrid/>
      <w:spacing w:before="0" w:after="0" w:line="480" w:lineRule="exact"/>
      <w:ind w:right="-170" w:firstLine="567"/>
      <w:jc w:val="both"/>
      <w:textAlignment w:val="baseline"/>
    </w:pPr>
    <w:rPr>
      <w:rFonts w:ascii="Courier New" w:eastAsia="Times New Roman" w:hAnsi="Courier New"/>
    </w:rPr>
  </w:style>
  <w:style w:type="paragraph" w:customStyle="1" w:styleId="Standard">
    <w:name w:val="Standard"/>
    <w:uiPriority w:val="99"/>
    <w:qFormat/>
    <w:rsid w:val="00D07D73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eastAsia="ru-RU"/>
    </w:rPr>
  </w:style>
  <w:style w:type="character" w:customStyle="1" w:styleId="authorabout1">
    <w:name w:val="authorabout1"/>
    <w:uiPriority w:val="99"/>
    <w:qFormat/>
    <w:rsid w:val="00D07D73"/>
    <w:rPr>
      <w:sz w:val="26"/>
    </w:rPr>
  </w:style>
  <w:style w:type="paragraph" w:customStyle="1" w:styleId="3f4">
    <w:name w:val="заголовок 3"/>
    <w:basedOn w:val="a2"/>
    <w:next w:val="a2"/>
    <w:uiPriority w:val="99"/>
    <w:qFormat/>
    <w:rsid w:val="00D07D73"/>
    <w:pPr>
      <w:keepNext/>
      <w:snapToGrid/>
      <w:spacing w:before="0" w:after="0" w:line="190" w:lineRule="atLeast"/>
      <w:jc w:val="both"/>
    </w:pPr>
    <w:rPr>
      <w:rFonts w:eastAsia="Times New Roman"/>
      <w:b/>
      <w:sz w:val="28"/>
    </w:rPr>
  </w:style>
  <w:style w:type="paragraph" w:customStyle="1" w:styleId="listnum">
    <w:name w:val="listnum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1fffb">
    <w:name w:val="Подзаголовок 1"/>
    <w:basedOn w:val="a2"/>
    <w:next w:val="a2"/>
    <w:uiPriority w:val="99"/>
    <w:qFormat/>
    <w:rsid w:val="00D07D73"/>
    <w:pPr>
      <w:widowControl/>
      <w:autoSpaceDE w:val="0"/>
      <w:autoSpaceDN w:val="0"/>
      <w:adjustRightInd w:val="0"/>
      <w:snapToGrid/>
      <w:spacing w:before="0" w:after="0"/>
      <w:jc w:val="center"/>
    </w:pPr>
    <w:rPr>
      <w:rFonts w:ascii="PragmaticaCTT" w:eastAsia="Times New Roman" w:hAnsi="PragmaticaCTT" w:cs="PragmaticaCTT"/>
      <w:b/>
      <w:bCs/>
      <w:sz w:val="22"/>
      <w:szCs w:val="22"/>
    </w:rPr>
  </w:style>
  <w:style w:type="paragraph" w:customStyle="1" w:styleId="4a">
    <w:name w:val="Обычный4"/>
    <w:uiPriority w:val="99"/>
    <w:qFormat/>
    <w:rsid w:val="00D07D7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pt025">
    <w:name w:val="Стиль 12 pt полужирный Черный уплотненный на  025 пт"/>
    <w:basedOn w:val="10"/>
    <w:uiPriority w:val="99"/>
    <w:qFormat/>
    <w:rsid w:val="00D07D73"/>
    <w:pPr>
      <w:keepNext/>
      <w:widowControl w:val="0"/>
      <w:shd w:val="clear" w:color="auto" w:fill="FFFFFF"/>
      <w:tabs>
        <w:tab w:val="clear" w:pos="567"/>
        <w:tab w:val="clear" w:pos="680"/>
        <w:tab w:val="clear" w:pos="1106"/>
        <w:tab w:val="clear" w:pos="1729"/>
        <w:tab w:val="clear" w:pos="7002"/>
        <w:tab w:val="left" w:pos="360"/>
        <w:tab w:val="left" w:pos="1354"/>
      </w:tabs>
      <w:spacing w:before="340" w:after="240"/>
      <w:ind w:firstLine="454"/>
      <w:jc w:val="center"/>
    </w:pPr>
    <w:rPr>
      <w:rFonts w:ascii="Times New Roman" w:hAnsi="Times New Roman" w:cs="Arial"/>
      <w:b/>
      <w:color w:val="000000"/>
      <w:spacing w:val="-5"/>
      <w:kern w:val="32"/>
      <w:sz w:val="26"/>
      <w:szCs w:val="24"/>
    </w:rPr>
  </w:style>
  <w:style w:type="character" w:customStyle="1" w:styleId="Sylfaen1">
    <w:name w:val="Основной текст + Sylfaen1"/>
    <w:uiPriority w:val="99"/>
    <w:qFormat/>
    <w:rsid w:val="00D07D73"/>
    <w:rPr>
      <w:rFonts w:ascii="Sylfaen" w:hAnsi="Sylfaen"/>
      <w:sz w:val="20"/>
      <w:u w:val="none"/>
    </w:rPr>
  </w:style>
  <w:style w:type="character" w:customStyle="1" w:styleId="Sylfaen">
    <w:name w:val="Основной текст + Sylfaen"/>
    <w:uiPriority w:val="99"/>
    <w:qFormat/>
    <w:rsid w:val="00D07D73"/>
    <w:rPr>
      <w:rFonts w:ascii="Sylfaen" w:hAnsi="Sylfaen"/>
      <w:sz w:val="19"/>
      <w:u w:val="none"/>
      <w:lang w:val="ru-RU" w:eastAsia="ru-RU"/>
    </w:rPr>
  </w:style>
  <w:style w:type="paragraph" w:customStyle="1" w:styleId="ipara">
    <w:name w:val="ipara"/>
    <w:basedOn w:val="a2"/>
    <w:uiPriority w:val="99"/>
    <w:qFormat/>
    <w:rsid w:val="00D07D73"/>
    <w:pPr>
      <w:overflowPunct w:val="0"/>
      <w:autoSpaceDE w:val="0"/>
      <w:autoSpaceDN w:val="0"/>
      <w:adjustRightInd w:val="0"/>
      <w:snapToGrid/>
      <w:textAlignment w:val="baseline"/>
    </w:pPr>
    <w:rPr>
      <w:rFonts w:eastAsia="Times New Roman"/>
      <w:lang w:val="en-US" w:eastAsia="en-US"/>
    </w:rPr>
  </w:style>
  <w:style w:type="character" w:customStyle="1" w:styleId="127">
    <w:name w:val="Стиль Выделение + 12 пт не курсив"/>
    <w:uiPriority w:val="99"/>
    <w:qFormat/>
    <w:rsid w:val="00D07D73"/>
    <w:rPr>
      <w:rFonts w:ascii="Times New Roman" w:hAnsi="Times New Roman"/>
      <w:b/>
      <w:i/>
      <w:sz w:val="24"/>
    </w:rPr>
  </w:style>
  <w:style w:type="character" w:customStyle="1" w:styleId="743">
    <w:name w:val="Основной текст (7)43"/>
    <w:uiPriority w:val="99"/>
    <w:qFormat/>
    <w:rsid w:val="00D07D73"/>
    <w:rPr>
      <w:rFonts w:ascii="Times New Roman" w:hAnsi="Times New Roman"/>
      <w:spacing w:val="0"/>
      <w:sz w:val="20"/>
    </w:rPr>
  </w:style>
  <w:style w:type="paragraph" w:customStyle="1" w:styleId="afffffff6">
    <w:name w:val="Разработчик"/>
    <w:basedOn w:val="a2"/>
    <w:uiPriority w:val="99"/>
    <w:qFormat/>
    <w:rsid w:val="00D07D73"/>
    <w:pPr>
      <w:widowControl/>
      <w:snapToGrid/>
      <w:spacing w:before="0" w:after="0"/>
      <w:jc w:val="both"/>
    </w:pPr>
    <w:rPr>
      <w:rFonts w:eastAsia="Times New Roman"/>
      <w:b/>
      <w:sz w:val="20"/>
      <w:szCs w:val="24"/>
    </w:rPr>
  </w:style>
  <w:style w:type="character" w:customStyle="1" w:styleId="55">
    <w:name w:val="Знак5 Знак Знак"/>
    <w:uiPriority w:val="99"/>
    <w:qFormat/>
    <w:locked/>
    <w:rsid w:val="00D07D73"/>
    <w:rPr>
      <w:sz w:val="16"/>
    </w:rPr>
  </w:style>
  <w:style w:type="character" w:customStyle="1" w:styleId="500">
    <w:name w:val="Знак Знак50"/>
    <w:uiPriority w:val="99"/>
    <w:qFormat/>
    <w:locked/>
    <w:rsid w:val="00D07D73"/>
    <w:rPr>
      <w:b/>
      <w:sz w:val="28"/>
      <w:lang w:val="ru-RU" w:eastAsia="ru-RU"/>
    </w:rPr>
  </w:style>
  <w:style w:type="character" w:customStyle="1" w:styleId="sem">
    <w:name w:val="sem"/>
    <w:basedOn w:val="a3"/>
    <w:uiPriority w:val="99"/>
    <w:qFormat/>
    <w:rsid w:val="00D07D73"/>
    <w:rPr>
      <w:rFonts w:cs="Times New Roman"/>
    </w:rPr>
  </w:style>
  <w:style w:type="character" w:customStyle="1" w:styleId="520">
    <w:name w:val="Знак Знак52"/>
    <w:uiPriority w:val="99"/>
    <w:qFormat/>
    <w:rsid w:val="00D07D73"/>
    <w:rPr>
      <w:rFonts w:ascii="Arial" w:hAnsi="Arial"/>
      <w:b/>
      <w:i/>
      <w:sz w:val="28"/>
    </w:rPr>
  </w:style>
  <w:style w:type="paragraph" w:customStyle="1" w:styleId="p7">
    <w:name w:val="p7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9">
    <w:name w:val="p9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6">
    <w:name w:val="p6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8">
    <w:name w:val="p8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21c">
    <w:name w:val="Заголовок 21"/>
    <w:basedOn w:val="a2"/>
    <w:next w:val="a2"/>
    <w:uiPriority w:val="99"/>
    <w:qFormat/>
    <w:rsid w:val="00D07D73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2ff4">
    <w:name w:val="Текст2"/>
    <w:basedOn w:val="a2"/>
    <w:qFormat/>
    <w:rsid w:val="00D07D73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11f3">
    <w:name w:val="Цитата11"/>
    <w:basedOn w:val="a2"/>
    <w:uiPriority w:val="99"/>
    <w:qFormat/>
    <w:rsid w:val="00D07D73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2111">
    <w:name w:val="Основной текст 211"/>
    <w:basedOn w:val="a2"/>
    <w:uiPriority w:val="99"/>
    <w:qFormat/>
    <w:rsid w:val="00D07D73"/>
    <w:pPr>
      <w:widowControl/>
      <w:snapToGrid/>
      <w:spacing w:before="0" w:after="0"/>
    </w:pPr>
    <w:rPr>
      <w:rFonts w:eastAsia="Times New Roman"/>
      <w:sz w:val="28"/>
    </w:rPr>
  </w:style>
  <w:style w:type="paragraph" w:customStyle="1" w:styleId="1fffc">
    <w:name w:val="Верхний колонтитул1"/>
    <w:basedOn w:val="a2"/>
    <w:uiPriority w:val="99"/>
    <w:qFormat/>
    <w:rsid w:val="00D07D73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31b">
    <w:name w:val="Заголовок 31"/>
    <w:basedOn w:val="1f0"/>
    <w:next w:val="1f0"/>
    <w:uiPriority w:val="99"/>
    <w:qFormat/>
    <w:rsid w:val="00D07D73"/>
    <w:pPr>
      <w:keepNext/>
      <w:widowControl/>
      <w:tabs>
        <w:tab w:val="left" w:pos="3330"/>
      </w:tabs>
      <w:spacing w:line="240" w:lineRule="auto"/>
      <w:ind w:firstLine="0"/>
      <w:jc w:val="left"/>
      <w:outlineLvl w:val="2"/>
    </w:pPr>
    <w:rPr>
      <w:sz w:val="24"/>
    </w:rPr>
  </w:style>
  <w:style w:type="paragraph" w:customStyle="1" w:styleId="3112">
    <w:name w:val="Основной текст 311"/>
    <w:basedOn w:val="a2"/>
    <w:uiPriority w:val="99"/>
    <w:qFormat/>
    <w:rsid w:val="00D07D73"/>
    <w:pPr>
      <w:widowControl/>
      <w:snapToGrid/>
      <w:spacing w:before="0" w:after="120"/>
    </w:pPr>
    <w:rPr>
      <w:rFonts w:eastAsia="Times New Roman"/>
      <w:sz w:val="16"/>
      <w:szCs w:val="16"/>
      <w:lang w:eastAsia="zh-CN"/>
    </w:rPr>
  </w:style>
  <w:style w:type="character" w:customStyle="1" w:styleId="ipa">
    <w:name w:val="ipa"/>
    <w:uiPriority w:val="99"/>
    <w:qFormat/>
    <w:rsid w:val="00D07D73"/>
  </w:style>
  <w:style w:type="character" w:customStyle="1" w:styleId="fliesstext">
    <w:name w:val="fliesstext"/>
    <w:uiPriority w:val="99"/>
    <w:qFormat/>
    <w:rsid w:val="00D07D73"/>
  </w:style>
  <w:style w:type="character" w:customStyle="1" w:styleId="skypec2ctextspan">
    <w:name w:val="skype_c2c_text_span"/>
    <w:uiPriority w:val="99"/>
    <w:qFormat/>
    <w:rsid w:val="00D07D73"/>
  </w:style>
  <w:style w:type="paragraph" w:customStyle="1" w:styleId="1fffd">
    <w:name w:val="ЗАГОЛОВОК 1"/>
    <w:link w:val="1fffe"/>
    <w:uiPriority w:val="99"/>
    <w:qFormat/>
    <w:rsid w:val="00D07D73"/>
    <w:pPr>
      <w:suppressAutoHyphens/>
      <w:spacing w:after="0" w:line="312" w:lineRule="auto"/>
      <w:ind w:firstLine="454"/>
      <w:outlineLvl w:val="0"/>
    </w:pPr>
    <w:rPr>
      <w:rFonts w:ascii="Times New Roman" w:eastAsia="Calibri" w:hAnsi="Times New Roman" w:cs="Times New Roman"/>
      <w:b/>
      <w:caps/>
      <w:lang w:eastAsia="ru-RU"/>
    </w:rPr>
  </w:style>
  <w:style w:type="paragraph" w:customStyle="1" w:styleId="style140">
    <w:name w:val="style14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w">
    <w:name w:val="w"/>
    <w:basedOn w:val="a3"/>
    <w:uiPriority w:val="99"/>
    <w:qFormat/>
    <w:rsid w:val="00D07D73"/>
    <w:rPr>
      <w:rFonts w:cs="Times New Roman"/>
    </w:rPr>
  </w:style>
  <w:style w:type="character" w:customStyle="1" w:styleId="selectionindex">
    <w:name w:val="selection_index"/>
    <w:basedOn w:val="a3"/>
    <w:uiPriority w:val="99"/>
    <w:qFormat/>
    <w:rsid w:val="00D07D73"/>
    <w:rPr>
      <w:rFonts w:cs="Times New Roman"/>
    </w:rPr>
  </w:style>
  <w:style w:type="character" w:customStyle="1" w:styleId="citecrochet">
    <w:name w:val="cite_crochet"/>
    <w:basedOn w:val="a3"/>
    <w:uiPriority w:val="99"/>
    <w:qFormat/>
    <w:rsid w:val="00D07D73"/>
    <w:rPr>
      <w:rFonts w:cs="Times New Roman"/>
    </w:rPr>
  </w:style>
  <w:style w:type="character" w:customStyle="1" w:styleId="hoverable">
    <w:name w:val="hoverable"/>
    <w:basedOn w:val="a3"/>
    <w:uiPriority w:val="99"/>
    <w:qFormat/>
    <w:rsid w:val="00D07D73"/>
    <w:rPr>
      <w:rFonts w:cs="Times New Roman"/>
    </w:rPr>
  </w:style>
  <w:style w:type="character" w:customStyle="1" w:styleId="3f5">
    <w:name w:val="Основной текст Знак3"/>
    <w:uiPriority w:val="99"/>
    <w:qFormat/>
    <w:locked/>
    <w:rsid w:val="00D07D73"/>
    <w:rPr>
      <w:sz w:val="24"/>
    </w:rPr>
  </w:style>
  <w:style w:type="character" w:customStyle="1" w:styleId="s15122">
    <w:name w:val="s15122"/>
    <w:basedOn w:val="a3"/>
    <w:uiPriority w:val="99"/>
    <w:qFormat/>
    <w:rsid w:val="00D07D73"/>
    <w:rPr>
      <w:rFonts w:cs="Times New Roman"/>
    </w:rPr>
  </w:style>
  <w:style w:type="character" w:customStyle="1" w:styleId="shorttext">
    <w:name w:val="short_text"/>
    <w:basedOn w:val="a3"/>
    <w:uiPriority w:val="99"/>
    <w:qFormat/>
    <w:rsid w:val="00D07D73"/>
    <w:rPr>
      <w:rFonts w:cs="Times New Roman"/>
    </w:rPr>
  </w:style>
  <w:style w:type="character" w:customStyle="1" w:styleId="CommentTextChar1">
    <w:name w:val="Comment Text Char1"/>
    <w:uiPriority w:val="99"/>
    <w:qFormat/>
    <w:rsid w:val="00D07D73"/>
    <w:rPr>
      <w:rFonts w:ascii="Times New Roman" w:hAnsi="Times New Roman"/>
    </w:rPr>
  </w:style>
  <w:style w:type="paragraph" w:customStyle="1" w:styleId="afffffff7">
    <w:name w:val="ТЕМА"/>
    <w:basedOn w:val="a2"/>
    <w:uiPriority w:val="99"/>
    <w:qFormat/>
    <w:rsid w:val="00D07D73"/>
    <w:pPr>
      <w:widowControl/>
      <w:snapToGrid/>
      <w:spacing w:before="0" w:after="60" w:line="264" w:lineRule="auto"/>
      <w:jc w:val="both"/>
    </w:pPr>
    <w:rPr>
      <w:rFonts w:ascii="Arial" w:eastAsia="Times New Roman" w:hAnsi="Arial"/>
      <w:b/>
      <w:sz w:val="30"/>
      <w:szCs w:val="24"/>
    </w:rPr>
  </w:style>
  <w:style w:type="character" w:customStyle="1" w:styleId="533">
    <w:name w:val="Знак5 Знак3"/>
    <w:uiPriority w:val="99"/>
    <w:qFormat/>
    <w:locked/>
    <w:rsid w:val="00D07D73"/>
    <w:rPr>
      <w:sz w:val="16"/>
      <w:lang w:val="ru-RU" w:eastAsia="ru-RU"/>
    </w:rPr>
  </w:style>
  <w:style w:type="character" w:customStyle="1" w:styleId="128">
    <w:name w:val="Знак1 Знак Знак2"/>
    <w:uiPriority w:val="99"/>
    <w:qFormat/>
    <w:locked/>
    <w:rsid w:val="00D07D73"/>
    <w:rPr>
      <w:sz w:val="24"/>
    </w:rPr>
  </w:style>
  <w:style w:type="character" w:customStyle="1" w:styleId="1ffff">
    <w:name w:val="Основной текст Знак Знак Знак1"/>
    <w:uiPriority w:val="99"/>
    <w:rsid w:val="00D07D73"/>
    <w:rPr>
      <w:sz w:val="24"/>
    </w:rPr>
  </w:style>
  <w:style w:type="character" w:customStyle="1" w:styleId="56">
    <w:name w:val="Знак Знак5"/>
    <w:uiPriority w:val="99"/>
    <w:qFormat/>
    <w:locked/>
    <w:rsid w:val="00D07D73"/>
    <w:rPr>
      <w:i/>
      <w:sz w:val="24"/>
      <w:lang w:val="ru-RU" w:eastAsia="ru-RU"/>
    </w:rPr>
  </w:style>
  <w:style w:type="character" w:customStyle="1" w:styleId="5110">
    <w:name w:val="Знак5 Знак Знак11"/>
    <w:uiPriority w:val="99"/>
    <w:qFormat/>
    <w:locked/>
    <w:rsid w:val="00D07D73"/>
    <w:rPr>
      <w:sz w:val="16"/>
      <w:lang w:val="ru-RU" w:eastAsia="ru-RU"/>
    </w:rPr>
  </w:style>
  <w:style w:type="paragraph" w:customStyle="1" w:styleId="Style26">
    <w:name w:val="Style26"/>
    <w:basedOn w:val="a2"/>
    <w:uiPriority w:val="99"/>
    <w:qFormat/>
    <w:rsid w:val="00D07D73"/>
    <w:pPr>
      <w:autoSpaceDE w:val="0"/>
      <w:autoSpaceDN w:val="0"/>
      <w:adjustRightInd w:val="0"/>
      <w:snapToGrid/>
      <w:spacing w:before="0" w:after="0" w:line="480" w:lineRule="exact"/>
      <w:jc w:val="both"/>
    </w:pPr>
    <w:rPr>
      <w:rFonts w:eastAsia="Times New Roman"/>
      <w:szCs w:val="24"/>
    </w:rPr>
  </w:style>
  <w:style w:type="character" w:customStyle="1" w:styleId="FontStyle54">
    <w:name w:val="Font Style54"/>
    <w:uiPriority w:val="99"/>
    <w:qFormat/>
    <w:rsid w:val="00D07D73"/>
    <w:rPr>
      <w:rFonts w:ascii="Times New Roman" w:hAnsi="Times New Roman"/>
      <w:b/>
      <w:sz w:val="18"/>
    </w:rPr>
  </w:style>
  <w:style w:type="character" w:customStyle="1" w:styleId="FontStyle58">
    <w:name w:val="Font Style58"/>
    <w:uiPriority w:val="99"/>
    <w:qFormat/>
    <w:rsid w:val="00D07D73"/>
    <w:rPr>
      <w:rFonts w:ascii="Times New Roman" w:hAnsi="Times New Roman"/>
      <w:b/>
      <w:w w:val="40"/>
      <w:sz w:val="38"/>
    </w:rPr>
  </w:style>
  <w:style w:type="character" w:customStyle="1" w:styleId="FontStyle26">
    <w:name w:val="Font Style26"/>
    <w:uiPriority w:val="99"/>
    <w:qFormat/>
    <w:rsid w:val="00D07D73"/>
    <w:rPr>
      <w:rFonts w:ascii="Times New Roman" w:hAnsi="Times New Roman"/>
      <w:sz w:val="26"/>
    </w:rPr>
  </w:style>
  <w:style w:type="paragraph" w:customStyle="1" w:styleId="afffffff8">
    <w:name w:val="...... . ......."/>
    <w:basedOn w:val="Default"/>
    <w:next w:val="Default"/>
    <w:uiPriority w:val="99"/>
    <w:qFormat/>
    <w:rsid w:val="00D07D73"/>
    <w:rPr>
      <w:color w:val="auto"/>
    </w:rPr>
  </w:style>
  <w:style w:type="paragraph" w:customStyle="1" w:styleId="afffffff9">
    <w:name w:val="........ ..... . ........"/>
    <w:basedOn w:val="Default"/>
    <w:next w:val="Default"/>
    <w:uiPriority w:val="99"/>
    <w:qFormat/>
    <w:rsid w:val="00D07D73"/>
    <w:rPr>
      <w:color w:val="auto"/>
    </w:rPr>
  </w:style>
  <w:style w:type="paragraph" w:customStyle="1" w:styleId="afffffffa">
    <w:name w:val="... ......"/>
    <w:basedOn w:val="Default"/>
    <w:next w:val="Default"/>
    <w:uiPriority w:val="99"/>
    <w:qFormat/>
    <w:rsid w:val="00D07D73"/>
    <w:rPr>
      <w:color w:val="auto"/>
    </w:rPr>
  </w:style>
  <w:style w:type="paragraph" w:customStyle="1" w:styleId="1ffff0">
    <w:name w:val=".....1"/>
    <w:basedOn w:val="Default"/>
    <w:next w:val="Default"/>
    <w:uiPriority w:val="99"/>
    <w:qFormat/>
    <w:rsid w:val="00D07D73"/>
    <w:rPr>
      <w:color w:val="auto"/>
    </w:rPr>
  </w:style>
  <w:style w:type="paragraph" w:customStyle="1" w:styleId="bodytext2">
    <w:name w:val="bodytext2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b-serp-itemtextpassage">
    <w:name w:val="b-serp-item__text_passage"/>
    <w:basedOn w:val="a3"/>
    <w:uiPriority w:val="99"/>
    <w:qFormat/>
    <w:rsid w:val="00D07D73"/>
    <w:rPr>
      <w:rFonts w:cs="Times New Roman"/>
    </w:rPr>
  </w:style>
  <w:style w:type="paragraph" w:customStyle="1" w:styleId="afffffffb">
    <w:name w:val="Знак Знак Знак Знак"/>
    <w:basedOn w:val="a2"/>
    <w:uiPriority w:val="99"/>
    <w:qFormat/>
    <w:rsid w:val="00D07D73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table" w:customStyle="1" w:styleId="1ffff1">
    <w:name w:val="Сетка таблицы1"/>
    <w:uiPriority w:val="99"/>
    <w:rsid w:val="00D07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f6">
    <w:name w:val="Îñíîâíîé òåêñò 3"/>
    <w:basedOn w:val="a2"/>
    <w:uiPriority w:val="99"/>
    <w:qFormat/>
    <w:rsid w:val="00D07D73"/>
    <w:pPr>
      <w:widowControl/>
      <w:autoSpaceDE w:val="0"/>
      <w:autoSpaceDN w:val="0"/>
      <w:adjustRightInd w:val="0"/>
      <w:snapToGrid/>
      <w:spacing w:beforeAutospacing="1" w:afterAutospacing="1"/>
    </w:pPr>
    <w:rPr>
      <w:rFonts w:eastAsia="Times New Roman"/>
      <w:b/>
      <w:bCs/>
      <w:color w:val="000000"/>
      <w:sz w:val="20"/>
      <w:szCs w:val="24"/>
    </w:rPr>
  </w:style>
  <w:style w:type="character" w:customStyle="1" w:styleId="postheader">
    <w:name w:val="postheader"/>
    <w:basedOn w:val="a3"/>
    <w:uiPriority w:val="99"/>
    <w:qFormat/>
    <w:rsid w:val="00D07D73"/>
    <w:rPr>
      <w:rFonts w:cs="Times New Roman"/>
    </w:rPr>
  </w:style>
  <w:style w:type="paragraph" w:customStyle="1" w:styleId="text">
    <w:name w:val="text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fffc">
    <w:name w:val="ТЕКСТ"/>
    <w:basedOn w:val="afff1"/>
    <w:uiPriority w:val="99"/>
    <w:qFormat/>
    <w:rsid w:val="00D07D73"/>
    <w:pPr>
      <w:spacing w:line="264" w:lineRule="auto"/>
      <w:ind w:firstLine="357"/>
      <w:jc w:val="both"/>
    </w:pPr>
    <w:rPr>
      <w:rFonts w:cs="Arial"/>
      <w:sz w:val="30"/>
      <w:szCs w:val="16"/>
    </w:rPr>
  </w:style>
  <w:style w:type="paragraph" w:customStyle="1" w:styleId="afffffffd">
    <w:name w:val="НУМ"/>
    <w:basedOn w:val="afff1"/>
    <w:next w:val="afff1"/>
    <w:uiPriority w:val="99"/>
    <w:qFormat/>
    <w:rsid w:val="00D07D73"/>
    <w:pPr>
      <w:spacing w:line="264" w:lineRule="auto"/>
      <w:jc w:val="both"/>
    </w:pPr>
    <w:rPr>
      <w:rFonts w:cs="Arial"/>
      <w:sz w:val="30"/>
      <w:szCs w:val="16"/>
    </w:rPr>
  </w:style>
  <w:style w:type="paragraph" w:customStyle="1" w:styleId="afffffffe">
    <w:name w:val="Список М"/>
    <w:basedOn w:val="afff1"/>
    <w:uiPriority w:val="99"/>
    <w:qFormat/>
    <w:rsid w:val="00D07D73"/>
    <w:pPr>
      <w:spacing w:line="288" w:lineRule="auto"/>
      <w:jc w:val="both"/>
    </w:pPr>
    <w:rPr>
      <w:sz w:val="30"/>
      <w:szCs w:val="30"/>
    </w:rPr>
  </w:style>
  <w:style w:type="paragraph" w:customStyle="1" w:styleId="Style29">
    <w:name w:val="Style29"/>
    <w:basedOn w:val="a2"/>
    <w:uiPriority w:val="99"/>
    <w:qFormat/>
    <w:rsid w:val="00D07D73"/>
    <w:pPr>
      <w:autoSpaceDE w:val="0"/>
      <w:autoSpaceDN w:val="0"/>
      <w:adjustRightInd w:val="0"/>
      <w:snapToGrid/>
      <w:spacing w:before="0" w:after="0" w:line="485" w:lineRule="exact"/>
      <w:ind w:firstLine="696"/>
      <w:jc w:val="both"/>
    </w:pPr>
    <w:rPr>
      <w:rFonts w:eastAsia="Times New Roman"/>
      <w:szCs w:val="24"/>
    </w:rPr>
  </w:style>
  <w:style w:type="paragraph" w:customStyle="1" w:styleId="146">
    <w:name w:val="Знак Знак Знак Знак Знак Знак Знак14"/>
    <w:basedOn w:val="a2"/>
    <w:uiPriority w:val="99"/>
    <w:qFormat/>
    <w:rsid w:val="00D07D73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field-label-subj-value3font-optima-mb">
    <w:name w:val="field-label-subj-value3 font-optima-mb"/>
    <w:basedOn w:val="a3"/>
    <w:uiPriority w:val="99"/>
    <w:qFormat/>
    <w:rsid w:val="00D07D73"/>
    <w:rPr>
      <w:rFonts w:cs="Times New Roman"/>
    </w:rPr>
  </w:style>
  <w:style w:type="paragraph" w:customStyle="1" w:styleId="affffffff">
    <w:name w:val="Маркированный."/>
    <w:basedOn w:val="a2"/>
    <w:uiPriority w:val="99"/>
    <w:qFormat/>
    <w:rsid w:val="00D07D73"/>
    <w:pPr>
      <w:widowControl/>
      <w:snapToGrid/>
      <w:spacing w:before="0" w:after="0"/>
      <w:ind w:left="1429" w:hanging="360"/>
    </w:pPr>
    <w:rPr>
      <w:rFonts w:eastAsia="Times New Roman"/>
      <w:szCs w:val="22"/>
      <w:lang w:eastAsia="en-US"/>
    </w:rPr>
  </w:style>
  <w:style w:type="character" w:customStyle="1" w:styleId="65">
    <w:name w:val="Знак6 Знак Знак"/>
    <w:uiPriority w:val="99"/>
    <w:qFormat/>
    <w:rsid w:val="00D07D73"/>
    <w:rPr>
      <w:sz w:val="24"/>
      <w:lang w:val="ru-RU" w:eastAsia="ru-RU"/>
    </w:rPr>
  </w:style>
  <w:style w:type="character" w:customStyle="1" w:styleId="searchterm">
    <w:name w:val="searchterm"/>
    <w:basedOn w:val="a3"/>
    <w:uiPriority w:val="99"/>
    <w:qFormat/>
    <w:rsid w:val="00D07D73"/>
    <w:rPr>
      <w:rFonts w:cs="Times New Roman"/>
    </w:rPr>
  </w:style>
  <w:style w:type="paragraph" w:customStyle="1" w:styleId="p">
    <w:name w:val="p"/>
    <w:basedOn w:val="a2"/>
    <w:uiPriority w:val="99"/>
    <w:qFormat/>
    <w:rsid w:val="00D07D73"/>
    <w:pPr>
      <w:widowControl/>
      <w:snapToGrid/>
      <w:spacing w:before="75" w:after="75"/>
      <w:ind w:left="75" w:right="75"/>
      <w:jc w:val="both"/>
    </w:pPr>
    <w:rPr>
      <w:rFonts w:ascii="Verdana" w:eastAsia="Times New Roman" w:hAnsi="Verdana"/>
      <w:sz w:val="20"/>
    </w:rPr>
  </w:style>
  <w:style w:type="character" w:customStyle="1" w:styleId="3200">
    <w:name w:val="Основной текст (3) + Полужирный20"/>
    <w:uiPriority w:val="99"/>
    <w:qFormat/>
    <w:rsid w:val="00D07D73"/>
    <w:rPr>
      <w:rFonts w:ascii="Times New Roman" w:hAnsi="Times New Roman"/>
      <w:b/>
      <w:i/>
      <w:spacing w:val="0"/>
      <w:sz w:val="23"/>
    </w:rPr>
  </w:style>
  <w:style w:type="paragraph" w:customStyle="1" w:styleId="1ffff2">
    <w:name w:val="Обычный + полужирный+1"/>
    <w:basedOn w:val="a2"/>
    <w:uiPriority w:val="99"/>
    <w:qFormat/>
    <w:rsid w:val="00D07D73"/>
    <w:pPr>
      <w:widowControl/>
      <w:autoSpaceDE w:val="0"/>
      <w:autoSpaceDN w:val="0"/>
      <w:adjustRightInd w:val="0"/>
      <w:snapToGrid/>
      <w:spacing w:before="0" w:after="0"/>
      <w:ind w:firstLine="709"/>
      <w:jc w:val="both"/>
      <w:outlineLvl w:val="1"/>
    </w:pPr>
    <w:rPr>
      <w:rFonts w:eastAsia="Times New Roman"/>
      <w:b/>
      <w:bCs/>
      <w:szCs w:val="24"/>
    </w:rPr>
  </w:style>
  <w:style w:type="character" w:customStyle="1" w:styleId="349">
    <w:name w:val="Основной текст (3)49"/>
    <w:uiPriority w:val="99"/>
    <w:qFormat/>
    <w:rsid w:val="00D07D73"/>
    <w:rPr>
      <w:rFonts w:ascii="Times New Roman" w:hAnsi="Times New Roman"/>
      <w:spacing w:val="0"/>
      <w:sz w:val="20"/>
    </w:rPr>
  </w:style>
  <w:style w:type="character" w:customStyle="1" w:styleId="Heading1Char1">
    <w:name w:val="Heading 1 Char1"/>
    <w:uiPriority w:val="99"/>
    <w:qFormat/>
    <w:locked/>
    <w:rsid w:val="00D07D73"/>
    <w:rPr>
      <w:rFonts w:ascii="Times New Roman" w:hAnsi="Times New Roman"/>
      <w:b/>
      <w:kern w:val="32"/>
      <w:sz w:val="32"/>
      <w:lang w:eastAsia="ru-RU"/>
    </w:rPr>
  </w:style>
  <w:style w:type="character" w:customStyle="1" w:styleId="news">
    <w:name w:val="news"/>
    <w:uiPriority w:val="99"/>
    <w:qFormat/>
    <w:rsid w:val="00D07D73"/>
    <w:rPr>
      <w:rFonts w:ascii="Times New Roman" w:hAnsi="Times New Roman"/>
    </w:rPr>
  </w:style>
  <w:style w:type="character" w:customStyle="1" w:styleId="affffffff0">
    <w:name w:val="выделение"/>
    <w:uiPriority w:val="99"/>
    <w:qFormat/>
    <w:rsid w:val="00D07D73"/>
    <w:rPr>
      <w:rFonts w:ascii="Times New Roman" w:hAnsi="Times New Roman"/>
    </w:rPr>
  </w:style>
  <w:style w:type="character" w:customStyle="1" w:styleId="347">
    <w:name w:val="Основной текст (3)47"/>
    <w:uiPriority w:val="99"/>
    <w:qFormat/>
    <w:rsid w:val="00D07D73"/>
    <w:rPr>
      <w:rFonts w:ascii="Times New Roman" w:hAnsi="Times New Roman"/>
      <w:spacing w:val="0"/>
      <w:sz w:val="20"/>
    </w:rPr>
  </w:style>
  <w:style w:type="character" w:customStyle="1" w:styleId="345">
    <w:name w:val="Основной текст (3)45"/>
    <w:uiPriority w:val="99"/>
    <w:qFormat/>
    <w:rsid w:val="00D07D73"/>
    <w:rPr>
      <w:rFonts w:ascii="Times New Roman" w:hAnsi="Times New Roman"/>
      <w:spacing w:val="0"/>
      <w:sz w:val="20"/>
    </w:rPr>
  </w:style>
  <w:style w:type="character" w:customStyle="1" w:styleId="FootnoteTextChar2">
    <w:name w:val="Footnote Text Char2"/>
    <w:uiPriority w:val="99"/>
    <w:locked/>
    <w:rsid w:val="00D07D73"/>
    <w:rPr>
      <w:lang w:eastAsia="ru-RU"/>
    </w:rPr>
  </w:style>
  <w:style w:type="character" w:customStyle="1" w:styleId="612">
    <w:name w:val="Знак Знак61"/>
    <w:uiPriority w:val="99"/>
    <w:qFormat/>
    <w:rsid w:val="00D07D73"/>
    <w:rPr>
      <w:rFonts w:ascii="Arial" w:hAnsi="Arial"/>
      <w:b/>
      <w:kern w:val="32"/>
      <w:sz w:val="32"/>
    </w:rPr>
  </w:style>
  <w:style w:type="paragraph" w:customStyle="1" w:styleId="Style210">
    <w:name w:val="Style21"/>
    <w:basedOn w:val="a2"/>
    <w:qFormat/>
    <w:rsid w:val="00D07D73"/>
    <w:pPr>
      <w:autoSpaceDE w:val="0"/>
      <w:autoSpaceDN w:val="0"/>
      <w:adjustRightInd w:val="0"/>
      <w:snapToGrid/>
      <w:spacing w:before="0" w:after="0"/>
    </w:pPr>
    <w:rPr>
      <w:rFonts w:ascii="Trebuchet MS" w:eastAsia="Times New Roman" w:hAnsi="Trebuchet MS"/>
      <w:szCs w:val="24"/>
    </w:rPr>
  </w:style>
  <w:style w:type="character" w:customStyle="1" w:styleId="FontStyle205">
    <w:name w:val="Font Style205"/>
    <w:uiPriority w:val="99"/>
    <w:qFormat/>
    <w:rsid w:val="00D07D73"/>
    <w:rPr>
      <w:rFonts w:ascii="Times New Roman" w:hAnsi="Times New Roman"/>
      <w:color w:val="000000"/>
      <w:sz w:val="18"/>
    </w:rPr>
  </w:style>
  <w:style w:type="paragraph" w:customStyle="1" w:styleId="psection">
    <w:name w:val="psection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FootnoteTextChar1">
    <w:name w:val="Footnote Text Char1"/>
    <w:uiPriority w:val="99"/>
    <w:qFormat/>
    <w:rsid w:val="00D07D73"/>
    <w:rPr>
      <w:rFonts w:ascii="Times New Roman" w:hAnsi="Times New Roman"/>
    </w:rPr>
  </w:style>
  <w:style w:type="character" w:customStyle="1" w:styleId="BodyTextIndentChar3">
    <w:name w:val="Body Text Indent Char3"/>
    <w:uiPriority w:val="99"/>
    <w:locked/>
    <w:rsid w:val="00D07D73"/>
    <w:rPr>
      <w:sz w:val="24"/>
    </w:rPr>
  </w:style>
  <w:style w:type="character" w:customStyle="1" w:styleId="BodyTextIndentChar1">
    <w:name w:val="Body Text Indent Char1"/>
    <w:uiPriority w:val="99"/>
    <w:qFormat/>
    <w:rsid w:val="00D07D73"/>
    <w:rPr>
      <w:rFonts w:ascii="Times New Roman" w:hAnsi="Times New Roman"/>
      <w:sz w:val="24"/>
    </w:rPr>
  </w:style>
  <w:style w:type="character" w:customStyle="1" w:styleId="PlainTextChar1">
    <w:name w:val="Plain Text Char1"/>
    <w:uiPriority w:val="99"/>
    <w:qFormat/>
    <w:rsid w:val="00D07D73"/>
    <w:rPr>
      <w:rFonts w:ascii="Courier New" w:hAnsi="Courier New"/>
    </w:rPr>
  </w:style>
  <w:style w:type="character" w:customStyle="1" w:styleId="HeaderChar1">
    <w:name w:val="Header Char1"/>
    <w:uiPriority w:val="99"/>
    <w:qFormat/>
    <w:rsid w:val="00D07D73"/>
    <w:rPr>
      <w:rFonts w:ascii="Times New Roman" w:hAnsi="Times New Roman"/>
      <w:sz w:val="24"/>
    </w:rPr>
  </w:style>
  <w:style w:type="character" w:customStyle="1" w:styleId="FooterChar1">
    <w:name w:val="Footer Char1"/>
    <w:uiPriority w:val="99"/>
    <w:qFormat/>
    <w:rsid w:val="00D07D73"/>
    <w:rPr>
      <w:rFonts w:ascii="Times New Roman" w:hAnsi="Times New Roman"/>
      <w:sz w:val="24"/>
    </w:rPr>
  </w:style>
  <w:style w:type="character" w:customStyle="1" w:styleId="TitleChar1">
    <w:name w:val="Title Char1"/>
    <w:uiPriority w:val="99"/>
    <w:qFormat/>
    <w:rsid w:val="00D07D73"/>
    <w:rPr>
      <w:rFonts w:ascii="Cambria" w:hAnsi="Cambria"/>
      <w:b/>
      <w:kern w:val="28"/>
      <w:sz w:val="32"/>
    </w:rPr>
  </w:style>
  <w:style w:type="character" w:customStyle="1" w:styleId="BodyText2Char1">
    <w:name w:val="Body Text 2 Char1"/>
    <w:uiPriority w:val="99"/>
    <w:qFormat/>
    <w:rsid w:val="00D07D73"/>
    <w:rPr>
      <w:rFonts w:ascii="Times New Roman" w:hAnsi="Times New Roman"/>
      <w:sz w:val="24"/>
    </w:rPr>
  </w:style>
  <w:style w:type="character" w:customStyle="1" w:styleId="BodyText3Char1">
    <w:name w:val="Body Text 3 Char1"/>
    <w:uiPriority w:val="99"/>
    <w:qFormat/>
    <w:rsid w:val="00D07D73"/>
    <w:rPr>
      <w:rFonts w:ascii="Times New Roman" w:hAnsi="Times New Roman"/>
      <w:sz w:val="16"/>
    </w:rPr>
  </w:style>
  <w:style w:type="character" w:customStyle="1" w:styleId="BodyTextIndent2Char1">
    <w:name w:val="Body Text Indent 2 Char1"/>
    <w:uiPriority w:val="99"/>
    <w:qFormat/>
    <w:rsid w:val="00D07D73"/>
    <w:rPr>
      <w:rFonts w:ascii="Times New Roman" w:hAnsi="Times New Roman"/>
      <w:sz w:val="24"/>
    </w:rPr>
  </w:style>
  <w:style w:type="character" w:customStyle="1" w:styleId="BodyTextIndent3Char1">
    <w:name w:val="Body Text Indent 3 Char1"/>
    <w:uiPriority w:val="99"/>
    <w:qFormat/>
    <w:rsid w:val="00D07D73"/>
    <w:rPr>
      <w:rFonts w:ascii="Times New Roman" w:hAnsi="Times New Roman"/>
      <w:sz w:val="16"/>
    </w:rPr>
  </w:style>
  <w:style w:type="character" w:customStyle="1" w:styleId="DocumentMapChar1">
    <w:name w:val="Document Map Char1"/>
    <w:uiPriority w:val="99"/>
    <w:qFormat/>
    <w:rsid w:val="00D07D73"/>
    <w:rPr>
      <w:rFonts w:ascii="Times New Roman" w:hAnsi="Times New Roman"/>
      <w:sz w:val="2"/>
    </w:rPr>
  </w:style>
  <w:style w:type="character" w:customStyle="1" w:styleId="CommentSubjectChar1">
    <w:name w:val="Comment Subject Char1"/>
    <w:uiPriority w:val="99"/>
    <w:qFormat/>
    <w:rsid w:val="00D07D73"/>
    <w:rPr>
      <w:rFonts w:ascii="Times New Roman" w:hAnsi="Times New Roman"/>
      <w:b/>
      <w:i/>
      <w:color w:val="4F81BD"/>
      <w:spacing w:val="15"/>
      <w:sz w:val="20"/>
      <w:lang w:eastAsia="ru-RU"/>
    </w:rPr>
  </w:style>
  <w:style w:type="character" w:customStyle="1" w:styleId="BalloonTextChar1">
    <w:name w:val="Balloon Text Char1"/>
    <w:uiPriority w:val="99"/>
    <w:qFormat/>
    <w:rsid w:val="00D07D73"/>
    <w:rPr>
      <w:rFonts w:ascii="Times New Roman" w:hAnsi="Times New Roman"/>
      <w:sz w:val="2"/>
    </w:rPr>
  </w:style>
  <w:style w:type="character" w:customStyle="1" w:styleId="SubtitleChar1">
    <w:name w:val="Subtitle Char1"/>
    <w:uiPriority w:val="99"/>
    <w:qFormat/>
    <w:rsid w:val="00D07D73"/>
    <w:rPr>
      <w:rFonts w:ascii="Cambria" w:hAnsi="Cambria"/>
      <w:sz w:val="24"/>
    </w:rPr>
  </w:style>
  <w:style w:type="character" w:customStyle="1" w:styleId="QuoteChar1">
    <w:name w:val="Quote Char1"/>
    <w:uiPriority w:val="99"/>
    <w:qFormat/>
    <w:rsid w:val="00D07D73"/>
    <w:rPr>
      <w:rFonts w:ascii="Times New Roman" w:hAnsi="Times New Roman"/>
      <w:i/>
      <w:color w:val="000000"/>
      <w:sz w:val="24"/>
    </w:rPr>
  </w:style>
  <w:style w:type="character" w:customStyle="1" w:styleId="IntenseQuoteChar1">
    <w:name w:val="Intense Quote Char1"/>
    <w:uiPriority w:val="99"/>
    <w:qFormat/>
    <w:rsid w:val="00D07D73"/>
    <w:rPr>
      <w:rFonts w:ascii="Times New Roman" w:hAnsi="Times New Roman"/>
      <w:b/>
      <w:i/>
      <w:color w:val="4F81BD"/>
      <w:sz w:val="24"/>
    </w:rPr>
  </w:style>
  <w:style w:type="character" w:customStyle="1" w:styleId="BodyTextFirstIndentChar1">
    <w:name w:val="Body Text First Indent Char1"/>
    <w:uiPriority w:val="99"/>
    <w:qFormat/>
    <w:rsid w:val="00D07D73"/>
    <w:rPr>
      <w:rFonts w:ascii="Times New Roman" w:hAnsi="Times New Roman"/>
      <w:sz w:val="24"/>
      <w:lang w:eastAsia="ru-RU"/>
    </w:rPr>
  </w:style>
  <w:style w:type="character" w:customStyle="1" w:styleId="BodyTextFirstIndent2Char1">
    <w:name w:val="Body Text First Indent 2 Char1"/>
    <w:uiPriority w:val="99"/>
    <w:qFormat/>
    <w:rsid w:val="00D07D73"/>
    <w:rPr>
      <w:rFonts w:ascii="Times New Roman" w:hAnsi="Times New Roman"/>
      <w:sz w:val="24"/>
      <w:lang w:eastAsia="ru-RU"/>
    </w:rPr>
  </w:style>
  <w:style w:type="character" w:customStyle="1" w:styleId="1111">
    <w:name w:val="Слабое выделение111"/>
    <w:uiPriority w:val="99"/>
    <w:qFormat/>
    <w:rsid w:val="00D07D73"/>
    <w:rPr>
      <w:i/>
      <w:color w:val="808080"/>
    </w:rPr>
  </w:style>
  <w:style w:type="paragraph" w:customStyle="1" w:styleId="p35">
    <w:name w:val="p35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36">
    <w:name w:val="p36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fontstyle14">
    <w:name w:val="fontstyle14"/>
    <w:basedOn w:val="a3"/>
    <w:uiPriority w:val="99"/>
    <w:qFormat/>
    <w:rsid w:val="00D07D73"/>
    <w:rPr>
      <w:rFonts w:cs="Times New Roman"/>
    </w:rPr>
  </w:style>
  <w:style w:type="character" w:customStyle="1" w:styleId="FontStyle820">
    <w:name w:val="Font Style820"/>
    <w:uiPriority w:val="99"/>
    <w:qFormat/>
    <w:rsid w:val="00D07D73"/>
    <w:rPr>
      <w:rFonts w:ascii="Times New Roman" w:hAnsi="Times New Roman"/>
      <w:sz w:val="22"/>
    </w:rPr>
  </w:style>
  <w:style w:type="character" w:customStyle="1" w:styleId="FontStyle594">
    <w:name w:val="Font Style594"/>
    <w:uiPriority w:val="99"/>
    <w:qFormat/>
    <w:rsid w:val="00D07D73"/>
    <w:rPr>
      <w:rFonts w:ascii="Times New Roman" w:hAnsi="Times New Roman"/>
      <w:i/>
      <w:sz w:val="20"/>
    </w:rPr>
  </w:style>
  <w:style w:type="character" w:customStyle="1" w:styleId="FontStyle187">
    <w:name w:val="Font Style187"/>
    <w:uiPriority w:val="99"/>
    <w:qFormat/>
    <w:rsid w:val="00D07D73"/>
    <w:rPr>
      <w:rFonts w:ascii="Times New Roman" w:hAnsi="Times New Roman"/>
      <w:i/>
      <w:sz w:val="20"/>
    </w:rPr>
  </w:style>
  <w:style w:type="character" w:customStyle="1" w:styleId="FontStyle600">
    <w:name w:val="Font Style600"/>
    <w:uiPriority w:val="99"/>
    <w:qFormat/>
    <w:rsid w:val="00D07D73"/>
    <w:rPr>
      <w:rFonts w:ascii="Times New Roman" w:hAnsi="Times New Roman"/>
      <w:sz w:val="22"/>
    </w:rPr>
  </w:style>
  <w:style w:type="character" w:customStyle="1" w:styleId="FontStyle624">
    <w:name w:val="Font Style624"/>
    <w:uiPriority w:val="99"/>
    <w:qFormat/>
    <w:rsid w:val="00D07D73"/>
    <w:rPr>
      <w:rFonts w:ascii="Times New Roman" w:hAnsi="Times New Roman"/>
      <w:b/>
      <w:i/>
      <w:sz w:val="22"/>
    </w:rPr>
  </w:style>
  <w:style w:type="character" w:customStyle="1" w:styleId="FontStyle572">
    <w:name w:val="Font Style572"/>
    <w:uiPriority w:val="99"/>
    <w:qFormat/>
    <w:rsid w:val="00D07D73"/>
    <w:rPr>
      <w:rFonts w:ascii="Times New Roman" w:hAnsi="Times New Roman"/>
      <w:sz w:val="16"/>
    </w:rPr>
  </w:style>
  <w:style w:type="character" w:customStyle="1" w:styleId="FontStyle184">
    <w:name w:val="Font Style184"/>
    <w:uiPriority w:val="99"/>
    <w:qFormat/>
    <w:rsid w:val="00D07D73"/>
    <w:rPr>
      <w:rFonts w:ascii="Times New Roman" w:hAnsi="Times New Roman"/>
      <w:sz w:val="20"/>
    </w:rPr>
  </w:style>
  <w:style w:type="character" w:customStyle="1" w:styleId="550">
    <w:name w:val="Знак Знак55"/>
    <w:uiPriority w:val="99"/>
    <w:qFormat/>
    <w:locked/>
    <w:rsid w:val="00D07D73"/>
    <w:rPr>
      <w:sz w:val="24"/>
      <w:lang w:val="ru-RU" w:eastAsia="ru-RU"/>
    </w:rPr>
  </w:style>
  <w:style w:type="paragraph" w:customStyle="1" w:styleId="TextBody">
    <w:name w:val="Text Body"/>
    <w:basedOn w:val="a2"/>
    <w:uiPriority w:val="99"/>
    <w:qFormat/>
    <w:rsid w:val="00D07D73"/>
    <w:pPr>
      <w:widowControl/>
      <w:suppressAutoHyphens/>
      <w:snapToGrid/>
      <w:spacing w:before="0" w:after="120"/>
    </w:pPr>
    <w:rPr>
      <w:rFonts w:eastAsia="Times New Roman"/>
      <w:szCs w:val="24"/>
      <w:lang w:val="en-US" w:eastAsia="zh-CN"/>
    </w:rPr>
  </w:style>
  <w:style w:type="character" w:customStyle="1" w:styleId="650">
    <w:name w:val="Знак Знак65"/>
    <w:uiPriority w:val="99"/>
    <w:qFormat/>
    <w:locked/>
    <w:rsid w:val="00D07D73"/>
    <w:rPr>
      <w:b/>
      <w:sz w:val="27"/>
      <w:lang w:val="ru-RU" w:eastAsia="ru-RU"/>
    </w:rPr>
  </w:style>
  <w:style w:type="character" w:customStyle="1" w:styleId="640">
    <w:name w:val="Знак Знак64"/>
    <w:uiPriority w:val="99"/>
    <w:qFormat/>
    <w:locked/>
    <w:rsid w:val="00D07D73"/>
    <w:rPr>
      <w:b/>
      <w:sz w:val="28"/>
      <w:lang w:val="ru-RU" w:eastAsia="ru-RU"/>
    </w:rPr>
  </w:style>
  <w:style w:type="character" w:customStyle="1" w:styleId="630">
    <w:name w:val="Знак Знак63"/>
    <w:uiPriority w:val="99"/>
    <w:qFormat/>
    <w:locked/>
    <w:rsid w:val="00D07D73"/>
    <w:rPr>
      <w:b/>
      <w:i/>
      <w:sz w:val="26"/>
      <w:lang w:val="ru-RU" w:eastAsia="ru-RU"/>
    </w:rPr>
  </w:style>
  <w:style w:type="character" w:customStyle="1" w:styleId="620">
    <w:name w:val="Знак Знак62"/>
    <w:uiPriority w:val="99"/>
    <w:qFormat/>
    <w:locked/>
    <w:rsid w:val="00D07D73"/>
    <w:rPr>
      <w:sz w:val="24"/>
      <w:lang w:val="ru-RU" w:eastAsia="ru-RU"/>
    </w:rPr>
  </w:style>
  <w:style w:type="character" w:customStyle="1" w:styleId="6110">
    <w:name w:val="Знак Знак611"/>
    <w:uiPriority w:val="99"/>
    <w:qFormat/>
    <w:locked/>
    <w:rsid w:val="00D07D73"/>
    <w:rPr>
      <w:sz w:val="24"/>
      <w:lang w:val="ru-RU" w:eastAsia="ru-RU"/>
    </w:rPr>
  </w:style>
  <w:style w:type="character" w:customStyle="1" w:styleId="600">
    <w:name w:val="Знак Знак60"/>
    <w:uiPriority w:val="99"/>
    <w:qFormat/>
    <w:locked/>
    <w:rsid w:val="00D07D73"/>
    <w:rPr>
      <w:i/>
      <w:sz w:val="24"/>
      <w:lang w:val="ru-RU" w:eastAsia="ru-RU"/>
    </w:rPr>
  </w:style>
  <w:style w:type="character" w:customStyle="1" w:styleId="59">
    <w:name w:val="Знак Знак59"/>
    <w:uiPriority w:val="99"/>
    <w:qFormat/>
    <w:locked/>
    <w:rsid w:val="00D07D73"/>
    <w:rPr>
      <w:rFonts w:ascii="Arial" w:hAnsi="Arial"/>
      <w:sz w:val="22"/>
      <w:lang w:val="ru-RU" w:eastAsia="ru-RU"/>
    </w:rPr>
  </w:style>
  <w:style w:type="character" w:customStyle="1" w:styleId="58">
    <w:name w:val="Знак Знак58"/>
    <w:uiPriority w:val="99"/>
    <w:qFormat/>
    <w:locked/>
    <w:rsid w:val="00D07D73"/>
    <w:rPr>
      <w:rFonts w:ascii="Courier New" w:hAnsi="Courier New"/>
      <w:lang w:val="ru-RU" w:eastAsia="ru-RU"/>
    </w:rPr>
  </w:style>
  <w:style w:type="character" w:customStyle="1" w:styleId="57">
    <w:name w:val="Знак Знак57"/>
    <w:uiPriority w:val="99"/>
    <w:qFormat/>
    <w:locked/>
    <w:rsid w:val="00D07D73"/>
    <w:rPr>
      <w:lang w:val="ru-RU" w:eastAsia="ru-RU"/>
    </w:rPr>
  </w:style>
  <w:style w:type="character" w:customStyle="1" w:styleId="560">
    <w:name w:val="Знак Знак56"/>
    <w:uiPriority w:val="99"/>
    <w:qFormat/>
    <w:locked/>
    <w:rsid w:val="00D07D73"/>
    <w:rPr>
      <w:sz w:val="24"/>
      <w:lang w:val="ru-RU" w:eastAsia="ru-RU"/>
    </w:rPr>
  </w:style>
  <w:style w:type="character" w:customStyle="1" w:styleId="540">
    <w:name w:val="Знак Знак54"/>
    <w:uiPriority w:val="99"/>
    <w:qFormat/>
    <w:locked/>
    <w:rsid w:val="00D07D73"/>
    <w:rPr>
      <w:sz w:val="24"/>
      <w:lang w:val="en-US" w:eastAsia="ru-RU"/>
    </w:rPr>
  </w:style>
  <w:style w:type="paragraph" w:customStyle="1" w:styleId="p10">
    <w:name w:val="p10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eg3">
    <w:name w:val="eg3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b-material-headdate-day">
    <w:name w:val="b-material-head__date-day"/>
    <w:basedOn w:val="a3"/>
    <w:uiPriority w:val="99"/>
    <w:qFormat/>
    <w:rsid w:val="00D07D73"/>
    <w:rPr>
      <w:rFonts w:cs="Times New Roman"/>
    </w:rPr>
  </w:style>
  <w:style w:type="character" w:customStyle="1" w:styleId="s2">
    <w:name w:val="s2"/>
    <w:basedOn w:val="a3"/>
    <w:uiPriority w:val="99"/>
    <w:qFormat/>
    <w:rsid w:val="00D07D73"/>
    <w:rPr>
      <w:rFonts w:cs="Times New Roman"/>
    </w:rPr>
  </w:style>
  <w:style w:type="paragraph" w:customStyle="1" w:styleId="p2">
    <w:name w:val="p2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5">
    <w:name w:val="p5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WW8Num16z0">
    <w:name w:val="WW8Num16z0"/>
    <w:uiPriority w:val="99"/>
    <w:qFormat/>
    <w:rsid w:val="00D07D73"/>
    <w:rPr>
      <w:rFonts w:ascii="Wingdings" w:hAnsi="Wingdings"/>
    </w:rPr>
  </w:style>
  <w:style w:type="character" w:customStyle="1" w:styleId="WW8Num4z0">
    <w:name w:val="WW8Num4z0"/>
    <w:uiPriority w:val="99"/>
    <w:qFormat/>
    <w:rsid w:val="00D07D73"/>
    <w:rPr>
      <w:color w:val="auto"/>
    </w:rPr>
  </w:style>
  <w:style w:type="character" w:customStyle="1" w:styleId="WW8Num5z0">
    <w:name w:val="WW8Num5z0"/>
    <w:uiPriority w:val="99"/>
    <w:qFormat/>
    <w:rsid w:val="00D07D73"/>
    <w:rPr>
      <w:b/>
      <w:sz w:val="20"/>
    </w:rPr>
  </w:style>
  <w:style w:type="character" w:customStyle="1" w:styleId="WW8Num6z0">
    <w:name w:val="WW8Num6z0"/>
    <w:uiPriority w:val="99"/>
    <w:qFormat/>
    <w:rsid w:val="00D07D73"/>
    <w:rPr>
      <w:sz w:val="20"/>
    </w:rPr>
  </w:style>
  <w:style w:type="character" w:customStyle="1" w:styleId="WW8Num7z0">
    <w:name w:val="WW8Num7z0"/>
    <w:uiPriority w:val="99"/>
    <w:qFormat/>
    <w:rsid w:val="00D07D73"/>
    <w:rPr>
      <w:b/>
      <w:sz w:val="20"/>
    </w:rPr>
  </w:style>
  <w:style w:type="character" w:customStyle="1" w:styleId="WW8Num9z0">
    <w:name w:val="WW8Num9z0"/>
    <w:uiPriority w:val="99"/>
    <w:qFormat/>
    <w:rsid w:val="00D07D73"/>
    <w:rPr>
      <w:sz w:val="20"/>
    </w:rPr>
  </w:style>
  <w:style w:type="character" w:customStyle="1" w:styleId="WW8Num9z1">
    <w:name w:val="WW8Num9z1"/>
    <w:uiPriority w:val="99"/>
    <w:qFormat/>
    <w:rsid w:val="00D07D73"/>
    <w:rPr>
      <w:rFonts w:ascii="Symbol" w:hAnsi="Symbol"/>
      <w:sz w:val="20"/>
    </w:rPr>
  </w:style>
  <w:style w:type="character" w:customStyle="1" w:styleId="WW8Num9z2">
    <w:name w:val="WW8Num9z2"/>
    <w:uiPriority w:val="99"/>
    <w:qFormat/>
    <w:rsid w:val="00D07D73"/>
  </w:style>
  <w:style w:type="character" w:customStyle="1" w:styleId="WW8Num9z3">
    <w:name w:val="WW8Num9z3"/>
    <w:uiPriority w:val="99"/>
    <w:qFormat/>
    <w:rsid w:val="00D07D73"/>
  </w:style>
  <w:style w:type="character" w:customStyle="1" w:styleId="WW8Num9z4">
    <w:name w:val="WW8Num9z4"/>
    <w:uiPriority w:val="99"/>
    <w:qFormat/>
    <w:rsid w:val="00D07D73"/>
  </w:style>
  <w:style w:type="character" w:customStyle="1" w:styleId="WW8Num9z5">
    <w:name w:val="WW8Num9z5"/>
    <w:uiPriority w:val="99"/>
    <w:qFormat/>
    <w:rsid w:val="00D07D73"/>
  </w:style>
  <w:style w:type="character" w:customStyle="1" w:styleId="WW8Num9z6">
    <w:name w:val="WW8Num9z6"/>
    <w:uiPriority w:val="99"/>
    <w:qFormat/>
    <w:rsid w:val="00D07D73"/>
  </w:style>
  <w:style w:type="character" w:customStyle="1" w:styleId="WW8Num9z7">
    <w:name w:val="WW8Num9z7"/>
    <w:uiPriority w:val="99"/>
    <w:qFormat/>
    <w:rsid w:val="00D07D73"/>
  </w:style>
  <w:style w:type="character" w:customStyle="1" w:styleId="WW8Num9z8">
    <w:name w:val="WW8Num9z8"/>
    <w:uiPriority w:val="99"/>
    <w:qFormat/>
    <w:rsid w:val="00D07D73"/>
  </w:style>
  <w:style w:type="character" w:customStyle="1" w:styleId="WW8Num10z0">
    <w:name w:val="WW8Num10z0"/>
    <w:uiPriority w:val="99"/>
    <w:qFormat/>
    <w:rsid w:val="00D07D73"/>
    <w:rPr>
      <w:sz w:val="20"/>
    </w:rPr>
  </w:style>
  <w:style w:type="character" w:customStyle="1" w:styleId="WW8Num11z0">
    <w:name w:val="WW8Num11z0"/>
    <w:uiPriority w:val="99"/>
    <w:qFormat/>
    <w:rsid w:val="00D07D73"/>
    <w:rPr>
      <w:rFonts w:ascii="Symbol" w:hAnsi="Symbol"/>
      <w:b/>
    </w:rPr>
  </w:style>
  <w:style w:type="character" w:customStyle="1" w:styleId="WW8Num12z0">
    <w:name w:val="WW8Num12z0"/>
    <w:uiPriority w:val="99"/>
    <w:qFormat/>
    <w:rsid w:val="00D07D73"/>
    <w:rPr>
      <w:rFonts w:ascii="Symbol" w:hAnsi="Symbol"/>
      <w:sz w:val="24"/>
    </w:rPr>
  </w:style>
  <w:style w:type="character" w:customStyle="1" w:styleId="WW8Num13z0">
    <w:name w:val="WW8Num13z0"/>
    <w:uiPriority w:val="99"/>
    <w:qFormat/>
    <w:rsid w:val="00D07D73"/>
    <w:rPr>
      <w:rFonts w:ascii="Symbol" w:hAnsi="Symbol"/>
      <w:sz w:val="20"/>
    </w:rPr>
  </w:style>
  <w:style w:type="character" w:customStyle="1" w:styleId="WW8Num14z0">
    <w:name w:val="WW8Num14z0"/>
    <w:uiPriority w:val="99"/>
    <w:qFormat/>
    <w:rsid w:val="00D07D73"/>
    <w:rPr>
      <w:sz w:val="20"/>
    </w:rPr>
  </w:style>
  <w:style w:type="character" w:customStyle="1" w:styleId="WW8Num15z0">
    <w:name w:val="WW8Num15z0"/>
    <w:uiPriority w:val="99"/>
    <w:qFormat/>
    <w:rsid w:val="00D07D73"/>
    <w:rPr>
      <w:sz w:val="20"/>
    </w:rPr>
  </w:style>
  <w:style w:type="character" w:customStyle="1" w:styleId="WW8Num17z0">
    <w:name w:val="WW8Num17z0"/>
    <w:uiPriority w:val="99"/>
    <w:qFormat/>
    <w:rsid w:val="00D07D73"/>
    <w:rPr>
      <w:rFonts w:ascii="Wingdings" w:hAnsi="Wingdings"/>
    </w:rPr>
  </w:style>
  <w:style w:type="character" w:customStyle="1" w:styleId="WW8Num18z0">
    <w:name w:val="WW8Num18z0"/>
    <w:uiPriority w:val="99"/>
    <w:qFormat/>
    <w:rsid w:val="00D07D73"/>
  </w:style>
  <w:style w:type="character" w:customStyle="1" w:styleId="WW8Num18z1">
    <w:name w:val="WW8Num18z1"/>
    <w:uiPriority w:val="99"/>
    <w:qFormat/>
    <w:rsid w:val="00D07D73"/>
    <w:rPr>
      <w:rFonts w:ascii="Symbol" w:hAnsi="Symbol"/>
      <w:sz w:val="20"/>
    </w:rPr>
  </w:style>
  <w:style w:type="character" w:customStyle="1" w:styleId="WW8Num18z2">
    <w:name w:val="WW8Num18z2"/>
    <w:uiPriority w:val="99"/>
    <w:qFormat/>
    <w:rsid w:val="00D07D73"/>
  </w:style>
  <w:style w:type="character" w:customStyle="1" w:styleId="WW8Num18z3">
    <w:name w:val="WW8Num18z3"/>
    <w:uiPriority w:val="99"/>
    <w:qFormat/>
    <w:rsid w:val="00D07D73"/>
  </w:style>
  <w:style w:type="character" w:customStyle="1" w:styleId="WW8Num18z4">
    <w:name w:val="WW8Num18z4"/>
    <w:uiPriority w:val="99"/>
    <w:qFormat/>
    <w:rsid w:val="00D07D73"/>
  </w:style>
  <w:style w:type="character" w:customStyle="1" w:styleId="WW8Num18z5">
    <w:name w:val="WW8Num18z5"/>
    <w:uiPriority w:val="99"/>
    <w:qFormat/>
    <w:rsid w:val="00D07D73"/>
  </w:style>
  <w:style w:type="character" w:customStyle="1" w:styleId="WW8Num18z6">
    <w:name w:val="WW8Num18z6"/>
    <w:uiPriority w:val="99"/>
    <w:qFormat/>
    <w:rsid w:val="00D07D73"/>
  </w:style>
  <w:style w:type="character" w:customStyle="1" w:styleId="WW8Num18z7">
    <w:name w:val="WW8Num18z7"/>
    <w:uiPriority w:val="99"/>
    <w:qFormat/>
    <w:rsid w:val="00D07D73"/>
  </w:style>
  <w:style w:type="character" w:customStyle="1" w:styleId="WW8Num18z8">
    <w:name w:val="WW8Num18z8"/>
    <w:uiPriority w:val="99"/>
    <w:qFormat/>
    <w:rsid w:val="00D07D73"/>
  </w:style>
  <w:style w:type="character" w:customStyle="1" w:styleId="WW8Num19z0">
    <w:name w:val="WW8Num19z0"/>
    <w:uiPriority w:val="99"/>
    <w:qFormat/>
    <w:rsid w:val="00D07D73"/>
  </w:style>
  <w:style w:type="character" w:customStyle="1" w:styleId="WW8Num19z1">
    <w:name w:val="WW8Num19z1"/>
    <w:uiPriority w:val="99"/>
    <w:qFormat/>
    <w:rsid w:val="00D07D73"/>
  </w:style>
  <w:style w:type="character" w:customStyle="1" w:styleId="WW8Num19z2">
    <w:name w:val="WW8Num19z2"/>
    <w:uiPriority w:val="99"/>
    <w:qFormat/>
    <w:rsid w:val="00D07D73"/>
  </w:style>
  <w:style w:type="character" w:customStyle="1" w:styleId="WW8Num19z3">
    <w:name w:val="WW8Num19z3"/>
    <w:uiPriority w:val="99"/>
    <w:qFormat/>
    <w:rsid w:val="00D07D73"/>
  </w:style>
  <w:style w:type="character" w:customStyle="1" w:styleId="WW8Num19z4">
    <w:name w:val="WW8Num19z4"/>
    <w:uiPriority w:val="99"/>
    <w:qFormat/>
    <w:rsid w:val="00D07D73"/>
  </w:style>
  <w:style w:type="character" w:customStyle="1" w:styleId="WW8Num19z5">
    <w:name w:val="WW8Num19z5"/>
    <w:uiPriority w:val="99"/>
    <w:qFormat/>
    <w:rsid w:val="00D07D73"/>
  </w:style>
  <w:style w:type="character" w:customStyle="1" w:styleId="WW8Num19z6">
    <w:name w:val="WW8Num19z6"/>
    <w:uiPriority w:val="99"/>
    <w:qFormat/>
    <w:rsid w:val="00D07D73"/>
  </w:style>
  <w:style w:type="character" w:customStyle="1" w:styleId="WW8Num19z7">
    <w:name w:val="WW8Num19z7"/>
    <w:uiPriority w:val="99"/>
    <w:qFormat/>
    <w:rsid w:val="00D07D73"/>
  </w:style>
  <w:style w:type="character" w:customStyle="1" w:styleId="WW8Num19z8">
    <w:name w:val="WW8Num19z8"/>
    <w:uiPriority w:val="99"/>
    <w:qFormat/>
    <w:rsid w:val="00D07D73"/>
  </w:style>
  <w:style w:type="character" w:customStyle="1" w:styleId="WW8Num4z1">
    <w:name w:val="WW8Num4z1"/>
    <w:uiPriority w:val="99"/>
    <w:qFormat/>
    <w:rsid w:val="00D07D73"/>
  </w:style>
  <w:style w:type="character" w:customStyle="1" w:styleId="WW8Num4z2">
    <w:name w:val="WW8Num4z2"/>
    <w:uiPriority w:val="99"/>
    <w:qFormat/>
    <w:rsid w:val="00D07D73"/>
  </w:style>
  <w:style w:type="character" w:customStyle="1" w:styleId="WW8Num4z3">
    <w:name w:val="WW8Num4z3"/>
    <w:uiPriority w:val="99"/>
    <w:qFormat/>
    <w:rsid w:val="00D07D73"/>
  </w:style>
  <w:style w:type="character" w:customStyle="1" w:styleId="WW8Num4z4">
    <w:name w:val="WW8Num4z4"/>
    <w:uiPriority w:val="99"/>
    <w:qFormat/>
    <w:rsid w:val="00D07D73"/>
  </w:style>
  <w:style w:type="character" w:customStyle="1" w:styleId="WW8Num4z5">
    <w:name w:val="WW8Num4z5"/>
    <w:uiPriority w:val="99"/>
    <w:qFormat/>
    <w:rsid w:val="00D07D73"/>
  </w:style>
  <w:style w:type="character" w:customStyle="1" w:styleId="WW8Num4z6">
    <w:name w:val="WW8Num4z6"/>
    <w:uiPriority w:val="99"/>
    <w:qFormat/>
    <w:rsid w:val="00D07D73"/>
  </w:style>
  <w:style w:type="character" w:customStyle="1" w:styleId="WW8Num4z7">
    <w:name w:val="WW8Num4z7"/>
    <w:uiPriority w:val="99"/>
    <w:qFormat/>
    <w:rsid w:val="00D07D73"/>
  </w:style>
  <w:style w:type="character" w:customStyle="1" w:styleId="WW8Num4z8">
    <w:name w:val="WW8Num4z8"/>
    <w:uiPriority w:val="99"/>
    <w:qFormat/>
    <w:rsid w:val="00D07D73"/>
  </w:style>
  <w:style w:type="character" w:customStyle="1" w:styleId="WW8Num5z1">
    <w:name w:val="WW8Num5z1"/>
    <w:uiPriority w:val="99"/>
    <w:qFormat/>
    <w:rsid w:val="00D07D73"/>
  </w:style>
  <w:style w:type="character" w:customStyle="1" w:styleId="WW8Num5z2">
    <w:name w:val="WW8Num5z2"/>
    <w:uiPriority w:val="99"/>
    <w:qFormat/>
    <w:rsid w:val="00D07D73"/>
  </w:style>
  <w:style w:type="character" w:customStyle="1" w:styleId="WW8Num5z3">
    <w:name w:val="WW8Num5z3"/>
    <w:uiPriority w:val="99"/>
    <w:qFormat/>
    <w:rsid w:val="00D07D73"/>
  </w:style>
  <w:style w:type="character" w:customStyle="1" w:styleId="WW8Num5z4">
    <w:name w:val="WW8Num5z4"/>
    <w:uiPriority w:val="99"/>
    <w:qFormat/>
    <w:rsid w:val="00D07D73"/>
  </w:style>
  <w:style w:type="character" w:customStyle="1" w:styleId="WW8Num5z5">
    <w:name w:val="WW8Num5z5"/>
    <w:uiPriority w:val="99"/>
    <w:qFormat/>
    <w:rsid w:val="00D07D73"/>
  </w:style>
  <w:style w:type="character" w:customStyle="1" w:styleId="WW8Num5z6">
    <w:name w:val="WW8Num5z6"/>
    <w:uiPriority w:val="99"/>
    <w:qFormat/>
    <w:rsid w:val="00D07D73"/>
  </w:style>
  <w:style w:type="character" w:customStyle="1" w:styleId="WW8Num5z7">
    <w:name w:val="WW8Num5z7"/>
    <w:uiPriority w:val="99"/>
    <w:qFormat/>
    <w:rsid w:val="00D07D73"/>
  </w:style>
  <w:style w:type="character" w:customStyle="1" w:styleId="WW8Num5z8">
    <w:name w:val="WW8Num5z8"/>
    <w:uiPriority w:val="99"/>
    <w:qFormat/>
    <w:rsid w:val="00D07D73"/>
  </w:style>
  <w:style w:type="character" w:customStyle="1" w:styleId="WW8Num6z1">
    <w:name w:val="WW8Num6z1"/>
    <w:uiPriority w:val="99"/>
    <w:qFormat/>
    <w:rsid w:val="00D07D73"/>
  </w:style>
  <w:style w:type="character" w:customStyle="1" w:styleId="WW8Num6z2">
    <w:name w:val="WW8Num6z2"/>
    <w:uiPriority w:val="99"/>
    <w:qFormat/>
    <w:rsid w:val="00D07D73"/>
  </w:style>
  <w:style w:type="character" w:customStyle="1" w:styleId="WW8Num6z3">
    <w:name w:val="WW8Num6z3"/>
    <w:uiPriority w:val="99"/>
    <w:qFormat/>
    <w:rsid w:val="00D07D73"/>
  </w:style>
  <w:style w:type="character" w:customStyle="1" w:styleId="WW8Num6z4">
    <w:name w:val="WW8Num6z4"/>
    <w:uiPriority w:val="99"/>
    <w:qFormat/>
    <w:rsid w:val="00D07D73"/>
  </w:style>
  <w:style w:type="character" w:customStyle="1" w:styleId="WW8Num6z5">
    <w:name w:val="WW8Num6z5"/>
    <w:uiPriority w:val="99"/>
    <w:qFormat/>
    <w:rsid w:val="00D07D73"/>
  </w:style>
  <w:style w:type="character" w:customStyle="1" w:styleId="WW8Num6z6">
    <w:name w:val="WW8Num6z6"/>
    <w:uiPriority w:val="99"/>
    <w:qFormat/>
    <w:rsid w:val="00D07D73"/>
  </w:style>
  <w:style w:type="character" w:customStyle="1" w:styleId="WW8Num6z7">
    <w:name w:val="WW8Num6z7"/>
    <w:uiPriority w:val="99"/>
    <w:qFormat/>
    <w:rsid w:val="00D07D73"/>
  </w:style>
  <w:style w:type="character" w:customStyle="1" w:styleId="WW8Num6z8">
    <w:name w:val="WW8Num6z8"/>
    <w:uiPriority w:val="99"/>
    <w:qFormat/>
    <w:rsid w:val="00D07D73"/>
  </w:style>
  <w:style w:type="character" w:customStyle="1" w:styleId="WW8Num7z1">
    <w:name w:val="WW8Num7z1"/>
    <w:uiPriority w:val="99"/>
    <w:qFormat/>
    <w:rsid w:val="00D07D73"/>
  </w:style>
  <w:style w:type="character" w:customStyle="1" w:styleId="WW8Num7z2">
    <w:name w:val="WW8Num7z2"/>
    <w:uiPriority w:val="99"/>
    <w:qFormat/>
    <w:rsid w:val="00D07D73"/>
  </w:style>
  <w:style w:type="character" w:customStyle="1" w:styleId="WW8Num7z3">
    <w:name w:val="WW8Num7z3"/>
    <w:uiPriority w:val="99"/>
    <w:qFormat/>
    <w:rsid w:val="00D07D73"/>
  </w:style>
  <w:style w:type="character" w:customStyle="1" w:styleId="WW8Num7z4">
    <w:name w:val="WW8Num7z4"/>
    <w:uiPriority w:val="99"/>
    <w:qFormat/>
    <w:rsid w:val="00D07D73"/>
  </w:style>
  <w:style w:type="character" w:customStyle="1" w:styleId="WW8Num7z5">
    <w:name w:val="WW8Num7z5"/>
    <w:uiPriority w:val="99"/>
    <w:qFormat/>
    <w:rsid w:val="00D07D73"/>
  </w:style>
  <w:style w:type="character" w:customStyle="1" w:styleId="WW8Num7z6">
    <w:name w:val="WW8Num7z6"/>
    <w:uiPriority w:val="99"/>
    <w:qFormat/>
    <w:rsid w:val="00D07D73"/>
  </w:style>
  <w:style w:type="character" w:customStyle="1" w:styleId="WW8Num7z7">
    <w:name w:val="WW8Num7z7"/>
    <w:uiPriority w:val="99"/>
    <w:qFormat/>
    <w:rsid w:val="00D07D73"/>
  </w:style>
  <w:style w:type="character" w:customStyle="1" w:styleId="WW8Num7z8">
    <w:name w:val="WW8Num7z8"/>
    <w:uiPriority w:val="99"/>
    <w:qFormat/>
    <w:rsid w:val="00D07D73"/>
  </w:style>
  <w:style w:type="character" w:customStyle="1" w:styleId="WW8Num8z1">
    <w:name w:val="WW8Num8z1"/>
    <w:uiPriority w:val="99"/>
    <w:qFormat/>
    <w:rsid w:val="00D07D73"/>
    <w:rPr>
      <w:rFonts w:ascii="Symbol" w:hAnsi="Symbol"/>
      <w:sz w:val="20"/>
    </w:rPr>
  </w:style>
  <w:style w:type="character" w:customStyle="1" w:styleId="WW8Num8z2">
    <w:name w:val="WW8Num8z2"/>
    <w:uiPriority w:val="99"/>
    <w:qFormat/>
    <w:rsid w:val="00D07D73"/>
  </w:style>
  <w:style w:type="character" w:customStyle="1" w:styleId="WW8Num8z3">
    <w:name w:val="WW8Num8z3"/>
    <w:uiPriority w:val="99"/>
    <w:qFormat/>
    <w:rsid w:val="00D07D73"/>
  </w:style>
  <w:style w:type="character" w:customStyle="1" w:styleId="WW8Num8z4">
    <w:name w:val="WW8Num8z4"/>
    <w:uiPriority w:val="99"/>
    <w:qFormat/>
    <w:rsid w:val="00D07D73"/>
  </w:style>
  <w:style w:type="character" w:customStyle="1" w:styleId="WW8Num8z5">
    <w:name w:val="WW8Num8z5"/>
    <w:uiPriority w:val="99"/>
    <w:qFormat/>
    <w:rsid w:val="00D07D73"/>
  </w:style>
  <w:style w:type="character" w:customStyle="1" w:styleId="WW8Num8z6">
    <w:name w:val="WW8Num8z6"/>
    <w:uiPriority w:val="99"/>
    <w:qFormat/>
    <w:rsid w:val="00D07D73"/>
  </w:style>
  <w:style w:type="character" w:customStyle="1" w:styleId="WW8Num8z7">
    <w:name w:val="WW8Num8z7"/>
    <w:uiPriority w:val="99"/>
    <w:qFormat/>
    <w:rsid w:val="00D07D73"/>
  </w:style>
  <w:style w:type="character" w:customStyle="1" w:styleId="WW8Num8z8">
    <w:name w:val="WW8Num8z8"/>
    <w:uiPriority w:val="99"/>
    <w:qFormat/>
    <w:rsid w:val="00D07D73"/>
  </w:style>
  <w:style w:type="character" w:customStyle="1" w:styleId="WW8Num10z1">
    <w:name w:val="WW8Num10z1"/>
    <w:uiPriority w:val="99"/>
    <w:qFormat/>
    <w:rsid w:val="00D07D73"/>
  </w:style>
  <w:style w:type="character" w:customStyle="1" w:styleId="WW8Num10z2">
    <w:name w:val="WW8Num10z2"/>
    <w:uiPriority w:val="99"/>
    <w:qFormat/>
    <w:rsid w:val="00D07D73"/>
  </w:style>
  <w:style w:type="character" w:customStyle="1" w:styleId="WW8Num10z3">
    <w:name w:val="WW8Num10z3"/>
    <w:uiPriority w:val="99"/>
    <w:qFormat/>
    <w:rsid w:val="00D07D73"/>
  </w:style>
  <w:style w:type="character" w:customStyle="1" w:styleId="WW8Num10z4">
    <w:name w:val="WW8Num10z4"/>
    <w:uiPriority w:val="99"/>
    <w:qFormat/>
    <w:rsid w:val="00D07D73"/>
  </w:style>
  <w:style w:type="character" w:customStyle="1" w:styleId="WW8Num10z5">
    <w:name w:val="WW8Num10z5"/>
    <w:uiPriority w:val="99"/>
    <w:qFormat/>
    <w:rsid w:val="00D07D73"/>
  </w:style>
  <w:style w:type="character" w:customStyle="1" w:styleId="WW8Num10z6">
    <w:name w:val="WW8Num10z6"/>
    <w:uiPriority w:val="99"/>
    <w:qFormat/>
    <w:rsid w:val="00D07D73"/>
  </w:style>
  <w:style w:type="character" w:customStyle="1" w:styleId="WW8Num10z7">
    <w:name w:val="WW8Num10z7"/>
    <w:uiPriority w:val="99"/>
    <w:qFormat/>
    <w:rsid w:val="00D07D73"/>
  </w:style>
  <w:style w:type="character" w:customStyle="1" w:styleId="WW8Num10z8">
    <w:name w:val="WW8Num10z8"/>
    <w:uiPriority w:val="99"/>
    <w:qFormat/>
    <w:rsid w:val="00D07D73"/>
  </w:style>
  <w:style w:type="character" w:customStyle="1" w:styleId="WW8Num11z1">
    <w:name w:val="WW8Num11z1"/>
    <w:uiPriority w:val="99"/>
    <w:qFormat/>
    <w:rsid w:val="00D07D73"/>
    <w:rPr>
      <w:sz w:val="20"/>
    </w:rPr>
  </w:style>
  <w:style w:type="character" w:customStyle="1" w:styleId="WW8Num11z2">
    <w:name w:val="WW8Num11z2"/>
    <w:uiPriority w:val="99"/>
    <w:qFormat/>
    <w:rsid w:val="00D07D73"/>
  </w:style>
  <w:style w:type="character" w:customStyle="1" w:styleId="WW8Num11z3">
    <w:name w:val="WW8Num11z3"/>
    <w:uiPriority w:val="99"/>
    <w:qFormat/>
    <w:rsid w:val="00D07D73"/>
  </w:style>
  <w:style w:type="character" w:customStyle="1" w:styleId="WW8Num11z4">
    <w:name w:val="WW8Num11z4"/>
    <w:uiPriority w:val="99"/>
    <w:qFormat/>
    <w:rsid w:val="00D07D73"/>
  </w:style>
  <w:style w:type="character" w:customStyle="1" w:styleId="WW8Num11z5">
    <w:name w:val="WW8Num11z5"/>
    <w:uiPriority w:val="99"/>
    <w:qFormat/>
    <w:rsid w:val="00D07D73"/>
  </w:style>
  <w:style w:type="character" w:customStyle="1" w:styleId="WW8Num11z6">
    <w:name w:val="WW8Num11z6"/>
    <w:uiPriority w:val="99"/>
    <w:qFormat/>
    <w:rsid w:val="00D07D73"/>
  </w:style>
  <w:style w:type="character" w:customStyle="1" w:styleId="WW8Num11z7">
    <w:name w:val="WW8Num11z7"/>
    <w:uiPriority w:val="99"/>
    <w:qFormat/>
    <w:rsid w:val="00D07D73"/>
  </w:style>
  <w:style w:type="character" w:customStyle="1" w:styleId="WW8Num11z8">
    <w:name w:val="WW8Num11z8"/>
    <w:uiPriority w:val="99"/>
    <w:qFormat/>
    <w:rsid w:val="00D07D73"/>
  </w:style>
  <w:style w:type="character" w:customStyle="1" w:styleId="WW8Num12z2">
    <w:name w:val="WW8Num12z2"/>
    <w:uiPriority w:val="99"/>
    <w:qFormat/>
    <w:rsid w:val="00D07D73"/>
    <w:rPr>
      <w:rFonts w:ascii="Wingdings" w:hAnsi="Wingdings"/>
    </w:rPr>
  </w:style>
  <w:style w:type="character" w:customStyle="1" w:styleId="WW8Num12z3">
    <w:name w:val="WW8Num12z3"/>
    <w:uiPriority w:val="99"/>
    <w:qFormat/>
    <w:rsid w:val="00D07D73"/>
    <w:rPr>
      <w:rFonts w:ascii="Symbol" w:hAnsi="Symbol"/>
    </w:rPr>
  </w:style>
  <w:style w:type="character" w:customStyle="1" w:styleId="WW8Num12z4">
    <w:name w:val="WW8Num12z4"/>
    <w:uiPriority w:val="99"/>
    <w:qFormat/>
    <w:rsid w:val="00D07D73"/>
    <w:rPr>
      <w:rFonts w:ascii="Courier New" w:hAnsi="Courier New"/>
    </w:rPr>
  </w:style>
  <w:style w:type="character" w:customStyle="1" w:styleId="WW8Num13z1">
    <w:name w:val="WW8Num13z1"/>
    <w:uiPriority w:val="99"/>
    <w:qFormat/>
    <w:rsid w:val="00D07D73"/>
  </w:style>
  <w:style w:type="character" w:customStyle="1" w:styleId="WW8Num13z2">
    <w:name w:val="WW8Num13z2"/>
    <w:uiPriority w:val="99"/>
    <w:qFormat/>
    <w:rsid w:val="00D07D73"/>
  </w:style>
  <w:style w:type="character" w:customStyle="1" w:styleId="WW8Num13z3">
    <w:name w:val="WW8Num13z3"/>
    <w:uiPriority w:val="99"/>
    <w:qFormat/>
    <w:rsid w:val="00D07D73"/>
  </w:style>
  <w:style w:type="character" w:customStyle="1" w:styleId="WW8Num13z4">
    <w:name w:val="WW8Num13z4"/>
    <w:uiPriority w:val="99"/>
    <w:qFormat/>
    <w:rsid w:val="00D07D73"/>
  </w:style>
  <w:style w:type="character" w:customStyle="1" w:styleId="WW8Num13z5">
    <w:name w:val="WW8Num13z5"/>
    <w:uiPriority w:val="99"/>
    <w:qFormat/>
    <w:rsid w:val="00D07D73"/>
  </w:style>
  <w:style w:type="character" w:customStyle="1" w:styleId="WW8Num13z6">
    <w:name w:val="WW8Num13z6"/>
    <w:uiPriority w:val="99"/>
    <w:qFormat/>
    <w:rsid w:val="00D07D73"/>
  </w:style>
  <w:style w:type="character" w:customStyle="1" w:styleId="WW8Num13z7">
    <w:name w:val="WW8Num13z7"/>
    <w:uiPriority w:val="99"/>
    <w:qFormat/>
    <w:rsid w:val="00D07D73"/>
  </w:style>
  <w:style w:type="character" w:customStyle="1" w:styleId="WW8Num13z8">
    <w:name w:val="WW8Num13z8"/>
    <w:uiPriority w:val="99"/>
    <w:qFormat/>
    <w:rsid w:val="00D07D73"/>
  </w:style>
  <w:style w:type="character" w:customStyle="1" w:styleId="WW8Num14z1">
    <w:name w:val="WW8Num14z1"/>
    <w:uiPriority w:val="99"/>
    <w:qFormat/>
    <w:rsid w:val="00D07D73"/>
  </w:style>
  <w:style w:type="character" w:customStyle="1" w:styleId="WW8Num14z2">
    <w:name w:val="WW8Num14z2"/>
    <w:uiPriority w:val="99"/>
    <w:qFormat/>
    <w:rsid w:val="00D07D73"/>
  </w:style>
  <w:style w:type="character" w:customStyle="1" w:styleId="WW8Num14z3">
    <w:name w:val="WW8Num14z3"/>
    <w:uiPriority w:val="99"/>
    <w:qFormat/>
    <w:rsid w:val="00D07D73"/>
  </w:style>
  <w:style w:type="character" w:customStyle="1" w:styleId="WW8Num14z4">
    <w:name w:val="WW8Num14z4"/>
    <w:uiPriority w:val="99"/>
    <w:qFormat/>
    <w:rsid w:val="00D07D73"/>
  </w:style>
  <w:style w:type="character" w:customStyle="1" w:styleId="WW8Num14z5">
    <w:name w:val="WW8Num14z5"/>
    <w:uiPriority w:val="99"/>
    <w:qFormat/>
    <w:rsid w:val="00D07D73"/>
  </w:style>
  <w:style w:type="character" w:customStyle="1" w:styleId="WW8Num14z6">
    <w:name w:val="WW8Num14z6"/>
    <w:uiPriority w:val="99"/>
    <w:qFormat/>
    <w:rsid w:val="00D07D73"/>
  </w:style>
  <w:style w:type="character" w:customStyle="1" w:styleId="WW8Num14z7">
    <w:name w:val="WW8Num14z7"/>
    <w:uiPriority w:val="99"/>
    <w:qFormat/>
    <w:rsid w:val="00D07D73"/>
  </w:style>
  <w:style w:type="character" w:customStyle="1" w:styleId="WW8Num14z8">
    <w:name w:val="WW8Num14z8"/>
    <w:uiPriority w:val="99"/>
    <w:qFormat/>
    <w:rsid w:val="00D07D73"/>
  </w:style>
  <w:style w:type="character" w:customStyle="1" w:styleId="WW8Num15z1">
    <w:name w:val="WW8Num15z1"/>
    <w:uiPriority w:val="99"/>
    <w:qFormat/>
    <w:rsid w:val="00D07D73"/>
  </w:style>
  <w:style w:type="character" w:customStyle="1" w:styleId="WW8Num15z2">
    <w:name w:val="WW8Num15z2"/>
    <w:uiPriority w:val="99"/>
    <w:qFormat/>
    <w:rsid w:val="00D07D73"/>
  </w:style>
  <w:style w:type="character" w:customStyle="1" w:styleId="WW8Num15z3">
    <w:name w:val="WW8Num15z3"/>
    <w:uiPriority w:val="99"/>
    <w:qFormat/>
    <w:rsid w:val="00D07D73"/>
  </w:style>
  <w:style w:type="character" w:customStyle="1" w:styleId="WW8Num15z4">
    <w:name w:val="WW8Num15z4"/>
    <w:uiPriority w:val="99"/>
    <w:qFormat/>
    <w:rsid w:val="00D07D73"/>
  </w:style>
  <w:style w:type="character" w:customStyle="1" w:styleId="WW8Num15z5">
    <w:name w:val="WW8Num15z5"/>
    <w:uiPriority w:val="99"/>
    <w:qFormat/>
    <w:rsid w:val="00D07D73"/>
  </w:style>
  <w:style w:type="character" w:customStyle="1" w:styleId="WW8Num15z6">
    <w:name w:val="WW8Num15z6"/>
    <w:uiPriority w:val="99"/>
    <w:qFormat/>
    <w:rsid w:val="00D07D73"/>
  </w:style>
  <w:style w:type="character" w:customStyle="1" w:styleId="WW8Num15z7">
    <w:name w:val="WW8Num15z7"/>
    <w:uiPriority w:val="99"/>
    <w:qFormat/>
    <w:rsid w:val="00D07D73"/>
  </w:style>
  <w:style w:type="character" w:customStyle="1" w:styleId="WW8Num15z8">
    <w:name w:val="WW8Num15z8"/>
    <w:uiPriority w:val="99"/>
    <w:qFormat/>
    <w:rsid w:val="00D07D73"/>
  </w:style>
  <w:style w:type="character" w:customStyle="1" w:styleId="WW8Num16z1">
    <w:name w:val="WW8Num16z1"/>
    <w:uiPriority w:val="99"/>
    <w:qFormat/>
    <w:rsid w:val="00D07D73"/>
  </w:style>
  <w:style w:type="character" w:customStyle="1" w:styleId="WW8Num16z2">
    <w:name w:val="WW8Num16z2"/>
    <w:uiPriority w:val="99"/>
    <w:qFormat/>
    <w:rsid w:val="00D07D73"/>
  </w:style>
  <w:style w:type="character" w:customStyle="1" w:styleId="WW8Num16z3">
    <w:name w:val="WW8Num16z3"/>
    <w:uiPriority w:val="99"/>
    <w:qFormat/>
    <w:rsid w:val="00D07D73"/>
  </w:style>
  <w:style w:type="character" w:customStyle="1" w:styleId="WW8Num16z4">
    <w:name w:val="WW8Num16z4"/>
    <w:uiPriority w:val="99"/>
    <w:qFormat/>
    <w:rsid w:val="00D07D73"/>
  </w:style>
  <w:style w:type="character" w:customStyle="1" w:styleId="WW8Num16z5">
    <w:name w:val="WW8Num16z5"/>
    <w:uiPriority w:val="99"/>
    <w:qFormat/>
    <w:rsid w:val="00D07D73"/>
  </w:style>
  <w:style w:type="character" w:customStyle="1" w:styleId="WW8Num16z6">
    <w:name w:val="WW8Num16z6"/>
    <w:uiPriority w:val="99"/>
    <w:qFormat/>
    <w:rsid w:val="00D07D73"/>
  </w:style>
  <w:style w:type="character" w:customStyle="1" w:styleId="WW8Num16z7">
    <w:name w:val="WW8Num16z7"/>
    <w:uiPriority w:val="99"/>
    <w:qFormat/>
    <w:rsid w:val="00D07D73"/>
  </w:style>
  <w:style w:type="character" w:customStyle="1" w:styleId="WW8Num16z8">
    <w:name w:val="WW8Num16z8"/>
    <w:uiPriority w:val="99"/>
    <w:qFormat/>
    <w:rsid w:val="00D07D73"/>
  </w:style>
  <w:style w:type="character" w:customStyle="1" w:styleId="affffffff1">
    <w:name w:val="Символ нумерации"/>
    <w:uiPriority w:val="99"/>
    <w:qFormat/>
    <w:rsid w:val="00D07D73"/>
  </w:style>
  <w:style w:type="paragraph" w:customStyle="1" w:styleId="1ffff3">
    <w:name w:val="Название1"/>
    <w:basedOn w:val="a2"/>
    <w:uiPriority w:val="99"/>
    <w:qFormat/>
    <w:rsid w:val="00D07D73"/>
    <w:pPr>
      <w:widowControl/>
      <w:suppressLineNumbers/>
      <w:suppressAutoHyphens/>
      <w:snapToGrid/>
      <w:spacing w:before="120" w:after="120"/>
    </w:pPr>
    <w:rPr>
      <w:rFonts w:eastAsia="Times New Roman" w:cs="Mangal"/>
      <w:i/>
      <w:iCs/>
      <w:szCs w:val="24"/>
      <w:lang w:eastAsia="ar-SA"/>
    </w:rPr>
  </w:style>
  <w:style w:type="paragraph" w:customStyle="1" w:styleId="1ffff4">
    <w:name w:val="Текст примечания1"/>
    <w:basedOn w:val="a2"/>
    <w:uiPriority w:val="99"/>
    <w:qFormat/>
    <w:rsid w:val="00D07D73"/>
    <w:pPr>
      <w:widowControl/>
      <w:suppressAutoHyphens/>
      <w:snapToGrid/>
      <w:spacing w:before="0" w:after="0"/>
    </w:pPr>
    <w:rPr>
      <w:rFonts w:eastAsia="Times New Roman"/>
      <w:sz w:val="20"/>
      <w:lang w:eastAsia="ar-SA"/>
    </w:rPr>
  </w:style>
  <w:style w:type="paragraph" w:customStyle="1" w:styleId="1ffff5">
    <w:name w:val="Нумерованный список1"/>
    <w:basedOn w:val="a2"/>
    <w:uiPriority w:val="99"/>
    <w:qFormat/>
    <w:rsid w:val="00D07D73"/>
    <w:pPr>
      <w:widowControl/>
      <w:tabs>
        <w:tab w:val="left" w:pos="720"/>
      </w:tabs>
      <w:suppressAutoHyphens/>
      <w:snapToGrid/>
      <w:spacing w:before="0" w:after="0"/>
      <w:ind w:left="720" w:hanging="360"/>
    </w:pPr>
    <w:rPr>
      <w:rFonts w:eastAsia="Times New Roman"/>
      <w:szCs w:val="24"/>
      <w:lang w:eastAsia="ar-SA"/>
    </w:rPr>
  </w:style>
  <w:style w:type="paragraph" w:customStyle="1" w:styleId="21d">
    <w:name w:val="Маркированный список 21"/>
    <w:basedOn w:val="a2"/>
    <w:uiPriority w:val="99"/>
    <w:qFormat/>
    <w:rsid w:val="00D07D73"/>
    <w:pPr>
      <w:widowControl/>
      <w:tabs>
        <w:tab w:val="left" w:pos="360"/>
      </w:tabs>
      <w:suppressAutoHyphens/>
      <w:snapToGrid/>
      <w:spacing w:before="0" w:after="0"/>
      <w:ind w:left="360" w:hanging="360"/>
    </w:pPr>
    <w:rPr>
      <w:rFonts w:eastAsia="Times New Roman"/>
      <w:szCs w:val="24"/>
      <w:lang w:eastAsia="ar-SA"/>
    </w:rPr>
  </w:style>
  <w:style w:type="paragraph" w:customStyle="1" w:styleId="1ffff6">
    <w:name w:val="Название объекта1"/>
    <w:basedOn w:val="a2"/>
    <w:next w:val="a2"/>
    <w:uiPriority w:val="99"/>
    <w:qFormat/>
    <w:rsid w:val="00D07D73"/>
    <w:pPr>
      <w:widowControl/>
      <w:suppressAutoHyphens/>
      <w:snapToGrid/>
      <w:spacing w:before="0" w:after="0"/>
    </w:pPr>
    <w:rPr>
      <w:rFonts w:eastAsia="Times New Roman"/>
      <w:b/>
      <w:bCs/>
      <w:color w:val="4F81BD"/>
      <w:sz w:val="18"/>
      <w:szCs w:val="18"/>
      <w:lang w:eastAsia="ar-SA"/>
    </w:rPr>
  </w:style>
  <w:style w:type="paragraph" w:customStyle="1" w:styleId="21e">
    <w:name w:val="Список 21"/>
    <w:basedOn w:val="a2"/>
    <w:uiPriority w:val="99"/>
    <w:qFormat/>
    <w:rsid w:val="00D07D73"/>
    <w:pPr>
      <w:widowControl/>
      <w:suppressAutoHyphens/>
      <w:snapToGrid/>
      <w:spacing w:before="0" w:after="0"/>
      <w:ind w:left="566" w:hanging="283"/>
    </w:pPr>
    <w:rPr>
      <w:rFonts w:eastAsia="Times New Roman"/>
      <w:szCs w:val="24"/>
      <w:lang w:eastAsia="ar-SA"/>
    </w:rPr>
  </w:style>
  <w:style w:type="paragraph" w:customStyle="1" w:styleId="413">
    <w:name w:val="Список 41"/>
    <w:basedOn w:val="a2"/>
    <w:uiPriority w:val="99"/>
    <w:qFormat/>
    <w:rsid w:val="00D07D73"/>
    <w:pPr>
      <w:widowControl/>
      <w:suppressAutoHyphens/>
      <w:snapToGrid/>
      <w:spacing w:before="0" w:after="0"/>
      <w:ind w:left="1132" w:hanging="283"/>
    </w:pPr>
    <w:rPr>
      <w:rFonts w:eastAsia="Times New Roman"/>
      <w:szCs w:val="24"/>
      <w:lang w:eastAsia="ar-SA"/>
    </w:rPr>
  </w:style>
  <w:style w:type="character" w:customStyle="1" w:styleId="z-11">
    <w:name w:val="z-Начало формы Знак1"/>
    <w:uiPriority w:val="99"/>
    <w:qFormat/>
    <w:rsid w:val="00D07D73"/>
    <w:rPr>
      <w:rFonts w:ascii="Arial" w:hAnsi="Arial"/>
      <w:vanish/>
      <w:sz w:val="16"/>
    </w:rPr>
  </w:style>
  <w:style w:type="paragraph" w:customStyle="1" w:styleId="0">
    <w:name w:val="Стиль По левому краю Первая строка:  0 см"/>
    <w:basedOn w:val="a2"/>
    <w:uiPriority w:val="99"/>
    <w:qFormat/>
    <w:rsid w:val="00D07D73"/>
    <w:pPr>
      <w:widowControl/>
      <w:snapToGrid/>
      <w:spacing w:before="0" w:after="0"/>
      <w:contextualSpacing/>
    </w:pPr>
    <w:rPr>
      <w:rFonts w:eastAsia="Times New Roman"/>
      <w:sz w:val="28"/>
      <w:lang w:eastAsia="en-US"/>
    </w:rPr>
  </w:style>
  <w:style w:type="character" w:customStyle="1" w:styleId="431">
    <w:name w:val="Знак Знак431"/>
    <w:uiPriority w:val="99"/>
    <w:qFormat/>
    <w:locked/>
    <w:rsid w:val="00D07D73"/>
    <w:rPr>
      <w:sz w:val="24"/>
    </w:rPr>
  </w:style>
  <w:style w:type="character" w:customStyle="1" w:styleId="501">
    <w:name w:val="Знак Знак501"/>
    <w:uiPriority w:val="99"/>
    <w:qFormat/>
    <w:locked/>
    <w:rsid w:val="00D07D73"/>
    <w:rPr>
      <w:b/>
      <w:sz w:val="28"/>
      <w:lang w:val="ru-RU" w:eastAsia="ru-RU"/>
    </w:rPr>
  </w:style>
  <w:style w:type="character" w:customStyle="1" w:styleId="5111">
    <w:name w:val="Знак Знак511"/>
    <w:uiPriority w:val="99"/>
    <w:qFormat/>
    <w:locked/>
    <w:rsid w:val="00D07D73"/>
    <w:rPr>
      <w:b/>
      <w:sz w:val="27"/>
      <w:lang w:val="ru-RU" w:eastAsia="ru-RU"/>
    </w:rPr>
  </w:style>
  <w:style w:type="character" w:customStyle="1" w:styleId="421">
    <w:name w:val="Знак Знак421"/>
    <w:uiPriority w:val="99"/>
    <w:qFormat/>
    <w:locked/>
    <w:rsid w:val="00D07D73"/>
    <w:rPr>
      <w:color w:val="000000"/>
      <w:sz w:val="24"/>
      <w:lang w:val="ru-RU" w:eastAsia="ru-RU"/>
    </w:rPr>
  </w:style>
  <w:style w:type="character" w:customStyle="1" w:styleId="441">
    <w:name w:val="Знак Знак441"/>
    <w:uiPriority w:val="99"/>
    <w:qFormat/>
    <w:rsid w:val="00D07D73"/>
    <w:rPr>
      <w:sz w:val="24"/>
      <w:lang w:val="ru-RU" w:eastAsia="ru-RU"/>
    </w:rPr>
  </w:style>
  <w:style w:type="character" w:customStyle="1" w:styleId="521">
    <w:name w:val="Знак Знак521"/>
    <w:uiPriority w:val="99"/>
    <w:qFormat/>
    <w:rsid w:val="00D07D73"/>
    <w:rPr>
      <w:rFonts w:ascii="Arial" w:hAnsi="Arial"/>
      <w:b/>
      <w:i/>
      <w:sz w:val="28"/>
    </w:rPr>
  </w:style>
  <w:style w:type="paragraph" w:customStyle="1" w:styleId="p32">
    <w:name w:val="p32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17">
    <w:name w:val="p17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26">
    <w:name w:val="p26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s100">
    <w:name w:val="s10"/>
    <w:basedOn w:val="a3"/>
    <w:uiPriority w:val="99"/>
    <w:qFormat/>
    <w:rsid w:val="00D07D73"/>
    <w:rPr>
      <w:rFonts w:cs="Times New Roman"/>
    </w:rPr>
  </w:style>
  <w:style w:type="character" w:customStyle="1" w:styleId="Heading12">
    <w:name w:val="Heading 12 Знак Знак"/>
    <w:uiPriority w:val="99"/>
    <w:qFormat/>
    <w:rsid w:val="00D07D73"/>
    <w:rPr>
      <w:rFonts w:ascii="Courier New" w:hAnsi="Courier New"/>
    </w:rPr>
  </w:style>
  <w:style w:type="character" w:customStyle="1" w:styleId="afffff1">
    <w:name w:val="Обычный текст Знак"/>
    <w:link w:val="afffff0"/>
    <w:uiPriority w:val="99"/>
    <w:qFormat/>
    <w:locked/>
    <w:rsid w:val="00D07D7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67">
    <w:name w:val="Знак Знак67"/>
    <w:uiPriority w:val="99"/>
    <w:qFormat/>
    <w:rsid w:val="00D07D73"/>
    <w:rPr>
      <w:rFonts w:ascii="Arial" w:hAnsi="Arial"/>
      <w:b/>
      <w:sz w:val="26"/>
    </w:rPr>
  </w:style>
  <w:style w:type="character" w:customStyle="1" w:styleId="66">
    <w:name w:val="Знак Знак66"/>
    <w:uiPriority w:val="99"/>
    <w:qFormat/>
    <w:rsid w:val="00D07D73"/>
    <w:rPr>
      <w:b/>
      <w:sz w:val="28"/>
    </w:rPr>
  </w:style>
  <w:style w:type="character" w:customStyle="1" w:styleId="11f4">
    <w:name w:val="Текст сноски Знак Знак Знак11"/>
    <w:uiPriority w:val="99"/>
    <w:qFormat/>
    <w:rsid w:val="00D07D73"/>
    <w:rPr>
      <w:lang w:eastAsia="en-US"/>
    </w:rPr>
  </w:style>
  <w:style w:type="character" w:customStyle="1" w:styleId="225">
    <w:name w:val="Заголовок 2 Знак2"/>
    <w:uiPriority w:val="99"/>
    <w:qFormat/>
    <w:rsid w:val="00D07D73"/>
    <w:rPr>
      <w:rFonts w:ascii="Arial" w:hAnsi="Arial"/>
      <w:b/>
      <w:i/>
      <w:sz w:val="28"/>
    </w:rPr>
  </w:style>
  <w:style w:type="paragraph" w:customStyle="1" w:styleId="1ffff7">
    <w:name w:val="Знак Знак Знак Знак Знак Знак1"/>
    <w:basedOn w:val="a2"/>
    <w:uiPriority w:val="99"/>
    <w:qFormat/>
    <w:rsid w:val="00D07D73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affffffff2">
    <w:name w:val="Основной текст Знак Знак Знак Знак"/>
    <w:uiPriority w:val="99"/>
    <w:locked/>
    <w:rsid w:val="00D07D73"/>
    <w:rPr>
      <w:sz w:val="24"/>
    </w:rPr>
  </w:style>
  <w:style w:type="paragraph" w:customStyle="1" w:styleId="paragraf2">
    <w:name w:val="paragraf2"/>
    <w:basedOn w:val="a2"/>
    <w:uiPriority w:val="99"/>
    <w:qFormat/>
    <w:rsid w:val="00D07D73"/>
    <w:pPr>
      <w:snapToGrid/>
      <w:spacing w:before="72" w:after="0"/>
      <w:ind w:left="510"/>
      <w:jc w:val="both"/>
    </w:pPr>
    <w:rPr>
      <w:rFonts w:ascii="Antiqua" w:eastAsia="Times New Roman" w:hAnsi="Antiqua"/>
      <w:sz w:val="28"/>
      <w:lang w:val="en-GB"/>
    </w:rPr>
  </w:style>
  <w:style w:type="paragraph" w:customStyle="1" w:styleId="2ff5">
    <w:name w:val="Загол. 2 ур."/>
    <w:basedOn w:val="a2"/>
    <w:uiPriority w:val="99"/>
    <w:qFormat/>
    <w:rsid w:val="00D07D73"/>
    <w:pPr>
      <w:keepNext/>
      <w:autoSpaceDE w:val="0"/>
      <w:autoSpaceDN w:val="0"/>
      <w:adjustRightInd w:val="0"/>
      <w:snapToGrid/>
      <w:spacing w:before="221" w:after="221" w:line="220" w:lineRule="atLeast"/>
      <w:jc w:val="center"/>
    </w:pPr>
    <w:rPr>
      <w:rFonts w:ascii="PragmaticaCTT" w:eastAsia="Times New Roman" w:hAnsi="PragmaticaCTT"/>
      <w:b/>
      <w:bCs/>
      <w:sz w:val="22"/>
      <w:szCs w:val="22"/>
    </w:rPr>
  </w:style>
  <w:style w:type="paragraph" w:customStyle="1" w:styleId="Mycell">
    <w:name w:val="My cell"/>
    <w:basedOn w:val="a2"/>
    <w:uiPriority w:val="99"/>
    <w:qFormat/>
    <w:rsid w:val="00D07D73"/>
    <w:pPr>
      <w:snapToGrid/>
      <w:spacing w:before="0" w:after="0"/>
      <w:jc w:val="both"/>
    </w:pPr>
    <w:rPr>
      <w:rFonts w:ascii="Antiqua" w:eastAsia="Times New Roman" w:hAnsi="Antiqua"/>
      <w:lang w:val="en-GB"/>
    </w:rPr>
  </w:style>
  <w:style w:type="paragraph" w:customStyle="1" w:styleId="Style49">
    <w:name w:val="Style49"/>
    <w:basedOn w:val="a2"/>
    <w:uiPriority w:val="99"/>
    <w:qFormat/>
    <w:rsid w:val="00D07D73"/>
    <w:pPr>
      <w:autoSpaceDE w:val="0"/>
      <w:autoSpaceDN w:val="0"/>
      <w:adjustRightInd w:val="0"/>
      <w:snapToGrid/>
      <w:spacing w:before="0" w:after="0" w:line="480" w:lineRule="exact"/>
      <w:ind w:firstLine="240"/>
      <w:jc w:val="both"/>
    </w:pPr>
    <w:rPr>
      <w:rFonts w:eastAsia="Times New Roman"/>
      <w:szCs w:val="24"/>
    </w:rPr>
  </w:style>
  <w:style w:type="character" w:customStyle="1" w:styleId="EndnoteTextChar">
    <w:name w:val="Endnote Text Char"/>
    <w:basedOn w:val="a3"/>
    <w:uiPriority w:val="99"/>
    <w:qFormat/>
    <w:locked/>
    <w:rsid w:val="00D07D73"/>
    <w:rPr>
      <w:rFonts w:cs="Times New Roman"/>
      <w:color w:val="000000"/>
      <w:sz w:val="24"/>
    </w:rPr>
  </w:style>
  <w:style w:type="paragraph" w:customStyle="1" w:styleId="TablLeft">
    <w:name w:val="Tabl Left"/>
    <w:basedOn w:val="a2"/>
    <w:uiPriority w:val="99"/>
    <w:qFormat/>
    <w:rsid w:val="00D07D73"/>
    <w:pPr>
      <w:widowControl/>
      <w:overflowPunct w:val="0"/>
      <w:autoSpaceDE w:val="0"/>
      <w:autoSpaceDN w:val="0"/>
      <w:adjustRightInd w:val="0"/>
      <w:snapToGrid/>
      <w:spacing w:before="0" w:after="0"/>
      <w:textAlignment w:val="baseline"/>
    </w:pPr>
    <w:rPr>
      <w:rFonts w:eastAsia="Times New Roman"/>
      <w:sz w:val="28"/>
    </w:rPr>
  </w:style>
  <w:style w:type="paragraph" w:customStyle="1" w:styleId="1ffff8">
    <w:name w:val="Заголовок 1+"/>
    <w:basedOn w:val="10"/>
    <w:uiPriority w:val="99"/>
    <w:qFormat/>
    <w:rsid w:val="00D07D73"/>
    <w:pPr>
      <w:keepNext/>
      <w:pageBreakBefore/>
      <w:tabs>
        <w:tab w:val="clear" w:pos="567"/>
        <w:tab w:val="clear" w:pos="680"/>
        <w:tab w:val="clear" w:pos="1106"/>
        <w:tab w:val="clear" w:pos="1729"/>
        <w:tab w:val="clear" w:pos="7002"/>
      </w:tabs>
      <w:spacing w:line="312" w:lineRule="auto"/>
      <w:ind w:firstLine="454"/>
      <w:jc w:val="right"/>
    </w:pPr>
    <w:rPr>
      <w:rFonts w:ascii="Times New Roman" w:eastAsia="SimSun" w:hAnsi="Times New Roman"/>
      <w:bCs/>
      <w:sz w:val="24"/>
      <w:szCs w:val="24"/>
    </w:rPr>
  </w:style>
  <w:style w:type="paragraph" w:customStyle="1" w:styleId="2120">
    <w:name w:val="Стиль Заголовок 2 + 12 пт По левому краю"/>
    <w:basedOn w:val="20"/>
    <w:uiPriority w:val="99"/>
    <w:qFormat/>
    <w:rsid w:val="00D07D73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spacing w:line="312" w:lineRule="auto"/>
      <w:ind w:firstLine="454"/>
      <w:jc w:val="left"/>
    </w:pPr>
    <w:rPr>
      <w:rFonts w:ascii="Times New Roman" w:hAnsi="Times New Roman"/>
      <w:bCs/>
      <w:i/>
      <w:color w:val="000000"/>
      <w:sz w:val="24"/>
      <w:lang w:eastAsia="en-US"/>
    </w:rPr>
  </w:style>
  <w:style w:type="paragraph" w:customStyle="1" w:styleId="1085">
    <w:name w:val="Стиль Заголовок 1 + По ширине Справа:  085 см"/>
    <w:basedOn w:val="10"/>
    <w:uiPriority w:val="99"/>
    <w:qFormat/>
    <w:rsid w:val="00D07D73"/>
    <w:pPr>
      <w:keepNext/>
      <w:pageBreakBefore/>
      <w:tabs>
        <w:tab w:val="clear" w:pos="567"/>
        <w:tab w:val="clear" w:pos="680"/>
        <w:tab w:val="clear" w:pos="1106"/>
        <w:tab w:val="clear" w:pos="1729"/>
        <w:tab w:val="clear" w:pos="7002"/>
      </w:tabs>
      <w:spacing w:line="312" w:lineRule="auto"/>
      <w:ind w:right="482" w:firstLine="454"/>
    </w:pPr>
    <w:rPr>
      <w:rFonts w:ascii="Times New Roman" w:hAnsi="Times New Roman"/>
      <w:bCs/>
      <w:sz w:val="24"/>
    </w:rPr>
  </w:style>
  <w:style w:type="paragraph" w:customStyle="1" w:styleId="10851">
    <w:name w:val="Стиль Заголовок 1 + По ширине Справа:  085 см1"/>
    <w:basedOn w:val="10"/>
    <w:uiPriority w:val="99"/>
    <w:qFormat/>
    <w:rsid w:val="00D07D73"/>
    <w:pPr>
      <w:keepNext/>
      <w:pageBreakBefore/>
      <w:tabs>
        <w:tab w:val="clear" w:pos="567"/>
        <w:tab w:val="clear" w:pos="680"/>
        <w:tab w:val="clear" w:pos="1106"/>
        <w:tab w:val="clear" w:pos="1729"/>
        <w:tab w:val="clear" w:pos="7002"/>
      </w:tabs>
      <w:spacing w:line="312" w:lineRule="auto"/>
      <w:ind w:firstLine="454"/>
      <w:jc w:val="left"/>
    </w:pPr>
    <w:rPr>
      <w:rFonts w:ascii="Times New Roman" w:hAnsi="Times New Roman"/>
      <w:bCs/>
      <w:sz w:val="24"/>
    </w:rPr>
  </w:style>
  <w:style w:type="paragraph" w:customStyle="1" w:styleId="Iauiue0">
    <w:name w:val="Iau.iue"/>
    <w:basedOn w:val="Default"/>
    <w:next w:val="Default"/>
    <w:uiPriority w:val="99"/>
    <w:qFormat/>
    <w:rsid w:val="00D07D73"/>
    <w:rPr>
      <w:color w:val="auto"/>
    </w:rPr>
  </w:style>
  <w:style w:type="paragraph" w:customStyle="1" w:styleId="Caaieiaie2">
    <w:name w:val="Caaieiaie 2"/>
    <w:basedOn w:val="Default"/>
    <w:next w:val="Default"/>
    <w:uiPriority w:val="99"/>
    <w:qFormat/>
    <w:rsid w:val="00D07D73"/>
    <w:rPr>
      <w:color w:val="auto"/>
    </w:rPr>
  </w:style>
  <w:style w:type="paragraph" w:customStyle="1" w:styleId="affffffff3">
    <w:name w:val="Обычный.Нормальный"/>
    <w:uiPriority w:val="99"/>
    <w:qFormat/>
    <w:rsid w:val="00D07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f5">
    <w:name w:val="1 Заголовок 1 Знак"/>
    <w:link w:val="11f6"/>
    <w:uiPriority w:val="99"/>
    <w:qFormat/>
    <w:locked/>
    <w:rsid w:val="00D07D73"/>
    <w:rPr>
      <w:rFonts w:ascii="Arial" w:hAnsi="Arial"/>
      <w:b/>
      <w:sz w:val="32"/>
    </w:rPr>
  </w:style>
  <w:style w:type="paragraph" w:customStyle="1" w:styleId="11f6">
    <w:name w:val="1 Заголовок 1"/>
    <w:basedOn w:val="a2"/>
    <w:link w:val="11f5"/>
    <w:uiPriority w:val="99"/>
    <w:qFormat/>
    <w:rsid w:val="00D07D73"/>
    <w:pPr>
      <w:widowControl/>
      <w:snapToGrid/>
      <w:spacing w:before="240" w:after="60"/>
    </w:pPr>
    <w:rPr>
      <w:rFonts w:ascii="Arial" w:eastAsiaTheme="minorHAnsi" w:hAnsi="Arial" w:cstheme="minorBidi"/>
      <w:b/>
      <w:sz w:val="32"/>
      <w:szCs w:val="22"/>
      <w:lang w:eastAsia="en-US"/>
    </w:rPr>
  </w:style>
  <w:style w:type="character" w:customStyle="1" w:styleId="3c">
    <w:name w:val="Стиль3 Знак"/>
    <w:link w:val="3b"/>
    <w:uiPriority w:val="99"/>
    <w:qFormat/>
    <w:locked/>
    <w:rsid w:val="00D07D73"/>
    <w:rPr>
      <w:rFonts w:ascii="Arial" w:eastAsia="Calibri" w:hAnsi="Arial" w:cs="Times New Roman"/>
      <w:color w:val="622423"/>
      <w:sz w:val="32"/>
      <w:szCs w:val="20"/>
      <w:shd w:val="clear" w:color="auto" w:fill="F2DBDB"/>
      <w:lang w:eastAsia="ru-RU"/>
    </w:rPr>
  </w:style>
  <w:style w:type="character" w:customStyle="1" w:styleId="FontStyle528">
    <w:name w:val="Font Style528"/>
    <w:uiPriority w:val="99"/>
    <w:qFormat/>
    <w:rsid w:val="00D07D73"/>
    <w:rPr>
      <w:rFonts w:ascii="Times New Roman" w:hAnsi="Times New Roman"/>
      <w:b/>
      <w:i/>
      <w:sz w:val="16"/>
    </w:rPr>
  </w:style>
  <w:style w:type="character" w:customStyle="1" w:styleId="FontStyle514">
    <w:name w:val="Font Style514"/>
    <w:uiPriority w:val="99"/>
    <w:qFormat/>
    <w:rsid w:val="00D07D73"/>
    <w:rPr>
      <w:rFonts w:ascii="Times New Roman" w:hAnsi="Times New Roman"/>
      <w:sz w:val="20"/>
    </w:rPr>
  </w:style>
  <w:style w:type="paragraph" w:customStyle="1" w:styleId="Style46">
    <w:name w:val="Style46"/>
    <w:basedOn w:val="a2"/>
    <w:uiPriority w:val="99"/>
    <w:qFormat/>
    <w:rsid w:val="00D07D73"/>
    <w:pPr>
      <w:autoSpaceDE w:val="0"/>
      <w:autoSpaceDN w:val="0"/>
      <w:adjustRightInd w:val="0"/>
      <w:snapToGrid/>
      <w:spacing w:before="0" w:after="0" w:line="240" w:lineRule="exact"/>
      <w:ind w:hanging="106"/>
    </w:pPr>
    <w:rPr>
      <w:rFonts w:eastAsia="Times New Roman"/>
      <w:szCs w:val="24"/>
    </w:rPr>
  </w:style>
  <w:style w:type="paragraph" w:customStyle="1" w:styleId="Style61">
    <w:name w:val="Style61"/>
    <w:basedOn w:val="a2"/>
    <w:uiPriority w:val="99"/>
    <w:qFormat/>
    <w:rsid w:val="00D07D73"/>
    <w:pPr>
      <w:autoSpaceDE w:val="0"/>
      <w:autoSpaceDN w:val="0"/>
      <w:adjustRightInd w:val="0"/>
      <w:snapToGrid/>
      <w:spacing w:before="0" w:after="0" w:line="242" w:lineRule="exact"/>
      <w:ind w:hanging="446"/>
    </w:pPr>
    <w:rPr>
      <w:rFonts w:eastAsia="Times New Roman"/>
      <w:szCs w:val="24"/>
    </w:rPr>
  </w:style>
  <w:style w:type="character" w:customStyle="1" w:styleId="FontStyle511">
    <w:name w:val="Font Style511"/>
    <w:uiPriority w:val="99"/>
    <w:qFormat/>
    <w:rsid w:val="00D07D73"/>
    <w:rPr>
      <w:rFonts w:ascii="Times New Roman" w:hAnsi="Times New Roman"/>
      <w:i/>
      <w:sz w:val="20"/>
    </w:rPr>
  </w:style>
  <w:style w:type="paragraph" w:customStyle="1" w:styleId="FR21">
    <w:name w:val="[О] FR2"/>
    <w:uiPriority w:val="99"/>
    <w:qFormat/>
    <w:rsid w:val="00D07D73"/>
    <w:pPr>
      <w:tabs>
        <w:tab w:val="right" w:leader="dot" w:pos="7002"/>
      </w:tabs>
      <w:autoSpaceDE w:val="0"/>
      <w:autoSpaceDN w:val="0"/>
      <w:adjustRightInd w:val="0"/>
      <w:spacing w:after="0" w:line="240" w:lineRule="auto"/>
      <w:ind w:left="283" w:hanging="283"/>
    </w:pPr>
    <w:rPr>
      <w:rFonts w:ascii="PragmaticaCTT" w:eastAsia="Times New Roman" w:hAnsi="PragmaticaCTT" w:cs="PragmaticaCTT"/>
      <w:b/>
      <w:bCs/>
      <w:lang w:eastAsia="ru-RU"/>
    </w:rPr>
  </w:style>
  <w:style w:type="paragraph" w:customStyle="1" w:styleId="e">
    <w:name w:val="Основн*e"/>
    <w:basedOn w:val="a2"/>
    <w:uiPriority w:val="99"/>
    <w:qFormat/>
    <w:rsid w:val="00D07D73"/>
    <w:pPr>
      <w:autoSpaceDE w:val="0"/>
      <w:autoSpaceDN w:val="0"/>
      <w:adjustRightInd w:val="0"/>
      <w:snapToGrid/>
      <w:spacing w:before="0" w:after="0" w:line="360" w:lineRule="auto"/>
      <w:ind w:firstLine="709"/>
      <w:jc w:val="both"/>
    </w:pPr>
    <w:rPr>
      <w:rFonts w:eastAsia="Times New Roman"/>
      <w:sz w:val="28"/>
      <w:szCs w:val="28"/>
    </w:rPr>
  </w:style>
  <w:style w:type="character" w:customStyle="1" w:styleId="keyword1">
    <w:name w:val="keyword1"/>
    <w:uiPriority w:val="99"/>
    <w:qFormat/>
    <w:rsid w:val="00D07D73"/>
    <w:rPr>
      <w:i/>
    </w:rPr>
  </w:style>
  <w:style w:type="character" w:customStyle="1" w:styleId="font2">
    <w:name w:val="font2"/>
    <w:uiPriority w:val="99"/>
    <w:qFormat/>
    <w:rsid w:val="00D07D73"/>
  </w:style>
  <w:style w:type="character" w:customStyle="1" w:styleId="keyworddef1">
    <w:name w:val="keyword_def1"/>
    <w:uiPriority w:val="99"/>
    <w:qFormat/>
    <w:rsid w:val="00D07D73"/>
    <w:rPr>
      <w:b/>
      <w:i/>
    </w:rPr>
  </w:style>
  <w:style w:type="character" w:customStyle="1" w:styleId="affffffff4">
    <w:name w:val="Выделение в тексте документа"/>
    <w:uiPriority w:val="99"/>
    <w:qFormat/>
    <w:rsid w:val="00D07D73"/>
    <w:rPr>
      <w:b/>
    </w:rPr>
  </w:style>
  <w:style w:type="paragraph" w:customStyle="1" w:styleId="affffffff5">
    <w:name w:val="Текст документа"/>
    <w:basedOn w:val="a2"/>
    <w:uiPriority w:val="99"/>
    <w:qFormat/>
    <w:rsid w:val="00D07D73"/>
    <w:pPr>
      <w:widowControl/>
      <w:snapToGrid/>
      <w:spacing w:before="0" w:after="0"/>
      <w:ind w:firstLine="709"/>
      <w:jc w:val="both"/>
    </w:pPr>
    <w:rPr>
      <w:rFonts w:eastAsia="Times New Roman"/>
      <w:szCs w:val="24"/>
    </w:rPr>
  </w:style>
  <w:style w:type="character" w:customStyle="1" w:styleId="xmlemitalic1">
    <w:name w:val="xml_em_italic1"/>
    <w:uiPriority w:val="99"/>
    <w:qFormat/>
    <w:rsid w:val="00D07D73"/>
    <w:rPr>
      <w:i/>
    </w:rPr>
  </w:style>
  <w:style w:type="paragraph" w:customStyle="1" w:styleId="Style164">
    <w:name w:val="Style164"/>
    <w:basedOn w:val="a2"/>
    <w:uiPriority w:val="99"/>
    <w:qFormat/>
    <w:rsid w:val="00D07D73"/>
    <w:pPr>
      <w:autoSpaceDE w:val="0"/>
      <w:autoSpaceDN w:val="0"/>
      <w:adjustRightInd w:val="0"/>
      <w:snapToGrid/>
      <w:spacing w:before="0" w:after="0" w:line="247" w:lineRule="exact"/>
      <w:ind w:firstLine="528"/>
      <w:jc w:val="both"/>
    </w:pPr>
    <w:rPr>
      <w:rFonts w:eastAsia="Times New Roman"/>
      <w:szCs w:val="24"/>
    </w:rPr>
  </w:style>
  <w:style w:type="paragraph" w:customStyle="1" w:styleId="14pt">
    <w:name w:val="Стиль Обычный. + 14 pt"/>
    <w:basedOn w:val="a2"/>
    <w:link w:val="14pt0"/>
    <w:uiPriority w:val="99"/>
    <w:qFormat/>
    <w:rsid w:val="00D07D73"/>
    <w:pPr>
      <w:widowControl/>
      <w:shd w:val="clear" w:color="auto" w:fill="FFFFFF"/>
      <w:suppressAutoHyphens/>
      <w:autoSpaceDE w:val="0"/>
      <w:autoSpaceDN w:val="0"/>
      <w:adjustRightInd w:val="0"/>
      <w:snapToGrid/>
      <w:spacing w:before="0" w:after="0" w:line="310" w:lineRule="auto"/>
      <w:ind w:firstLine="454"/>
      <w:jc w:val="both"/>
    </w:pPr>
  </w:style>
  <w:style w:type="character" w:customStyle="1" w:styleId="14pt0">
    <w:name w:val="Стиль Обычный. + 14 pt Знак"/>
    <w:link w:val="14pt"/>
    <w:uiPriority w:val="99"/>
    <w:qFormat/>
    <w:locked/>
    <w:rsid w:val="00D07D73"/>
    <w:rPr>
      <w:rFonts w:ascii="Times New Roman" w:eastAsia="Calibri" w:hAnsi="Times New Roman" w:cs="Times New Roman"/>
      <w:sz w:val="24"/>
      <w:szCs w:val="20"/>
      <w:shd w:val="clear" w:color="auto" w:fill="FFFFFF"/>
      <w:lang w:eastAsia="ru-RU"/>
    </w:rPr>
  </w:style>
  <w:style w:type="character" w:customStyle="1" w:styleId="affffffff6">
    <w:name w:val="Текст.Акцентированный"/>
    <w:uiPriority w:val="99"/>
    <w:qFormat/>
    <w:rsid w:val="00D07D73"/>
    <w:rPr>
      <w:i/>
    </w:rPr>
  </w:style>
  <w:style w:type="paragraph" w:customStyle="1" w:styleId="68">
    <w:name w:val="Обычный (веб)6"/>
    <w:basedOn w:val="a2"/>
    <w:uiPriority w:val="99"/>
    <w:qFormat/>
    <w:rsid w:val="00D07D73"/>
    <w:pPr>
      <w:widowControl/>
      <w:snapToGrid/>
      <w:spacing w:before="0" w:after="0"/>
    </w:pPr>
    <w:rPr>
      <w:rFonts w:eastAsia="Times New Roman"/>
      <w:szCs w:val="24"/>
    </w:rPr>
  </w:style>
  <w:style w:type="character" w:customStyle="1" w:styleId="fontstyle27">
    <w:name w:val="fontstyle27"/>
    <w:uiPriority w:val="99"/>
    <w:qFormat/>
    <w:rsid w:val="00D07D73"/>
  </w:style>
  <w:style w:type="character" w:customStyle="1" w:styleId="pav31">
    <w:name w:val="pav31"/>
    <w:uiPriority w:val="99"/>
    <w:qFormat/>
    <w:rsid w:val="00D07D73"/>
    <w:rPr>
      <w:rFonts w:ascii="Comic Sans MS" w:hAnsi="Comic Sans MS"/>
      <w:color w:val="272652"/>
      <w:sz w:val="12"/>
    </w:rPr>
  </w:style>
  <w:style w:type="paragraph" w:customStyle="1" w:styleId="pri">
    <w:name w:val="pri"/>
    <w:basedOn w:val="a2"/>
    <w:uiPriority w:val="99"/>
    <w:qFormat/>
    <w:rsid w:val="00D07D73"/>
    <w:pPr>
      <w:widowControl/>
      <w:snapToGrid/>
      <w:spacing w:before="60" w:afterAutospacing="1"/>
      <w:ind w:left="100" w:right="100"/>
    </w:pPr>
    <w:rPr>
      <w:rFonts w:ascii="Comic Sans MS" w:eastAsia="Times New Roman" w:hAnsi="Comic Sans MS"/>
      <w:i/>
      <w:iCs/>
      <w:color w:val="111565"/>
      <w:sz w:val="18"/>
      <w:szCs w:val="18"/>
    </w:rPr>
  </w:style>
  <w:style w:type="character" w:customStyle="1" w:styleId="WW8Num3z1">
    <w:name w:val="WW8Num3z1"/>
    <w:uiPriority w:val="99"/>
    <w:qFormat/>
    <w:rsid w:val="00D07D73"/>
    <w:rPr>
      <w:rFonts w:ascii="Times New Roman" w:hAnsi="Times New Roman"/>
    </w:rPr>
  </w:style>
  <w:style w:type="character" w:customStyle="1" w:styleId="WW8Num17z1">
    <w:name w:val="WW8Num17z1"/>
    <w:uiPriority w:val="99"/>
    <w:qFormat/>
    <w:rsid w:val="00D07D73"/>
    <w:rPr>
      <w:rFonts w:ascii="Times New Roman" w:hAnsi="Times New Roman"/>
    </w:rPr>
  </w:style>
  <w:style w:type="character" w:customStyle="1" w:styleId="MTEquationSection">
    <w:name w:val="MTEquationSection"/>
    <w:uiPriority w:val="99"/>
    <w:qFormat/>
    <w:rsid w:val="00D07D73"/>
    <w:rPr>
      <w:vanish/>
      <w:color w:val="FF0000"/>
      <w:lang w:val="en-US"/>
    </w:rPr>
  </w:style>
  <w:style w:type="character" w:customStyle="1" w:styleId="texample1">
    <w:name w:val="texample1"/>
    <w:uiPriority w:val="99"/>
    <w:qFormat/>
    <w:rsid w:val="00D07D73"/>
    <w:rPr>
      <w:rFonts w:ascii="Courier New" w:hAnsi="Courier New"/>
      <w:color w:val="8B0000"/>
    </w:rPr>
  </w:style>
  <w:style w:type="character" w:customStyle="1" w:styleId="FontStyle28">
    <w:name w:val="Font Style28"/>
    <w:uiPriority w:val="99"/>
    <w:qFormat/>
    <w:rsid w:val="00D07D73"/>
    <w:rPr>
      <w:rFonts w:ascii="Times New Roman" w:hAnsi="Times New Roman"/>
      <w:i/>
      <w:sz w:val="18"/>
    </w:rPr>
  </w:style>
  <w:style w:type="character" w:customStyle="1" w:styleId="FontStyle20">
    <w:name w:val="Font Style20"/>
    <w:uiPriority w:val="99"/>
    <w:qFormat/>
    <w:rsid w:val="00D07D73"/>
    <w:rPr>
      <w:rFonts w:ascii="Book Antiqua" w:hAnsi="Book Antiqua"/>
      <w:sz w:val="18"/>
    </w:rPr>
  </w:style>
  <w:style w:type="character" w:customStyle="1" w:styleId="FontStyle140">
    <w:name w:val="Font Style14"/>
    <w:uiPriority w:val="99"/>
    <w:qFormat/>
    <w:rsid w:val="00D07D73"/>
    <w:rPr>
      <w:rFonts w:ascii="Franklin Gothic Book" w:hAnsi="Franklin Gothic Book"/>
      <w:b/>
      <w:sz w:val="30"/>
    </w:rPr>
  </w:style>
  <w:style w:type="character" w:customStyle="1" w:styleId="FontStyle13">
    <w:name w:val="Font Style13"/>
    <w:uiPriority w:val="99"/>
    <w:qFormat/>
    <w:rsid w:val="00D07D73"/>
    <w:rPr>
      <w:rFonts w:ascii="Arial" w:hAnsi="Arial"/>
      <w:b/>
      <w:sz w:val="14"/>
    </w:rPr>
  </w:style>
  <w:style w:type="paragraph" w:customStyle="1" w:styleId="3f7">
    <w:name w:val="Загол. 3 ур."/>
    <w:uiPriority w:val="99"/>
    <w:qFormat/>
    <w:rsid w:val="00D07D73"/>
    <w:pPr>
      <w:keepNext/>
      <w:keepLines/>
      <w:autoSpaceDE w:val="0"/>
      <w:autoSpaceDN w:val="0"/>
      <w:adjustRightInd w:val="0"/>
      <w:spacing w:before="221" w:after="221" w:line="220" w:lineRule="atLeast"/>
      <w:jc w:val="center"/>
    </w:pPr>
    <w:rPr>
      <w:rFonts w:ascii="PragmaticaCTT" w:eastAsia="Times New Roman" w:hAnsi="PragmaticaCTT" w:cs="PragmaticaCTT"/>
      <w:b/>
      <w:bCs/>
      <w:color w:val="000000"/>
      <w:sz w:val="20"/>
      <w:szCs w:val="20"/>
      <w:lang w:eastAsia="ru-RU"/>
    </w:rPr>
  </w:style>
  <w:style w:type="paragraph" w:customStyle="1" w:styleId="affffffff7">
    <w:name w:val="Обычный. Знак Знак"/>
    <w:basedOn w:val="a2"/>
    <w:uiPriority w:val="99"/>
    <w:qFormat/>
    <w:rsid w:val="00D07D73"/>
    <w:pPr>
      <w:shd w:val="clear" w:color="auto" w:fill="FFFFFF"/>
      <w:tabs>
        <w:tab w:val="left" w:pos="567"/>
      </w:tabs>
      <w:autoSpaceDE w:val="0"/>
      <w:autoSpaceDN w:val="0"/>
      <w:adjustRightInd w:val="0"/>
      <w:snapToGrid/>
      <w:spacing w:before="0" w:after="0" w:line="384" w:lineRule="auto"/>
      <w:ind w:left="737" w:hanging="283"/>
      <w:jc w:val="both"/>
    </w:pPr>
    <w:rPr>
      <w:rFonts w:eastAsia="Times New Roman"/>
      <w:sz w:val="20"/>
    </w:rPr>
  </w:style>
  <w:style w:type="character" w:customStyle="1" w:styleId="fontstyle15">
    <w:name w:val="fontstyle15"/>
    <w:uiPriority w:val="99"/>
    <w:qFormat/>
    <w:rsid w:val="00D07D73"/>
  </w:style>
  <w:style w:type="character" w:customStyle="1" w:styleId="fontstyle160">
    <w:name w:val="fontstyle16"/>
    <w:uiPriority w:val="99"/>
    <w:qFormat/>
    <w:rsid w:val="00D07D73"/>
  </w:style>
  <w:style w:type="character" w:customStyle="1" w:styleId="noprint">
    <w:name w:val="noprint"/>
    <w:uiPriority w:val="99"/>
    <w:qFormat/>
    <w:rsid w:val="00D07D73"/>
  </w:style>
  <w:style w:type="paragraph" w:customStyle="1" w:styleId="center">
    <w:name w:val="center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12left">
    <w:name w:val="p12_left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00">
    <w:name w:val="a0"/>
    <w:uiPriority w:val="99"/>
    <w:qFormat/>
    <w:rsid w:val="00D07D73"/>
  </w:style>
  <w:style w:type="character" w:customStyle="1" w:styleId="Typewriter">
    <w:name w:val="Typewriter"/>
    <w:uiPriority w:val="99"/>
    <w:qFormat/>
    <w:rsid w:val="00D07D73"/>
    <w:rPr>
      <w:rFonts w:ascii="Courier New" w:hAnsi="Courier New"/>
      <w:sz w:val="20"/>
    </w:rPr>
  </w:style>
  <w:style w:type="character" w:customStyle="1" w:styleId="keyword">
    <w:name w:val="keyword"/>
    <w:uiPriority w:val="99"/>
    <w:qFormat/>
    <w:rsid w:val="00D07D73"/>
  </w:style>
  <w:style w:type="character" w:customStyle="1" w:styleId="texample">
    <w:name w:val="texample"/>
    <w:uiPriority w:val="99"/>
    <w:qFormat/>
    <w:rsid w:val="00D07D73"/>
  </w:style>
  <w:style w:type="character" w:customStyle="1" w:styleId="sentence">
    <w:name w:val="sentence"/>
    <w:uiPriority w:val="99"/>
    <w:qFormat/>
    <w:rsid w:val="00D07D73"/>
  </w:style>
  <w:style w:type="character" w:customStyle="1" w:styleId="input">
    <w:name w:val="input"/>
    <w:uiPriority w:val="99"/>
    <w:qFormat/>
    <w:rsid w:val="00D07D73"/>
  </w:style>
  <w:style w:type="character" w:customStyle="1" w:styleId="xmlemitalic">
    <w:name w:val="xml_em_italic"/>
    <w:uiPriority w:val="99"/>
    <w:qFormat/>
    <w:rsid w:val="00D07D73"/>
  </w:style>
  <w:style w:type="character" w:customStyle="1" w:styleId="serp-urlitem">
    <w:name w:val="serp-url__item"/>
    <w:uiPriority w:val="99"/>
    <w:qFormat/>
    <w:rsid w:val="00D07D73"/>
  </w:style>
  <w:style w:type="character" w:customStyle="1" w:styleId="1ffff9">
    <w:name w:val="Гиперссылка1"/>
    <w:uiPriority w:val="99"/>
    <w:qFormat/>
    <w:rsid w:val="00D07D73"/>
    <w:rPr>
      <w:color w:val="006890"/>
      <w:u w:val="none"/>
    </w:rPr>
  </w:style>
  <w:style w:type="character" w:customStyle="1" w:styleId="1fffe">
    <w:name w:val="ЗАГОЛОВОК 1 Знак"/>
    <w:link w:val="1fffd"/>
    <w:uiPriority w:val="99"/>
    <w:qFormat/>
    <w:locked/>
    <w:rsid w:val="00D07D73"/>
    <w:rPr>
      <w:rFonts w:ascii="Times New Roman" w:eastAsia="Calibri" w:hAnsi="Times New Roman" w:cs="Times New Roman"/>
      <w:b/>
      <w:caps/>
      <w:lang w:eastAsia="ru-RU"/>
    </w:rPr>
  </w:style>
  <w:style w:type="paragraph" w:customStyle="1" w:styleId="TableParagraph">
    <w:name w:val="Table Paragraph"/>
    <w:basedOn w:val="a2"/>
    <w:uiPriority w:val="99"/>
    <w:qFormat/>
    <w:rsid w:val="00D07D73"/>
    <w:pPr>
      <w:snapToGrid/>
      <w:spacing w:before="0" w:after="0"/>
    </w:pPr>
    <w:rPr>
      <w:rFonts w:ascii="Calibri" w:eastAsia="Times New Roman" w:hAnsi="Calibri"/>
      <w:sz w:val="22"/>
      <w:szCs w:val="22"/>
      <w:lang w:val="en-US" w:eastAsia="en-US"/>
    </w:rPr>
  </w:style>
  <w:style w:type="paragraph" w:customStyle="1" w:styleId="414">
    <w:name w:val="Заголовок 41"/>
    <w:basedOn w:val="1f0"/>
    <w:next w:val="1f0"/>
    <w:uiPriority w:val="99"/>
    <w:qFormat/>
    <w:rsid w:val="00D07D73"/>
    <w:pPr>
      <w:keepNext/>
      <w:widowControl/>
      <w:spacing w:line="240" w:lineRule="auto"/>
      <w:ind w:firstLine="0"/>
      <w:jc w:val="left"/>
    </w:pPr>
    <w:rPr>
      <w:sz w:val="24"/>
    </w:rPr>
  </w:style>
  <w:style w:type="paragraph" w:customStyle="1" w:styleId="affffffff8">
    <w:name w:val="Мой стиль"/>
    <w:basedOn w:val="a2"/>
    <w:uiPriority w:val="99"/>
    <w:qFormat/>
    <w:rsid w:val="00D07D73"/>
    <w:pPr>
      <w:widowControl/>
      <w:snapToGrid/>
      <w:spacing w:before="0" w:after="0"/>
      <w:ind w:left="284" w:right="567"/>
      <w:jc w:val="center"/>
    </w:pPr>
    <w:rPr>
      <w:rFonts w:ascii="Calibri" w:eastAsia="Times New Roman" w:hAnsi="Calibri" w:cs="Calibri"/>
      <w:b/>
      <w:bCs/>
      <w:sz w:val="28"/>
      <w:szCs w:val="28"/>
    </w:rPr>
  </w:style>
  <w:style w:type="paragraph" w:customStyle="1" w:styleId="base">
    <w:name w:val="base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maintxt">
    <w:name w:val="maintxt"/>
    <w:uiPriority w:val="99"/>
    <w:qFormat/>
    <w:rsid w:val="00D07D73"/>
  </w:style>
  <w:style w:type="character" w:customStyle="1" w:styleId="zagl">
    <w:name w:val="zagl"/>
    <w:uiPriority w:val="99"/>
    <w:qFormat/>
    <w:rsid w:val="00D07D73"/>
  </w:style>
  <w:style w:type="character" w:customStyle="1" w:styleId="FontStyle135">
    <w:name w:val="Font Style135"/>
    <w:uiPriority w:val="99"/>
    <w:qFormat/>
    <w:rsid w:val="00D07D73"/>
    <w:rPr>
      <w:rFonts w:ascii="Times New Roman" w:hAnsi="Times New Roman"/>
      <w:sz w:val="20"/>
    </w:rPr>
  </w:style>
  <w:style w:type="character" w:customStyle="1" w:styleId="wrc131">
    <w:name w:val="wrc131"/>
    <w:uiPriority w:val="99"/>
    <w:qFormat/>
    <w:rsid w:val="00D07D73"/>
    <w:rPr>
      <w:vanish/>
    </w:rPr>
  </w:style>
  <w:style w:type="character" w:customStyle="1" w:styleId="butback">
    <w:name w:val="butback"/>
    <w:uiPriority w:val="99"/>
    <w:qFormat/>
    <w:rsid w:val="00D07D73"/>
  </w:style>
  <w:style w:type="character" w:customStyle="1" w:styleId="3f8">
    <w:name w:val="Основной текст Знак Знак3"/>
    <w:uiPriority w:val="99"/>
    <w:locked/>
    <w:rsid w:val="00D07D73"/>
    <w:rPr>
      <w:sz w:val="24"/>
      <w:lang w:val="ru-RU" w:eastAsia="ru-RU"/>
    </w:rPr>
  </w:style>
  <w:style w:type="character" w:customStyle="1" w:styleId="a30">
    <w:name w:val="a3"/>
    <w:uiPriority w:val="99"/>
    <w:qFormat/>
    <w:rsid w:val="00D07D73"/>
  </w:style>
  <w:style w:type="character" w:customStyle="1" w:styleId="formula">
    <w:name w:val="formula"/>
    <w:uiPriority w:val="99"/>
    <w:qFormat/>
    <w:rsid w:val="00D07D73"/>
  </w:style>
  <w:style w:type="character" w:customStyle="1" w:styleId="style170">
    <w:name w:val="style17"/>
    <w:uiPriority w:val="99"/>
    <w:qFormat/>
    <w:rsid w:val="00D07D73"/>
  </w:style>
  <w:style w:type="character" w:customStyle="1" w:styleId="texhtml">
    <w:name w:val="texhtml"/>
    <w:uiPriority w:val="99"/>
    <w:qFormat/>
    <w:rsid w:val="00D07D73"/>
  </w:style>
  <w:style w:type="character" w:customStyle="1" w:styleId="style230">
    <w:name w:val="style23"/>
    <w:uiPriority w:val="99"/>
    <w:qFormat/>
    <w:rsid w:val="00D07D73"/>
  </w:style>
  <w:style w:type="character" w:customStyle="1" w:styleId="BodyTextChar1">
    <w:name w:val="Body Text Char1"/>
    <w:uiPriority w:val="99"/>
    <w:qFormat/>
    <w:locked/>
    <w:rsid w:val="00D07D73"/>
    <w:rPr>
      <w:sz w:val="24"/>
      <w:lang w:eastAsia="ru-RU"/>
    </w:rPr>
  </w:style>
  <w:style w:type="character" w:customStyle="1" w:styleId="FontStyle29">
    <w:name w:val="Font Style29"/>
    <w:uiPriority w:val="99"/>
    <w:qFormat/>
    <w:rsid w:val="00D07D73"/>
    <w:rPr>
      <w:rFonts w:ascii="Times New Roman" w:hAnsi="Times New Roman"/>
      <w:sz w:val="26"/>
    </w:rPr>
  </w:style>
  <w:style w:type="character" w:customStyle="1" w:styleId="small1">
    <w:name w:val="small1"/>
    <w:uiPriority w:val="99"/>
    <w:qFormat/>
    <w:rsid w:val="00D07D73"/>
  </w:style>
  <w:style w:type="character" w:customStyle="1" w:styleId="answer-source">
    <w:name w:val="answer-source"/>
    <w:uiPriority w:val="99"/>
    <w:qFormat/>
    <w:rsid w:val="00D07D73"/>
  </w:style>
  <w:style w:type="character" w:customStyle="1" w:styleId="reftag">
    <w:name w:val="reftag"/>
    <w:uiPriority w:val="99"/>
    <w:qFormat/>
    <w:rsid w:val="00D07D73"/>
  </w:style>
  <w:style w:type="character" w:customStyle="1" w:styleId="tgc">
    <w:name w:val="_tgc"/>
    <w:uiPriority w:val="99"/>
    <w:qFormat/>
    <w:rsid w:val="00D07D73"/>
  </w:style>
  <w:style w:type="paragraph" w:customStyle="1" w:styleId="Style134">
    <w:name w:val="Style134"/>
    <w:basedOn w:val="a2"/>
    <w:uiPriority w:val="99"/>
    <w:qFormat/>
    <w:rsid w:val="00D07D73"/>
    <w:pPr>
      <w:autoSpaceDE w:val="0"/>
      <w:autoSpaceDN w:val="0"/>
      <w:adjustRightInd w:val="0"/>
      <w:snapToGrid/>
      <w:spacing w:before="0" w:after="0" w:line="228" w:lineRule="exact"/>
      <w:ind w:firstLine="288"/>
    </w:pPr>
    <w:rPr>
      <w:rFonts w:ascii="Franklin Gothic Demi Cond" w:eastAsia="Times New Roman" w:hAnsi="Franklin Gothic Demi Cond"/>
      <w:szCs w:val="24"/>
    </w:rPr>
  </w:style>
  <w:style w:type="character" w:customStyle="1" w:styleId="FontStyle39">
    <w:name w:val="Font Style39"/>
    <w:uiPriority w:val="99"/>
    <w:qFormat/>
    <w:rsid w:val="00D07D73"/>
    <w:rPr>
      <w:rFonts w:ascii="Times New Roman" w:hAnsi="Times New Roman"/>
      <w:b/>
      <w:sz w:val="24"/>
    </w:rPr>
  </w:style>
  <w:style w:type="character" w:customStyle="1" w:styleId="FontStyle816">
    <w:name w:val="Font Style816"/>
    <w:uiPriority w:val="99"/>
    <w:qFormat/>
    <w:rsid w:val="00D07D73"/>
    <w:rPr>
      <w:rFonts w:ascii="Times New Roman" w:hAnsi="Times New Roman"/>
      <w:sz w:val="20"/>
    </w:rPr>
  </w:style>
  <w:style w:type="paragraph" w:customStyle="1" w:styleId="1ffffa">
    <w:name w:val="Без интервала1"/>
    <w:uiPriority w:val="99"/>
    <w:qFormat/>
    <w:rsid w:val="00D07D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f6">
    <w:name w:val="Абзац списка2"/>
    <w:basedOn w:val="a2"/>
    <w:uiPriority w:val="99"/>
    <w:qFormat/>
    <w:rsid w:val="00D07D73"/>
    <w:pPr>
      <w:widowControl/>
      <w:snapToGrid/>
      <w:spacing w:before="0"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Heading91">
    <w:name w:val="Heading 91"/>
    <w:uiPriority w:val="99"/>
    <w:qFormat/>
    <w:rsid w:val="00D07D73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11">
    <w:name w:val="Heading 11"/>
    <w:uiPriority w:val="99"/>
    <w:qFormat/>
    <w:rsid w:val="00D07D73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61">
    <w:name w:val="Heading 61"/>
    <w:uiPriority w:val="99"/>
    <w:qFormat/>
    <w:rsid w:val="00D07D73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71">
    <w:name w:val="Heading 71"/>
    <w:uiPriority w:val="99"/>
    <w:qFormat/>
    <w:rsid w:val="00D07D73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21">
    <w:name w:val="Heading 21"/>
    <w:uiPriority w:val="99"/>
    <w:qFormat/>
    <w:rsid w:val="00D07D73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51">
    <w:name w:val="Heading 51"/>
    <w:uiPriority w:val="99"/>
    <w:qFormat/>
    <w:rsid w:val="00D07D73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character" w:customStyle="1" w:styleId="EndnoteTextChar1">
    <w:name w:val="Endnote Text Char1"/>
    <w:uiPriority w:val="99"/>
    <w:qFormat/>
    <w:rsid w:val="00D07D73"/>
    <w:rPr>
      <w:rFonts w:ascii="Times New Roman" w:hAnsi="Times New Roman"/>
    </w:rPr>
  </w:style>
  <w:style w:type="character" w:customStyle="1" w:styleId="11f7">
    <w:name w:val="Выделенная цитата Знак11"/>
    <w:uiPriority w:val="99"/>
    <w:qFormat/>
    <w:rsid w:val="00D07D73"/>
    <w:rPr>
      <w:b/>
      <w:i/>
      <w:color w:val="4F81BD"/>
      <w:sz w:val="24"/>
    </w:rPr>
  </w:style>
  <w:style w:type="paragraph" w:customStyle="1" w:styleId="p11">
    <w:name w:val="p11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15">
    <w:name w:val="p15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s7">
    <w:name w:val="s7"/>
    <w:uiPriority w:val="99"/>
    <w:qFormat/>
    <w:rsid w:val="00D07D73"/>
  </w:style>
  <w:style w:type="character" w:customStyle="1" w:styleId="s13">
    <w:name w:val="s13"/>
    <w:uiPriority w:val="99"/>
    <w:qFormat/>
    <w:rsid w:val="00D07D73"/>
  </w:style>
  <w:style w:type="paragraph" w:customStyle="1" w:styleId="p29">
    <w:name w:val="p29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30">
    <w:name w:val="p30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31">
    <w:name w:val="p31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s14">
    <w:name w:val="s14"/>
    <w:uiPriority w:val="99"/>
    <w:qFormat/>
    <w:rsid w:val="00D07D73"/>
  </w:style>
  <w:style w:type="character" w:customStyle="1" w:styleId="s15">
    <w:name w:val="s15"/>
    <w:uiPriority w:val="99"/>
    <w:qFormat/>
    <w:rsid w:val="00D07D73"/>
  </w:style>
  <w:style w:type="paragraph" w:customStyle="1" w:styleId="p33">
    <w:name w:val="p33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13">
    <w:name w:val="p13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s9">
    <w:name w:val="s9"/>
    <w:uiPriority w:val="99"/>
    <w:qFormat/>
    <w:rsid w:val="00D07D73"/>
  </w:style>
  <w:style w:type="paragraph" w:customStyle="1" w:styleId="p25">
    <w:name w:val="p25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2">
    <w:name w:val="Обычный (веб) Знак"/>
    <w:aliases w:val=" Знак Знак23 Знак,Обычный (Web) Знак1"/>
    <w:link w:val="afff1"/>
    <w:uiPriority w:val="99"/>
    <w:qFormat/>
    <w:locked/>
    <w:rsid w:val="00D07D73"/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129">
    <w:name w:val="Знак1 Знак2"/>
    <w:uiPriority w:val="99"/>
    <w:qFormat/>
    <w:rsid w:val="00D07D73"/>
    <w:rPr>
      <w:sz w:val="24"/>
    </w:rPr>
  </w:style>
  <w:style w:type="character" w:customStyle="1" w:styleId="1ffffb">
    <w:name w:val="Красная строка Знак1"/>
    <w:uiPriority w:val="99"/>
    <w:qFormat/>
    <w:rsid w:val="00D07D73"/>
    <w:rPr>
      <w:sz w:val="24"/>
    </w:rPr>
  </w:style>
  <w:style w:type="character" w:customStyle="1" w:styleId="2610">
    <w:name w:val="Знак Знак261"/>
    <w:uiPriority w:val="99"/>
    <w:qFormat/>
    <w:rsid w:val="00D07D73"/>
    <w:rPr>
      <w:rFonts w:ascii="Cambria" w:hAnsi="Cambria"/>
      <w:b/>
      <w:sz w:val="26"/>
    </w:rPr>
  </w:style>
  <w:style w:type="character" w:customStyle="1" w:styleId="2410">
    <w:name w:val="Знак Знак241"/>
    <w:uiPriority w:val="99"/>
    <w:qFormat/>
    <w:rsid w:val="00D07D73"/>
    <w:rPr>
      <w:rFonts w:ascii="Times New Roman" w:hAnsi="Times New Roman"/>
      <w:b/>
      <w:i/>
      <w:sz w:val="26"/>
    </w:rPr>
  </w:style>
  <w:style w:type="character" w:customStyle="1" w:styleId="1ffffc">
    <w:name w:val="Текст концевой сноски Знак1"/>
    <w:basedOn w:val="a3"/>
    <w:uiPriority w:val="99"/>
    <w:qFormat/>
    <w:rsid w:val="00D07D73"/>
    <w:rPr>
      <w:rFonts w:cs="Times New Roman"/>
    </w:rPr>
  </w:style>
  <w:style w:type="character" w:customStyle="1" w:styleId="2112">
    <w:name w:val="Цитата 2 Знак11"/>
    <w:uiPriority w:val="99"/>
    <w:qFormat/>
    <w:rsid w:val="00D07D73"/>
    <w:rPr>
      <w:i/>
      <w:color w:val="404040"/>
      <w:sz w:val="24"/>
    </w:rPr>
  </w:style>
  <w:style w:type="character" w:customStyle="1" w:styleId="1112">
    <w:name w:val="Знак1 Знак Знак11"/>
    <w:uiPriority w:val="99"/>
    <w:qFormat/>
    <w:locked/>
    <w:rsid w:val="00D07D73"/>
    <w:rPr>
      <w:rFonts w:ascii="Times New Roman" w:hAnsi="Times New Roman"/>
      <w:sz w:val="24"/>
      <w:lang w:eastAsia="ru-RU"/>
    </w:rPr>
  </w:style>
  <w:style w:type="character" w:customStyle="1" w:styleId="481">
    <w:name w:val="Знак Знак481"/>
    <w:uiPriority w:val="99"/>
    <w:qFormat/>
    <w:locked/>
    <w:rsid w:val="00D07D73"/>
    <w:rPr>
      <w:b/>
      <w:sz w:val="27"/>
      <w:lang w:val="ru-RU" w:eastAsia="ru-RU"/>
    </w:rPr>
  </w:style>
  <w:style w:type="character" w:customStyle="1" w:styleId="491">
    <w:name w:val="Знак Знак491"/>
    <w:uiPriority w:val="99"/>
    <w:qFormat/>
    <w:rsid w:val="00D07D73"/>
    <w:rPr>
      <w:rFonts w:ascii="Times New Roman" w:hAnsi="Times New Roman"/>
      <w:b/>
      <w:caps/>
      <w:sz w:val="24"/>
      <w:lang w:eastAsia="ru-RU"/>
    </w:rPr>
  </w:style>
  <w:style w:type="character" w:customStyle="1" w:styleId="471">
    <w:name w:val="Знак Знак471"/>
    <w:uiPriority w:val="99"/>
    <w:qFormat/>
    <w:rsid w:val="00D07D73"/>
    <w:rPr>
      <w:rFonts w:ascii="Times New Roman" w:hAnsi="Times New Roman"/>
      <w:b/>
      <w:sz w:val="27"/>
      <w:lang w:eastAsia="ru-RU"/>
    </w:rPr>
  </w:style>
  <w:style w:type="character" w:customStyle="1" w:styleId="451">
    <w:name w:val="Знак Знак451"/>
    <w:uiPriority w:val="99"/>
    <w:qFormat/>
    <w:rsid w:val="00D07D73"/>
    <w:rPr>
      <w:rFonts w:ascii="Times New Roman" w:hAnsi="Times New Roman"/>
      <w:b/>
      <w:i/>
      <w:sz w:val="26"/>
      <w:lang w:eastAsia="ru-RU"/>
    </w:rPr>
  </w:style>
  <w:style w:type="character" w:customStyle="1" w:styleId="1ffffd">
    <w:name w:val="Текст макроса Знак1"/>
    <w:uiPriority w:val="99"/>
    <w:qFormat/>
    <w:rsid w:val="00D07D73"/>
    <w:rPr>
      <w:rFonts w:ascii="Consolas" w:hAnsi="Consolas"/>
    </w:rPr>
  </w:style>
  <w:style w:type="character" w:customStyle="1" w:styleId="1210">
    <w:name w:val="Знак1 Знак Знак21"/>
    <w:uiPriority w:val="99"/>
    <w:qFormat/>
    <w:locked/>
    <w:rsid w:val="00D07D73"/>
    <w:rPr>
      <w:sz w:val="24"/>
    </w:rPr>
  </w:style>
  <w:style w:type="character" w:customStyle="1" w:styleId="613">
    <w:name w:val="Знак6 Знак Знак1"/>
    <w:uiPriority w:val="99"/>
    <w:qFormat/>
    <w:rsid w:val="00D07D73"/>
    <w:rPr>
      <w:sz w:val="24"/>
      <w:lang w:val="ru-RU" w:eastAsia="ru-RU"/>
    </w:rPr>
  </w:style>
  <w:style w:type="paragraph" w:customStyle="1" w:styleId="Caaieiaie5">
    <w:name w:val="Caaieiaie 5"/>
    <w:basedOn w:val="a2"/>
    <w:next w:val="a2"/>
    <w:uiPriority w:val="99"/>
    <w:qFormat/>
    <w:rsid w:val="00D07D73"/>
    <w:pPr>
      <w:widowControl/>
      <w:autoSpaceDE w:val="0"/>
      <w:autoSpaceDN w:val="0"/>
      <w:adjustRightInd w:val="0"/>
      <w:snapToGrid/>
      <w:spacing w:before="0" w:after="0"/>
    </w:pPr>
    <w:rPr>
      <w:rFonts w:eastAsia="Times New Roman"/>
      <w:szCs w:val="24"/>
      <w:lang w:eastAsia="en-US"/>
    </w:rPr>
  </w:style>
  <w:style w:type="character" w:customStyle="1" w:styleId="712">
    <w:name w:val="Знак Знак71"/>
    <w:uiPriority w:val="99"/>
    <w:qFormat/>
    <w:rsid w:val="00D07D73"/>
    <w:rPr>
      <w:sz w:val="16"/>
      <w:lang w:val="ru-RU" w:eastAsia="ru-RU"/>
    </w:rPr>
  </w:style>
  <w:style w:type="character" w:customStyle="1" w:styleId="1610">
    <w:name w:val="Знак Знак161"/>
    <w:uiPriority w:val="99"/>
    <w:qFormat/>
    <w:rsid w:val="00D07D73"/>
    <w:rPr>
      <w:rFonts w:ascii="Cambria" w:hAnsi="Cambria"/>
      <w:b/>
      <w:kern w:val="32"/>
      <w:sz w:val="32"/>
    </w:rPr>
  </w:style>
  <w:style w:type="paragraph" w:customStyle="1" w:styleId="226">
    <w:name w:val="Основной текст 22"/>
    <w:basedOn w:val="a2"/>
    <w:uiPriority w:val="99"/>
    <w:qFormat/>
    <w:rsid w:val="00D07D73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  <w:textAlignment w:val="baseline"/>
    </w:pPr>
    <w:rPr>
      <w:rFonts w:eastAsia="Times New Roman"/>
      <w:sz w:val="28"/>
    </w:rPr>
  </w:style>
  <w:style w:type="paragraph" w:customStyle="1" w:styleId="322">
    <w:name w:val="Основной текст 32"/>
    <w:basedOn w:val="2ff1"/>
    <w:uiPriority w:val="99"/>
    <w:qFormat/>
    <w:rsid w:val="00D07D73"/>
    <w:pPr>
      <w:widowControl/>
      <w:spacing w:line="240" w:lineRule="auto"/>
      <w:ind w:firstLine="0"/>
    </w:pPr>
    <w:rPr>
      <w:i/>
      <w:sz w:val="26"/>
    </w:rPr>
  </w:style>
  <w:style w:type="paragraph" w:customStyle="1" w:styleId="3f9">
    <w:name w:val="Обычный3"/>
    <w:basedOn w:val="a2"/>
    <w:uiPriority w:val="99"/>
    <w:qFormat/>
    <w:rsid w:val="00D07D73"/>
    <w:pPr>
      <w:widowControl/>
      <w:spacing w:before="0" w:after="0"/>
    </w:pPr>
    <w:rPr>
      <w:rFonts w:eastAsia="Times New Roman"/>
      <w:sz w:val="20"/>
    </w:rPr>
  </w:style>
  <w:style w:type="paragraph" w:customStyle="1" w:styleId="11f8">
    <w:name w:val="Основной текст11"/>
    <w:basedOn w:val="a2"/>
    <w:uiPriority w:val="99"/>
    <w:qFormat/>
    <w:rsid w:val="00D07D73"/>
    <w:pPr>
      <w:widowControl/>
      <w:shd w:val="clear" w:color="auto" w:fill="FFFFFF"/>
      <w:snapToGrid/>
      <w:spacing w:before="180" w:after="0" w:line="235" w:lineRule="exact"/>
      <w:jc w:val="both"/>
    </w:pPr>
    <w:rPr>
      <w:rFonts w:ascii="Arial" w:eastAsia="Times New Roman" w:hAnsi="Arial"/>
      <w:sz w:val="19"/>
      <w:shd w:val="clear" w:color="auto" w:fill="FFFFFF"/>
    </w:rPr>
  </w:style>
  <w:style w:type="paragraph" w:customStyle="1" w:styleId="2ff7">
    <w:name w:val="Цитата2"/>
    <w:basedOn w:val="a2"/>
    <w:uiPriority w:val="99"/>
    <w:qFormat/>
    <w:rsid w:val="00D07D73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2ff8">
    <w:name w:val="Знак Знак Знак Знак Знак Знак Знак Знак Знак Знак Знак Знак Знак2"/>
    <w:basedOn w:val="a2"/>
    <w:uiPriority w:val="99"/>
    <w:qFormat/>
    <w:rsid w:val="00D07D73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s4">
    <w:name w:val="s4"/>
    <w:basedOn w:val="a3"/>
    <w:uiPriority w:val="99"/>
    <w:qFormat/>
    <w:rsid w:val="00D07D73"/>
    <w:rPr>
      <w:rFonts w:cs="Times New Roman"/>
    </w:rPr>
  </w:style>
  <w:style w:type="paragraph" w:customStyle="1" w:styleId="p21">
    <w:name w:val="p21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24">
    <w:name w:val="p24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3fa">
    <w:name w:val="Гиперссылка3"/>
    <w:uiPriority w:val="99"/>
    <w:qFormat/>
    <w:rsid w:val="00D07D73"/>
    <w:rPr>
      <w:color w:val="2C437A"/>
      <w:u w:val="none"/>
    </w:rPr>
  </w:style>
  <w:style w:type="character" w:customStyle="1" w:styleId="700">
    <w:name w:val="Знак Знак70"/>
    <w:uiPriority w:val="99"/>
    <w:qFormat/>
    <w:rsid w:val="00D07D73"/>
    <w:rPr>
      <w:rFonts w:ascii="Arial" w:hAnsi="Arial"/>
      <w:b/>
      <w:sz w:val="26"/>
    </w:rPr>
  </w:style>
  <w:style w:type="character" w:customStyle="1" w:styleId="69">
    <w:name w:val="Знак Знак69"/>
    <w:uiPriority w:val="99"/>
    <w:qFormat/>
    <w:rsid w:val="00D07D73"/>
    <w:rPr>
      <w:b/>
      <w:sz w:val="28"/>
    </w:rPr>
  </w:style>
  <w:style w:type="character" w:customStyle="1" w:styleId="680">
    <w:name w:val="Знак Знак68"/>
    <w:uiPriority w:val="99"/>
    <w:qFormat/>
    <w:rsid w:val="00D07D73"/>
    <w:rPr>
      <w:b/>
      <w:i/>
      <w:sz w:val="26"/>
    </w:rPr>
  </w:style>
  <w:style w:type="character" w:customStyle="1" w:styleId="Heading121">
    <w:name w:val="Heading 12 Знак Знак1"/>
    <w:uiPriority w:val="99"/>
    <w:qFormat/>
    <w:rsid w:val="00D07D73"/>
    <w:rPr>
      <w:rFonts w:ascii="Courier New" w:hAnsi="Courier New"/>
    </w:rPr>
  </w:style>
  <w:style w:type="character" w:customStyle="1" w:styleId="hps">
    <w:name w:val="hps"/>
    <w:basedOn w:val="a3"/>
    <w:uiPriority w:val="99"/>
    <w:qFormat/>
    <w:rsid w:val="00D07D73"/>
    <w:rPr>
      <w:rFonts w:cs="Times New Roman"/>
    </w:rPr>
  </w:style>
  <w:style w:type="paragraph" w:customStyle="1" w:styleId="3fb">
    <w:name w:val="Основной текст3"/>
    <w:basedOn w:val="a2"/>
    <w:uiPriority w:val="99"/>
    <w:qFormat/>
    <w:rsid w:val="00D07D73"/>
    <w:pPr>
      <w:shd w:val="clear" w:color="auto" w:fill="FFFFFF"/>
      <w:snapToGrid/>
      <w:spacing w:before="0" w:after="540" w:line="240" w:lineRule="atLeast"/>
    </w:pPr>
    <w:rPr>
      <w:rFonts w:ascii="Arial Unicode MS" w:eastAsia="Times New Roman"/>
      <w:sz w:val="19"/>
      <w:szCs w:val="19"/>
    </w:rPr>
  </w:style>
  <w:style w:type="character" w:customStyle="1" w:styleId="HTML20">
    <w:name w:val="Стандартный HTML Знак2"/>
    <w:uiPriority w:val="99"/>
    <w:qFormat/>
    <w:locked/>
    <w:rsid w:val="00D07D73"/>
    <w:rPr>
      <w:rFonts w:ascii="Courier New" w:hAnsi="Courier New"/>
      <w:lang w:val="ru-RU" w:eastAsia="ru-RU"/>
    </w:rPr>
  </w:style>
  <w:style w:type="paragraph" w:customStyle="1" w:styleId="3113">
    <w:name w:val="Основной текст с отступом 311"/>
    <w:basedOn w:val="a2"/>
    <w:uiPriority w:val="99"/>
    <w:qFormat/>
    <w:rsid w:val="00D07D73"/>
    <w:pPr>
      <w:widowControl/>
      <w:overflowPunct w:val="0"/>
      <w:autoSpaceDE w:val="0"/>
      <w:autoSpaceDN w:val="0"/>
      <w:adjustRightInd w:val="0"/>
      <w:snapToGrid/>
      <w:spacing w:before="0" w:after="120" w:line="312" w:lineRule="auto"/>
      <w:ind w:left="283" w:firstLine="709"/>
      <w:jc w:val="both"/>
    </w:pPr>
    <w:rPr>
      <w:rFonts w:eastAsia="Times New Roman"/>
      <w:sz w:val="16"/>
    </w:rPr>
  </w:style>
  <w:style w:type="paragraph" w:customStyle="1" w:styleId="2113">
    <w:name w:val="Заголовок 211"/>
    <w:basedOn w:val="a2"/>
    <w:next w:val="a2"/>
    <w:uiPriority w:val="99"/>
    <w:qFormat/>
    <w:rsid w:val="00D07D73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21f">
    <w:name w:val="Текст21"/>
    <w:basedOn w:val="11b"/>
    <w:uiPriority w:val="99"/>
    <w:qFormat/>
    <w:rsid w:val="00D07D73"/>
    <w:pPr>
      <w:widowControl/>
      <w:spacing w:line="240" w:lineRule="auto"/>
      <w:ind w:firstLine="0"/>
      <w:jc w:val="left"/>
    </w:pPr>
    <w:rPr>
      <w:rFonts w:ascii="Courier New" w:hAnsi="Courier New"/>
      <w:sz w:val="20"/>
    </w:rPr>
  </w:style>
  <w:style w:type="paragraph" w:customStyle="1" w:styleId="4111">
    <w:name w:val="Заголовок 411"/>
    <w:basedOn w:val="11b"/>
    <w:next w:val="11b"/>
    <w:uiPriority w:val="99"/>
    <w:qFormat/>
    <w:rsid w:val="00D07D73"/>
    <w:pPr>
      <w:keepNext/>
      <w:widowControl/>
      <w:spacing w:line="240" w:lineRule="auto"/>
      <w:ind w:firstLine="0"/>
      <w:jc w:val="left"/>
    </w:pPr>
    <w:rPr>
      <w:sz w:val="24"/>
    </w:rPr>
  </w:style>
  <w:style w:type="character" w:customStyle="1" w:styleId="11f9">
    <w:name w:val="Знак11"/>
    <w:uiPriority w:val="99"/>
    <w:qFormat/>
    <w:rsid w:val="00D07D73"/>
    <w:rPr>
      <w:rFonts w:ascii="Arial" w:hAnsi="Arial"/>
      <w:b/>
      <w:kern w:val="32"/>
      <w:sz w:val="32"/>
      <w:lang w:val="ru-RU" w:eastAsia="ru-RU"/>
    </w:rPr>
  </w:style>
  <w:style w:type="paragraph" w:customStyle="1" w:styleId="ledge1">
    <w:name w:val="ledge1"/>
    <w:basedOn w:val="a2"/>
    <w:uiPriority w:val="99"/>
    <w:qFormat/>
    <w:rsid w:val="00D07D73"/>
    <w:pPr>
      <w:widowControl/>
      <w:snapToGrid/>
      <w:spacing w:beforeAutospacing="1" w:afterAutospacing="1" w:line="360" w:lineRule="atLeast"/>
      <w:jc w:val="both"/>
    </w:pPr>
    <w:rPr>
      <w:rFonts w:eastAsia="Times New Roman"/>
      <w:szCs w:val="24"/>
    </w:rPr>
  </w:style>
  <w:style w:type="character" w:customStyle="1" w:styleId="rubric2">
    <w:name w:val="rubric2"/>
    <w:uiPriority w:val="99"/>
    <w:qFormat/>
    <w:rsid w:val="00D07D73"/>
    <w:rPr>
      <w:shd w:val="clear" w:color="auto" w:fill="FFFFFF"/>
    </w:rPr>
  </w:style>
  <w:style w:type="paragraph" w:customStyle="1" w:styleId="WW-Normal">
    <w:name w:val="WW-Normal"/>
    <w:uiPriority w:val="99"/>
    <w:qFormat/>
    <w:rsid w:val="00D07D73"/>
    <w:pPr>
      <w:suppressAutoHyphens/>
      <w:autoSpaceDE w:val="0"/>
      <w:spacing w:after="0" w:line="240" w:lineRule="auto"/>
      <w:ind w:left="-533" w:firstLine="142"/>
      <w:jc w:val="both"/>
    </w:pPr>
    <w:rPr>
      <w:rFonts w:ascii="Times New Roman" w:eastAsia="Times New Roman" w:hAnsi="Times New Roman" w:cs="Calibri"/>
      <w:color w:val="000000"/>
      <w:sz w:val="24"/>
      <w:szCs w:val="24"/>
      <w:lang w:eastAsia="zh-CN"/>
    </w:rPr>
  </w:style>
  <w:style w:type="character" w:customStyle="1" w:styleId="A10">
    <w:name w:val="A1"/>
    <w:uiPriority w:val="99"/>
    <w:qFormat/>
    <w:rsid w:val="00D07D73"/>
    <w:rPr>
      <w:color w:val="000000"/>
      <w:sz w:val="20"/>
    </w:rPr>
  </w:style>
  <w:style w:type="character" w:customStyle="1" w:styleId="A31">
    <w:name w:val="A3"/>
    <w:uiPriority w:val="99"/>
    <w:qFormat/>
    <w:rsid w:val="00D07D73"/>
    <w:rPr>
      <w:b/>
      <w:color w:val="000000"/>
      <w:sz w:val="30"/>
    </w:rPr>
  </w:style>
  <w:style w:type="character" w:customStyle="1" w:styleId="para6">
    <w:name w:val="para6"/>
    <w:uiPriority w:val="99"/>
    <w:qFormat/>
    <w:rsid w:val="00D07D73"/>
  </w:style>
  <w:style w:type="character" w:customStyle="1" w:styleId="affffffff9">
    <w:name w:val="Абзац списка Знак"/>
    <w:link w:val="5a"/>
    <w:uiPriority w:val="34"/>
    <w:qFormat/>
    <w:locked/>
    <w:rsid w:val="00D07D73"/>
    <w:rPr>
      <w:rFonts w:eastAsia="Times New Roman"/>
      <w:sz w:val="24"/>
      <w:lang w:eastAsia="ru-RU"/>
    </w:rPr>
  </w:style>
  <w:style w:type="paragraph" w:customStyle="1" w:styleId="5a">
    <w:name w:val="Абзац списка5"/>
    <w:basedOn w:val="a2"/>
    <w:link w:val="affffffff9"/>
    <w:uiPriority w:val="34"/>
    <w:qFormat/>
    <w:rsid w:val="00D07D73"/>
    <w:pPr>
      <w:widowControl/>
      <w:snapToGrid/>
      <w:spacing w:before="0" w:after="0"/>
      <w:ind w:left="708"/>
    </w:pPr>
    <w:rPr>
      <w:rFonts w:asciiTheme="minorHAnsi" w:eastAsia="Times New Roman" w:hAnsiTheme="minorHAnsi" w:cstheme="minorBidi"/>
      <w:szCs w:val="22"/>
    </w:rPr>
  </w:style>
  <w:style w:type="character" w:customStyle="1" w:styleId="FontStyle31">
    <w:name w:val="Font Style31"/>
    <w:uiPriority w:val="99"/>
    <w:qFormat/>
    <w:rsid w:val="00D07D73"/>
    <w:rPr>
      <w:rFonts w:ascii="Times New Roman" w:hAnsi="Times New Roman"/>
      <w:b/>
      <w:sz w:val="28"/>
    </w:rPr>
  </w:style>
  <w:style w:type="character" w:customStyle="1" w:styleId="342">
    <w:name w:val="Знак3 Знак Знак4"/>
    <w:uiPriority w:val="99"/>
    <w:qFormat/>
    <w:locked/>
    <w:rsid w:val="00D07D73"/>
    <w:rPr>
      <w:rFonts w:ascii="Courier New" w:hAnsi="Courier New"/>
      <w:lang w:val="ru-RU" w:eastAsia="ru-RU"/>
    </w:rPr>
  </w:style>
  <w:style w:type="paragraph" w:customStyle="1" w:styleId="Style15">
    <w:name w:val="Style15"/>
    <w:basedOn w:val="a2"/>
    <w:uiPriority w:val="99"/>
    <w:qFormat/>
    <w:rsid w:val="00D07D73"/>
    <w:pPr>
      <w:autoSpaceDE w:val="0"/>
      <w:autoSpaceDN w:val="0"/>
      <w:adjustRightInd w:val="0"/>
      <w:snapToGrid/>
      <w:spacing w:before="0" w:after="0" w:line="269" w:lineRule="exact"/>
    </w:pPr>
    <w:rPr>
      <w:rFonts w:eastAsia="Times New Roman"/>
      <w:szCs w:val="24"/>
    </w:rPr>
  </w:style>
  <w:style w:type="character" w:customStyle="1" w:styleId="FontStyle30">
    <w:name w:val="Font Style30"/>
    <w:uiPriority w:val="99"/>
    <w:qFormat/>
    <w:rsid w:val="00D07D73"/>
    <w:rPr>
      <w:rFonts w:ascii="Times New Roman" w:hAnsi="Times New Roman"/>
      <w:sz w:val="22"/>
    </w:rPr>
  </w:style>
  <w:style w:type="paragraph" w:customStyle="1" w:styleId="Style32">
    <w:name w:val="Style32"/>
    <w:basedOn w:val="a2"/>
    <w:uiPriority w:val="99"/>
    <w:qFormat/>
    <w:rsid w:val="00D07D73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Style40">
    <w:name w:val="Style40"/>
    <w:basedOn w:val="a2"/>
    <w:uiPriority w:val="99"/>
    <w:qFormat/>
    <w:rsid w:val="00D07D73"/>
    <w:pPr>
      <w:autoSpaceDE w:val="0"/>
      <w:autoSpaceDN w:val="0"/>
      <w:adjustRightInd w:val="0"/>
      <w:snapToGrid/>
      <w:spacing w:before="0" w:after="0" w:line="480" w:lineRule="exact"/>
      <w:ind w:firstLine="773"/>
    </w:pPr>
    <w:rPr>
      <w:rFonts w:eastAsia="Times New Roman"/>
      <w:szCs w:val="24"/>
    </w:rPr>
  </w:style>
  <w:style w:type="paragraph" w:customStyle="1" w:styleId="Style45">
    <w:name w:val="Style45"/>
    <w:basedOn w:val="a2"/>
    <w:uiPriority w:val="99"/>
    <w:qFormat/>
    <w:rsid w:val="00D07D73"/>
    <w:pPr>
      <w:autoSpaceDE w:val="0"/>
      <w:autoSpaceDN w:val="0"/>
      <w:adjustRightInd w:val="0"/>
      <w:snapToGrid/>
      <w:spacing w:before="0" w:after="0" w:line="480" w:lineRule="exact"/>
      <w:ind w:firstLine="691"/>
      <w:jc w:val="both"/>
    </w:pPr>
    <w:rPr>
      <w:rFonts w:eastAsia="Times New Roman"/>
      <w:szCs w:val="24"/>
    </w:rPr>
  </w:style>
  <w:style w:type="paragraph" w:customStyle="1" w:styleId="1ffffe">
    <w:name w:val="Заголовок 1ъ"/>
    <w:basedOn w:val="1f3"/>
    <w:uiPriority w:val="99"/>
    <w:qFormat/>
    <w:rsid w:val="00D07D73"/>
    <w:pPr>
      <w:spacing w:before="0" w:after="0" w:line="240" w:lineRule="auto"/>
      <w:ind w:firstLine="709"/>
      <w:jc w:val="left"/>
    </w:pPr>
    <w:rPr>
      <w:rFonts w:ascii="Times New Roman" w:hAnsi="Times New Roman" w:cs="Times New Roman"/>
      <w:sz w:val="24"/>
      <w:szCs w:val="24"/>
    </w:rPr>
  </w:style>
  <w:style w:type="character" w:customStyle="1" w:styleId="FontStyle32">
    <w:name w:val="Font Style32"/>
    <w:uiPriority w:val="99"/>
    <w:qFormat/>
    <w:rsid w:val="00D07D73"/>
    <w:rPr>
      <w:rFonts w:ascii="Times New Roman" w:hAnsi="Times New Roman"/>
      <w:i/>
      <w:sz w:val="26"/>
    </w:rPr>
  </w:style>
  <w:style w:type="paragraph" w:customStyle="1" w:styleId="CharChar0">
    <w:name w:val="первый Char Char"/>
    <w:basedOn w:val="a2"/>
    <w:uiPriority w:val="99"/>
    <w:qFormat/>
    <w:rsid w:val="00D07D73"/>
    <w:pPr>
      <w:widowControl/>
      <w:snapToGrid/>
      <w:spacing w:before="120" w:after="0" w:line="240" w:lineRule="exact"/>
      <w:ind w:firstLine="284"/>
      <w:jc w:val="both"/>
    </w:pPr>
    <w:rPr>
      <w:rFonts w:eastAsia="Times New Roman"/>
      <w:sz w:val="22"/>
      <w:szCs w:val="24"/>
    </w:rPr>
  </w:style>
  <w:style w:type="paragraph" w:customStyle="1" w:styleId="Char">
    <w:name w:val="первый Char"/>
    <w:basedOn w:val="a2"/>
    <w:uiPriority w:val="99"/>
    <w:qFormat/>
    <w:rsid w:val="00D07D73"/>
    <w:pPr>
      <w:widowControl/>
      <w:snapToGrid/>
      <w:spacing w:before="120" w:after="0" w:line="240" w:lineRule="exact"/>
      <w:ind w:firstLine="284"/>
      <w:jc w:val="both"/>
    </w:pPr>
    <w:rPr>
      <w:rFonts w:eastAsia="Times New Roman"/>
      <w:sz w:val="22"/>
      <w:szCs w:val="24"/>
    </w:rPr>
  </w:style>
  <w:style w:type="character" w:customStyle="1" w:styleId="gray1">
    <w:name w:val="gray1"/>
    <w:uiPriority w:val="99"/>
    <w:qFormat/>
    <w:rsid w:val="00D07D73"/>
    <w:rPr>
      <w:color w:val="808080"/>
    </w:rPr>
  </w:style>
  <w:style w:type="paragraph" w:customStyle="1" w:styleId="small">
    <w:name w:val="small"/>
    <w:basedOn w:val="a2"/>
    <w:uiPriority w:val="99"/>
    <w:qFormat/>
    <w:rsid w:val="00D07D73"/>
    <w:pPr>
      <w:widowControl/>
      <w:snapToGrid/>
      <w:spacing w:beforeAutospacing="1" w:afterAutospacing="1"/>
    </w:pPr>
    <w:rPr>
      <w:rFonts w:ascii="Verdana" w:eastAsia="Times New Roman" w:hAnsi="Verdana"/>
      <w:sz w:val="15"/>
      <w:szCs w:val="15"/>
    </w:rPr>
  </w:style>
  <w:style w:type="character" w:customStyle="1" w:styleId="style161">
    <w:name w:val="style161"/>
    <w:uiPriority w:val="99"/>
    <w:qFormat/>
    <w:rsid w:val="00D07D73"/>
    <w:rPr>
      <w:rFonts w:ascii="Verdana" w:hAnsi="Verdana"/>
      <w:sz w:val="24"/>
    </w:rPr>
  </w:style>
  <w:style w:type="paragraph" w:customStyle="1" w:styleId="affffffffa">
    <w:name w:val="Содержание"/>
    <w:basedOn w:val="a2"/>
    <w:uiPriority w:val="99"/>
    <w:qFormat/>
    <w:rsid w:val="00D07D73"/>
    <w:pPr>
      <w:widowControl/>
      <w:snapToGrid/>
      <w:spacing w:before="0" w:after="0"/>
      <w:ind w:firstLine="454"/>
      <w:jc w:val="both"/>
    </w:pPr>
    <w:rPr>
      <w:rFonts w:eastAsia="Times New Roman"/>
      <w:szCs w:val="24"/>
    </w:rPr>
  </w:style>
  <w:style w:type="paragraph" w:customStyle="1" w:styleId="affffffffb">
    <w:name w:val="Модули"/>
    <w:basedOn w:val="a2"/>
    <w:uiPriority w:val="99"/>
    <w:qFormat/>
    <w:rsid w:val="00D07D73"/>
    <w:pPr>
      <w:keepNext/>
      <w:widowControl/>
      <w:snapToGrid/>
      <w:spacing w:before="0" w:after="0"/>
    </w:pPr>
    <w:rPr>
      <w:rFonts w:eastAsia="Times New Roman"/>
      <w:b/>
      <w:bCs/>
      <w:szCs w:val="24"/>
    </w:rPr>
  </w:style>
  <w:style w:type="character" w:customStyle="1" w:styleId="description2">
    <w:name w:val="description2"/>
    <w:uiPriority w:val="99"/>
    <w:qFormat/>
    <w:rsid w:val="00D07D73"/>
    <w:rPr>
      <w:color w:val="000000"/>
      <w:sz w:val="20"/>
    </w:rPr>
  </w:style>
  <w:style w:type="paragraph" w:customStyle="1" w:styleId="227">
    <w:name w:val="Îñíî´2íîé òåêñò 2"/>
    <w:basedOn w:val="a2"/>
    <w:uiPriority w:val="99"/>
    <w:qFormat/>
    <w:rsid w:val="00D07D73"/>
    <w:pPr>
      <w:snapToGrid/>
      <w:spacing w:before="0" w:after="0"/>
      <w:ind w:firstLine="709"/>
      <w:jc w:val="both"/>
    </w:pPr>
    <w:rPr>
      <w:rFonts w:eastAsia="Times New Roman"/>
    </w:rPr>
  </w:style>
  <w:style w:type="paragraph" w:customStyle="1" w:styleId="Noeeu3">
    <w:name w:val="Noeeu3"/>
    <w:basedOn w:val="a2"/>
    <w:uiPriority w:val="99"/>
    <w:qFormat/>
    <w:rsid w:val="00D07D73"/>
    <w:pPr>
      <w:snapToGrid/>
      <w:spacing w:before="0" w:after="0"/>
      <w:ind w:firstLine="284"/>
      <w:jc w:val="both"/>
    </w:pPr>
    <w:rPr>
      <w:rFonts w:eastAsia="Times New Roman"/>
      <w:sz w:val="20"/>
    </w:rPr>
  </w:style>
  <w:style w:type="character" w:customStyle="1" w:styleId="c17">
    <w:name w:val="c17"/>
    <w:basedOn w:val="a3"/>
    <w:uiPriority w:val="99"/>
    <w:qFormat/>
    <w:rsid w:val="00D07D73"/>
    <w:rPr>
      <w:rFonts w:cs="Times New Roman"/>
    </w:rPr>
  </w:style>
  <w:style w:type="character" w:customStyle="1" w:styleId="searchhit">
    <w:name w:val="search_hit"/>
    <w:basedOn w:val="a3"/>
    <w:uiPriority w:val="99"/>
    <w:qFormat/>
    <w:rsid w:val="00D07D73"/>
    <w:rPr>
      <w:rFonts w:cs="Times New Roman"/>
    </w:rPr>
  </w:style>
  <w:style w:type="paragraph" w:customStyle="1" w:styleId="a0">
    <w:name w:val="заголовок"/>
    <w:basedOn w:val="a2"/>
    <w:uiPriority w:val="99"/>
    <w:qFormat/>
    <w:rsid w:val="00D07D73"/>
    <w:pPr>
      <w:widowControl/>
      <w:numPr>
        <w:numId w:val="6"/>
      </w:numPr>
      <w:snapToGrid/>
      <w:spacing w:before="0" w:after="0"/>
      <w:jc w:val="both"/>
    </w:pPr>
    <w:rPr>
      <w:rFonts w:eastAsia="Times New Roman"/>
      <w:b/>
      <w:szCs w:val="24"/>
    </w:rPr>
  </w:style>
  <w:style w:type="character" w:customStyle="1" w:styleId="FontStyle111">
    <w:name w:val="Font Style111"/>
    <w:uiPriority w:val="99"/>
    <w:qFormat/>
    <w:rsid w:val="00D07D73"/>
    <w:rPr>
      <w:rFonts w:ascii="Century Schoolbook" w:hAnsi="Century Schoolbook"/>
      <w:sz w:val="18"/>
    </w:rPr>
  </w:style>
  <w:style w:type="character" w:customStyle="1" w:styleId="FontStyle136">
    <w:name w:val="Font Style136"/>
    <w:uiPriority w:val="99"/>
    <w:qFormat/>
    <w:rsid w:val="00D07D73"/>
    <w:rPr>
      <w:rFonts w:ascii="Century Schoolbook" w:hAnsi="Century Schoolbook"/>
      <w:b/>
      <w:sz w:val="18"/>
    </w:rPr>
  </w:style>
  <w:style w:type="paragraph" w:customStyle="1" w:styleId="Style67">
    <w:name w:val="Style67"/>
    <w:basedOn w:val="a2"/>
    <w:uiPriority w:val="99"/>
    <w:qFormat/>
    <w:rsid w:val="00D07D73"/>
    <w:pPr>
      <w:autoSpaceDE w:val="0"/>
      <w:autoSpaceDN w:val="0"/>
      <w:adjustRightInd w:val="0"/>
      <w:snapToGrid/>
      <w:spacing w:before="0" w:after="0"/>
    </w:pPr>
    <w:rPr>
      <w:rFonts w:ascii="Arial Black" w:eastAsia="Times New Roman" w:hAnsi="Arial Black"/>
      <w:szCs w:val="24"/>
    </w:rPr>
  </w:style>
  <w:style w:type="character" w:customStyle="1" w:styleId="rl">
    <w:name w:val="rl"/>
    <w:uiPriority w:val="99"/>
    <w:qFormat/>
    <w:rsid w:val="00D07D73"/>
  </w:style>
  <w:style w:type="paragraph" w:customStyle="1" w:styleId="affffffffc">
    <w:name w:val="_Обычный"/>
    <w:basedOn w:val="a2"/>
    <w:uiPriority w:val="99"/>
    <w:qFormat/>
    <w:rsid w:val="00D07D73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Cs w:val="24"/>
    </w:rPr>
  </w:style>
  <w:style w:type="character" w:customStyle="1" w:styleId="NoBreak">
    <w:name w:val="_NoBreak"/>
    <w:uiPriority w:val="99"/>
    <w:qFormat/>
    <w:rsid w:val="00D07D73"/>
  </w:style>
  <w:style w:type="paragraph" w:customStyle="1" w:styleId="1270">
    <w:name w:val="Стиль по ширине Первая строка:  127 см"/>
    <w:basedOn w:val="a2"/>
    <w:uiPriority w:val="99"/>
    <w:qFormat/>
    <w:rsid w:val="00D07D73"/>
    <w:pPr>
      <w:widowControl/>
      <w:snapToGrid/>
      <w:spacing w:before="0" w:after="0" w:line="360" w:lineRule="auto"/>
      <w:ind w:firstLine="720"/>
      <w:jc w:val="both"/>
    </w:pPr>
    <w:rPr>
      <w:rFonts w:eastAsia="Times New Roman"/>
    </w:rPr>
  </w:style>
  <w:style w:type="character" w:customStyle="1" w:styleId="mymarkfind">
    <w:name w:val="my_mark_find"/>
    <w:basedOn w:val="a3"/>
    <w:uiPriority w:val="99"/>
    <w:qFormat/>
    <w:rsid w:val="00D07D73"/>
    <w:rPr>
      <w:rFonts w:cs="Times New Roman"/>
    </w:rPr>
  </w:style>
  <w:style w:type="character" w:customStyle="1" w:styleId="hl">
    <w:name w:val="hl"/>
    <w:uiPriority w:val="99"/>
    <w:qFormat/>
    <w:rsid w:val="00D07D73"/>
  </w:style>
  <w:style w:type="paragraph" w:customStyle="1" w:styleId="book">
    <w:name w:val="book"/>
    <w:basedOn w:val="a2"/>
    <w:uiPriority w:val="99"/>
    <w:qFormat/>
    <w:rsid w:val="00D07D73"/>
    <w:pPr>
      <w:widowControl/>
      <w:snapToGrid/>
      <w:spacing w:before="0" w:after="0"/>
      <w:ind w:firstLine="450"/>
      <w:jc w:val="both"/>
    </w:pPr>
    <w:rPr>
      <w:rFonts w:eastAsia="Times New Roman"/>
      <w:szCs w:val="24"/>
    </w:rPr>
  </w:style>
  <w:style w:type="character" w:customStyle="1" w:styleId="Arial16">
    <w:name w:val="Стиль Arial 16 пт полужирный"/>
    <w:uiPriority w:val="99"/>
    <w:qFormat/>
    <w:rsid w:val="00D07D73"/>
    <w:rPr>
      <w:rFonts w:ascii="Arial" w:hAnsi="Arial"/>
      <w:b/>
      <w:sz w:val="32"/>
    </w:rPr>
  </w:style>
  <w:style w:type="character" w:customStyle="1" w:styleId="b">
    <w:name w:val="b"/>
    <w:uiPriority w:val="99"/>
    <w:qFormat/>
    <w:rsid w:val="00D07D73"/>
  </w:style>
  <w:style w:type="paragraph" w:customStyle="1" w:styleId="12a">
    <w:name w:val="стиль12"/>
    <w:basedOn w:val="a2"/>
    <w:uiPriority w:val="99"/>
    <w:qFormat/>
    <w:rsid w:val="00D07D73"/>
    <w:pPr>
      <w:widowControl/>
      <w:snapToGrid/>
      <w:spacing w:beforeAutospacing="1" w:afterAutospacing="1"/>
    </w:pPr>
    <w:rPr>
      <w:rFonts w:ascii="Arial" w:eastAsia="Times New Roman" w:hAnsi="Arial" w:cs="Arial"/>
      <w:color w:val="676767"/>
      <w:sz w:val="20"/>
    </w:rPr>
  </w:style>
  <w:style w:type="character" w:customStyle="1" w:styleId="FontStyle61">
    <w:name w:val="Font Style61"/>
    <w:uiPriority w:val="99"/>
    <w:qFormat/>
    <w:rsid w:val="00D07D73"/>
    <w:rPr>
      <w:rFonts w:ascii="MS Reference Sans Serif" w:hAnsi="MS Reference Sans Serif"/>
      <w:sz w:val="12"/>
    </w:rPr>
  </w:style>
  <w:style w:type="character" w:customStyle="1" w:styleId="FontStyle60">
    <w:name w:val="Font Style60"/>
    <w:uiPriority w:val="99"/>
    <w:qFormat/>
    <w:rsid w:val="00D07D73"/>
    <w:rPr>
      <w:rFonts w:ascii="MS Reference Sans Serif" w:hAnsi="MS Reference Sans Serif"/>
      <w:sz w:val="16"/>
    </w:rPr>
  </w:style>
  <w:style w:type="paragraph" w:customStyle="1" w:styleId="Style101">
    <w:name w:val="Стиль Style10 + Черный"/>
    <w:basedOn w:val="a2"/>
    <w:next w:val="a2"/>
    <w:uiPriority w:val="99"/>
    <w:qFormat/>
    <w:rsid w:val="00D07D73"/>
    <w:pPr>
      <w:widowControl/>
      <w:snapToGrid/>
      <w:spacing w:before="0" w:after="0"/>
    </w:pPr>
    <w:rPr>
      <w:rFonts w:eastAsia="Times New Roman"/>
      <w:color w:val="000000"/>
      <w:szCs w:val="24"/>
    </w:rPr>
  </w:style>
  <w:style w:type="paragraph" w:customStyle="1" w:styleId="Style1010">
    <w:name w:val="Стиль Style10 + Черный1"/>
    <w:basedOn w:val="a2"/>
    <w:next w:val="a2"/>
    <w:uiPriority w:val="99"/>
    <w:qFormat/>
    <w:rsid w:val="00D07D73"/>
    <w:pPr>
      <w:widowControl/>
      <w:snapToGrid/>
      <w:spacing w:before="0" w:after="0"/>
    </w:pPr>
    <w:rPr>
      <w:rFonts w:eastAsia="Times New Roman"/>
      <w:color w:val="000000"/>
      <w:szCs w:val="24"/>
    </w:rPr>
  </w:style>
  <w:style w:type="character" w:customStyle="1" w:styleId="FontStyle79">
    <w:name w:val="Font Style79"/>
    <w:uiPriority w:val="99"/>
    <w:qFormat/>
    <w:rsid w:val="00D07D73"/>
    <w:rPr>
      <w:rFonts w:ascii="MS Reference Sans Serif" w:hAnsi="MS Reference Sans Serif"/>
      <w:sz w:val="22"/>
    </w:rPr>
  </w:style>
  <w:style w:type="paragraph" w:customStyle="1" w:styleId="Style48">
    <w:name w:val="Style48"/>
    <w:basedOn w:val="a2"/>
    <w:uiPriority w:val="99"/>
    <w:qFormat/>
    <w:rsid w:val="00D07D73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WW8Num2z1">
    <w:name w:val="WW8Num2z1"/>
    <w:uiPriority w:val="99"/>
    <w:qFormat/>
    <w:rsid w:val="00D07D73"/>
    <w:rPr>
      <w:rFonts w:ascii="Times New Roman" w:hAnsi="Times New Roman"/>
    </w:rPr>
  </w:style>
  <w:style w:type="paragraph" w:customStyle="1" w:styleId="Textbody0">
    <w:name w:val="Text body"/>
    <w:basedOn w:val="Standard"/>
    <w:uiPriority w:val="99"/>
    <w:qFormat/>
    <w:rsid w:val="00D07D73"/>
    <w:pPr>
      <w:autoSpaceDN/>
      <w:spacing w:after="120"/>
      <w:textAlignment w:val="baseline"/>
    </w:pPr>
    <w:rPr>
      <w:rFonts w:eastAsia="SimSun" w:cs="Mangal"/>
      <w:kern w:val="1"/>
      <w:lang w:eastAsia="hi-IN" w:bidi="hi-IN"/>
    </w:rPr>
  </w:style>
  <w:style w:type="paragraph" w:customStyle="1" w:styleId="Index">
    <w:name w:val="Index"/>
    <w:basedOn w:val="Standard"/>
    <w:uiPriority w:val="99"/>
    <w:qFormat/>
    <w:rsid w:val="00D07D73"/>
    <w:pPr>
      <w:suppressLineNumbers/>
      <w:autoSpaceDN/>
      <w:textAlignment w:val="baseline"/>
    </w:pPr>
    <w:rPr>
      <w:rFonts w:eastAsia="SimSun" w:cs="Mangal"/>
      <w:kern w:val="1"/>
      <w:lang w:eastAsia="hi-IN" w:bidi="hi-IN"/>
    </w:rPr>
  </w:style>
  <w:style w:type="paragraph" w:customStyle="1" w:styleId="TimesET10pt">
    <w:name w:val="Стиль Основной текст + TimesET 10 pt Знак Знак Знак Знак Знак Знак Знак Знак Знак Знак Знак Знак Знак Знак Знак Знак Знак Знак"/>
    <w:basedOn w:val="aff1"/>
    <w:link w:val="TimesET10pt0"/>
    <w:uiPriority w:val="99"/>
    <w:qFormat/>
    <w:rsid w:val="00D07D73"/>
    <w:pPr>
      <w:autoSpaceDE w:val="0"/>
      <w:autoSpaceDN w:val="0"/>
      <w:adjustRightInd w:val="0"/>
      <w:spacing w:line="240" w:lineRule="auto"/>
      <w:ind w:firstLine="340"/>
      <w:jc w:val="both"/>
    </w:pPr>
    <w:rPr>
      <w:rFonts w:ascii="TimesET" w:eastAsia="Calibri" w:hAnsi="TimesET"/>
      <w:color w:val="000000"/>
      <w:sz w:val="19"/>
    </w:rPr>
  </w:style>
  <w:style w:type="character" w:customStyle="1" w:styleId="TimesET10pt0">
    <w:name w:val="Стиль Основной текст + TimesET 10 pt Знак Знак Знак Знак Знак Знак Знак Знак Знак Знак Знак Знак Знак Знак Знак Знак Знак Знак Знак"/>
    <w:link w:val="TimesET10pt"/>
    <w:uiPriority w:val="99"/>
    <w:qFormat/>
    <w:locked/>
    <w:rsid w:val="00D07D73"/>
    <w:rPr>
      <w:rFonts w:ascii="TimesET" w:eastAsia="Calibri" w:hAnsi="TimesET" w:cs="Times New Roman"/>
      <w:color w:val="000000"/>
      <w:sz w:val="19"/>
      <w:szCs w:val="20"/>
      <w:lang w:eastAsia="ru-RU"/>
    </w:rPr>
  </w:style>
  <w:style w:type="character" w:customStyle="1" w:styleId="331">
    <w:name w:val="Знак3 Знак Знак3"/>
    <w:uiPriority w:val="99"/>
    <w:qFormat/>
    <w:locked/>
    <w:rsid w:val="00D07D73"/>
    <w:rPr>
      <w:rFonts w:ascii="Courier New" w:hAnsi="Courier New"/>
      <w:lang w:val="ru-RU" w:eastAsia="ru-RU"/>
    </w:rPr>
  </w:style>
  <w:style w:type="character" w:customStyle="1" w:styleId="WW8Num2z2">
    <w:name w:val="WW8Num2z2"/>
    <w:uiPriority w:val="99"/>
    <w:qFormat/>
    <w:rsid w:val="00D07D73"/>
    <w:rPr>
      <w:rFonts w:ascii="Wingdings" w:hAnsi="Wingdings"/>
    </w:rPr>
  </w:style>
  <w:style w:type="character" w:customStyle="1" w:styleId="WW8Num3z2">
    <w:name w:val="WW8Num3z2"/>
    <w:uiPriority w:val="99"/>
    <w:qFormat/>
    <w:rsid w:val="00D07D73"/>
    <w:rPr>
      <w:rFonts w:ascii="Wingdings" w:hAnsi="Wingdings"/>
    </w:rPr>
  </w:style>
  <w:style w:type="character" w:customStyle="1" w:styleId="WW8Num3z3">
    <w:name w:val="WW8Num3z3"/>
    <w:uiPriority w:val="99"/>
    <w:qFormat/>
    <w:rsid w:val="00D07D73"/>
    <w:rPr>
      <w:rFonts w:ascii="Symbol" w:hAnsi="Symbol"/>
    </w:rPr>
  </w:style>
  <w:style w:type="character" w:customStyle="1" w:styleId="WW8Num12z1">
    <w:name w:val="WW8Num12z1"/>
    <w:uiPriority w:val="99"/>
    <w:qFormat/>
    <w:rsid w:val="00D07D73"/>
    <w:rPr>
      <w:b/>
    </w:rPr>
  </w:style>
  <w:style w:type="character" w:customStyle="1" w:styleId="WW8Num12z5">
    <w:name w:val="WW8Num12z5"/>
    <w:uiPriority w:val="99"/>
    <w:qFormat/>
    <w:rsid w:val="00D07D73"/>
  </w:style>
  <w:style w:type="character" w:customStyle="1" w:styleId="WW8Num12z6">
    <w:name w:val="WW8Num12z6"/>
    <w:uiPriority w:val="99"/>
    <w:qFormat/>
    <w:rsid w:val="00D07D73"/>
  </w:style>
  <w:style w:type="character" w:customStyle="1" w:styleId="WW8Num12z7">
    <w:name w:val="WW8Num12z7"/>
    <w:uiPriority w:val="99"/>
    <w:qFormat/>
    <w:rsid w:val="00D07D73"/>
  </w:style>
  <w:style w:type="character" w:customStyle="1" w:styleId="WW8Num12z8">
    <w:name w:val="WW8Num12z8"/>
    <w:uiPriority w:val="99"/>
    <w:qFormat/>
    <w:rsid w:val="00D07D73"/>
  </w:style>
  <w:style w:type="character" w:customStyle="1" w:styleId="WW8Num17z2">
    <w:name w:val="WW8Num17z2"/>
    <w:uiPriority w:val="99"/>
    <w:qFormat/>
    <w:rsid w:val="00D07D73"/>
  </w:style>
  <w:style w:type="character" w:customStyle="1" w:styleId="WW8Num17z3">
    <w:name w:val="WW8Num17z3"/>
    <w:uiPriority w:val="99"/>
    <w:qFormat/>
    <w:rsid w:val="00D07D73"/>
  </w:style>
  <w:style w:type="character" w:customStyle="1" w:styleId="WW8Num17z4">
    <w:name w:val="WW8Num17z4"/>
    <w:uiPriority w:val="99"/>
    <w:qFormat/>
    <w:rsid w:val="00D07D73"/>
  </w:style>
  <w:style w:type="character" w:customStyle="1" w:styleId="WW8Num17z5">
    <w:name w:val="WW8Num17z5"/>
    <w:uiPriority w:val="99"/>
    <w:qFormat/>
    <w:rsid w:val="00D07D73"/>
  </w:style>
  <w:style w:type="character" w:customStyle="1" w:styleId="WW8Num17z6">
    <w:name w:val="WW8Num17z6"/>
    <w:uiPriority w:val="99"/>
    <w:qFormat/>
    <w:rsid w:val="00D07D73"/>
  </w:style>
  <w:style w:type="character" w:customStyle="1" w:styleId="WW8Num17z7">
    <w:name w:val="WW8Num17z7"/>
    <w:uiPriority w:val="99"/>
    <w:qFormat/>
    <w:rsid w:val="00D07D73"/>
  </w:style>
  <w:style w:type="character" w:customStyle="1" w:styleId="WW8Num17z8">
    <w:name w:val="WW8Num17z8"/>
    <w:uiPriority w:val="99"/>
    <w:qFormat/>
    <w:rsid w:val="00D07D73"/>
  </w:style>
  <w:style w:type="character" w:customStyle="1" w:styleId="WW8Num20z0">
    <w:name w:val="WW8Num20z0"/>
    <w:uiPriority w:val="99"/>
    <w:qFormat/>
    <w:rsid w:val="00D07D73"/>
  </w:style>
  <w:style w:type="character" w:customStyle="1" w:styleId="WW8Num21z0">
    <w:name w:val="WW8Num21z0"/>
    <w:uiPriority w:val="99"/>
    <w:qFormat/>
    <w:rsid w:val="00D07D73"/>
  </w:style>
  <w:style w:type="character" w:customStyle="1" w:styleId="WW8Num21z1">
    <w:name w:val="WW8Num21z1"/>
    <w:uiPriority w:val="99"/>
    <w:qFormat/>
    <w:rsid w:val="00D07D73"/>
  </w:style>
  <w:style w:type="character" w:customStyle="1" w:styleId="WW8Num21z2">
    <w:name w:val="WW8Num21z2"/>
    <w:uiPriority w:val="99"/>
    <w:qFormat/>
    <w:rsid w:val="00D07D73"/>
  </w:style>
  <w:style w:type="character" w:customStyle="1" w:styleId="WW8Num21z3">
    <w:name w:val="WW8Num21z3"/>
    <w:uiPriority w:val="99"/>
    <w:qFormat/>
    <w:rsid w:val="00D07D73"/>
  </w:style>
  <w:style w:type="character" w:customStyle="1" w:styleId="WW8Num21z4">
    <w:name w:val="WW8Num21z4"/>
    <w:uiPriority w:val="99"/>
    <w:qFormat/>
    <w:rsid w:val="00D07D73"/>
  </w:style>
  <w:style w:type="character" w:customStyle="1" w:styleId="WW8Num21z5">
    <w:name w:val="WW8Num21z5"/>
    <w:uiPriority w:val="99"/>
    <w:qFormat/>
    <w:rsid w:val="00D07D73"/>
  </w:style>
  <w:style w:type="character" w:customStyle="1" w:styleId="WW8Num21z6">
    <w:name w:val="WW8Num21z6"/>
    <w:uiPriority w:val="99"/>
    <w:qFormat/>
    <w:rsid w:val="00D07D73"/>
  </w:style>
  <w:style w:type="character" w:customStyle="1" w:styleId="WW8Num21z7">
    <w:name w:val="WW8Num21z7"/>
    <w:uiPriority w:val="99"/>
    <w:qFormat/>
    <w:rsid w:val="00D07D73"/>
  </w:style>
  <w:style w:type="character" w:customStyle="1" w:styleId="WW8Num21z8">
    <w:name w:val="WW8Num21z8"/>
    <w:uiPriority w:val="99"/>
    <w:qFormat/>
    <w:rsid w:val="00D07D73"/>
  </w:style>
  <w:style w:type="character" w:customStyle="1" w:styleId="WW8Num22z0">
    <w:name w:val="WW8Num22z0"/>
    <w:uiPriority w:val="99"/>
    <w:qFormat/>
    <w:rsid w:val="00D07D73"/>
    <w:rPr>
      <w:rFonts w:ascii="Symbol" w:hAnsi="Symbol"/>
    </w:rPr>
  </w:style>
  <w:style w:type="character" w:customStyle="1" w:styleId="WW8Num22z1">
    <w:name w:val="WW8Num22z1"/>
    <w:uiPriority w:val="99"/>
    <w:qFormat/>
    <w:rsid w:val="00D07D73"/>
    <w:rPr>
      <w:rFonts w:ascii="Courier New" w:hAnsi="Courier New"/>
    </w:rPr>
  </w:style>
  <w:style w:type="character" w:customStyle="1" w:styleId="WW8Num22z2">
    <w:name w:val="WW8Num22z2"/>
    <w:uiPriority w:val="99"/>
    <w:qFormat/>
    <w:rsid w:val="00D07D73"/>
    <w:rPr>
      <w:rFonts w:ascii="Wingdings" w:hAnsi="Wingdings"/>
    </w:rPr>
  </w:style>
  <w:style w:type="character" w:customStyle="1" w:styleId="WW8Num23z0">
    <w:name w:val="WW8Num23z0"/>
    <w:uiPriority w:val="99"/>
    <w:qFormat/>
    <w:rsid w:val="00D07D73"/>
  </w:style>
  <w:style w:type="character" w:customStyle="1" w:styleId="WW8Num23z1">
    <w:name w:val="WW8Num23z1"/>
    <w:uiPriority w:val="99"/>
    <w:qFormat/>
    <w:rsid w:val="00D07D73"/>
  </w:style>
  <w:style w:type="character" w:customStyle="1" w:styleId="WW8Num23z2">
    <w:name w:val="WW8Num23z2"/>
    <w:uiPriority w:val="99"/>
    <w:qFormat/>
    <w:rsid w:val="00D07D73"/>
  </w:style>
  <w:style w:type="character" w:customStyle="1" w:styleId="WW8Num23z3">
    <w:name w:val="WW8Num23z3"/>
    <w:uiPriority w:val="99"/>
    <w:qFormat/>
    <w:rsid w:val="00D07D73"/>
  </w:style>
  <w:style w:type="character" w:customStyle="1" w:styleId="WW8Num23z4">
    <w:name w:val="WW8Num23z4"/>
    <w:uiPriority w:val="99"/>
    <w:qFormat/>
    <w:rsid w:val="00D07D73"/>
  </w:style>
  <w:style w:type="character" w:customStyle="1" w:styleId="WW8Num23z5">
    <w:name w:val="WW8Num23z5"/>
    <w:uiPriority w:val="99"/>
    <w:qFormat/>
    <w:rsid w:val="00D07D73"/>
  </w:style>
  <w:style w:type="character" w:customStyle="1" w:styleId="WW8Num23z6">
    <w:name w:val="WW8Num23z6"/>
    <w:uiPriority w:val="99"/>
    <w:qFormat/>
    <w:rsid w:val="00D07D73"/>
  </w:style>
  <w:style w:type="character" w:customStyle="1" w:styleId="WW8Num23z7">
    <w:name w:val="WW8Num23z7"/>
    <w:uiPriority w:val="99"/>
    <w:qFormat/>
    <w:rsid w:val="00D07D73"/>
  </w:style>
  <w:style w:type="character" w:customStyle="1" w:styleId="WW8Num23z8">
    <w:name w:val="WW8Num23z8"/>
    <w:uiPriority w:val="99"/>
    <w:qFormat/>
    <w:rsid w:val="00D07D73"/>
  </w:style>
  <w:style w:type="character" w:customStyle="1" w:styleId="WW8Num24z0">
    <w:name w:val="WW8Num24z0"/>
    <w:uiPriority w:val="99"/>
    <w:qFormat/>
    <w:rsid w:val="00D07D73"/>
    <w:rPr>
      <w:rFonts w:ascii="Symbol" w:hAnsi="Symbol"/>
      <w:sz w:val="24"/>
    </w:rPr>
  </w:style>
  <w:style w:type="character" w:customStyle="1" w:styleId="WW8Num24z1">
    <w:name w:val="WW8Num24z1"/>
    <w:uiPriority w:val="99"/>
    <w:qFormat/>
    <w:rsid w:val="00D07D73"/>
    <w:rPr>
      <w:rFonts w:ascii="Courier New" w:hAnsi="Courier New"/>
    </w:rPr>
  </w:style>
  <w:style w:type="character" w:customStyle="1" w:styleId="WW8Num24z2">
    <w:name w:val="WW8Num24z2"/>
    <w:uiPriority w:val="99"/>
    <w:qFormat/>
    <w:rsid w:val="00D07D73"/>
    <w:rPr>
      <w:rFonts w:ascii="Wingdings" w:hAnsi="Wingdings"/>
    </w:rPr>
  </w:style>
  <w:style w:type="character" w:customStyle="1" w:styleId="WW8Num24z3">
    <w:name w:val="WW8Num24z3"/>
    <w:uiPriority w:val="99"/>
    <w:qFormat/>
    <w:rsid w:val="00D07D73"/>
    <w:rPr>
      <w:rFonts w:ascii="Symbol" w:hAnsi="Symbol"/>
    </w:rPr>
  </w:style>
  <w:style w:type="character" w:customStyle="1" w:styleId="WW8Num25z0">
    <w:name w:val="WW8Num25z0"/>
    <w:uiPriority w:val="99"/>
    <w:qFormat/>
    <w:rsid w:val="00D07D73"/>
    <w:rPr>
      <w:rFonts w:ascii="Symbol" w:hAnsi="Symbol"/>
      <w:color w:val="auto"/>
    </w:rPr>
  </w:style>
  <w:style w:type="character" w:customStyle="1" w:styleId="WW8Num25z1">
    <w:name w:val="WW8Num25z1"/>
    <w:uiPriority w:val="99"/>
    <w:qFormat/>
    <w:rsid w:val="00D07D73"/>
    <w:rPr>
      <w:rFonts w:ascii="Courier New" w:hAnsi="Courier New"/>
    </w:rPr>
  </w:style>
  <w:style w:type="character" w:customStyle="1" w:styleId="WW8Num25z2">
    <w:name w:val="WW8Num25z2"/>
    <w:uiPriority w:val="99"/>
    <w:qFormat/>
    <w:rsid w:val="00D07D73"/>
    <w:rPr>
      <w:rFonts w:ascii="Wingdings" w:hAnsi="Wingdings"/>
    </w:rPr>
  </w:style>
  <w:style w:type="character" w:customStyle="1" w:styleId="WW8Num25z3">
    <w:name w:val="WW8Num25z3"/>
    <w:uiPriority w:val="99"/>
    <w:qFormat/>
    <w:rsid w:val="00D07D73"/>
    <w:rPr>
      <w:rFonts w:ascii="Symbol" w:hAnsi="Symbol"/>
    </w:rPr>
  </w:style>
  <w:style w:type="character" w:customStyle="1" w:styleId="WW8Num26z0">
    <w:name w:val="WW8Num26z0"/>
    <w:uiPriority w:val="99"/>
    <w:qFormat/>
    <w:rsid w:val="00D07D73"/>
    <w:rPr>
      <w:rFonts w:ascii="Symbol" w:hAnsi="Symbol"/>
    </w:rPr>
  </w:style>
  <w:style w:type="character" w:customStyle="1" w:styleId="WW8Num26z1">
    <w:name w:val="WW8Num26z1"/>
    <w:uiPriority w:val="99"/>
    <w:qFormat/>
    <w:rsid w:val="00D07D73"/>
    <w:rPr>
      <w:rFonts w:ascii="Courier New" w:hAnsi="Courier New"/>
    </w:rPr>
  </w:style>
  <w:style w:type="character" w:customStyle="1" w:styleId="WW8Num26z2">
    <w:name w:val="WW8Num26z2"/>
    <w:uiPriority w:val="99"/>
    <w:qFormat/>
    <w:rsid w:val="00D07D73"/>
    <w:rPr>
      <w:rFonts w:ascii="Wingdings" w:hAnsi="Wingdings"/>
    </w:rPr>
  </w:style>
  <w:style w:type="character" w:customStyle="1" w:styleId="WW8Num27z0">
    <w:name w:val="WW8Num27z0"/>
    <w:uiPriority w:val="99"/>
    <w:qFormat/>
    <w:rsid w:val="00D07D73"/>
  </w:style>
  <w:style w:type="character" w:customStyle="1" w:styleId="WW8Num27z1">
    <w:name w:val="WW8Num27z1"/>
    <w:uiPriority w:val="99"/>
    <w:qFormat/>
    <w:rsid w:val="00D07D73"/>
  </w:style>
  <w:style w:type="character" w:customStyle="1" w:styleId="WW8Num27z2">
    <w:name w:val="WW8Num27z2"/>
    <w:uiPriority w:val="99"/>
    <w:qFormat/>
    <w:rsid w:val="00D07D73"/>
  </w:style>
  <w:style w:type="character" w:customStyle="1" w:styleId="WW8Num27z3">
    <w:name w:val="WW8Num27z3"/>
    <w:uiPriority w:val="99"/>
    <w:qFormat/>
    <w:rsid w:val="00D07D73"/>
  </w:style>
  <w:style w:type="character" w:customStyle="1" w:styleId="WW8Num27z4">
    <w:name w:val="WW8Num27z4"/>
    <w:uiPriority w:val="99"/>
    <w:qFormat/>
    <w:rsid w:val="00D07D73"/>
  </w:style>
  <w:style w:type="character" w:customStyle="1" w:styleId="WW8Num27z5">
    <w:name w:val="WW8Num27z5"/>
    <w:uiPriority w:val="99"/>
    <w:qFormat/>
    <w:rsid w:val="00D07D73"/>
  </w:style>
  <w:style w:type="character" w:customStyle="1" w:styleId="WW8Num27z6">
    <w:name w:val="WW8Num27z6"/>
    <w:uiPriority w:val="99"/>
    <w:qFormat/>
    <w:rsid w:val="00D07D73"/>
  </w:style>
  <w:style w:type="character" w:customStyle="1" w:styleId="WW8Num27z7">
    <w:name w:val="WW8Num27z7"/>
    <w:uiPriority w:val="99"/>
    <w:qFormat/>
    <w:rsid w:val="00D07D73"/>
  </w:style>
  <w:style w:type="character" w:customStyle="1" w:styleId="WW8Num27z8">
    <w:name w:val="WW8Num27z8"/>
    <w:uiPriority w:val="99"/>
    <w:qFormat/>
    <w:rsid w:val="00D07D73"/>
  </w:style>
  <w:style w:type="character" w:customStyle="1" w:styleId="WW8Num28z0">
    <w:name w:val="WW8Num28z0"/>
    <w:uiPriority w:val="99"/>
    <w:qFormat/>
    <w:rsid w:val="00D07D73"/>
  </w:style>
  <w:style w:type="character" w:customStyle="1" w:styleId="WW8Num28z1">
    <w:name w:val="WW8Num28z1"/>
    <w:uiPriority w:val="99"/>
    <w:qFormat/>
    <w:rsid w:val="00D07D73"/>
    <w:rPr>
      <w:rFonts w:ascii="Symbol" w:hAnsi="Symbol"/>
      <w:sz w:val="24"/>
    </w:rPr>
  </w:style>
  <w:style w:type="character" w:customStyle="1" w:styleId="WW8Num28z2">
    <w:name w:val="WW8Num28z2"/>
    <w:uiPriority w:val="99"/>
    <w:qFormat/>
    <w:rsid w:val="00D07D73"/>
  </w:style>
  <w:style w:type="character" w:customStyle="1" w:styleId="WW8Num28z3">
    <w:name w:val="WW8Num28z3"/>
    <w:uiPriority w:val="99"/>
    <w:qFormat/>
    <w:rsid w:val="00D07D73"/>
  </w:style>
  <w:style w:type="character" w:customStyle="1" w:styleId="WW8Num28z4">
    <w:name w:val="WW8Num28z4"/>
    <w:uiPriority w:val="99"/>
    <w:qFormat/>
    <w:rsid w:val="00D07D73"/>
  </w:style>
  <w:style w:type="character" w:customStyle="1" w:styleId="WW8Num28z5">
    <w:name w:val="WW8Num28z5"/>
    <w:uiPriority w:val="99"/>
    <w:qFormat/>
    <w:rsid w:val="00D07D73"/>
  </w:style>
  <w:style w:type="character" w:customStyle="1" w:styleId="WW8Num28z6">
    <w:name w:val="WW8Num28z6"/>
    <w:uiPriority w:val="99"/>
    <w:qFormat/>
    <w:rsid w:val="00D07D73"/>
  </w:style>
  <w:style w:type="character" w:customStyle="1" w:styleId="WW8Num28z7">
    <w:name w:val="WW8Num28z7"/>
    <w:uiPriority w:val="99"/>
    <w:qFormat/>
    <w:rsid w:val="00D07D73"/>
  </w:style>
  <w:style w:type="character" w:customStyle="1" w:styleId="WW8Num28z8">
    <w:name w:val="WW8Num28z8"/>
    <w:uiPriority w:val="99"/>
    <w:qFormat/>
    <w:rsid w:val="00D07D73"/>
  </w:style>
  <w:style w:type="character" w:customStyle="1" w:styleId="WW8Num29z0">
    <w:name w:val="WW8Num29z0"/>
    <w:uiPriority w:val="99"/>
    <w:qFormat/>
    <w:rsid w:val="00D07D73"/>
  </w:style>
  <w:style w:type="character" w:customStyle="1" w:styleId="WW8Num29z1">
    <w:name w:val="WW8Num29z1"/>
    <w:uiPriority w:val="99"/>
    <w:qFormat/>
    <w:rsid w:val="00D07D73"/>
  </w:style>
  <w:style w:type="character" w:customStyle="1" w:styleId="WW8Num29z2">
    <w:name w:val="WW8Num29z2"/>
    <w:uiPriority w:val="99"/>
    <w:qFormat/>
    <w:rsid w:val="00D07D73"/>
  </w:style>
  <w:style w:type="character" w:customStyle="1" w:styleId="WW8Num29z3">
    <w:name w:val="WW8Num29z3"/>
    <w:uiPriority w:val="99"/>
    <w:qFormat/>
    <w:rsid w:val="00D07D73"/>
  </w:style>
  <w:style w:type="character" w:customStyle="1" w:styleId="WW8Num29z4">
    <w:name w:val="WW8Num29z4"/>
    <w:uiPriority w:val="99"/>
    <w:qFormat/>
    <w:rsid w:val="00D07D73"/>
  </w:style>
  <w:style w:type="character" w:customStyle="1" w:styleId="WW8Num29z5">
    <w:name w:val="WW8Num29z5"/>
    <w:uiPriority w:val="99"/>
    <w:qFormat/>
    <w:rsid w:val="00D07D73"/>
  </w:style>
  <w:style w:type="character" w:customStyle="1" w:styleId="WW8Num29z6">
    <w:name w:val="WW8Num29z6"/>
    <w:uiPriority w:val="99"/>
    <w:qFormat/>
    <w:rsid w:val="00D07D73"/>
  </w:style>
  <w:style w:type="character" w:customStyle="1" w:styleId="WW8Num29z7">
    <w:name w:val="WW8Num29z7"/>
    <w:uiPriority w:val="99"/>
    <w:qFormat/>
    <w:rsid w:val="00D07D73"/>
  </w:style>
  <w:style w:type="character" w:customStyle="1" w:styleId="WW8Num29z8">
    <w:name w:val="WW8Num29z8"/>
    <w:uiPriority w:val="99"/>
    <w:qFormat/>
    <w:rsid w:val="00D07D73"/>
  </w:style>
  <w:style w:type="character" w:customStyle="1" w:styleId="WW8Num30z0">
    <w:name w:val="WW8Num30z0"/>
    <w:uiPriority w:val="99"/>
    <w:qFormat/>
    <w:rsid w:val="00D07D73"/>
    <w:rPr>
      <w:rFonts w:ascii="Wingdings" w:hAnsi="Wingdings"/>
    </w:rPr>
  </w:style>
  <w:style w:type="character" w:customStyle="1" w:styleId="WW8Num30z1">
    <w:name w:val="WW8Num30z1"/>
    <w:uiPriority w:val="99"/>
    <w:qFormat/>
    <w:rsid w:val="00D07D73"/>
    <w:rPr>
      <w:rFonts w:ascii="Courier New" w:hAnsi="Courier New"/>
    </w:rPr>
  </w:style>
  <w:style w:type="character" w:customStyle="1" w:styleId="WW8Num30z3">
    <w:name w:val="WW8Num30z3"/>
    <w:uiPriority w:val="99"/>
    <w:qFormat/>
    <w:rsid w:val="00D07D73"/>
    <w:rPr>
      <w:rFonts w:ascii="Symbol" w:hAnsi="Symbol"/>
    </w:rPr>
  </w:style>
  <w:style w:type="character" w:customStyle="1" w:styleId="WW8Num31z0">
    <w:name w:val="WW8Num31z0"/>
    <w:uiPriority w:val="99"/>
    <w:qFormat/>
    <w:rsid w:val="00D07D73"/>
    <w:rPr>
      <w:rFonts w:ascii="Wingdings" w:hAnsi="Wingdings"/>
    </w:rPr>
  </w:style>
  <w:style w:type="character" w:customStyle="1" w:styleId="WW8Num31z1">
    <w:name w:val="WW8Num31z1"/>
    <w:uiPriority w:val="99"/>
    <w:qFormat/>
    <w:rsid w:val="00D07D73"/>
    <w:rPr>
      <w:rFonts w:ascii="Courier New" w:hAnsi="Courier New"/>
    </w:rPr>
  </w:style>
  <w:style w:type="character" w:customStyle="1" w:styleId="WW8Num31z3">
    <w:name w:val="WW8Num31z3"/>
    <w:uiPriority w:val="99"/>
    <w:qFormat/>
    <w:rsid w:val="00D07D73"/>
    <w:rPr>
      <w:rFonts w:ascii="Symbol" w:hAnsi="Symbol"/>
    </w:rPr>
  </w:style>
  <w:style w:type="character" w:customStyle="1" w:styleId="WW8Num32z0">
    <w:name w:val="WW8Num32z0"/>
    <w:uiPriority w:val="99"/>
    <w:qFormat/>
    <w:rsid w:val="00D07D73"/>
  </w:style>
  <w:style w:type="character" w:customStyle="1" w:styleId="WW8Num32z1">
    <w:name w:val="WW8Num32z1"/>
    <w:uiPriority w:val="99"/>
    <w:qFormat/>
    <w:rsid w:val="00D07D73"/>
    <w:rPr>
      <w:rFonts w:ascii="Courier New" w:hAnsi="Courier New"/>
    </w:rPr>
  </w:style>
  <w:style w:type="character" w:customStyle="1" w:styleId="WW8Num32z2">
    <w:name w:val="WW8Num32z2"/>
    <w:uiPriority w:val="99"/>
    <w:qFormat/>
    <w:rsid w:val="00D07D73"/>
    <w:rPr>
      <w:rFonts w:ascii="Wingdings" w:hAnsi="Wingdings"/>
    </w:rPr>
  </w:style>
  <w:style w:type="character" w:customStyle="1" w:styleId="WW8Num32z3">
    <w:name w:val="WW8Num32z3"/>
    <w:uiPriority w:val="99"/>
    <w:qFormat/>
    <w:rsid w:val="00D07D73"/>
    <w:rPr>
      <w:rFonts w:ascii="Symbol" w:hAnsi="Symbol"/>
    </w:rPr>
  </w:style>
  <w:style w:type="paragraph" w:customStyle="1" w:styleId="affffffffd">
    <w:name w:val="Содержимое врезки"/>
    <w:basedOn w:val="a2"/>
    <w:uiPriority w:val="99"/>
    <w:qFormat/>
    <w:rsid w:val="00D07D73"/>
    <w:pPr>
      <w:widowControl/>
      <w:suppressAutoHyphens/>
      <w:snapToGrid/>
      <w:spacing w:before="0" w:after="0"/>
    </w:pPr>
    <w:rPr>
      <w:rFonts w:eastAsia="Times New Roman"/>
      <w:szCs w:val="24"/>
      <w:lang w:eastAsia="zh-CN"/>
    </w:rPr>
  </w:style>
  <w:style w:type="paragraph" w:customStyle="1" w:styleId="text1">
    <w:name w:val="text1"/>
    <w:basedOn w:val="a2"/>
    <w:uiPriority w:val="99"/>
    <w:qFormat/>
    <w:rsid w:val="00D07D73"/>
    <w:pPr>
      <w:widowControl/>
      <w:snapToGrid/>
      <w:spacing w:before="0" w:after="300"/>
    </w:pPr>
    <w:rPr>
      <w:rFonts w:eastAsia="Times New Roman"/>
      <w:szCs w:val="24"/>
    </w:rPr>
  </w:style>
  <w:style w:type="character" w:customStyle="1" w:styleId="FontStyle310">
    <w:name w:val="Font Style310"/>
    <w:uiPriority w:val="99"/>
    <w:qFormat/>
    <w:rsid w:val="00D07D73"/>
    <w:rPr>
      <w:rFonts w:ascii="Times New Roman" w:hAnsi="Times New Roman"/>
      <w:sz w:val="18"/>
    </w:rPr>
  </w:style>
  <w:style w:type="paragraph" w:customStyle="1" w:styleId="2121">
    <w:name w:val="Стиль Заголовок 2 + 12 пт"/>
    <w:basedOn w:val="20"/>
    <w:uiPriority w:val="99"/>
    <w:qFormat/>
    <w:rsid w:val="00D07D73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 w:cs="Arial"/>
      <w:b/>
      <w:bCs/>
      <w:kern w:val="32"/>
      <w:sz w:val="24"/>
      <w:szCs w:val="32"/>
    </w:rPr>
  </w:style>
  <w:style w:type="paragraph" w:customStyle="1" w:styleId="affffffffe">
    <w:name w:val="Базовый"/>
    <w:uiPriority w:val="99"/>
    <w:qFormat/>
    <w:rsid w:val="00D07D73"/>
    <w:pPr>
      <w:suppressAutoHyphens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customStyle="1" w:styleId="-0">
    <w:name w:val="Интернет-ссылка"/>
    <w:uiPriority w:val="99"/>
    <w:qFormat/>
    <w:rsid w:val="00D07D73"/>
    <w:rPr>
      <w:color w:val="0000FF"/>
      <w:u w:val="single"/>
    </w:rPr>
  </w:style>
  <w:style w:type="character" w:customStyle="1" w:styleId="textmaincenter">
    <w:name w:val="textmain_center"/>
    <w:basedOn w:val="a3"/>
    <w:uiPriority w:val="99"/>
    <w:qFormat/>
    <w:rsid w:val="00D07D73"/>
    <w:rPr>
      <w:rFonts w:cs="Times New Roman"/>
    </w:rPr>
  </w:style>
  <w:style w:type="character" w:customStyle="1" w:styleId="WW8Num2z3">
    <w:name w:val="WW8Num2z3"/>
    <w:uiPriority w:val="99"/>
    <w:qFormat/>
    <w:rsid w:val="00D07D73"/>
  </w:style>
  <w:style w:type="character" w:customStyle="1" w:styleId="WW8Num2z4">
    <w:name w:val="WW8Num2z4"/>
    <w:uiPriority w:val="99"/>
    <w:qFormat/>
    <w:rsid w:val="00D07D73"/>
  </w:style>
  <w:style w:type="character" w:customStyle="1" w:styleId="WW8Num2z5">
    <w:name w:val="WW8Num2z5"/>
    <w:uiPriority w:val="99"/>
    <w:qFormat/>
    <w:rsid w:val="00D07D73"/>
  </w:style>
  <w:style w:type="character" w:customStyle="1" w:styleId="WW8Num2z6">
    <w:name w:val="WW8Num2z6"/>
    <w:uiPriority w:val="99"/>
    <w:qFormat/>
    <w:rsid w:val="00D07D73"/>
  </w:style>
  <w:style w:type="character" w:customStyle="1" w:styleId="WW8Num2z7">
    <w:name w:val="WW8Num2z7"/>
    <w:uiPriority w:val="99"/>
    <w:qFormat/>
    <w:rsid w:val="00D07D73"/>
  </w:style>
  <w:style w:type="character" w:customStyle="1" w:styleId="WW8Num2z8">
    <w:name w:val="WW8Num2z8"/>
    <w:uiPriority w:val="99"/>
    <w:qFormat/>
    <w:rsid w:val="00D07D73"/>
  </w:style>
  <w:style w:type="character" w:customStyle="1" w:styleId="WW8Num3z4">
    <w:name w:val="WW8Num3z4"/>
    <w:uiPriority w:val="99"/>
    <w:qFormat/>
    <w:rsid w:val="00D07D73"/>
  </w:style>
  <w:style w:type="character" w:customStyle="1" w:styleId="WW8Num3z5">
    <w:name w:val="WW8Num3z5"/>
    <w:uiPriority w:val="99"/>
    <w:qFormat/>
    <w:rsid w:val="00D07D73"/>
  </w:style>
  <w:style w:type="character" w:customStyle="1" w:styleId="WW8Num3z6">
    <w:name w:val="WW8Num3z6"/>
    <w:uiPriority w:val="99"/>
    <w:qFormat/>
    <w:rsid w:val="00D07D73"/>
  </w:style>
  <w:style w:type="character" w:customStyle="1" w:styleId="WW8Num3z7">
    <w:name w:val="WW8Num3z7"/>
    <w:uiPriority w:val="99"/>
    <w:qFormat/>
    <w:rsid w:val="00D07D73"/>
  </w:style>
  <w:style w:type="character" w:customStyle="1" w:styleId="WW8Num3z8">
    <w:name w:val="WW8Num3z8"/>
    <w:uiPriority w:val="99"/>
    <w:qFormat/>
    <w:rsid w:val="00D07D73"/>
  </w:style>
  <w:style w:type="paragraph" w:customStyle="1" w:styleId="LO-Normal">
    <w:name w:val="LO-Normal"/>
    <w:uiPriority w:val="99"/>
    <w:qFormat/>
    <w:rsid w:val="00D07D73"/>
    <w:pPr>
      <w:widowControl w:val="0"/>
      <w:suppressAutoHyphens/>
      <w:spacing w:after="0" w:line="240" w:lineRule="auto"/>
      <w:ind w:firstLine="420"/>
      <w:jc w:val="both"/>
    </w:pPr>
    <w:rPr>
      <w:rFonts w:ascii="Arial" w:eastAsia="Times New Roman" w:hAnsi="Arial" w:cs="Arial"/>
      <w:sz w:val="18"/>
      <w:szCs w:val="20"/>
      <w:lang w:eastAsia="zh-CN"/>
    </w:rPr>
  </w:style>
  <w:style w:type="character" w:customStyle="1" w:styleId="afffffffff">
    <w:name w:val="Стиль Обычный"/>
    <w:uiPriority w:val="99"/>
    <w:qFormat/>
    <w:rsid w:val="00D07D73"/>
    <w:rPr>
      <w:rFonts w:ascii="Times New Roman" w:hAnsi="Times New Roman"/>
      <w:sz w:val="24"/>
    </w:rPr>
  </w:style>
  <w:style w:type="paragraph" w:customStyle="1" w:styleId="afffffffff0">
    <w:name w:val="Стиль Основной текст"/>
    <w:basedOn w:val="a2"/>
    <w:uiPriority w:val="99"/>
    <w:qFormat/>
    <w:rsid w:val="00D07D73"/>
    <w:pPr>
      <w:widowControl/>
      <w:snapToGrid/>
      <w:spacing w:before="0" w:after="0"/>
    </w:pPr>
    <w:rPr>
      <w:rFonts w:eastAsia="Times New Roman"/>
    </w:rPr>
  </w:style>
  <w:style w:type="paragraph" w:customStyle="1" w:styleId="afffffffff1">
    <w:name w:val="Основа"/>
    <w:basedOn w:val="a2"/>
    <w:uiPriority w:val="99"/>
    <w:qFormat/>
    <w:rsid w:val="00D07D73"/>
    <w:pPr>
      <w:widowControl/>
      <w:snapToGrid/>
      <w:spacing w:before="0" w:after="0"/>
      <w:ind w:firstLine="709"/>
      <w:jc w:val="both"/>
    </w:pPr>
    <w:rPr>
      <w:rFonts w:ascii="Verdana" w:eastAsia="Times New Roman" w:hAnsi="Verdana"/>
      <w:bCs/>
      <w:sz w:val="20"/>
    </w:rPr>
  </w:style>
  <w:style w:type="paragraph" w:customStyle="1" w:styleId="1271">
    <w:name w:val="Стиль По ширине Первая строка:  127 см Междустр.интервал:  полут..."/>
    <w:basedOn w:val="a2"/>
    <w:uiPriority w:val="99"/>
    <w:qFormat/>
    <w:rsid w:val="00D07D73"/>
    <w:pPr>
      <w:widowControl/>
      <w:snapToGrid/>
      <w:spacing w:before="0" w:after="0" w:line="360" w:lineRule="auto"/>
    </w:pPr>
    <w:rPr>
      <w:rFonts w:eastAsia="Times New Roman"/>
    </w:rPr>
  </w:style>
  <w:style w:type="paragraph" w:customStyle="1" w:styleId="21f0">
    <w:name w:val="Красная строка 21"/>
    <w:basedOn w:val="aff8"/>
    <w:uiPriority w:val="99"/>
    <w:qFormat/>
    <w:rsid w:val="00D07D73"/>
    <w:pPr>
      <w:suppressAutoHyphens/>
      <w:snapToGrid/>
      <w:spacing w:before="0"/>
      <w:ind w:firstLine="210"/>
    </w:pPr>
    <w:rPr>
      <w:rFonts w:ascii="Arial" w:eastAsia="MS PMincho" w:hAnsi="Arial" w:cs="Mangal"/>
      <w:b/>
      <w:bCs/>
      <w:kern w:val="1"/>
      <w:sz w:val="32"/>
      <w:szCs w:val="32"/>
      <w:lang w:val="en-US" w:eastAsia="hi-IN" w:bidi="hi-IN"/>
    </w:rPr>
  </w:style>
  <w:style w:type="paragraph" w:customStyle="1" w:styleId="09">
    <w:name w:val="Стиль Междустр.интервал:  множитель 09 ин"/>
    <w:basedOn w:val="a2"/>
    <w:uiPriority w:val="99"/>
    <w:qFormat/>
    <w:rsid w:val="00D07D73"/>
    <w:pPr>
      <w:widowControl/>
      <w:snapToGrid/>
      <w:spacing w:before="0" w:after="0"/>
    </w:pPr>
    <w:rPr>
      <w:rFonts w:eastAsia="Times New Roman"/>
    </w:rPr>
  </w:style>
  <w:style w:type="character" w:customStyle="1" w:styleId="butback1">
    <w:name w:val="butback1"/>
    <w:uiPriority w:val="99"/>
    <w:qFormat/>
    <w:rsid w:val="00D07D73"/>
    <w:rPr>
      <w:color w:val="666666"/>
    </w:rPr>
  </w:style>
  <w:style w:type="character" w:customStyle="1" w:styleId="FontStyle95">
    <w:name w:val="Font Style95"/>
    <w:uiPriority w:val="99"/>
    <w:qFormat/>
    <w:rsid w:val="00D07D73"/>
    <w:rPr>
      <w:rFonts w:ascii="Times New Roman" w:hAnsi="Times New Roman"/>
      <w:sz w:val="22"/>
    </w:rPr>
  </w:style>
  <w:style w:type="character" w:customStyle="1" w:styleId="FontStyle94">
    <w:name w:val="Font Style94"/>
    <w:uiPriority w:val="99"/>
    <w:qFormat/>
    <w:rsid w:val="00D07D73"/>
    <w:rPr>
      <w:rFonts w:ascii="Times New Roman" w:hAnsi="Times New Roman"/>
      <w:b/>
      <w:sz w:val="22"/>
    </w:rPr>
  </w:style>
  <w:style w:type="character" w:customStyle="1" w:styleId="FontStyle231">
    <w:name w:val="Font Style231"/>
    <w:uiPriority w:val="99"/>
    <w:qFormat/>
    <w:rsid w:val="00D07D73"/>
    <w:rPr>
      <w:rFonts w:ascii="Times New Roman" w:hAnsi="Times New Roman"/>
      <w:sz w:val="26"/>
    </w:rPr>
  </w:style>
  <w:style w:type="character" w:customStyle="1" w:styleId="FontStyle145">
    <w:name w:val="Font Style145"/>
    <w:uiPriority w:val="99"/>
    <w:qFormat/>
    <w:rsid w:val="00D07D73"/>
    <w:rPr>
      <w:rFonts w:ascii="Times New Roman" w:hAnsi="Times New Roman"/>
      <w:color w:val="000000"/>
      <w:sz w:val="18"/>
    </w:rPr>
  </w:style>
  <w:style w:type="character" w:customStyle="1" w:styleId="FontStyle215">
    <w:name w:val="Font Style215"/>
    <w:uiPriority w:val="99"/>
    <w:qFormat/>
    <w:rsid w:val="00D07D73"/>
    <w:rPr>
      <w:rFonts w:ascii="Times New Roman" w:hAnsi="Times New Roman"/>
      <w:b/>
      <w:color w:val="000000"/>
      <w:sz w:val="18"/>
    </w:rPr>
  </w:style>
  <w:style w:type="character" w:customStyle="1" w:styleId="FontStyle153">
    <w:name w:val="Font Style153"/>
    <w:uiPriority w:val="99"/>
    <w:qFormat/>
    <w:rsid w:val="00D07D73"/>
    <w:rPr>
      <w:rFonts w:ascii="Times New Roman" w:hAnsi="Times New Roman"/>
      <w:i/>
      <w:color w:val="000000"/>
      <w:sz w:val="18"/>
    </w:rPr>
  </w:style>
  <w:style w:type="paragraph" w:customStyle="1" w:styleId="Style1011">
    <w:name w:val="Style101"/>
    <w:basedOn w:val="a2"/>
    <w:uiPriority w:val="99"/>
    <w:qFormat/>
    <w:rsid w:val="00D07D73"/>
    <w:pPr>
      <w:suppressAutoHyphens/>
      <w:autoSpaceDE w:val="0"/>
      <w:snapToGrid/>
      <w:spacing w:before="0" w:after="0" w:line="240" w:lineRule="atLeast"/>
    </w:pPr>
    <w:rPr>
      <w:rFonts w:eastAsia="Times New Roman"/>
      <w:sz w:val="20"/>
      <w:lang w:eastAsia="ar-SA"/>
    </w:rPr>
  </w:style>
  <w:style w:type="character" w:customStyle="1" w:styleId="FontStyle173">
    <w:name w:val="Font Style173"/>
    <w:uiPriority w:val="99"/>
    <w:qFormat/>
    <w:rsid w:val="00D07D73"/>
    <w:rPr>
      <w:rFonts w:ascii="Times New Roman" w:hAnsi="Times New Roman"/>
      <w:i/>
      <w:color w:val="000000"/>
      <w:spacing w:val="20"/>
      <w:sz w:val="18"/>
    </w:rPr>
  </w:style>
  <w:style w:type="paragraph" w:customStyle="1" w:styleId="Style92">
    <w:name w:val="Style92"/>
    <w:basedOn w:val="a2"/>
    <w:uiPriority w:val="99"/>
    <w:qFormat/>
    <w:rsid w:val="00D07D73"/>
    <w:pPr>
      <w:suppressAutoHyphens/>
      <w:autoSpaceDE w:val="0"/>
      <w:snapToGrid/>
      <w:spacing w:before="0" w:after="0" w:line="240" w:lineRule="atLeast"/>
    </w:pPr>
    <w:rPr>
      <w:rFonts w:eastAsia="Times New Roman"/>
      <w:sz w:val="20"/>
      <w:lang w:eastAsia="ar-SA"/>
    </w:rPr>
  </w:style>
  <w:style w:type="paragraph" w:customStyle="1" w:styleId="Style87">
    <w:name w:val="Style87"/>
    <w:basedOn w:val="a2"/>
    <w:uiPriority w:val="99"/>
    <w:qFormat/>
    <w:rsid w:val="00D07D73"/>
    <w:pPr>
      <w:suppressAutoHyphens/>
      <w:autoSpaceDE w:val="0"/>
      <w:snapToGrid/>
      <w:spacing w:before="0" w:after="0" w:line="240" w:lineRule="atLeast"/>
    </w:pPr>
    <w:rPr>
      <w:rFonts w:eastAsia="Times New Roman"/>
      <w:sz w:val="20"/>
      <w:lang w:eastAsia="ar-SA"/>
    </w:rPr>
  </w:style>
  <w:style w:type="paragraph" w:customStyle="1" w:styleId="text0">
    <w:name w:val="text0"/>
    <w:basedOn w:val="a2"/>
    <w:uiPriority w:val="99"/>
    <w:qFormat/>
    <w:rsid w:val="00D07D73"/>
    <w:pPr>
      <w:widowControl/>
      <w:snapToGrid/>
      <w:spacing w:before="48" w:after="48"/>
      <w:jc w:val="both"/>
    </w:pPr>
    <w:rPr>
      <w:rFonts w:eastAsia="Times New Roman"/>
      <w:szCs w:val="24"/>
    </w:rPr>
  </w:style>
  <w:style w:type="character" w:customStyle="1" w:styleId="b-serp-url">
    <w:name w:val="b-serp-url"/>
    <w:basedOn w:val="a3"/>
    <w:uiPriority w:val="99"/>
    <w:qFormat/>
    <w:rsid w:val="00D07D73"/>
    <w:rPr>
      <w:rFonts w:cs="Times New Roman"/>
    </w:rPr>
  </w:style>
  <w:style w:type="paragraph" w:customStyle="1" w:styleId="biblio">
    <w:name w:val="biblio"/>
    <w:basedOn w:val="a2"/>
    <w:uiPriority w:val="99"/>
    <w:qFormat/>
    <w:rsid w:val="00D07D73"/>
    <w:pPr>
      <w:widowControl/>
      <w:snapToGrid/>
      <w:spacing w:before="48" w:after="48"/>
      <w:ind w:firstLine="360"/>
      <w:jc w:val="both"/>
    </w:pPr>
    <w:rPr>
      <w:rFonts w:eastAsia="Times New Roman"/>
      <w:sz w:val="19"/>
      <w:szCs w:val="19"/>
    </w:rPr>
  </w:style>
  <w:style w:type="paragraph" w:customStyle="1" w:styleId="biblio0">
    <w:name w:val="biblio0"/>
    <w:basedOn w:val="a2"/>
    <w:uiPriority w:val="99"/>
    <w:qFormat/>
    <w:rsid w:val="00D07D73"/>
    <w:pPr>
      <w:widowControl/>
      <w:snapToGrid/>
      <w:spacing w:before="48" w:after="48"/>
      <w:jc w:val="both"/>
    </w:pPr>
    <w:rPr>
      <w:rFonts w:eastAsia="Times New Roman"/>
      <w:sz w:val="19"/>
      <w:szCs w:val="19"/>
    </w:rPr>
  </w:style>
  <w:style w:type="paragraph" w:customStyle="1" w:styleId="podpis">
    <w:name w:val="podpis"/>
    <w:basedOn w:val="a2"/>
    <w:uiPriority w:val="99"/>
    <w:qFormat/>
    <w:rsid w:val="00D07D73"/>
    <w:pPr>
      <w:widowControl/>
      <w:snapToGrid/>
      <w:spacing w:before="48" w:after="48"/>
      <w:jc w:val="right"/>
    </w:pPr>
    <w:rPr>
      <w:rFonts w:eastAsia="Times New Roman"/>
      <w:i/>
      <w:iCs/>
      <w:sz w:val="19"/>
      <w:szCs w:val="19"/>
    </w:rPr>
  </w:style>
  <w:style w:type="paragraph" w:customStyle="1" w:styleId="ris">
    <w:name w:val="ris"/>
    <w:basedOn w:val="a2"/>
    <w:uiPriority w:val="99"/>
    <w:qFormat/>
    <w:rsid w:val="00D07D73"/>
    <w:pPr>
      <w:widowControl/>
      <w:snapToGrid/>
      <w:spacing w:before="48" w:after="48"/>
      <w:jc w:val="center"/>
    </w:pPr>
    <w:rPr>
      <w:rFonts w:eastAsia="Times New Roman"/>
      <w:i/>
      <w:iCs/>
      <w:sz w:val="19"/>
      <w:szCs w:val="19"/>
    </w:rPr>
  </w:style>
  <w:style w:type="paragraph" w:customStyle="1" w:styleId="small0">
    <w:name w:val="small0"/>
    <w:basedOn w:val="a2"/>
    <w:uiPriority w:val="99"/>
    <w:qFormat/>
    <w:rsid w:val="00D07D73"/>
    <w:pPr>
      <w:widowControl/>
      <w:snapToGrid/>
      <w:spacing w:before="48" w:after="48"/>
      <w:jc w:val="both"/>
    </w:pPr>
    <w:rPr>
      <w:rFonts w:eastAsia="Times New Roman"/>
      <w:sz w:val="19"/>
      <w:szCs w:val="19"/>
    </w:rPr>
  </w:style>
  <w:style w:type="paragraph" w:customStyle="1" w:styleId="stih4">
    <w:name w:val="stih4"/>
    <w:basedOn w:val="a2"/>
    <w:uiPriority w:val="99"/>
    <w:qFormat/>
    <w:rsid w:val="00D07D73"/>
    <w:pPr>
      <w:widowControl/>
      <w:snapToGrid/>
      <w:spacing w:before="120" w:after="120"/>
      <w:ind w:left="3240"/>
    </w:pPr>
    <w:rPr>
      <w:rFonts w:eastAsia="Times New Roman"/>
      <w:sz w:val="19"/>
      <w:szCs w:val="19"/>
    </w:rPr>
  </w:style>
  <w:style w:type="paragraph" w:customStyle="1" w:styleId="zag8">
    <w:name w:val="zag8"/>
    <w:basedOn w:val="a2"/>
    <w:uiPriority w:val="99"/>
    <w:qFormat/>
    <w:rsid w:val="00D07D73"/>
    <w:pPr>
      <w:widowControl/>
      <w:snapToGrid/>
      <w:spacing w:before="240" w:after="48"/>
      <w:jc w:val="center"/>
    </w:pPr>
    <w:rPr>
      <w:rFonts w:eastAsia="Times New Roman"/>
      <w:sz w:val="19"/>
      <w:szCs w:val="19"/>
    </w:rPr>
  </w:style>
  <w:style w:type="character" w:customStyle="1" w:styleId="page">
    <w:name w:val="page"/>
    <w:uiPriority w:val="99"/>
    <w:rsid w:val="00D07D73"/>
    <w:rPr>
      <w:i/>
      <w:vanish/>
      <w:color w:val="00008B"/>
      <w:sz w:val="19"/>
      <w:bdr w:val="single" w:sz="4" w:space="0" w:color="C1C1C1"/>
    </w:rPr>
  </w:style>
  <w:style w:type="paragraph" w:customStyle="1" w:styleId="hook">
    <w:name w:val="hook"/>
    <w:basedOn w:val="a2"/>
    <w:uiPriority w:val="99"/>
    <w:qFormat/>
    <w:rsid w:val="00D07D73"/>
    <w:pPr>
      <w:widowControl/>
      <w:snapToGrid/>
      <w:spacing w:beforeAutospacing="1" w:afterAutospacing="1"/>
    </w:pPr>
    <w:rPr>
      <w:rFonts w:ascii="Comic Sans MS" w:eastAsia="Times New Roman" w:hAnsi="Comic Sans MS"/>
      <w:b/>
      <w:bCs/>
      <w:szCs w:val="24"/>
    </w:rPr>
  </w:style>
  <w:style w:type="character" w:customStyle="1" w:styleId="current">
    <w:name w:val="current"/>
    <w:basedOn w:val="a3"/>
    <w:uiPriority w:val="99"/>
    <w:qFormat/>
    <w:rsid w:val="00D07D73"/>
    <w:rPr>
      <w:rFonts w:cs="Times New Roman"/>
    </w:rPr>
  </w:style>
  <w:style w:type="paragraph" w:customStyle="1" w:styleId="afffffffff2">
    <w:name w:val="Цитаты"/>
    <w:basedOn w:val="a2"/>
    <w:uiPriority w:val="99"/>
    <w:qFormat/>
    <w:rsid w:val="00D07D73"/>
    <w:pPr>
      <w:widowControl/>
      <w:ind w:left="360" w:right="360"/>
    </w:pPr>
    <w:rPr>
      <w:rFonts w:eastAsia="Times New Roman"/>
    </w:rPr>
  </w:style>
  <w:style w:type="character" w:customStyle="1" w:styleId="FontStyle235">
    <w:name w:val="Font Style235"/>
    <w:uiPriority w:val="99"/>
    <w:qFormat/>
    <w:rsid w:val="00D07D73"/>
    <w:rPr>
      <w:rFonts w:ascii="Arial" w:hAnsi="Arial"/>
      <w:b/>
      <w:sz w:val="18"/>
    </w:rPr>
  </w:style>
  <w:style w:type="character" w:customStyle="1" w:styleId="FontStyle255">
    <w:name w:val="Font Style255"/>
    <w:uiPriority w:val="99"/>
    <w:qFormat/>
    <w:rsid w:val="00D07D73"/>
    <w:rPr>
      <w:rFonts w:ascii="Times New Roman" w:hAnsi="Times New Roman"/>
      <w:b/>
      <w:i/>
      <w:sz w:val="20"/>
    </w:rPr>
  </w:style>
  <w:style w:type="character" w:customStyle="1" w:styleId="FontStyle256">
    <w:name w:val="Font Style256"/>
    <w:uiPriority w:val="99"/>
    <w:qFormat/>
    <w:rsid w:val="00D07D73"/>
    <w:rPr>
      <w:rFonts w:ascii="Times New Roman" w:hAnsi="Times New Roman"/>
      <w:b/>
      <w:sz w:val="20"/>
    </w:rPr>
  </w:style>
  <w:style w:type="character" w:customStyle="1" w:styleId="FontStyle240">
    <w:name w:val="Font Style240"/>
    <w:uiPriority w:val="99"/>
    <w:qFormat/>
    <w:rsid w:val="00D07D73"/>
    <w:rPr>
      <w:rFonts w:ascii="Times New Roman" w:hAnsi="Times New Roman"/>
      <w:sz w:val="18"/>
    </w:rPr>
  </w:style>
  <w:style w:type="character" w:customStyle="1" w:styleId="FontStyle253">
    <w:name w:val="Font Style253"/>
    <w:uiPriority w:val="99"/>
    <w:qFormat/>
    <w:rsid w:val="00D07D73"/>
    <w:rPr>
      <w:rFonts w:ascii="Times New Roman" w:hAnsi="Times New Roman"/>
      <w:i/>
      <w:sz w:val="18"/>
    </w:rPr>
  </w:style>
  <w:style w:type="character" w:customStyle="1" w:styleId="FontStyle234">
    <w:name w:val="Font Style234"/>
    <w:uiPriority w:val="99"/>
    <w:qFormat/>
    <w:rsid w:val="00D07D73"/>
    <w:rPr>
      <w:rFonts w:ascii="Arial" w:hAnsi="Arial"/>
      <w:b/>
      <w:sz w:val="16"/>
    </w:rPr>
  </w:style>
  <w:style w:type="paragraph" w:customStyle="1" w:styleId="Style55">
    <w:name w:val="Style55"/>
    <w:basedOn w:val="a2"/>
    <w:uiPriority w:val="99"/>
    <w:qFormat/>
    <w:rsid w:val="00D07D73"/>
    <w:pPr>
      <w:autoSpaceDE w:val="0"/>
      <w:autoSpaceDN w:val="0"/>
      <w:adjustRightInd w:val="0"/>
      <w:snapToGrid/>
      <w:spacing w:before="0" w:after="0"/>
    </w:pPr>
    <w:rPr>
      <w:rFonts w:ascii="Segoe UI" w:eastAsia="Times New Roman" w:hAnsi="Segoe UI" w:cs="Segoe UI"/>
      <w:szCs w:val="24"/>
    </w:rPr>
  </w:style>
  <w:style w:type="paragraph" w:customStyle="1" w:styleId="Style69">
    <w:name w:val="Style69"/>
    <w:basedOn w:val="a2"/>
    <w:uiPriority w:val="99"/>
    <w:qFormat/>
    <w:rsid w:val="00D07D73"/>
    <w:pPr>
      <w:autoSpaceDE w:val="0"/>
      <w:autoSpaceDN w:val="0"/>
      <w:adjustRightInd w:val="0"/>
      <w:snapToGrid/>
      <w:spacing w:before="0" w:after="0" w:line="235" w:lineRule="exact"/>
      <w:ind w:hanging="206"/>
      <w:jc w:val="both"/>
    </w:pPr>
    <w:rPr>
      <w:rFonts w:ascii="Segoe UI" w:eastAsia="Times New Roman" w:hAnsi="Segoe UI" w:cs="Segoe UI"/>
      <w:szCs w:val="24"/>
    </w:rPr>
  </w:style>
  <w:style w:type="paragraph" w:customStyle="1" w:styleId="Style72">
    <w:name w:val="Style72"/>
    <w:basedOn w:val="a2"/>
    <w:uiPriority w:val="99"/>
    <w:qFormat/>
    <w:rsid w:val="00D07D73"/>
    <w:pPr>
      <w:autoSpaceDE w:val="0"/>
      <w:autoSpaceDN w:val="0"/>
      <w:adjustRightInd w:val="0"/>
      <w:snapToGrid/>
      <w:spacing w:before="0" w:after="0"/>
    </w:pPr>
    <w:rPr>
      <w:rFonts w:ascii="Segoe UI" w:eastAsia="Times New Roman" w:hAnsi="Segoe UI" w:cs="Segoe UI"/>
      <w:szCs w:val="24"/>
    </w:rPr>
  </w:style>
  <w:style w:type="character" w:customStyle="1" w:styleId="citation">
    <w:name w:val="citation"/>
    <w:basedOn w:val="a3"/>
    <w:uiPriority w:val="99"/>
    <w:qFormat/>
    <w:rsid w:val="00D07D73"/>
    <w:rPr>
      <w:rFonts w:cs="Times New Roman"/>
    </w:rPr>
  </w:style>
  <w:style w:type="character" w:customStyle="1" w:styleId="xmlemitalic10">
    <w:name w:val="xmlemitalic1"/>
    <w:basedOn w:val="a3"/>
    <w:uiPriority w:val="99"/>
    <w:qFormat/>
    <w:rsid w:val="00D07D73"/>
    <w:rPr>
      <w:rFonts w:cs="Times New Roman"/>
    </w:rPr>
  </w:style>
  <w:style w:type="paragraph" w:customStyle="1" w:styleId="nospacing">
    <w:name w:val="nospacing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rilogRazd">
    <w:name w:val="Prilog Razd"/>
    <w:uiPriority w:val="99"/>
    <w:qFormat/>
    <w:rsid w:val="00D07D73"/>
    <w:pPr>
      <w:keepNext/>
      <w:widowControl w:val="0"/>
      <w:autoSpaceDE w:val="0"/>
      <w:autoSpaceDN w:val="0"/>
      <w:adjustRightInd w:val="0"/>
      <w:spacing w:line="207" w:lineRule="atLeast"/>
      <w:jc w:val="center"/>
    </w:pPr>
    <w:rPr>
      <w:rFonts w:ascii="SchoolBookCTT" w:eastAsia="Times New Roman" w:hAnsi="SchoolBookCTT" w:cs="SchoolBookCTT"/>
      <w:b/>
      <w:bCs/>
      <w:sz w:val="20"/>
      <w:szCs w:val="20"/>
      <w:lang w:eastAsia="ru-RU"/>
    </w:rPr>
  </w:style>
  <w:style w:type="paragraph" w:customStyle="1" w:styleId="osntext">
    <w:name w:val="osn_text"/>
    <w:basedOn w:val="a2"/>
    <w:uiPriority w:val="99"/>
    <w:qFormat/>
    <w:rsid w:val="00D07D73"/>
    <w:pPr>
      <w:snapToGrid/>
      <w:spacing w:before="0" w:after="0"/>
      <w:ind w:firstLine="567"/>
      <w:jc w:val="both"/>
    </w:pPr>
    <w:rPr>
      <w:rFonts w:eastAsia="Times New Roman"/>
      <w:sz w:val="20"/>
    </w:rPr>
  </w:style>
  <w:style w:type="paragraph" w:customStyle="1" w:styleId="Style43">
    <w:name w:val="Style43"/>
    <w:basedOn w:val="a2"/>
    <w:uiPriority w:val="99"/>
    <w:qFormat/>
    <w:rsid w:val="00D07D73"/>
    <w:pPr>
      <w:autoSpaceDE w:val="0"/>
      <w:autoSpaceDN w:val="0"/>
      <w:adjustRightInd w:val="0"/>
      <w:snapToGrid/>
      <w:spacing w:before="0" w:after="0" w:line="475" w:lineRule="exact"/>
      <w:ind w:firstLine="706"/>
      <w:jc w:val="both"/>
    </w:pPr>
    <w:rPr>
      <w:rFonts w:eastAsia="Times New Roman"/>
      <w:szCs w:val="24"/>
    </w:rPr>
  </w:style>
  <w:style w:type="character" w:customStyle="1" w:styleId="font23">
    <w:name w:val="font23"/>
    <w:uiPriority w:val="99"/>
    <w:qFormat/>
    <w:rsid w:val="00D07D73"/>
  </w:style>
  <w:style w:type="character" w:customStyle="1" w:styleId="texttext1">
    <w:name w:val="texttext1"/>
    <w:uiPriority w:val="99"/>
    <w:qFormat/>
    <w:rsid w:val="00D07D73"/>
    <w:rPr>
      <w:rFonts w:ascii="Verdana" w:hAnsi="Verdana"/>
      <w:color w:val="000000"/>
      <w:sz w:val="19"/>
      <w:u w:val="none"/>
    </w:rPr>
  </w:style>
  <w:style w:type="character" w:customStyle="1" w:styleId="FontStyle64">
    <w:name w:val="Font Style64"/>
    <w:uiPriority w:val="99"/>
    <w:qFormat/>
    <w:rsid w:val="00D07D73"/>
    <w:rPr>
      <w:rFonts w:ascii="Times New Roman" w:hAnsi="Times New Roman"/>
      <w:b/>
      <w:sz w:val="24"/>
    </w:rPr>
  </w:style>
  <w:style w:type="character" w:customStyle="1" w:styleId="authorabout">
    <w:name w:val="authorabout"/>
    <w:uiPriority w:val="99"/>
    <w:qFormat/>
    <w:rsid w:val="00D07D73"/>
    <w:rPr>
      <w:rFonts w:ascii="Times New Roman" w:hAnsi="Times New Roman"/>
    </w:rPr>
  </w:style>
  <w:style w:type="character" w:customStyle="1" w:styleId="textbf">
    <w:name w:val="textbf"/>
    <w:uiPriority w:val="99"/>
    <w:qFormat/>
    <w:rsid w:val="00D07D73"/>
  </w:style>
  <w:style w:type="character" w:customStyle="1" w:styleId="textit">
    <w:name w:val="textit"/>
    <w:uiPriority w:val="99"/>
    <w:qFormat/>
    <w:rsid w:val="00D07D73"/>
  </w:style>
  <w:style w:type="character" w:customStyle="1" w:styleId="textdoc1">
    <w:name w:val="textdoc1"/>
    <w:uiPriority w:val="99"/>
    <w:qFormat/>
    <w:rsid w:val="00D07D73"/>
  </w:style>
  <w:style w:type="paragraph" w:customStyle="1" w:styleId="textdoc">
    <w:name w:val="textdoc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sonormalcxsplast">
    <w:name w:val="msonormalcxsplast"/>
    <w:basedOn w:val="a2"/>
    <w:uiPriority w:val="99"/>
    <w:qFormat/>
    <w:rsid w:val="00D07D73"/>
    <w:pPr>
      <w:widowControl/>
      <w:snapToGrid/>
      <w:spacing w:beforeAutospacing="1" w:afterAutospacing="1"/>
    </w:pPr>
    <w:rPr>
      <w:rFonts w:ascii="Arial" w:eastAsia="Times New Roman" w:hAnsi="Arial" w:cs="Arial"/>
      <w:color w:val="000000"/>
      <w:sz w:val="20"/>
    </w:rPr>
  </w:style>
  <w:style w:type="paragraph" w:customStyle="1" w:styleId="msonormalcxspmiddlecxspmiddle">
    <w:name w:val="msonormalcxspmiddlecxspmiddle"/>
    <w:basedOn w:val="a2"/>
    <w:uiPriority w:val="99"/>
    <w:qFormat/>
    <w:rsid w:val="00D07D73"/>
    <w:pPr>
      <w:widowControl/>
      <w:snapToGrid/>
      <w:spacing w:beforeAutospacing="1" w:afterAutospacing="1"/>
    </w:pPr>
    <w:rPr>
      <w:rFonts w:ascii="Arial" w:eastAsia="Times New Roman" w:hAnsi="Arial" w:cs="Arial"/>
      <w:color w:val="000000"/>
      <w:sz w:val="20"/>
    </w:rPr>
  </w:style>
  <w:style w:type="character" w:customStyle="1" w:styleId="FontStyle52">
    <w:name w:val="Font Style52"/>
    <w:uiPriority w:val="99"/>
    <w:qFormat/>
    <w:rsid w:val="00D07D73"/>
    <w:rPr>
      <w:rFonts w:ascii="Times New Roman" w:hAnsi="Times New Roman"/>
      <w:sz w:val="20"/>
    </w:rPr>
  </w:style>
  <w:style w:type="character" w:customStyle="1" w:styleId="snsep">
    <w:name w:val="snsep"/>
    <w:uiPriority w:val="99"/>
    <w:qFormat/>
    <w:rsid w:val="00D07D73"/>
  </w:style>
  <w:style w:type="paragraph" w:customStyle="1" w:styleId="normalrus">
    <w:name w:val="normalrus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0cxspmiddle">
    <w:name w:val="a0cxspmiddle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mw-editsection">
    <w:name w:val="mw-editsection"/>
    <w:uiPriority w:val="99"/>
    <w:qFormat/>
    <w:rsid w:val="00D07D73"/>
  </w:style>
  <w:style w:type="character" w:customStyle="1" w:styleId="num0">
    <w:name w:val="num0"/>
    <w:uiPriority w:val="99"/>
    <w:qFormat/>
    <w:rsid w:val="00D07D73"/>
  </w:style>
  <w:style w:type="paragraph" w:customStyle="1" w:styleId="Style27">
    <w:name w:val="Style27"/>
    <w:basedOn w:val="a2"/>
    <w:uiPriority w:val="99"/>
    <w:qFormat/>
    <w:rsid w:val="00D07D73"/>
    <w:pPr>
      <w:autoSpaceDE w:val="0"/>
      <w:autoSpaceDN w:val="0"/>
      <w:adjustRightInd w:val="0"/>
      <w:snapToGrid/>
      <w:spacing w:before="0" w:after="0" w:line="446" w:lineRule="exact"/>
      <w:ind w:firstLine="533"/>
      <w:jc w:val="both"/>
    </w:pPr>
    <w:rPr>
      <w:rFonts w:eastAsia="Times New Roman"/>
      <w:szCs w:val="24"/>
    </w:rPr>
  </w:style>
  <w:style w:type="character" w:customStyle="1" w:styleId="copy3">
    <w:name w:val="copy3"/>
    <w:uiPriority w:val="99"/>
    <w:qFormat/>
    <w:rsid w:val="00D07D73"/>
  </w:style>
  <w:style w:type="character" w:customStyle="1" w:styleId="style80">
    <w:name w:val="style8"/>
    <w:uiPriority w:val="99"/>
    <w:qFormat/>
    <w:rsid w:val="00D07D73"/>
  </w:style>
  <w:style w:type="paragraph" w:customStyle="1" w:styleId="ptx2">
    <w:name w:val="ptx2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512">
    <w:name w:val="Заголовок 5 Знак1"/>
    <w:uiPriority w:val="99"/>
    <w:qFormat/>
    <w:locked/>
    <w:rsid w:val="00D07D73"/>
    <w:rPr>
      <w:b/>
      <w:i/>
      <w:sz w:val="26"/>
    </w:rPr>
  </w:style>
  <w:style w:type="character" w:customStyle="1" w:styleId="afffffffff3">
    <w:name w:val="Выделение жирным"/>
    <w:uiPriority w:val="99"/>
    <w:qFormat/>
    <w:rsid w:val="00D07D73"/>
    <w:rPr>
      <w:b/>
    </w:rPr>
  </w:style>
  <w:style w:type="character" w:customStyle="1" w:styleId="ListLabel1">
    <w:name w:val="ListLabel 1"/>
    <w:uiPriority w:val="99"/>
    <w:qFormat/>
    <w:rsid w:val="00D07D73"/>
    <w:rPr>
      <w:color w:val="000000"/>
      <w:spacing w:val="0"/>
      <w:position w:val="0"/>
      <w:sz w:val="20"/>
      <w:u w:val="none"/>
      <w:vertAlign w:val="baseline"/>
    </w:rPr>
  </w:style>
  <w:style w:type="character" w:customStyle="1" w:styleId="ListLabel2">
    <w:name w:val="ListLabel 2"/>
    <w:uiPriority w:val="99"/>
    <w:qFormat/>
    <w:rsid w:val="00D07D73"/>
  </w:style>
  <w:style w:type="character" w:customStyle="1" w:styleId="ListLabel3">
    <w:name w:val="ListLabel 3"/>
    <w:uiPriority w:val="99"/>
    <w:qFormat/>
    <w:rsid w:val="00D07D73"/>
    <w:rPr>
      <w:b/>
    </w:rPr>
  </w:style>
  <w:style w:type="character" w:customStyle="1" w:styleId="ListLabel4">
    <w:name w:val="ListLabel 4"/>
    <w:uiPriority w:val="99"/>
    <w:qFormat/>
    <w:rsid w:val="00D07D73"/>
  </w:style>
  <w:style w:type="character" w:customStyle="1" w:styleId="ListLabel5">
    <w:name w:val="ListLabel 5"/>
    <w:uiPriority w:val="99"/>
    <w:qFormat/>
    <w:rsid w:val="00D07D73"/>
    <w:rPr>
      <w:color w:val="00000A"/>
    </w:rPr>
  </w:style>
  <w:style w:type="character" w:customStyle="1" w:styleId="ListLabel6">
    <w:name w:val="ListLabel 6"/>
    <w:uiPriority w:val="99"/>
    <w:qFormat/>
    <w:rsid w:val="00D07D73"/>
    <w:rPr>
      <w:sz w:val="20"/>
    </w:rPr>
  </w:style>
  <w:style w:type="character" w:customStyle="1" w:styleId="2ff9">
    <w:name w:val="Название Знак2"/>
    <w:uiPriority w:val="99"/>
    <w:qFormat/>
    <w:locked/>
    <w:rsid w:val="00D07D73"/>
    <w:rPr>
      <w:i/>
      <w:color w:val="00000A"/>
      <w:sz w:val="24"/>
    </w:rPr>
  </w:style>
  <w:style w:type="character" w:customStyle="1" w:styleId="2ffa">
    <w:name w:val="Схема документа Знак2"/>
    <w:uiPriority w:val="99"/>
    <w:qFormat/>
    <w:locked/>
    <w:rsid w:val="00D07D73"/>
    <w:rPr>
      <w:rFonts w:ascii="Tahoma" w:hAnsi="Tahoma"/>
      <w:color w:val="00000A"/>
      <w:shd w:val="clear" w:color="auto" w:fill="000080"/>
    </w:rPr>
  </w:style>
  <w:style w:type="character" w:customStyle="1" w:styleId="323">
    <w:name w:val="Основной текст с отступом 3 Знак2"/>
    <w:uiPriority w:val="99"/>
    <w:qFormat/>
    <w:locked/>
    <w:rsid w:val="00D07D73"/>
    <w:rPr>
      <w:color w:val="00000A"/>
      <w:sz w:val="16"/>
      <w:lang w:val="ru-RU" w:eastAsia="ru-RU"/>
    </w:rPr>
  </w:style>
  <w:style w:type="character" w:customStyle="1" w:styleId="2ffb">
    <w:name w:val="Нижний колонтитул Знак2"/>
    <w:uiPriority w:val="99"/>
    <w:qFormat/>
    <w:locked/>
    <w:rsid w:val="00D07D73"/>
    <w:rPr>
      <w:sz w:val="24"/>
    </w:rPr>
  </w:style>
  <w:style w:type="character" w:customStyle="1" w:styleId="2ffc">
    <w:name w:val="Текст выноски Знак2"/>
    <w:uiPriority w:val="99"/>
    <w:qFormat/>
    <w:locked/>
    <w:rsid w:val="00D07D73"/>
    <w:rPr>
      <w:rFonts w:ascii="Tahoma" w:hAnsi="Tahoma"/>
      <w:color w:val="00000A"/>
      <w:sz w:val="16"/>
    </w:rPr>
  </w:style>
  <w:style w:type="character" w:customStyle="1" w:styleId="228">
    <w:name w:val="Основной текст 2 Знак2"/>
    <w:uiPriority w:val="99"/>
    <w:qFormat/>
    <w:locked/>
    <w:rsid w:val="00D07D73"/>
    <w:rPr>
      <w:sz w:val="24"/>
    </w:rPr>
  </w:style>
  <w:style w:type="paragraph" w:customStyle="1" w:styleId="afffffffff4">
    <w:name w:val="Заглавие"/>
    <w:basedOn w:val="affffffffe"/>
    <w:uiPriority w:val="99"/>
    <w:qFormat/>
    <w:rsid w:val="00D07D73"/>
    <w:pPr>
      <w:jc w:val="center"/>
    </w:pPr>
    <w:rPr>
      <w:sz w:val="20"/>
      <w:szCs w:val="20"/>
    </w:rPr>
  </w:style>
  <w:style w:type="table" w:customStyle="1" w:styleId="11fa">
    <w:name w:val="Сетка таблицы11"/>
    <w:uiPriority w:val="99"/>
    <w:rsid w:val="00D07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t1834">
    <w:name w:val="ft1834"/>
    <w:uiPriority w:val="99"/>
    <w:qFormat/>
    <w:rsid w:val="00D07D73"/>
  </w:style>
  <w:style w:type="character" w:customStyle="1" w:styleId="ft1846">
    <w:name w:val="ft1846"/>
    <w:uiPriority w:val="99"/>
    <w:qFormat/>
    <w:rsid w:val="00D07D73"/>
  </w:style>
  <w:style w:type="character" w:customStyle="1" w:styleId="ft1850">
    <w:name w:val="ft1850"/>
    <w:uiPriority w:val="99"/>
    <w:qFormat/>
    <w:rsid w:val="00D07D73"/>
  </w:style>
  <w:style w:type="character" w:customStyle="1" w:styleId="ft1994">
    <w:name w:val="ft1994"/>
    <w:uiPriority w:val="99"/>
    <w:qFormat/>
    <w:rsid w:val="00D07D73"/>
  </w:style>
  <w:style w:type="character" w:customStyle="1" w:styleId="ft2006">
    <w:name w:val="ft2006"/>
    <w:uiPriority w:val="99"/>
    <w:qFormat/>
    <w:rsid w:val="00D07D73"/>
  </w:style>
  <w:style w:type="character" w:customStyle="1" w:styleId="ft2181">
    <w:name w:val="ft2181"/>
    <w:uiPriority w:val="99"/>
    <w:qFormat/>
    <w:rsid w:val="00D07D73"/>
  </w:style>
  <w:style w:type="character" w:customStyle="1" w:styleId="ft2193">
    <w:name w:val="ft2193"/>
    <w:uiPriority w:val="99"/>
    <w:qFormat/>
    <w:rsid w:val="00D07D73"/>
  </w:style>
  <w:style w:type="character" w:customStyle="1" w:styleId="ft2205">
    <w:name w:val="ft2205"/>
    <w:uiPriority w:val="99"/>
    <w:qFormat/>
    <w:rsid w:val="00D07D73"/>
  </w:style>
  <w:style w:type="character" w:customStyle="1" w:styleId="ft2213">
    <w:name w:val="ft2213"/>
    <w:uiPriority w:val="99"/>
    <w:qFormat/>
    <w:rsid w:val="00D07D73"/>
  </w:style>
  <w:style w:type="character" w:customStyle="1" w:styleId="editsection">
    <w:name w:val="editsection"/>
    <w:uiPriority w:val="99"/>
    <w:qFormat/>
    <w:rsid w:val="00D07D73"/>
  </w:style>
  <w:style w:type="paragraph" w:customStyle="1" w:styleId="-10-11">
    <w:name w:val="А-10-11"/>
    <w:basedOn w:val="a2"/>
    <w:uiPriority w:val="99"/>
    <w:qFormat/>
    <w:rsid w:val="00D07D73"/>
    <w:pPr>
      <w:widowControl/>
      <w:snapToGrid/>
      <w:spacing w:before="0" w:after="0" w:line="233" w:lineRule="exact"/>
      <w:ind w:firstLine="397"/>
      <w:jc w:val="both"/>
    </w:pPr>
    <w:rPr>
      <w:rFonts w:eastAsia="Times New Roman"/>
      <w:sz w:val="20"/>
    </w:rPr>
  </w:style>
  <w:style w:type="paragraph" w:customStyle="1" w:styleId="iauiueiiiaaiio">
    <w:name w:val="iau?iue ii i?aaiio"/>
    <w:basedOn w:val="a2"/>
    <w:uiPriority w:val="99"/>
    <w:qFormat/>
    <w:rsid w:val="00D07D73"/>
    <w:pPr>
      <w:widowControl/>
      <w:overflowPunct w:val="0"/>
      <w:autoSpaceDE w:val="0"/>
      <w:autoSpaceDN w:val="0"/>
      <w:adjustRightInd w:val="0"/>
      <w:snapToGrid/>
      <w:spacing w:before="0" w:after="0"/>
      <w:jc w:val="right"/>
      <w:textAlignment w:val="baseline"/>
    </w:pPr>
    <w:rPr>
      <w:rFonts w:eastAsia="Times New Roman"/>
      <w:sz w:val="20"/>
    </w:rPr>
  </w:style>
  <w:style w:type="character" w:customStyle="1" w:styleId="f1">
    <w:name w:val="f1"/>
    <w:uiPriority w:val="99"/>
    <w:qFormat/>
    <w:rsid w:val="00D07D73"/>
  </w:style>
  <w:style w:type="paragraph" w:customStyle="1" w:styleId="131">
    <w:name w:val="Стиль Стиль по ширине Междустр.интервал:  множитель 13 ин + полужир...1"/>
    <w:basedOn w:val="a2"/>
    <w:uiPriority w:val="99"/>
    <w:qFormat/>
    <w:rsid w:val="00D07D73"/>
    <w:pPr>
      <w:widowControl/>
      <w:numPr>
        <w:numId w:val="7"/>
      </w:numPr>
      <w:tabs>
        <w:tab w:val="left" w:pos="680"/>
        <w:tab w:val="left" w:pos="851"/>
      </w:tabs>
      <w:snapToGrid/>
      <w:spacing w:before="0" w:after="0" w:line="312" w:lineRule="auto"/>
      <w:ind w:left="680" w:hanging="226"/>
    </w:pPr>
    <w:rPr>
      <w:rFonts w:eastAsia="Times New Roman"/>
      <w:bCs/>
      <w:i/>
    </w:rPr>
  </w:style>
  <w:style w:type="table" w:customStyle="1" w:styleId="12b">
    <w:name w:val="Сетка таблицы12"/>
    <w:uiPriority w:val="99"/>
    <w:rsid w:val="00D07D73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TimesNewRoman122">
    <w:name w:val="Стиль Заголовок 2 + Times New Roman 12 пт По левому краю"/>
    <w:basedOn w:val="20"/>
    <w:uiPriority w:val="99"/>
    <w:qFormat/>
    <w:rsid w:val="00D07D73"/>
    <w:pPr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Times New Roman" w:hAnsi="Times New Roman"/>
      <w:b/>
      <w:kern w:val="32"/>
      <w:sz w:val="24"/>
      <w:lang w:eastAsia="en-US"/>
    </w:rPr>
  </w:style>
  <w:style w:type="paragraph" w:customStyle="1" w:styleId="1TimesNewRoman12">
    <w:name w:val="Стиль Загол. 1 ур. + Times New Roman 12 пт"/>
    <w:basedOn w:val="a2"/>
    <w:uiPriority w:val="99"/>
    <w:qFormat/>
    <w:rsid w:val="00D07D73"/>
    <w:pPr>
      <w:keepNext/>
      <w:widowControl/>
      <w:autoSpaceDE w:val="0"/>
      <w:autoSpaceDN w:val="0"/>
      <w:adjustRightInd w:val="0"/>
      <w:snapToGrid/>
      <w:spacing w:before="0" w:after="0" w:line="360" w:lineRule="auto"/>
      <w:jc w:val="center"/>
    </w:pPr>
    <w:rPr>
      <w:rFonts w:eastAsia="Times New Roman" w:cs="PragmaticaCTT"/>
      <w:b/>
      <w:bCs/>
      <w:caps/>
      <w:sz w:val="26"/>
    </w:rPr>
  </w:style>
  <w:style w:type="paragraph" w:customStyle="1" w:styleId="afffffffff5">
    <w:name w:val="НаКурсач"/>
    <w:basedOn w:val="a2"/>
    <w:uiPriority w:val="99"/>
    <w:qFormat/>
    <w:rsid w:val="00D07D73"/>
    <w:pPr>
      <w:widowControl/>
      <w:snapToGrid/>
      <w:spacing w:before="0" w:after="0" w:line="312" w:lineRule="auto"/>
      <w:jc w:val="both"/>
    </w:pPr>
    <w:rPr>
      <w:rFonts w:eastAsia="Times New Roman"/>
      <w:sz w:val="28"/>
      <w:szCs w:val="24"/>
    </w:rPr>
  </w:style>
  <w:style w:type="character" w:customStyle="1" w:styleId="a11">
    <w:name w:val="a1"/>
    <w:uiPriority w:val="99"/>
    <w:qFormat/>
    <w:rsid w:val="00D07D73"/>
  </w:style>
  <w:style w:type="character" w:customStyle="1" w:styleId="1113">
    <w:name w:val="Сильное выделение111"/>
    <w:uiPriority w:val="99"/>
    <w:qFormat/>
    <w:rsid w:val="00D07D73"/>
    <w:rPr>
      <w:b/>
    </w:rPr>
  </w:style>
  <w:style w:type="paragraph" w:customStyle="1" w:styleId="HTML1a">
    <w:name w:val="Стандартный HTML1"/>
    <w:basedOn w:val="a2"/>
    <w:uiPriority w:val="99"/>
    <w:qFormat/>
    <w:rsid w:val="00D07D7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eastAsia="Times New Roman" w:hAnsi="Courier New" w:cs="Courier New"/>
      <w:kern w:val="1"/>
      <w:sz w:val="20"/>
      <w:lang w:eastAsia="hi-IN" w:bidi="hi-IN"/>
    </w:rPr>
  </w:style>
  <w:style w:type="character" w:customStyle="1" w:styleId="field-content">
    <w:name w:val="field-content"/>
    <w:uiPriority w:val="99"/>
    <w:qFormat/>
    <w:rsid w:val="00D07D73"/>
  </w:style>
  <w:style w:type="character" w:customStyle="1" w:styleId="reference-text">
    <w:name w:val="reference-text"/>
    <w:uiPriority w:val="99"/>
    <w:qFormat/>
    <w:rsid w:val="00D07D73"/>
  </w:style>
  <w:style w:type="paragraph" w:customStyle="1" w:styleId="snip1">
    <w:name w:val="snip1"/>
    <w:basedOn w:val="a2"/>
    <w:uiPriority w:val="99"/>
    <w:qFormat/>
    <w:rsid w:val="00D07D73"/>
    <w:pPr>
      <w:widowControl/>
      <w:snapToGrid/>
      <w:spacing w:before="49" w:after="0" w:line="300" w:lineRule="atLeast"/>
    </w:pPr>
    <w:rPr>
      <w:rFonts w:eastAsia="Times New Roman"/>
      <w:color w:val="000000"/>
      <w:szCs w:val="24"/>
    </w:rPr>
  </w:style>
  <w:style w:type="paragraph" w:customStyle="1" w:styleId="Style74">
    <w:name w:val="Style74"/>
    <w:basedOn w:val="a2"/>
    <w:uiPriority w:val="99"/>
    <w:qFormat/>
    <w:rsid w:val="00D07D73"/>
    <w:pPr>
      <w:autoSpaceDE w:val="0"/>
      <w:autoSpaceDN w:val="0"/>
      <w:adjustRightInd w:val="0"/>
      <w:snapToGrid/>
      <w:spacing w:before="0" w:after="0" w:line="274" w:lineRule="exact"/>
      <w:ind w:firstLine="293"/>
      <w:jc w:val="both"/>
    </w:pPr>
    <w:rPr>
      <w:rFonts w:eastAsia="Times New Roman"/>
      <w:szCs w:val="24"/>
    </w:rPr>
  </w:style>
  <w:style w:type="paragraph" w:customStyle="1" w:styleId="-1">
    <w:name w:val="Обычный-1"/>
    <w:basedOn w:val="a2"/>
    <w:uiPriority w:val="99"/>
    <w:qFormat/>
    <w:rsid w:val="00D07D73"/>
    <w:pPr>
      <w:snapToGrid/>
      <w:spacing w:before="0" w:after="0" w:line="360" w:lineRule="auto"/>
      <w:ind w:firstLine="720"/>
      <w:jc w:val="both"/>
    </w:pPr>
    <w:rPr>
      <w:rFonts w:eastAsia="Times New Roman"/>
    </w:rPr>
  </w:style>
  <w:style w:type="paragraph" w:customStyle="1" w:styleId="normal5">
    <w:name w:val="normal5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1c">
    <w:name w:val="Абзац списка Знак1"/>
    <w:link w:val="afffc"/>
    <w:uiPriority w:val="34"/>
    <w:qFormat/>
    <w:locked/>
    <w:rsid w:val="00D07D73"/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12c">
    <w:name w:val="Обычный12"/>
    <w:uiPriority w:val="99"/>
    <w:qFormat/>
    <w:rsid w:val="00D07D73"/>
    <w:pPr>
      <w:widowControl w:val="0"/>
      <w:spacing w:after="0" w:line="260" w:lineRule="auto"/>
      <w:ind w:firstLine="46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202">
    <w:name w:val="Знак Знак202"/>
    <w:uiPriority w:val="99"/>
    <w:qFormat/>
    <w:rsid w:val="00D07D73"/>
    <w:rPr>
      <w:rFonts w:ascii="Arial" w:hAnsi="Arial"/>
      <w:sz w:val="22"/>
    </w:rPr>
  </w:style>
  <w:style w:type="paragraph" w:customStyle="1" w:styleId="3fc">
    <w:name w:val="Знак Знак Знак Знак Знак Знак3"/>
    <w:basedOn w:val="a2"/>
    <w:uiPriority w:val="99"/>
    <w:qFormat/>
    <w:rsid w:val="00D07D73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42">
    <w:name w:val="Знак Знак74"/>
    <w:uiPriority w:val="99"/>
    <w:qFormat/>
    <w:rsid w:val="00D07D73"/>
    <w:rPr>
      <w:sz w:val="16"/>
      <w:lang w:val="ru-RU" w:eastAsia="ru-RU"/>
    </w:rPr>
  </w:style>
  <w:style w:type="character" w:customStyle="1" w:styleId="1420">
    <w:name w:val="Знак Знак142"/>
    <w:uiPriority w:val="99"/>
    <w:qFormat/>
    <w:locked/>
    <w:rsid w:val="00D07D73"/>
    <w:rPr>
      <w:b/>
      <w:sz w:val="27"/>
      <w:lang w:val="ru-RU" w:eastAsia="ru-RU"/>
    </w:rPr>
  </w:style>
  <w:style w:type="character" w:customStyle="1" w:styleId="102">
    <w:name w:val="Знак Знак102"/>
    <w:uiPriority w:val="99"/>
    <w:qFormat/>
    <w:locked/>
    <w:rsid w:val="00D07D73"/>
    <w:rPr>
      <w:sz w:val="16"/>
      <w:lang w:val="ru-RU" w:eastAsia="ru-RU"/>
    </w:rPr>
  </w:style>
  <w:style w:type="character" w:customStyle="1" w:styleId="6120">
    <w:name w:val="Знак Знак612"/>
    <w:uiPriority w:val="99"/>
    <w:qFormat/>
    <w:rsid w:val="00D07D73"/>
    <w:rPr>
      <w:rFonts w:ascii="Arial" w:hAnsi="Arial"/>
      <w:b/>
      <w:i/>
      <w:sz w:val="28"/>
      <w:lang w:val="ru-RU" w:eastAsia="en-US"/>
    </w:rPr>
  </w:style>
  <w:style w:type="character" w:customStyle="1" w:styleId="1630">
    <w:name w:val="Знак Знак163"/>
    <w:uiPriority w:val="99"/>
    <w:qFormat/>
    <w:locked/>
    <w:rsid w:val="00D07D73"/>
    <w:rPr>
      <w:b/>
      <w:caps/>
      <w:sz w:val="24"/>
      <w:lang w:val="ru-RU" w:eastAsia="ru-RU"/>
    </w:rPr>
  </w:style>
  <w:style w:type="character" w:customStyle="1" w:styleId="4b">
    <w:name w:val="Знак Знак Знак4"/>
    <w:uiPriority w:val="99"/>
    <w:qFormat/>
    <w:rsid w:val="00D07D73"/>
    <w:rPr>
      <w:rFonts w:ascii="Times New Roman" w:hAnsi="Times New Roman"/>
      <w:b/>
      <w:caps/>
      <w:sz w:val="28"/>
    </w:rPr>
  </w:style>
  <w:style w:type="character" w:customStyle="1" w:styleId="252">
    <w:name w:val="Знак Знак252"/>
    <w:uiPriority w:val="99"/>
    <w:qFormat/>
    <w:rsid w:val="00D07D73"/>
    <w:rPr>
      <w:rFonts w:ascii="Times New Roman" w:hAnsi="Times New Roman"/>
      <w:b/>
      <w:sz w:val="28"/>
    </w:rPr>
  </w:style>
  <w:style w:type="character" w:customStyle="1" w:styleId="2220">
    <w:name w:val="Знак Знак222"/>
    <w:uiPriority w:val="99"/>
    <w:qFormat/>
    <w:rsid w:val="00D07D73"/>
    <w:rPr>
      <w:rFonts w:ascii="Times New Roman" w:hAnsi="Times New Roman"/>
      <w:sz w:val="24"/>
    </w:rPr>
  </w:style>
  <w:style w:type="character" w:customStyle="1" w:styleId="1920">
    <w:name w:val="Знак Знак192"/>
    <w:uiPriority w:val="99"/>
    <w:qFormat/>
    <w:rsid w:val="00D07D73"/>
    <w:rPr>
      <w:rFonts w:ascii="Times New Roman" w:hAnsi="Times New Roman"/>
      <w:sz w:val="16"/>
      <w:lang w:eastAsia="ru-RU"/>
    </w:rPr>
  </w:style>
  <w:style w:type="character" w:customStyle="1" w:styleId="1820">
    <w:name w:val="Знак Знак182"/>
    <w:uiPriority w:val="99"/>
    <w:qFormat/>
    <w:rsid w:val="00D07D73"/>
    <w:rPr>
      <w:rFonts w:ascii="Courier New" w:hAnsi="Courier New"/>
    </w:rPr>
  </w:style>
  <w:style w:type="character" w:customStyle="1" w:styleId="1720">
    <w:name w:val="Знак Знак172"/>
    <w:uiPriority w:val="99"/>
    <w:qFormat/>
    <w:rsid w:val="00D07D73"/>
    <w:rPr>
      <w:rFonts w:ascii="Times New Roman" w:hAnsi="Times New Roman"/>
      <w:sz w:val="24"/>
    </w:rPr>
  </w:style>
  <w:style w:type="character" w:customStyle="1" w:styleId="1520">
    <w:name w:val="Знак Знак152"/>
    <w:uiPriority w:val="99"/>
    <w:qFormat/>
    <w:rsid w:val="00D07D73"/>
    <w:rPr>
      <w:b/>
      <w:sz w:val="28"/>
    </w:rPr>
  </w:style>
  <w:style w:type="character" w:customStyle="1" w:styleId="4120">
    <w:name w:val="Знак Знак412"/>
    <w:uiPriority w:val="99"/>
    <w:qFormat/>
    <w:locked/>
    <w:rsid w:val="00D07D73"/>
    <w:rPr>
      <w:rFonts w:ascii="Arial" w:hAnsi="Arial"/>
      <w:b/>
      <w:i/>
      <w:sz w:val="28"/>
      <w:lang w:val="ru-RU" w:eastAsia="en-US"/>
    </w:rPr>
  </w:style>
  <w:style w:type="character" w:customStyle="1" w:styleId="233">
    <w:name w:val="Знак Знак23 Знак3"/>
    <w:uiPriority w:val="99"/>
    <w:locked/>
    <w:rsid w:val="00D07D73"/>
    <w:rPr>
      <w:rFonts w:ascii="Tahoma" w:hAnsi="Tahoma"/>
      <w:sz w:val="16"/>
    </w:rPr>
  </w:style>
  <w:style w:type="paragraph" w:customStyle="1" w:styleId="4c">
    <w:name w:val="Знак Знак Знак Знак Знак Знак Знак Знак Знак Знак Знак Знак Знак4"/>
    <w:basedOn w:val="a2"/>
    <w:uiPriority w:val="99"/>
    <w:qFormat/>
    <w:rsid w:val="00D07D73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24">
    <w:name w:val="Знак32"/>
    <w:basedOn w:val="a2"/>
    <w:uiPriority w:val="99"/>
    <w:qFormat/>
    <w:rsid w:val="00D07D73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20">
    <w:name w:val="Знак Знак532"/>
    <w:uiPriority w:val="99"/>
    <w:qFormat/>
    <w:locked/>
    <w:rsid w:val="00D07D73"/>
    <w:rPr>
      <w:b/>
      <w:caps/>
      <w:sz w:val="24"/>
      <w:lang w:val="ru-RU" w:eastAsia="ru-RU"/>
    </w:rPr>
  </w:style>
  <w:style w:type="character" w:customStyle="1" w:styleId="2ffd">
    <w:name w:val="Без интервала Знак2"/>
    <w:uiPriority w:val="99"/>
    <w:qFormat/>
    <w:locked/>
    <w:rsid w:val="00D07D73"/>
    <w:rPr>
      <w:sz w:val="24"/>
      <w:lang w:eastAsia="en-US"/>
    </w:rPr>
  </w:style>
  <w:style w:type="character" w:customStyle="1" w:styleId="1121">
    <w:name w:val="Знак1 Знак Знак12"/>
    <w:uiPriority w:val="99"/>
    <w:qFormat/>
    <w:locked/>
    <w:rsid w:val="00D07D73"/>
    <w:rPr>
      <w:rFonts w:ascii="Times New Roman" w:hAnsi="Times New Roman"/>
      <w:sz w:val="24"/>
      <w:lang w:eastAsia="ru-RU"/>
    </w:rPr>
  </w:style>
  <w:style w:type="character" w:customStyle="1" w:styleId="462">
    <w:name w:val="Знак Знак462"/>
    <w:uiPriority w:val="99"/>
    <w:qFormat/>
    <w:locked/>
    <w:rsid w:val="00D07D73"/>
    <w:rPr>
      <w:b/>
      <w:sz w:val="27"/>
      <w:lang w:val="ru-RU" w:eastAsia="ru-RU"/>
    </w:rPr>
  </w:style>
  <w:style w:type="character" w:customStyle="1" w:styleId="482">
    <w:name w:val="Знак Знак482"/>
    <w:uiPriority w:val="99"/>
    <w:qFormat/>
    <w:locked/>
    <w:rsid w:val="00D07D73"/>
    <w:rPr>
      <w:b/>
      <w:sz w:val="27"/>
      <w:lang w:val="ru-RU" w:eastAsia="ru-RU"/>
    </w:rPr>
  </w:style>
  <w:style w:type="character" w:customStyle="1" w:styleId="442">
    <w:name w:val="Знак Знак442"/>
    <w:uiPriority w:val="99"/>
    <w:qFormat/>
    <w:locked/>
    <w:rsid w:val="00D07D73"/>
    <w:rPr>
      <w:sz w:val="24"/>
    </w:rPr>
  </w:style>
  <w:style w:type="character" w:customStyle="1" w:styleId="5120">
    <w:name w:val="Знак Знак512"/>
    <w:uiPriority w:val="99"/>
    <w:qFormat/>
    <w:locked/>
    <w:rsid w:val="00D07D73"/>
    <w:rPr>
      <w:b/>
      <w:sz w:val="27"/>
      <w:lang w:val="ru-RU" w:eastAsia="ru-RU"/>
    </w:rPr>
  </w:style>
  <w:style w:type="character" w:customStyle="1" w:styleId="432">
    <w:name w:val="Знак Знак432"/>
    <w:uiPriority w:val="99"/>
    <w:qFormat/>
    <w:locked/>
    <w:rsid w:val="00D07D73"/>
    <w:rPr>
      <w:color w:val="000000"/>
      <w:sz w:val="24"/>
      <w:lang w:eastAsia="ru-RU"/>
    </w:rPr>
  </w:style>
  <w:style w:type="character" w:customStyle="1" w:styleId="422">
    <w:name w:val="Знак Знак422"/>
    <w:uiPriority w:val="99"/>
    <w:qFormat/>
    <w:rsid w:val="00D07D73"/>
    <w:rPr>
      <w:rFonts w:ascii="Times New Roman" w:hAnsi="Times New Roman"/>
      <w:sz w:val="16"/>
    </w:rPr>
  </w:style>
  <w:style w:type="character" w:customStyle="1" w:styleId="492">
    <w:name w:val="Знак Знак492"/>
    <w:uiPriority w:val="99"/>
    <w:qFormat/>
    <w:rsid w:val="00D07D73"/>
    <w:rPr>
      <w:rFonts w:ascii="Times New Roman" w:hAnsi="Times New Roman"/>
      <w:b/>
      <w:caps/>
      <w:sz w:val="24"/>
      <w:lang w:eastAsia="ru-RU"/>
    </w:rPr>
  </w:style>
  <w:style w:type="character" w:customStyle="1" w:styleId="472">
    <w:name w:val="Знак Знак472"/>
    <w:uiPriority w:val="99"/>
    <w:qFormat/>
    <w:rsid w:val="00D07D73"/>
    <w:rPr>
      <w:rFonts w:ascii="Times New Roman" w:hAnsi="Times New Roman"/>
      <w:b/>
      <w:sz w:val="27"/>
      <w:lang w:eastAsia="ru-RU"/>
    </w:rPr>
  </w:style>
  <w:style w:type="character" w:customStyle="1" w:styleId="452">
    <w:name w:val="Знак Знак452"/>
    <w:uiPriority w:val="99"/>
    <w:qFormat/>
    <w:rsid w:val="00D07D73"/>
    <w:rPr>
      <w:rFonts w:ascii="Times New Roman" w:hAnsi="Times New Roman"/>
      <w:b/>
      <w:i/>
      <w:sz w:val="26"/>
      <w:lang w:eastAsia="ru-RU"/>
    </w:rPr>
  </w:style>
  <w:style w:type="character" w:customStyle="1" w:styleId="534">
    <w:name w:val="Знак5 Знак Знак3"/>
    <w:uiPriority w:val="99"/>
    <w:qFormat/>
    <w:locked/>
    <w:rsid w:val="00D07D73"/>
    <w:rPr>
      <w:sz w:val="16"/>
    </w:rPr>
  </w:style>
  <w:style w:type="character" w:customStyle="1" w:styleId="502">
    <w:name w:val="Знак Знак502"/>
    <w:uiPriority w:val="99"/>
    <w:qFormat/>
    <w:locked/>
    <w:rsid w:val="00D07D73"/>
    <w:rPr>
      <w:b/>
      <w:sz w:val="28"/>
      <w:lang w:val="ru-RU" w:eastAsia="ru-RU"/>
    </w:rPr>
  </w:style>
  <w:style w:type="character" w:customStyle="1" w:styleId="522">
    <w:name w:val="Знак Знак522"/>
    <w:uiPriority w:val="99"/>
    <w:qFormat/>
    <w:rsid w:val="00D07D73"/>
    <w:rPr>
      <w:rFonts w:ascii="Arial" w:hAnsi="Arial"/>
      <w:b/>
      <w:i/>
      <w:sz w:val="28"/>
    </w:rPr>
  </w:style>
  <w:style w:type="character" w:customStyle="1" w:styleId="5121">
    <w:name w:val="Знак5 Знак Знак12"/>
    <w:uiPriority w:val="99"/>
    <w:qFormat/>
    <w:locked/>
    <w:rsid w:val="00D07D73"/>
    <w:rPr>
      <w:sz w:val="16"/>
      <w:lang w:val="ru-RU" w:eastAsia="ru-RU"/>
    </w:rPr>
  </w:style>
  <w:style w:type="character" w:customStyle="1" w:styleId="621">
    <w:name w:val="Знак6 Знак Знак2"/>
    <w:uiPriority w:val="99"/>
    <w:qFormat/>
    <w:rsid w:val="00D07D73"/>
    <w:rPr>
      <w:sz w:val="24"/>
      <w:lang w:val="ru-RU" w:eastAsia="ru-RU"/>
    </w:rPr>
  </w:style>
  <w:style w:type="character" w:customStyle="1" w:styleId="5210">
    <w:name w:val="Знак5 Знак21"/>
    <w:uiPriority w:val="99"/>
    <w:rsid w:val="00D07D73"/>
    <w:rPr>
      <w:sz w:val="16"/>
    </w:rPr>
  </w:style>
  <w:style w:type="character" w:customStyle="1" w:styleId="UnresolvedMention">
    <w:name w:val="Unresolved Mention"/>
    <w:basedOn w:val="a3"/>
    <w:uiPriority w:val="99"/>
    <w:semiHidden/>
    <w:qFormat/>
    <w:rsid w:val="00D07D73"/>
    <w:rPr>
      <w:rFonts w:cs="Times New Roman"/>
      <w:color w:val="605E5C"/>
      <w:shd w:val="clear" w:color="auto" w:fill="E1DFDD"/>
    </w:rPr>
  </w:style>
  <w:style w:type="character" w:customStyle="1" w:styleId="203">
    <w:name w:val="Знак Знак203"/>
    <w:uiPriority w:val="99"/>
    <w:qFormat/>
    <w:rsid w:val="00D07D73"/>
    <w:rPr>
      <w:rFonts w:ascii="Arial" w:hAnsi="Arial"/>
      <w:sz w:val="22"/>
    </w:rPr>
  </w:style>
  <w:style w:type="paragraph" w:customStyle="1" w:styleId="4d">
    <w:name w:val="Знак Знак Знак Знак Знак Знак4"/>
    <w:basedOn w:val="a2"/>
    <w:uiPriority w:val="99"/>
    <w:qFormat/>
    <w:rsid w:val="00D07D73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50">
    <w:name w:val="Знак Знак75"/>
    <w:uiPriority w:val="99"/>
    <w:rsid w:val="00D07D73"/>
    <w:rPr>
      <w:sz w:val="16"/>
      <w:lang w:val="ru-RU" w:eastAsia="ru-RU"/>
    </w:rPr>
  </w:style>
  <w:style w:type="character" w:customStyle="1" w:styleId="1430">
    <w:name w:val="Знак Знак143"/>
    <w:uiPriority w:val="99"/>
    <w:qFormat/>
    <w:locked/>
    <w:rsid w:val="00D07D73"/>
    <w:rPr>
      <w:b/>
      <w:sz w:val="27"/>
      <w:lang w:val="ru-RU" w:eastAsia="ru-RU"/>
    </w:rPr>
  </w:style>
  <w:style w:type="character" w:customStyle="1" w:styleId="103">
    <w:name w:val="Знак Знак103"/>
    <w:uiPriority w:val="99"/>
    <w:qFormat/>
    <w:locked/>
    <w:rsid w:val="00D07D73"/>
    <w:rPr>
      <w:sz w:val="16"/>
      <w:lang w:val="ru-RU" w:eastAsia="ru-RU"/>
    </w:rPr>
  </w:style>
  <w:style w:type="character" w:customStyle="1" w:styleId="6130">
    <w:name w:val="Знак Знак613"/>
    <w:uiPriority w:val="99"/>
    <w:qFormat/>
    <w:rsid w:val="00D07D73"/>
    <w:rPr>
      <w:rFonts w:ascii="Arial" w:hAnsi="Arial"/>
      <w:b/>
      <w:i/>
      <w:sz w:val="28"/>
      <w:lang w:val="ru-RU" w:eastAsia="en-US"/>
    </w:rPr>
  </w:style>
  <w:style w:type="character" w:customStyle="1" w:styleId="164">
    <w:name w:val="Знак Знак164"/>
    <w:uiPriority w:val="99"/>
    <w:qFormat/>
    <w:locked/>
    <w:rsid w:val="00D07D73"/>
    <w:rPr>
      <w:b/>
      <w:caps/>
      <w:sz w:val="24"/>
      <w:lang w:val="ru-RU" w:eastAsia="ru-RU"/>
    </w:rPr>
  </w:style>
  <w:style w:type="character" w:customStyle="1" w:styleId="5b">
    <w:name w:val="Знак Знак Знак5"/>
    <w:uiPriority w:val="99"/>
    <w:qFormat/>
    <w:rsid w:val="00D07D73"/>
    <w:rPr>
      <w:rFonts w:ascii="Times New Roman" w:hAnsi="Times New Roman"/>
      <w:b/>
      <w:caps/>
      <w:sz w:val="28"/>
    </w:rPr>
  </w:style>
  <w:style w:type="character" w:customStyle="1" w:styleId="253">
    <w:name w:val="Знак Знак253"/>
    <w:uiPriority w:val="99"/>
    <w:qFormat/>
    <w:rsid w:val="00D07D73"/>
    <w:rPr>
      <w:rFonts w:ascii="Times New Roman" w:hAnsi="Times New Roman"/>
      <w:b/>
      <w:sz w:val="28"/>
    </w:rPr>
  </w:style>
  <w:style w:type="character" w:customStyle="1" w:styleId="2230">
    <w:name w:val="Знак Знак223"/>
    <w:uiPriority w:val="99"/>
    <w:qFormat/>
    <w:rsid w:val="00D07D73"/>
    <w:rPr>
      <w:rFonts w:ascii="Times New Roman" w:hAnsi="Times New Roman"/>
      <w:sz w:val="24"/>
    </w:rPr>
  </w:style>
  <w:style w:type="character" w:customStyle="1" w:styleId="193">
    <w:name w:val="Знак Знак193"/>
    <w:uiPriority w:val="99"/>
    <w:qFormat/>
    <w:rsid w:val="00D07D73"/>
    <w:rPr>
      <w:rFonts w:ascii="Times New Roman" w:hAnsi="Times New Roman"/>
      <w:sz w:val="16"/>
      <w:lang w:eastAsia="ru-RU"/>
    </w:rPr>
  </w:style>
  <w:style w:type="character" w:customStyle="1" w:styleId="183">
    <w:name w:val="Знак Знак183"/>
    <w:uiPriority w:val="99"/>
    <w:qFormat/>
    <w:rsid w:val="00D07D73"/>
    <w:rPr>
      <w:rFonts w:ascii="Courier New" w:hAnsi="Courier New"/>
    </w:rPr>
  </w:style>
  <w:style w:type="character" w:customStyle="1" w:styleId="173">
    <w:name w:val="Знак Знак173"/>
    <w:uiPriority w:val="99"/>
    <w:qFormat/>
    <w:rsid w:val="00D07D73"/>
    <w:rPr>
      <w:rFonts w:ascii="Times New Roman" w:hAnsi="Times New Roman"/>
      <w:sz w:val="24"/>
    </w:rPr>
  </w:style>
  <w:style w:type="character" w:customStyle="1" w:styleId="153">
    <w:name w:val="Знак Знак153"/>
    <w:uiPriority w:val="99"/>
    <w:qFormat/>
    <w:rsid w:val="00D07D73"/>
    <w:rPr>
      <w:b/>
      <w:sz w:val="28"/>
    </w:rPr>
  </w:style>
  <w:style w:type="character" w:customStyle="1" w:styleId="4130">
    <w:name w:val="Знак Знак413"/>
    <w:uiPriority w:val="99"/>
    <w:qFormat/>
    <w:locked/>
    <w:rsid w:val="00D07D73"/>
    <w:rPr>
      <w:rFonts w:ascii="Arial" w:hAnsi="Arial"/>
      <w:b/>
      <w:i/>
      <w:sz w:val="28"/>
      <w:lang w:val="ru-RU" w:eastAsia="en-US"/>
    </w:rPr>
  </w:style>
  <w:style w:type="character" w:customStyle="1" w:styleId="234">
    <w:name w:val="Знак Знак23 Знак4"/>
    <w:uiPriority w:val="99"/>
    <w:qFormat/>
    <w:locked/>
    <w:rsid w:val="00D07D73"/>
    <w:rPr>
      <w:rFonts w:ascii="Tahoma" w:hAnsi="Tahoma"/>
      <w:sz w:val="16"/>
    </w:rPr>
  </w:style>
  <w:style w:type="paragraph" w:customStyle="1" w:styleId="5c">
    <w:name w:val="Знак Знак Знак Знак Знак Знак Знак Знак Знак Знак Знак Знак Знак5"/>
    <w:basedOn w:val="a2"/>
    <w:uiPriority w:val="99"/>
    <w:qFormat/>
    <w:rsid w:val="00D07D73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32">
    <w:name w:val="Знак33"/>
    <w:basedOn w:val="a2"/>
    <w:uiPriority w:val="99"/>
    <w:qFormat/>
    <w:rsid w:val="00D07D73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30">
    <w:name w:val="Знак Знак533"/>
    <w:uiPriority w:val="99"/>
    <w:qFormat/>
    <w:locked/>
    <w:rsid w:val="00D07D73"/>
    <w:rPr>
      <w:b/>
      <w:caps/>
      <w:sz w:val="24"/>
      <w:lang w:val="ru-RU" w:eastAsia="ru-RU"/>
    </w:rPr>
  </w:style>
  <w:style w:type="character" w:customStyle="1" w:styleId="3fd">
    <w:name w:val="Без интервала Знак3"/>
    <w:uiPriority w:val="99"/>
    <w:qFormat/>
    <w:locked/>
    <w:rsid w:val="00D07D73"/>
    <w:rPr>
      <w:sz w:val="24"/>
      <w:lang w:eastAsia="en-US"/>
    </w:rPr>
  </w:style>
  <w:style w:type="character" w:customStyle="1" w:styleId="1131">
    <w:name w:val="Знак1 Знак Знак13"/>
    <w:uiPriority w:val="99"/>
    <w:qFormat/>
    <w:locked/>
    <w:rsid w:val="00D07D73"/>
    <w:rPr>
      <w:rFonts w:ascii="Times New Roman" w:hAnsi="Times New Roman"/>
      <w:sz w:val="24"/>
      <w:lang w:eastAsia="ru-RU"/>
    </w:rPr>
  </w:style>
  <w:style w:type="character" w:customStyle="1" w:styleId="463">
    <w:name w:val="Знак Знак463"/>
    <w:uiPriority w:val="99"/>
    <w:qFormat/>
    <w:locked/>
    <w:rsid w:val="00D07D73"/>
    <w:rPr>
      <w:b/>
      <w:sz w:val="27"/>
      <w:lang w:val="ru-RU" w:eastAsia="ru-RU"/>
    </w:rPr>
  </w:style>
  <w:style w:type="character" w:customStyle="1" w:styleId="483">
    <w:name w:val="Знак Знак483"/>
    <w:uiPriority w:val="99"/>
    <w:qFormat/>
    <w:locked/>
    <w:rsid w:val="00D07D73"/>
    <w:rPr>
      <w:b/>
      <w:sz w:val="27"/>
      <w:lang w:val="ru-RU" w:eastAsia="ru-RU"/>
    </w:rPr>
  </w:style>
  <w:style w:type="character" w:customStyle="1" w:styleId="443">
    <w:name w:val="Знак Знак443"/>
    <w:uiPriority w:val="99"/>
    <w:qFormat/>
    <w:locked/>
    <w:rsid w:val="00D07D73"/>
    <w:rPr>
      <w:sz w:val="24"/>
    </w:rPr>
  </w:style>
  <w:style w:type="character" w:customStyle="1" w:styleId="513">
    <w:name w:val="Знак Знак513"/>
    <w:uiPriority w:val="99"/>
    <w:qFormat/>
    <w:locked/>
    <w:rsid w:val="00D07D73"/>
    <w:rPr>
      <w:b/>
      <w:sz w:val="27"/>
      <w:lang w:val="ru-RU" w:eastAsia="ru-RU"/>
    </w:rPr>
  </w:style>
  <w:style w:type="character" w:customStyle="1" w:styleId="433">
    <w:name w:val="Знак Знак433"/>
    <w:uiPriority w:val="99"/>
    <w:qFormat/>
    <w:locked/>
    <w:rsid w:val="00D07D73"/>
    <w:rPr>
      <w:color w:val="000000"/>
      <w:sz w:val="24"/>
      <w:lang w:eastAsia="ru-RU"/>
    </w:rPr>
  </w:style>
  <w:style w:type="character" w:customStyle="1" w:styleId="423">
    <w:name w:val="Знак Знак423"/>
    <w:uiPriority w:val="99"/>
    <w:qFormat/>
    <w:rsid w:val="00D07D73"/>
    <w:rPr>
      <w:rFonts w:ascii="Times New Roman" w:hAnsi="Times New Roman"/>
      <w:sz w:val="16"/>
    </w:rPr>
  </w:style>
  <w:style w:type="character" w:customStyle="1" w:styleId="493">
    <w:name w:val="Знак Знак493"/>
    <w:uiPriority w:val="99"/>
    <w:qFormat/>
    <w:rsid w:val="00D07D73"/>
    <w:rPr>
      <w:rFonts w:ascii="Times New Roman" w:hAnsi="Times New Roman"/>
      <w:b/>
      <w:caps/>
      <w:sz w:val="24"/>
      <w:lang w:eastAsia="ru-RU"/>
    </w:rPr>
  </w:style>
  <w:style w:type="character" w:customStyle="1" w:styleId="473">
    <w:name w:val="Знак Знак473"/>
    <w:uiPriority w:val="99"/>
    <w:qFormat/>
    <w:rsid w:val="00D07D73"/>
    <w:rPr>
      <w:rFonts w:ascii="Times New Roman" w:hAnsi="Times New Roman"/>
      <w:b/>
      <w:sz w:val="27"/>
      <w:lang w:eastAsia="ru-RU"/>
    </w:rPr>
  </w:style>
  <w:style w:type="character" w:customStyle="1" w:styleId="453">
    <w:name w:val="Знак Знак453"/>
    <w:uiPriority w:val="99"/>
    <w:qFormat/>
    <w:rsid w:val="00D07D73"/>
    <w:rPr>
      <w:rFonts w:ascii="Times New Roman" w:hAnsi="Times New Roman"/>
      <w:b/>
      <w:i/>
      <w:sz w:val="26"/>
      <w:lang w:eastAsia="ru-RU"/>
    </w:rPr>
  </w:style>
  <w:style w:type="character" w:customStyle="1" w:styleId="541">
    <w:name w:val="Знак5 Знак Знак4"/>
    <w:uiPriority w:val="99"/>
    <w:qFormat/>
    <w:locked/>
    <w:rsid w:val="00D07D73"/>
    <w:rPr>
      <w:sz w:val="16"/>
    </w:rPr>
  </w:style>
  <w:style w:type="character" w:customStyle="1" w:styleId="503">
    <w:name w:val="Знак Знак503"/>
    <w:uiPriority w:val="99"/>
    <w:qFormat/>
    <w:locked/>
    <w:rsid w:val="00D07D73"/>
    <w:rPr>
      <w:b/>
      <w:sz w:val="28"/>
      <w:lang w:val="ru-RU" w:eastAsia="ru-RU"/>
    </w:rPr>
  </w:style>
  <w:style w:type="character" w:customStyle="1" w:styleId="523">
    <w:name w:val="Знак Знак523"/>
    <w:uiPriority w:val="99"/>
    <w:qFormat/>
    <w:rsid w:val="00D07D73"/>
    <w:rPr>
      <w:rFonts w:ascii="Arial" w:hAnsi="Arial"/>
      <w:b/>
      <w:i/>
      <w:sz w:val="28"/>
    </w:rPr>
  </w:style>
  <w:style w:type="character" w:customStyle="1" w:styleId="5130">
    <w:name w:val="Знак5 Знак Знак13"/>
    <w:uiPriority w:val="99"/>
    <w:qFormat/>
    <w:locked/>
    <w:rsid w:val="00D07D73"/>
    <w:rPr>
      <w:sz w:val="16"/>
      <w:lang w:val="ru-RU" w:eastAsia="ru-RU"/>
    </w:rPr>
  </w:style>
  <w:style w:type="character" w:customStyle="1" w:styleId="631">
    <w:name w:val="Знак6 Знак Знак3"/>
    <w:uiPriority w:val="99"/>
    <w:qFormat/>
    <w:rsid w:val="00D07D73"/>
    <w:rPr>
      <w:sz w:val="24"/>
      <w:lang w:val="ru-RU" w:eastAsia="ru-RU"/>
    </w:rPr>
  </w:style>
  <w:style w:type="paragraph" w:customStyle="1" w:styleId="5d">
    <w:name w:val="Знак Знак Знак Знак Знак Знак5"/>
    <w:basedOn w:val="a2"/>
    <w:uiPriority w:val="99"/>
    <w:qFormat/>
    <w:rsid w:val="00D07D73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6">
    <w:name w:val="Знак Знак76"/>
    <w:uiPriority w:val="99"/>
    <w:qFormat/>
    <w:rsid w:val="00D07D73"/>
    <w:rPr>
      <w:sz w:val="16"/>
      <w:lang w:val="ru-RU" w:eastAsia="ru-RU"/>
    </w:rPr>
  </w:style>
  <w:style w:type="character" w:customStyle="1" w:styleId="1440">
    <w:name w:val="Знак Знак144"/>
    <w:uiPriority w:val="99"/>
    <w:qFormat/>
    <w:locked/>
    <w:rsid w:val="00D07D73"/>
    <w:rPr>
      <w:b/>
      <w:sz w:val="27"/>
      <w:lang w:val="ru-RU" w:eastAsia="ru-RU"/>
    </w:rPr>
  </w:style>
  <w:style w:type="character" w:customStyle="1" w:styleId="104">
    <w:name w:val="Знак Знак104"/>
    <w:uiPriority w:val="99"/>
    <w:qFormat/>
    <w:locked/>
    <w:rsid w:val="00D07D73"/>
    <w:rPr>
      <w:sz w:val="16"/>
      <w:lang w:val="ru-RU" w:eastAsia="ru-RU"/>
    </w:rPr>
  </w:style>
  <w:style w:type="character" w:customStyle="1" w:styleId="614">
    <w:name w:val="Знак Знак614"/>
    <w:uiPriority w:val="99"/>
    <w:qFormat/>
    <w:rsid w:val="00D07D73"/>
    <w:rPr>
      <w:rFonts w:ascii="Arial" w:hAnsi="Arial"/>
      <w:b/>
      <w:i/>
      <w:sz w:val="28"/>
      <w:lang w:val="ru-RU" w:eastAsia="en-US"/>
    </w:rPr>
  </w:style>
  <w:style w:type="character" w:customStyle="1" w:styleId="165">
    <w:name w:val="Знак Знак165"/>
    <w:uiPriority w:val="99"/>
    <w:qFormat/>
    <w:locked/>
    <w:rsid w:val="00D07D73"/>
    <w:rPr>
      <w:b/>
      <w:caps/>
      <w:sz w:val="24"/>
      <w:lang w:val="ru-RU" w:eastAsia="ru-RU"/>
    </w:rPr>
  </w:style>
  <w:style w:type="character" w:customStyle="1" w:styleId="6a">
    <w:name w:val="Знак Знак Знак6"/>
    <w:uiPriority w:val="99"/>
    <w:qFormat/>
    <w:rsid w:val="00D07D73"/>
    <w:rPr>
      <w:rFonts w:ascii="Times New Roman" w:hAnsi="Times New Roman"/>
      <w:b/>
      <w:caps/>
      <w:sz w:val="28"/>
    </w:rPr>
  </w:style>
  <w:style w:type="character" w:customStyle="1" w:styleId="254">
    <w:name w:val="Знак Знак254"/>
    <w:uiPriority w:val="99"/>
    <w:qFormat/>
    <w:rsid w:val="00D07D73"/>
    <w:rPr>
      <w:rFonts w:ascii="Times New Roman" w:hAnsi="Times New Roman"/>
      <w:b/>
      <w:sz w:val="28"/>
    </w:rPr>
  </w:style>
  <w:style w:type="character" w:customStyle="1" w:styleId="2240">
    <w:name w:val="Знак Знак224"/>
    <w:uiPriority w:val="99"/>
    <w:qFormat/>
    <w:rsid w:val="00D07D73"/>
    <w:rPr>
      <w:rFonts w:ascii="Times New Roman" w:hAnsi="Times New Roman"/>
      <w:sz w:val="24"/>
    </w:rPr>
  </w:style>
  <w:style w:type="character" w:customStyle="1" w:styleId="204">
    <w:name w:val="Знак Знак204"/>
    <w:uiPriority w:val="99"/>
    <w:qFormat/>
    <w:rsid w:val="00D07D73"/>
    <w:rPr>
      <w:rFonts w:ascii="Arial" w:hAnsi="Arial"/>
      <w:sz w:val="22"/>
    </w:rPr>
  </w:style>
  <w:style w:type="character" w:customStyle="1" w:styleId="194">
    <w:name w:val="Знак Знак194"/>
    <w:uiPriority w:val="99"/>
    <w:qFormat/>
    <w:rsid w:val="00D07D73"/>
    <w:rPr>
      <w:rFonts w:ascii="Times New Roman" w:hAnsi="Times New Roman"/>
      <w:sz w:val="16"/>
      <w:lang w:eastAsia="ru-RU"/>
    </w:rPr>
  </w:style>
  <w:style w:type="character" w:customStyle="1" w:styleId="184">
    <w:name w:val="Знак Знак184"/>
    <w:uiPriority w:val="99"/>
    <w:qFormat/>
    <w:rsid w:val="00D07D73"/>
    <w:rPr>
      <w:rFonts w:ascii="Courier New" w:hAnsi="Courier New"/>
    </w:rPr>
  </w:style>
  <w:style w:type="character" w:customStyle="1" w:styleId="174">
    <w:name w:val="Знак Знак174"/>
    <w:uiPriority w:val="99"/>
    <w:qFormat/>
    <w:rsid w:val="00D07D73"/>
    <w:rPr>
      <w:rFonts w:ascii="Times New Roman" w:hAnsi="Times New Roman"/>
      <w:sz w:val="24"/>
    </w:rPr>
  </w:style>
  <w:style w:type="character" w:customStyle="1" w:styleId="154">
    <w:name w:val="Знак Знак154"/>
    <w:uiPriority w:val="99"/>
    <w:qFormat/>
    <w:rsid w:val="00D07D73"/>
    <w:rPr>
      <w:b/>
      <w:sz w:val="28"/>
    </w:rPr>
  </w:style>
  <w:style w:type="character" w:customStyle="1" w:styleId="4140">
    <w:name w:val="Знак Знак414"/>
    <w:uiPriority w:val="99"/>
    <w:qFormat/>
    <w:locked/>
    <w:rsid w:val="00D07D73"/>
    <w:rPr>
      <w:rFonts w:ascii="Arial" w:hAnsi="Arial"/>
      <w:b/>
      <w:i/>
      <w:sz w:val="28"/>
      <w:lang w:val="ru-RU" w:eastAsia="en-US"/>
    </w:rPr>
  </w:style>
  <w:style w:type="character" w:customStyle="1" w:styleId="235">
    <w:name w:val="Знак Знак23 Знак5"/>
    <w:uiPriority w:val="99"/>
    <w:qFormat/>
    <w:locked/>
    <w:rsid w:val="00D07D73"/>
    <w:rPr>
      <w:rFonts w:ascii="Tahoma" w:hAnsi="Tahoma"/>
      <w:sz w:val="16"/>
    </w:rPr>
  </w:style>
  <w:style w:type="paragraph" w:customStyle="1" w:styleId="6b">
    <w:name w:val="Знак Знак Знак Знак Знак Знак Знак Знак Знак Знак Знак Знак Знак6"/>
    <w:basedOn w:val="a2"/>
    <w:uiPriority w:val="99"/>
    <w:qFormat/>
    <w:rsid w:val="00D07D73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43">
    <w:name w:val="Знак34"/>
    <w:basedOn w:val="a2"/>
    <w:uiPriority w:val="99"/>
    <w:qFormat/>
    <w:rsid w:val="00D07D73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40">
    <w:name w:val="Знак Знак534"/>
    <w:uiPriority w:val="99"/>
    <w:qFormat/>
    <w:locked/>
    <w:rsid w:val="00D07D73"/>
    <w:rPr>
      <w:b/>
      <w:caps/>
      <w:sz w:val="24"/>
      <w:lang w:val="ru-RU" w:eastAsia="ru-RU"/>
    </w:rPr>
  </w:style>
  <w:style w:type="character" w:customStyle="1" w:styleId="4e">
    <w:name w:val="Без интервала Знак4"/>
    <w:uiPriority w:val="99"/>
    <w:qFormat/>
    <w:locked/>
    <w:rsid w:val="00D07D73"/>
    <w:rPr>
      <w:sz w:val="24"/>
      <w:lang w:eastAsia="en-US"/>
    </w:rPr>
  </w:style>
  <w:style w:type="character" w:customStyle="1" w:styleId="1141">
    <w:name w:val="Знак1 Знак Знак14"/>
    <w:uiPriority w:val="99"/>
    <w:qFormat/>
    <w:locked/>
    <w:rsid w:val="00D07D73"/>
    <w:rPr>
      <w:rFonts w:ascii="Times New Roman" w:hAnsi="Times New Roman"/>
      <w:sz w:val="24"/>
      <w:lang w:eastAsia="ru-RU"/>
    </w:rPr>
  </w:style>
  <w:style w:type="character" w:customStyle="1" w:styleId="464">
    <w:name w:val="Знак Знак464"/>
    <w:uiPriority w:val="99"/>
    <w:qFormat/>
    <w:locked/>
    <w:rsid w:val="00D07D73"/>
    <w:rPr>
      <w:b/>
      <w:sz w:val="27"/>
      <w:lang w:val="ru-RU" w:eastAsia="ru-RU"/>
    </w:rPr>
  </w:style>
  <w:style w:type="character" w:customStyle="1" w:styleId="484">
    <w:name w:val="Знак Знак484"/>
    <w:uiPriority w:val="99"/>
    <w:qFormat/>
    <w:locked/>
    <w:rsid w:val="00D07D73"/>
    <w:rPr>
      <w:b/>
      <w:sz w:val="27"/>
      <w:lang w:val="ru-RU" w:eastAsia="ru-RU"/>
    </w:rPr>
  </w:style>
  <w:style w:type="character" w:customStyle="1" w:styleId="444">
    <w:name w:val="Знак Знак444"/>
    <w:uiPriority w:val="99"/>
    <w:qFormat/>
    <w:locked/>
    <w:rsid w:val="00D07D73"/>
    <w:rPr>
      <w:sz w:val="24"/>
    </w:rPr>
  </w:style>
  <w:style w:type="character" w:customStyle="1" w:styleId="514">
    <w:name w:val="Знак Знак514"/>
    <w:uiPriority w:val="99"/>
    <w:qFormat/>
    <w:locked/>
    <w:rsid w:val="00D07D73"/>
    <w:rPr>
      <w:b/>
      <w:sz w:val="27"/>
      <w:lang w:val="ru-RU" w:eastAsia="ru-RU"/>
    </w:rPr>
  </w:style>
  <w:style w:type="character" w:customStyle="1" w:styleId="434">
    <w:name w:val="Знак Знак434"/>
    <w:uiPriority w:val="99"/>
    <w:qFormat/>
    <w:locked/>
    <w:rsid w:val="00D07D73"/>
    <w:rPr>
      <w:color w:val="000000"/>
      <w:sz w:val="24"/>
      <w:lang w:eastAsia="ru-RU"/>
    </w:rPr>
  </w:style>
  <w:style w:type="character" w:customStyle="1" w:styleId="424">
    <w:name w:val="Знак Знак424"/>
    <w:uiPriority w:val="99"/>
    <w:qFormat/>
    <w:rsid w:val="00D07D73"/>
    <w:rPr>
      <w:rFonts w:ascii="Times New Roman" w:hAnsi="Times New Roman"/>
      <w:sz w:val="16"/>
    </w:rPr>
  </w:style>
  <w:style w:type="character" w:customStyle="1" w:styleId="494">
    <w:name w:val="Знак Знак494"/>
    <w:uiPriority w:val="99"/>
    <w:qFormat/>
    <w:rsid w:val="00D07D73"/>
    <w:rPr>
      <w:rFonts w:ascii="Times New Roman" w:hAnsi="Times New Roman"/>
      <w:b/>
      <w:caps/>
      <w:sz w:val="24"/>
      <w:lang w:eastAsia="ru-RU"/>
    </w:rPr>
  </w:style>
  <w:style w:type="character" w:customStyle="1" w:styleId="474">
    <w:name w:val="Знак Знак474"/>
    <w:uiPriority w:val="99"/>
    <w:qFormat/>
    <w:rsid w:val="00D07D73"/>
    <w:rPr>
      <w:rFonts w:ascii="Times New Roman" w:hAnsi="Times New Roman"/>
      <w:b/>
      <w:sz w:val="27"/>
      <w:lang w:eastAsia="ru-RU"/>
    </w:rPr>
  </w:style>
  <w:style w:type="character" w:customStyle="1" w:styleId="454">
    <w:name w:val="Знак Знак454"/>
    <w:uiPriority w:val="99"/>
    <w:qFormat/>
    <w:rsid w:val="00D07D73"/>
    <w:rPr>
      <w:rFonts w:ascii="Times New Roman" w:hAnsi="Times New Roman"/>
      <w:b/>
      <w:i/>
      <w:sz w:val="26"/>
      <w:lang w:eastAsia="ru-RU"/>
    </w:rPr>
  </w:style>
  <w:style w:type="character" w:customStyle="1" w:styleId="551">
    <w:name w:val="Знак5 Знак Знак5"/>
    <w:uiPriority w:val="99"/>
    <w:qFormat/>
    <w:locked/>
    <w:rsid w:val="00D07D73"/>
    <w:rPr>
      <w:sz w:val="16"/>
    </w:rPr>
  </w:style>
  <w:style w:type="character" w:customStyle="1" w:styleId="504">
    <w:name w:val="Знак Знак504"/>
    <w:uiPriority w:val="99"/>
    <w:qFormat/>
    <w:locked/>
    <w:rsid w:val="00D07D73"/>
    <w:rPr>
      <w:b/>
      <w:sz w:val="28"/>
      <w:lang w:val="ru-RU" w:eastAsia="ru-RU"/>
    </w:rPr>
  </w:style>
  <w:style w:type="character" w:customStyle="1" w:styleId="524">
    <w:name w:val="Знак Знак524"/>
    <w:uiPriority w:val="99"/>
    <w:qFormat/>
    <w:rsid w:val="00D07D73"/>
    <w:rPr>
      <w:rFonts w:ascii="Arial" w:hAnsi="Arial"/>
      <w:b/>
      <w:i/>
      <w:sz w:val="28"/>
    </w:rPr>
  </w:style>
  <w:style w:type="character" w:customStyle="1" w:styleId="5140">
    <w:name w:val="Знак5 Знак Знак14"/>
    <w:uiPriority w:val="99"/>
    <w:qFormat/>
    <w:locked/>
    <w:rsid w:val="00D07D73"/>
    <w:rPr>
      <w:sz w:val="16"/>
      <w:lang w:val="ru-RU" w:eastAsia="ru-RU"/>
    </w:rPr>
  </w:style>
  <w:style w:type="character" w:customStyle="1" w:styleId="641">
    <w:name w:val="Знак6 Знак Знак4"/>
    <w:uiPriority w:val="99"/>
    <w:qFormat/>
    <w:rsid w:val="00D07D73"/>
    <w:rPr>
      <w:sz w:val="24"/>
      <w:lang w:val="ru-RU" w:eastAsia="ru-RU"/>
    </w:rPr>
  </w:style>
  <w:style w:type="character" w:customStyle="1" w:styleId="205">
    <w:name w:val="Знак Знак205"/>
    <w:uiPriority w:val="99"/>
    <w:qFormat/>
    <w:rsid w:val="00D07D73"/>
    <w:rPr>
      <w:rFonts w:ascii="Arial" w:hAnsi="Arial"/>
      <w:sz w:val="22"/>
    </w:rPr>
  </w:style>
  <w:style w:type="character" w:customStyle="1" w:styleId="206">
    <w:name w:val="Знак Знак206"/>
    <w:uiPriority w:val="99"/>
    <w:qFormat/>
    <w:rsid w:val="00D07D73"/>
    <w:rPr>
      <w:rFonts w:ascii="Arial" w:hAnsi="Arial"/>
      <w:sz w:val="22"/>
    </w:rPr>
  </w:style>
  <w:style w:type="paragraph" w:customStyle="1" w:styleId="6c">
    <w:name w:val="Знак Знак Знак Знак Знак Знак6"/>
    <w:basedOn w:val="a2"/>
    <w:uiPriority w:val="99"/>
    <w:qFormat/>
    <w:rsid w:val="00D07D73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4f">
    <w:name w:val="Основной текст Знак4"/>
    <w:uiPriority w:val="99"/>
    <w:qFormat/>
    <w:rsid w:val="00D07D73"/>
    <w:rPr>
      <w:sz w:val="24"/>
    </w:rPr>
  </w:style>
  <w:style w:type="character" w:customStyle="1" w:styleId="77">
    <w:name w:val="Знак Знак77"/>
    <w:uiPriority w:val="99"/>
    <w:qFormat/>
    <w:rsid w:val="00D07D73"/>
    <w:rPr>
      <w:sz w:val="16"/>
      <w:lang w:val="ru-RU" w:eastAsia="ru-RU"/>
    </w:rPr>
  </w:style>
  <w:style w:type="character" w:customStyle="1" w:styleId="1450">
    <w:name w:val="Знак Знак145"/>
    <w:uiPriority w:val="99"/>
    <w:qFormat/>
    <w:locked/>
    <w:rsid w:val="00D07D73"/>
    <w:rPr>
      <w:b/>
      <w:sz w:val="27"/>
      <w:lang w:val="ru-RU" w:eastAsia="ru-RU"/>
    </w:rPr>
  </w:style>
  <w:style w:type="character" w:customStyle="1" w:styleId="105">
    <w:name w:val="Знак Знак105"/>
    <w:uiPriority w:val="99"/>
    <w:qFormat/>
    <w:locked/>
    <w:rsid w:val="00D07D73"/>
    <w:rPr>
      <w:sz w:val="16"/>
      <w:lang w:val="ru-RU" w:eastAsia="ru-RU"/>
    </w:rPr>
  </w:style>
  <w:style w:type="character" w:customStyle="1" w:styleId="615">
    <w:name w:val="Знак Знак615"/>
    <w:uiPriority w:val="99"/>
    <w:qFormat/>
    <w:rsid w:val="00D07D73"/>
    <w:rPr>
      <w:rFonts w:ascii="Arial" w:hAnsi="Arial"/>
      <w:b/>
      <w:i/>
      <w:sz w:val="28"/>
      <w:lang w:val="ru-RU" w:eastAsia="en-US"/>
    </w:rPr>
  </w:style>
  <w:style w:type="character" w:customStyle="1" w:styleId="166">
    <w:name w:val="Знак Знак166"/>
    <w:uiPriority w:val="99"/>
    <w:qFormat/>
    <w:locked/>
    <w:rsid w:val="00D07D73"/>
    <w:rPr>
      <w:b/>
      <w:caps/>
      <w:sz w:val="24"/>
      <w:lang w:val="ru-RU" w:eastAsia="ru-RU"/>
    </w:rPr>
  </w:style>
  <w:style w:type="character" w:customStyle="1" w:styleId="78">
    <w:name w:val="Знак Знак Знак7"/>
    <w:uiPriority w:val="99"/>
    <w:qFormat/>
    <w:rsid w:val="00D07D73"/>
    <w:rPr>
      <w:rFonts w:ascii="Times New Roman" w:hAnsi="Times New Roman"/>
      <w:b/>
      <w:caps/>
      <w:sz w:val="28"/>
    </w:rPr>
  </w:style>
  <w:style w:type="character" w:customStyle="1" w:styleId="255">
    <w:name w:val="Знак Знак255"/>
    <w:uiPriority w:val="99"/>
    <w:qFormat/>
    <w:rsid w:val="00D07D73"/>
    <w:rPr>
      <w:rFonts w:ascii="Times New Roman" w:hAnsi="Times New Roman"/>
      <w:b/>
      <w:sz w:val="28"/>
    </w:rPr>
  </w:style>
  <w:style w:type="character" w:customStyle="1" w:styleId="2250">
    <w:name w:val="Знак Знак225"/>
    <w:uiPriority w:val="99"/>
    <w:qFormat/>
    <w:rsid w:val="00D07D73"/>
    <w:rPr>
      <w:rFonts w:ascii="Times New Roman" w:hAnsi="Times New Roman"/>
      <w:sz w:val="24"/>
    </w:rPr>
  </w:style>
  <w:style w:type="character" w:customStyle="1" w:styleId="195">
    <w:name w:val="Знак Знак195"/>
    <w:uiPriority w:val="99"/>
    <w:qFormat/>
    <w:rsid w:val="00D07D73"/>
    <w:rPr>
      <w:rFonts w:ascii="Times New Roman" w:hAnsi="Times New Roman"/>
      <w:sz w:val="16"/>
      <w:lang w:eastAsia="ru-RU"/>
    </w:rPr>
  </w:style>
  <w:style w:type="character" w:customStyle="1" w:styleId="185">
    <w:name w:val="Знак Знак185"/>
    <w:uiPriority w:val="99"/>
    <w:qFormat/>
    <w:rsid w:val="00D07D73"/>
    <w:rPr>
      <w:rFonts w:ascii="Courier New" w:hAnsi="Courier New"/>
    </w:rPr>
  </w:style>
  <w:style w:type="character" w:customStyle="1" w:styleId="175">
    <w:name w:val="Знак Знак175"/>
    <w:uiPriority w:val="99"/>
    <w:qFormat/>
    <w:rsid w:val="00D07D73"/>
    <w:rPr>
      <w:rFonts w:ascii="Times New Roman" w:hAnsi="Times New Roman"/>
      <w:sz w:val="24"/>
    </w:rPr>
  </w:style>
  <w:style w:type="character" w:customStyle="1" w:styleId="155">
    <w:name w:val="Знак Знак155"/>
    <w:uiPriority w:val="99"/>
    <w:qFormat/>
    <w:rsid w:val="00D07D73"/>
    <w:rPr>
      <w:b/>
      <w:sz w:val="28"/>
    </w:rPr>
  </w:style>
  <w:style w:type="character" w:customStyle="1" w:styleId="415">
    <w:name w:val="Знак Знак415"/>
    <w:uiPriority w:val="99"/>
    <w:qFormat/>
    <w:locked/>
    <w:rsid w:val="00D07D73"/>
    <w:rPr>
      <w:rFonts w:ascii="Arial" w:hAnsi="Arial"/>
      <w:b/>
      <w:i/>
      <w:sz w:val="28"/>
      <w:lang w:val="ru-RU" w:eastAsia="en-US"/>
    </w:rPr>
  </w:style>
  <w:style w:type="character" w:customStyle="1" w:styleId="236">
    <w:name w:val="Знак Знак23 Знак6"/>
    <w:uiPriority w:val="99"/>
    <w:qFormat/>
    <w:locked/>
    <w:rsid w:val="00D07D73"/>
    <w:rPr>
      <w:rFonts w:ascii="Tahoma" w:hAnsi="Tahoma"/>
      <w:sz w:val="16"/>
    </w:rPr>
  </w:style>
  <w:style w:type="paragraph" w:customStyle="1" w:styleId="79">
    <w:name w:val="Знак Знак Знак Знак Знак Знак Знак Знак Знак Знак Знак Знак Знак7"/>
    <w:basedOn w:val="a2"/>
    <w:uiPriority w:val="99"/>
    <w:qFormat/>
    <w:rsid w:val="00D07D73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52">
    <w:name w:val="Знак35"/>
    <w:basedOn w:val="a2"/>
    <w:uiPriority w:val="99"/>
    <w:qFormat/>
    <w:rsid w:val="00D07D73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5">
    <w:name w:val="Знак Знак535"/>
    <w:uiPriority w:val="99"/>
    <w:qFormat/>
    <w:locked/>
    <w:rsid w:val="00D07D73"/>
    <w:rPr>
      <w:b/>
      <w:caps/>
      <w:sz w:val="24"/>
      <w:lang w:val="ru-RU" w:eastAsia="ru-RU"/>
    </w:rPr>
  </w:style>
  <w:style w:type="character" w:customStyle="1" w:styleId="5e">
    <w:name w:val="Без интервала Знак5"/>
    <w:uiPriority w:val="99"/>
    <w:qFormat/>
    <w:locked/>
    <w:rsid w:val="00D07D73"/>
    <w:rPr>
      <w:sz w:val="24"/>
      <w:lang w:eastAsia="en-US"/>
    </w:rPr>
  </w:style>
  <w:style w:type="character" w:customStyle="1" w:styleId="1151">
    <w:name w:val="Знак1 Знак Знак15"/>
    <w:uiPriority w:val="99"/>
    <w:qFormat/>
    <w:locked/>
    <w:rsid w:val="00D07D73"/>
    <w:rPr>
      <w:rFonts w:ascii="Times New Roman" w:hAnsi="Times New Roman"/>
      <w:sz w:val="24"/>
      <w:lang w:eastAsia="ru-RU"/>
    </w:rPr>
  </w:style>
  <w:style w:type="character" w:customStyle="1" w:styleId="465">
    <w:name w:val="Знак Знак465"/>
    <w:uiPriority w:val="99"/>
    <w:qFormat/>
    <w:locked/>
    <w:rsid w:val="00D07D73"/>
    <w:rPr>
      <w:b/>
      <w:sz w:val="27"/>
      <w:lang w:val="ru-RU" w:eastAsia="ru-RU"/>
    </w:rPr>
  </w:style>
  <w:style w:type="character" w:customStyle="1" w:styleId="485">
    <w:name w:val="Знак Знак485"/>
    <w:uiPriority w:val="99"/>
    <w:qFormat/>
    <w:locked/>
    <w:rsid w:val="00D07D73"/>
    <w:rPr>
      <w:b/>
      <w:sz w:val="27"/>
      <w:lang w:val="ru-RU" w:eastAsia="ru-RU"/>
    </w:rPr>
  </w:style>
  <w:style w:type="character" w:customStyle="1" w:styleId="445">
    <w:name w:val="Знак Знак445"/>
    <w:uiPriority w:val="99"/>
    <w:qFormat/>
    <w:locked/>
    <w:rsid w:val="00D07D73"/>
    <w:rPr>
      <w:sz w:val="24"/>
    </w:rPr>
  </w:style>
  <w:style w:type="character" w:customStyle="1" w:styleId="515">
    <w:name w:val="Знак Знак515"/>
    <w:uiPriority w:val="99"/>
    <w:qFormat/>
    <w:locked/>
    <w:rsid w:val="00D07D73"/>
    <w:rPr>
      <w:b/>
      <w:sz w:val="27"/>
      <w:lang w:val="ru-RU" w:eastAsia="ru-RU"/>
    </w:rPr>
  </w:style>
  <w:style w:type="character" w:customStyle="1" w:styleId="435">
    <w:name w:val="Знак Знак435"/>
    <w:uiPriority w:val="99"/>
    <w:qFormat/>
    <w:locked/>
    <w:rsid w:val="00D07D73"/>
    <w:rPr>
      <w:color w:val="000000"/>
      <w:sz w:val="24"/>
      <w:lang w:eastAsia="ru-RU"/>
    </w:rPr>
  </w:style>
  <w:style w:type="character" w:customStyle="1" w:styleId="425">
    <w:name w:val="Знак Знак425"/>
    <w:uiPriority w:val="99"/>
    <w:qFormat/>
    <w:rsid w:val="00D07D73"/>
    <w:rPr>
      <w:rFonts w:ascii="Times New Roman" w:hAnsi="Times New Roman"/>
      <w:sz w:val="16"/>
    </w:rPr>
  </w:style>
  <w:style w:type="character" w:customStyle="1" w:styleId="495">
    <w:name w:val="Знак Знак495"/>
    <w:uiPriority w:val="99"/>
    <w:qFormat/>
    <w:rsid w:val="00D07D73"/>
    <w:rPr>
      <w:rFonts w:ascii="Times New Roman" w:hAnsi="Times New Roman"/>
      <w:b/>
      <w:caps/>
      <w:sz w:val="24"/>
      <w:lang w:eastAsia="ru-RU"/>
    </w:rPr>
  </w:style>
  <w:style w:type="character" w:customStyle="1" w:styleId="475">
    <w:name w:val="Знак Знак475"/>
    <w:uiPriority w:val="99"/>
    <w:qFormat/>
    <w:rsid w:val="00D07D73"/>
    <w:rPr>
      <w:rFonts w:ascii="Times New Roman" w:hAnsi="Times New Roman"/>
      <w:b/>
      <w:sz w:val="27"/>
      <w:lang w:eastAsia="ru-RU"/>
    </w:rPr>
  </w:style>
  <w:style w:type="character" w:customStyle="1" w:styleId="455">
    <w:name w:val="Знак Знак455"/>
    <w:uiPriority w:val="99"/>
    <w:qFormat/>
    <w:rsid w:val="00D07D73"/>
    <w:rPr>
      <w:rFonts w:ascii="Times New Roman" w:hAnsi="Times New Roman"/>
      <w:b/>
      <w:i/>
      <w:sz w:val="26"/>
      <w:lang w:eastAsia="ru-RU"/>
    </w:rPr>
  </w:style>
  <w:style w:type="character" w:customStyle="1" w:styleId="561">
    <w:name w:val="Знак5 Знак Знак6"/>
    <w:uiPriority w:val="99"/>
    <w:qFormat/>
    <w:locked/>
    <w:rsid w:val="00D07D73"/>
    <w:rPr>
      <w:sz w:val="16"/>
    </w:rPr>
  </w:style>
  <w:style w:type="character" w:customStyle="1" w:styleId="505">
    <w:name w:val="Знак Знак505"/>
    <w:uiPriority w:val="99"/>
    <w:qFormat/>
    <w:locked/>
    <w:rsid w:val="00D07D73"/>
    <w:rPr>
      <w:b/>
      <w:sz w:val="28"/>
      <w:lang w:val="ru-RU" w:eastAsia="ru-RU"/>
    </w:rPr>
  </w:style>
  <w:style w:type="character" w:customStyle="1" w:styleId="525">
    <w:name w:val="Знак Знак525"/>
    <w:uiPriority w:val="99"/>
    <w:qFormat/>
    <w:rsid w:val="00D07D73"/>
    <w:rPr>
      <w:rFonts w:ascii="Arial" w:hAnsi="Arial"/>
      <w:b/>
      <w:i/>
      <w:sz w:val="28"/>
    </w:rPr>
  </w:style>
  <w:style w:type="character" w:customStyle="1" w:styleId="5150">
    <w:name w:val="Знак5 Знак Знак15"/>
    <w:uiPriority w:val="99"/>
    <w:qFormat/>
    <w:locked/>
    <w:rsid w:val="00D07D73"/>
    <w:rPr>
      <w:sz w:val="16"/>
      <w:lang w:val="ru-RU" w:eastAsia="ru-RU"/>
    </w:rPr>
  </w:style>
  <w:style w:type="character" w:customStyle="1" w:styleId="651">
    <w:name w:val="Знак6 Знак Знак5"/>
    <w:uiPriority w:val="99"/>
    <w:qFormat/>
    <w:rsid w:val="00D07D73"/>
    <w:rPr>
      <w:sz w:val="24"/>
      <w:lang w:val="ru-RU" w:eastAsia="ru-RU"/>
    </w:rPr>
  </w:style>
  <w:style w:type="character" w:customStyle="1" w:styleId="207">
    <w:name w:val="Знак Знак207"/>
    <w:uiPriority w:val="99"/>
    <w:qFormat/>
    <w:rsid w:val="00D07D73"/>
    <w:rPr>
      <w:rFonts w:ascii="Arial" w:hAnsi="Arial"/>
      <w:sz w:val="22"/>
    </w:rPr>
  </w:style>
  <w:style w:type="character" w:customStyle="1" w:styleId="208">
    <w:name w:val="Знак Знак208"/>
    <w:uiPriority w:val="99"/>
    <w:qFormat/>
    <w:rsid w:val="00D07D73"/>
    <w:rPr>
      <w:rFonts w:ascii="Arial" w:hAnsi="Arial"/>
      <w:sz w:val="22"/>
    </w:rPr>
  </w:style>
  <w:style w:type="character" w:customStyle="1" w:styleId="209">
    <w:name w:val="Знак Знак209"/>
    <w:uiPriority w:val="99"/>
    <w:qFormat/>
    <w:rsid w:val="00D07D73"/>
    <w:rPr>
      <w:rFonts w:ascii="Arial" w:hAnsi="Arial"/>
      <w:sz w:val="22"/>
    </w:rPr>
  </w:style>
  <w:style w:type="character" w:customStyle="1" w:styleId="616">
    <w:name w:val="Знак Знак616"/>
    <w:uiPriority w:val="99"/>
    <w:qFormat/>
    <w:rsid w:val="00D07D73"/>
    <w:rPr>
      <w:rFonts w:ascii="Calibri" w:hAnsi="Calibri"/>
      <w:i/>
      <w:sz w:val="24"/>
    </w:rPr>
  </w:style>
  <w:style w:type="paragraph" w:customStyle="1" w:styleId="7a">
    <w:name w:val="Знак Знак Знак Знак Знак Знак7"/>
    <w:basedOn w:val="a2"/>
    <w:uiPriority w:val="99"/>
    <w:qFormat/>
    <w:rsid w:val="00D07D73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237">
    <w:name w:val="Основной текст 2 Знак3"/>
    <w:uiPriority w:val="99"/>
    <w:qFormat/>
    <w:rsid w:val="00D07D73"/>
    <w:rPr>
      <w:sz w:val="24"/>
    </w:rPr>
  </w:style>
  <w:style w:type="character" w:customStyle="1" w:styleId="780">
    <w:name w:val="Знак Знак78"/>
    <w:uiPriority w:val="99"/>
    <w:qFormat/>
    <w:rsid w:val="00D07D73"/>
    <w:rPr>
      <w:sz w:val="16"/>
      <w:lang w:val="ru-RU" w:eastAsia="ru-RU"/>
    </w:rPr>
  </w:style>
  <w:style w:type="character" w:customStyle="1" w:styleId="1460">
    <w:name w:val="Знак Знак146"/>
    <w:uiPriority w:val="99"/>
    <w:qFormat/>
    <w:locked/>
    <w:rsid w:val="00D07D73"/>
    <w:rPr>
      <w:b/>
      <w:sz w:val="27"/>
      <w:lang w:val="ru-RU" w:eastAsia="ru-RU"/>
    </w:rPr>
  </w:style>
  <w:style w:type="character" w:customStyle="1" w:styleId="106">
    <w:name w:val="Знак Знак106"/>
    <w:uiPriority w:val="99"/>
    <w:qFormat/>
    <w:locked/>
    <w:rsid w:val="00D07D73"/>
    <w:rPr>
      <w:sz w:val="16"/>
      <w:lang w:val="ru-RU" w:eastAsia="ru-RU"/>
    </w:rPr>
  </w:style>
  <w:style w:type="character" w:customStyle="1" w:styleId="167">
    <w:name w:val="Знак Знак167"/>
    <w:uiPriority w:val="99"/>
    <w:qFormat/>
    <w:locked/>
    <w:rsid w:val="00D07D73"/>
    <w:rPr>
      <w:b/>
      <w:caps/>
      <w:sz w:val="24"/>
      <w:lang w:val="ru-RU" w:eastAsia="ru-RU"/>
    </w:rPr>
  </w:style>
  <w:style w:type="character" w:customStyle="1" w:styleId="83">
    <w:name w:val="Знак Знак Знак8"/>
    <w:uiPriority w:val="99"/>
    <w:qFormat/>
    <w:rsid w:val="00D07D73"/>
    <w:rPr>
      <w:rFonts w:ascii="Times New Roman" w:hAnsi="Times New Roman"/>
      <w:b/>
      <w:caps/>
      <w:sz w:val="28"/>
    </w:rPr>
  </w:style>
  <w:style w:type="character" w:customStyle="1" w:styleId="256">
    <w:name w:val="Знак Знак256"/>
    <w:uiPriority w:val="99"/>
    <w:qFormat/>
    <w:rsid w:val="00D07D73"/>
    <w:rPr>
      <w:rFonts w:ascii="Times New Roman" w:hAnsi="Times New Roman"/>
      <w:b/>
      <w:sz w:val="28"/>
    </w:rPr>
  </w:style>
  <w:style w:type="character" w:customStyle="1" w:styleId="2260">
    <w:name w:val="Знак Знак226"/>
    <w:uiPriority w:val="99"/>
    <w:qFormat/>
    <w:rsid w:val="00D07D73"/>
    <w:rPr>
      <w:rFonts w:ascii="Times New Roman" w:hAnsi="Times New Roman"/>
      <w:sz w:val="24"/>
    </w:rPr>
  </w:style>
  <w:style w:type="character" w:customStyle="1" w:styleId="196">
    <w:name w:val="Знак Знак196"/>
    <w:uiPriority w:val="99"/>
    <w:qFormat/>
    <w:rsid w:val="00D07D73"/>
    <w:rPr>
      <w:rFonts w:ascii="Times New Roman" w:hAnsi="Times New Roman"/>
      <w:sz w:val="16"/>
      <w:lang w:eastAsia="ru-RU"/>
    </w:rPr>
  </w:style>
  <w:style w:type="character" w:customStyle="1" w:styleId="186">
    <w:name w:val="Знак Знак186"/>
    <w:uiPriority w:val="99"/>
    <w:qFormat/>
    <w:rsid w:val="00D07D73"/>
    <w:rPr>
      <w:rFonts w:ascii="Courier New" w:hAnsi="Courier New"/>
    </w:rPr>
  </w:style>
  <w:style w:type="character" w:customStyle="1" w:styleId="176">
    <w:name w:val="Знак Знак176"/>
    <w:uiPriority w:val="99"/>
    <w:qFormat/>
    <w:rsid w:val="00D07D73"/>
    <w:rPr>
      <w:rFonts w:ascii="Times New Roman" w:hAnsi="Times New Roman"/>
      <w:sz w:val="24"/>
    </w:rPr>
  </w:style>
  <w:style w:type="character" w:customStyle="1" w:styleId="156">
    <w:name w:val="Знак Знак156"/>
    <w:uiPriority w:val="99"/>
    <w:qFormat/>
    <w:rsid w:val="00D07D73"/>
    <w:rPr>
      <w:b/>
      <w:sz w:val="28"/>
    </w:rPr>
  </w:style>
  <w:style w:type="character" w:customStyle="1" w:styleId="416">
    <w:name w:val="Знак Знак416"/>
    <w:uiPriority w:val="99"/>
    <w:qFormat/>
    <w:locked/>
    <w:rsid w:val="00D07D73"/>
    <w:rPr>
      <w:rFonts w:ascii="Arial" w:hAnsi="Arial"/>
      <w:b/>
      <w:i/>
      <w:sz w:val="28"/>
      <w:lang w:val="ru-RU" w:eastAsia="en-US"/>
    </w:rPr>
  </w:style>
  <w:style w:type="character" w:customStyle="1" w:styleId="2370">
    <w:name w:val="Знак Знак23 Знак7"/>
    <w:uiPriority w:val="99"/>
    <w:qFormat/>
    <w:locked/>
    <w:rsid w:val="00D07D73"/>
    <w:rPr>
      <w:rFonts w:ascii="Tahoma" w:hAnsi="Tahoma"/>
      <w:sz w:val="16"/>
    </w:rPr>
  </w:style>
  <w:style w:type="paragraph" w:customStyle="1" w:styleId="84">
    <w:name w:val="Знак Знак Знак Знак Знак Знак Знак Знак Знак Знак Знак Знак Знак8"/>
    <w:basedOn w:val="a2"/>
    <w:uiPriority w:val="99"/>
    <w:qFormat/>
    <w:rsid w:val="00D07D73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61">
    <w:name w:val="Знак36"/>
    <w:basedOn w:val="a2"/>
    <w:uiPriority w:val="99"/>
    <w:qFormat/>
    <w:rsid w:val="00D07D73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6">
    <w:name w:val="Знак Знак536"/>
    <w:uiPriority w:val="99"/>
    <w:qFormat/>
    <w:locked/>
    <w:rsid w:val="00D07D73"/>
    <w:rPr>
      <w:b/>
      <w:caps/>
      <w:sz w:val="24"/>
      <w:lang w:val="ru-RU" w:eastAsia="ru-RU"/>
    </w:rPr>
  </w:style>
  <w:style w:type="character" w:customStyle="1" w:styleId="64">
    <w:name w:val="Без интервала Знак6"/>
    <w:link w:val="affffff2"/>
    <w:uiPriority w:val="99"/>
    <w:qFormat/>
    <w:locked/>
    <w:rsid w:val="00D07D73"/>
    <w:rPr>
      <w:rFonts w:ascii="Times New Roman" w:eastAsia="Calibri" w:hAnsi="Times New Roman" w:cs="Times New Roman"/>
      <w:lang w:eastAsia="ru-RU"/>
    </w:rPr>
  </w:style>
  <w:style w:type="character" w:customStyle="1" w:styleId="466">
    <w:name w:val="Знак Знак466"/>
    <w:uiPriority w:val="99"/>
    <w:qFormat/>
    <w:locked/>
    <w:rsid w:val="00D07D73"/>
    <w:rPr>
      <w:b/>
      <w:sz w:val="27"/>
      <w:lang w:val="ru-RU" w:eastAsia="ru-RU"/>
    </w:rPr>
  </w:style>
  <w:style w:type="character" w:customStyle="1" w:styleId="486">
    <w:name w:val="Знак Знак486"/>
    <w:uiPriority w:val="99"/>
    <w:qFormat/>
    <w:locked/>
    <w:rsid w:val="00D07D73"/>
    <w:rPr>
      <w:b/>
      <w:sz w:val="27"/>
      <w:lang w:val="ru-RU" w:eastAsia="ru-RU"/>
    </w:rPr>
  </w:style>
  <w:style w:type="character" w:customStyle="1" w:styleId="446">
    <w:name w:val="Знак Знак446"/>
    <w:uiPriority w:val="99"/>
    <w:qFormat/>
    <w:locked/>
    <w:rsid w:val="00D07D73"/>
    <w:rPr>
      <w:sz w:val="24"/>
    </w:rPr>
  </w:style>
  <w:style w:type="character" w:customStyle="1" w:styleId="516">
    <w:name w:val="Знак Знак516"/>
    <w:uiPriority w:val="99"/>
    <w:qFormat/>
    <w:locked/>
    <w:rsid w:val="00D07D73"/>
    <w:rPr>
      <w:b/>
      <w:sz w:val="27"/>
      <w:lang w:val="ru-RU" w:eastAsia="ru-RU"/>
    </w:rPr>
  </w:style>
  <w:style w:type="character" w:customStyle="1" w:styleId="436">
    <w:name w:val="Знак Знак436"/>
    <w:uiPriority w:val="99"/>
    <w:qFormat/>
    <w:locked/>
    <w:rsid w:val="00D07D73"/>
    <w:rPr>
      <w:color w:val="000000"/>
      <w:sz w:val="24"/>
      <w:lang w:eastAsia="ru-RU"/>
    </w:rPr>
  </w:style>
  <w:style w:type="character" w:customStyle="1" w:styleId="426">
    <w:name w:val="Знак Знак426"/>
    <w:uiPriority w:val="99"/>
    <w:qFormat/>
    <w:rsid w:val="00D07D73"/>
    <w:rPr>
      <w:rFonts w:ascii="Times New Roman" w:hAnsi="Times New Roman"/>
      <w:sz w:val="16"/>
    </w:rPr>
  </w:style>
  <w:style w:type="character" w:customStyle="1" w:styleId="496">
    <w:name w:val="Знак Знак496"/>
    <w:uiPriority w:val="99"/>
    <w:qFormat/>
    <w:rsid w:val="00D07D73"/>
    <w:rPr>
      <w:rFonts w:ascii="Times New Roman" w:hAnsi="Times New Roman"/>
      <w:b/>
      <w:caps/>
      <w:sz w:val="24"/>
      <w:lang w:eastAsia="ru-RU"/>
    </w:rPr>
  </w:style>
  <w:style w:type="character" w:customStyle="1" w:styleId="476">
    <w:name w:val="Знак Знак476"/>
    <w:uiPriority w:val="99"/>
    <w:qFormat/>
    <w:rsid w:val="00D07D73"/>
    <w:rPr>
      <w:rFonts w:ascii="Times New Roman" w:hAnsi="Times New Roman"/>
      <w:b/>
      <w:sz w:val="27"/>
      <w:lang w:eastAsia="ru-RU"/>
    </w:rPr>
  </w:style>
  <w:style w:type="character" w:customStyle="1" w:styleId="456">
    <w:name w:val="Знак Знак456"/>
    <w:uiPriority w:val="99"/>
    <w:qFormat/>
    <w:rsid w:val="00D07D73"/>
    <w:rPr>
      <w:rFonts w:ascii="Times New Roman" w:hAnsi="Times New Roman"/>
      <w:b/>
      <w:i/>
      <w:sz w:val="26"/>
      <w:lang w:eastAsia="ru-RU"/>
    </w:rPr>
  </w:style>
  <w:style w:type="character" w:customStyle="1" w:styleId="570">
    <w:name w:val="Знак5 Знак Знак7"/>
    <w:uiPriority w:val="99"/>
    <w:qFormat/>
    <w:locked/>
    <w:rsid w:val="00D07D73"/>
    <w:rPr>
      <w:sz w:val="16"/>
    </w:rPr>
  </w:style>
  <w:style w:type="character" w:customStyle="1" w:styleId="506">
    <w:name w:val="Знак Знак506"/>
    <w:uiPriority w:val="99"/>
    <w:qFormat/>
    <w:locked/>
    <w:rsid w:val="00D07D73"/>
    <w:rPr>
      <w:b/>
      <w:sz w:val="28"/>
      <w:lang w:val="ru-RU" w:eastAsia="ru-RU"/>
    </w:rPr>
  </w:style>
  <w:style w:type="character" w:customStyle="1" w:styleId="526">
    <w:name w:val="Знак Знак526"/>
    <w:uiPriority w:val="99"/>
    <w:qFormat/>
    <w:rsid w:val="00D07D73"/>
    <w:rPr>
      <w:rFonts w:ascii="Arial" w:hAnsi="Arial"/>
      <w:b/>
      <w:i/>
      <w:sz w:val="28"/>
    </w:rPr>
  </w:style>
  <w:style w:type="character" w:customStyle="1" w:styleId="660">
    <w:name w:val="Знак6 Знак Знак6"/>
    <w:uiPriority w:val="99"/>
    <w:qFormat/>
    <w:rsid w:val="00D07D73"/>
    <w:rPr>
      <w:sz w:val="24"/>
      <w:lang w:val="ru-RU" w:eastAsia="ru-RU"/>
    </w:rPr>
  </w:style>
  <w:style w:type="character" w:customStyle="1" w:styleId="402">
    <w:name w:val="Знак Знак40 Знак"/>
    <w:uiPriority w:val="99"/>
    <w:qFormat/>
    <w:locked/>
    <w:rsid w:val="00D07D73"/>
    <w:rPr>
      <w:sz w:val="24"/>
      <w:lang w:val="ru-RU" w:eastAsia="ru-RU"/>
    </w:rPr>
  </w:style>
  <w:style w:type="character" w:customStyle="1" w:styleId="afffffffff6">
    <w:name w:val="Тело ИАК Знак"/>
    <w:link w:val="afffffffff7"/>
    <w:uiPriority w:val="99"/>
    <w:qFormat/>
    <w:locked/>
    <w:rsid w:val="00D07D73"/>
    <w:rPr>
      <w:sz w:val="28"/>
    </w:rPr>
  </w:style>
  <w:style w:type="paragraph" w:customStyle="1" w:styleId="afffffffff7">
    <w:name w:val="Тело ИАК"/>
    <w:basedOn w:val="a2"/>
    <w:link w:val="afffffffff6"/>
    <w:uiPriority w:val="99"/>
    <w:qFormat/>
    <w:rsid w:val="00D07D73"/>
    <w:pPr>
      <w:widowControl/>
      <w:snapToGrid/>
      <w:spacing w:before="0" w:after="0" w:line="288" w:lineRule="auto"/>
      <w:ind w:firstLine="720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afffffffff8">
    <w:name w:val="кадр"/>
    <w:basedOn w:val="a3"/>
    <w:uiPriority w:val="99"/>
    <w:qFormat/>
    <w:rsid w:val="00D07D73"/>
    <w:rPr>
      <w:rFonts w:cs="Times New Roman"/>
    </w:rPr>
  </w:style>
  <w:style w:type="character" w:customStyle="1" w:styleId="16">
    <w:name w:val="Оглавление 1 Знак"/>
    <w:basedOn w:val="a3"/>
    <w:link w:val="15"/>
    <w:uiPriority w:val="99"/>
    <w:qFormat/>
    <w:locked/>
    <w:rsid w:val="00D07D73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96">
    <w:name w:val="Знак9"/>
    <w:basedOn w:val="a2"/>
    <w:uiPriority w:val="99"/>
    <w:qFormat/>
    <w:rsid w:val="00D07D73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useradditionalinfo1">
    <w:name w:val="useradditionalinfo1"/>
    <w:basedOn w:val="a2"/>
    <w:uiPriority w:val="99"/>
    <w:qFormat/>
    <w:rsid w:val="00D07D73"/>
    <w:pPr>
      <w:widowControl/>
      <w:pBdr>
        <w:top w:val="dotted" w:sz="4" w:space="3" w:color="CCCCCC"/>
      </w:pBdr>
      <w:snapToGrid/>
      <w:spacing w:after="0"/>
    </w:pPr>
    <w:rPr>
      <w:rFonts w:eastAsia="Times New Roman"/>
      <w:szCs w:val="24"/>
    </w:rPr>
  </w:style>
  <w:style w:type="paragraph" w:customStyle="1" w:styleId="0752">
    <w:name w:val="Стиль Нумерованный список + сверху: (одинарная Авто  075 пт лини...2"/>
    <w:basedOn w:val="afff"/>
    <w:uiPriority w:val="99"/>
    <w:qFormat/>
    <w:rsid w:val="00D07D73"/>
    <w:pPr>
      <w:numPr>
        <w:numId w:val="8"/>
      </w:numPr>
      <w:tabs>
        <w:tab w:val="left" w:pos="851"/>
      </w:tabs>
      <w:ind w:hanging="511"/>
    </w:pPr>
    <w:rPr>
      <w:szCs w:val="20"/>
    </w:rPr>
  </w:style>
  <w:style w:type="paragraph" w:customStyle="1" w:styleId="0753">
    <w:name w:val="Стиль Нумерованный список + сверху: (одинарная Авто  075 пт лини...3"/>
    <w:basedOn w:val="afff"/>
    <w:uiPriority w:val="99"/>
    <w:qFormat/>
    <w:rsid w:val="00D07D73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4">
    <w:name w:val="Стиль Нумерованный список + сверху: (одинарная Авто  075 пт лини...4"/>
    <w:basedOn w:val="afff"/>
    <w:uiPriority w:val="99"/>
    <w:qFormat/>
    <w:rsid w:val="00D07D73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5">
    <w:name w:val="Стиль Нумерованный список + сверху: (одинарная Авто  075 пт лини...5"/>
    <w:basedOn w:val="afff"/>
    <w:uiPriority w:val="99"/>
    <w:qFormat/>
    <w:rsid w:val="00D07D73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8">
    <w:name w:val="Стиль Нумерованный список + сверху: (одинарная Авто  075 пт лини...8"/>
    <w:basedOn w:val="afff"/>
    <w:uiPriority w:val="99"/>
    <w:qFormat/>
    <w:rsid w:val="00D07D73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9">
    <w:name w:val="Стиль Нумерованный список + сверху: (одинарная Авто  075 пт лини...9"/>
    <w:basedOn w:val="afff"/>
    <w:uiPriority w:val="99"/>
    <w:qFormat/>
    <w:rsid w:val="00D07D73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10">
    <w:name w:val="Стиль Нумерованный список + сверху: (одинарная Авто  075 пт лини...10"/>
    <w:basedOn w:val="afff"/>
    <w:uiPriority w:val="99"/>
    <w:qFormat/>
    <w:rsid w:val="00D07D73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11">
    <w:name w:val="Стиль Нумерованный список + сверху: (одинарная Авто  075 пт лини...11"/>
    <w:basedOn w:val="afff"/>
    <w:uiPriority w:val="99"/>
    <w:qFormat/>
    <w:rsid w:val="00D07D73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character" w:customStyle="1" w:styleId="7b">
    <w:name w:val="Основной текст (7)_"/>
    <w:basedOn w:val="a3"/>
    <w:uiPriority w:val="99"/>
    <w:qFormat/>
    <w:locked/>
    <w:rsid w:val="00D07D73"/>
    <w:rPr>
      <w:rFonts w:cs="Times New Roman"/>
      <w:b/>
      <w:bCs/>
      <w:i/>
      <w:iCs/>
      <w:lang w:bidi="ar-SA"/>
    </w:rPr>
  </w:style>
  <w:style w:type="paragraph" w:customStyle="1" w:styleId="bloc">
    <w:name w:val="bloc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ordered">
    <w:name w:val="bordered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toggle">
    <w:name w:val="fr-collapsible-toggle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toggle-collapsed">
    <w:name w:val="fr-collapsible-toggle-collapsed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group-toogle-all">
    <w:name w:val="fr-collapsible-group-toogle-all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 w:val="18"/>
      <w:szCs w:val="18"/>
    </w:rPr>
  </w:style>
  <w:style w:type="paragraph" w:customStyle="1" w:styleId="toogleboxnew">
    <w:name w:val="toogleboxnew"/>
    <w:basedOn w:val="a2"/>
    <w:uiPriority w:val="99"/>
    <w:qFormat/>
    <w:rsid w:val="00D07D73"/>
    <w:pPr>
      <w:widowControl/>
      <w:pBdr>
        <w:top w:val="single" w:sz="6" w:space="2" w:color="AAAAAA"/>
        <w:left w:val="single" w:sz="6" w:space="2" w:color="AAAAAA"/>
        <w:bottom w:val="single" w:sz="6" w:space="0" w:color="AAAAAA"/>
        <w:right w:val="single" w:sz="6" w:space="2" w:color="AAAAAA"/>
      </w:pBdr>
      <w:snapToGrid/>
      <w:spacing w:beforeAutospacing="1" w:afterAutospacing="1"/>
    </w:pPr>
    <w:rPr>
      <w:rFonts w:eastAsia="Times New Roman"/>
      <w:szCs w:val="24"/>
    </w:rPr>
  </w:style>
  <w:style w:type="paragraph" w:customStyle="1" w:styleId="toogleboxnewtitle">
    <w:name w:val="toogleboxnew_title"/>
    <w:basedOn w:val="a2"/>
    <w:uiPriority w:val="99"/>
    <w:qFormat/>
    <w:rsid w:val="00D07D73"/>
    <w:pPr>
      <w:widowControl/>
      <w:shd w:val="clear" w:color="auto" w:fill="EFEFEF"/>
      <w:snapToGrid/>
      <w:spacing w:before="0" w:after="30"/>
      <w:jc w:val="center"/>
    </w:pPr>
    <w:rPr>
      <w:rFonts w:eastAsia="Times New Roman"/>
      <w:b/>
      <w:bCs/>
      <w:szCs w:val="24"/>
    </w:rPr>
  </w:style>
  <w:style w:type="paragraph" w:customStyle="1" w:styleId="navboxnew">
    <w:name w:val="navboxnew"/>
    <w:basedOn w:val="a2"/>
    <w:uiPriority w:val="99"/>
    <w:qFormat/>
    <w:rsid w:val="00D07D73"/>
    <w:pPr>
      <w:widowControl/>
      <w:pBdr>
        <w:top w:val="single" w:sz="6" w:space="3" w:color="AAAAAA"/>
        <w:left w:val="single" w:sz="6" w:space="3" w:color="AAAAAA"/>
        <w:bottom w:val="single" w:sz="6" w:space="2" w:color="AAAAAA"/>
        <w:right w:val="single" w:sz="6" w:space="3" w:color="AAAAAA"/>
      </w:pBdr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navbar">
    <w:name w:val="navboxnew_tnavbar"/>
    <w:basedOn w:val="a2"/>
    <w:uiPriority w:val="99"/>
    <w:qFormat/>
    <w:rsid w:val="00D07D73"/>
    <w:pPr>
      <w:widowControl/>
      <w:snapToGrid/>
      <w:spacing w:beforeAutospacing="1" w:afterAutospacing="1"/>
      <w:ind w:left="-1200"/>
    </w:pPr>
    <w:rPr>
      <w:rFonts w:eastAsia="Times New Roman"/>
      <w:sz w:val="19"/>
      <w:szCs w:val="19"/>
    </w:rPr>
  </w:style>
  <w:style w:type="paragraph" w:customStyle="1" w:styleId="navboxnewoldie">
    <w:name w:val="navboxnew_oldie"/>
    <w:basedOn w:val="a2"/>
    <w:uiPriority w:val="99"/>
    <w:qFormat/>
    <w:rsid w:val="00D07D73"/>
    <w:pPr>
      <w:widowControl/>
      <w:pBdr>
        <w:top w:val="single" w:sz="6" w:space="3" w:color="AAAAAA"/>
        <w:left w:val="single" w:sz="6" w:space="3" w:color="AAAAAA"/>
        <w:bottom w:val="single" w:sz="6" w:space="2" w:color="AAAAAA"/>
        <w:right w:val="single" w:sz="6" w:space="3" w:color="AAAAAA"/>
      </w:pBdr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mw-hiero-table">
    <w:name w:val="mw-hiero-table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hiero-outer">
    <w:name w:val="mw-hiero-outer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hiero-box">
    <w:name w:val="mw-hiero-box"/>
    <w:basedOn w:val="a2"/>
    <w:uiPriority w:val="99"/>
    <w:qFormat/>
    <w:rsid w:val="00D07D73"/>
    <w:pPr>
      <w:widowControl/>
      <w:shd w:val="clear" w:color="auto" w:fill="000000"/>
      <w:snapToGrid/>
      <w:spacing w:beforeAutospacing="1" w:afterAutospacing="1"/>
    </w:pPr>
    <w:rPr>
      <w:rFonts w:eastAsia="Times New Roman"/>
      <w:szCs w:val="24"/>
    </w:rPr>
  </w:style>
  <w:style w:type="paragraph" w:customStyle="1" w:styleId="ui-helper-hidden">
    <w:name w:val="ui-helper-hidden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ui-helper-reset">
    <w:name w:val="ui-helper-reset"/>
    <w:basedOn w:val="a2"/>
    <w:uiPriority w:val="99"/>
    <w:qFormat/>
    <w:rsid w:val="00D07D73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helper-clearfix">
    <w:name w:val="ui-helper-clearfix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helper-zfix">
    <w:name w:val="ui-helper-zfix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">
    <w:name w:val="ui-icon"/>
    <w:basedOn w:val="a2"/>
    <w:uiPriority w:val="99"/>
    <w:qFormat/>
    <w:rsid w:val="00D07D73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widget-overlay">
    <w:name w:val="ui-widget-overlay"/>
    <w:basedOn w:val="a2"/>
    <w:uiPriority w:val="99"/>
    <w:qFormat/>
    <w:rsid w:val="00D07D73"/>
    <w:pPr>
      <w:widowControl/>
      <w:shd w:val="clear" w:color="auto" w:fill="000000"/>
      <w:snapToGrid/>
      <w:spacing w:beforeAutospacing="1" w:afterAutospacing="1"/>
    </w:pPr>
    <w:rPr>
      <w:rFonts w:eastAsia="Times New Roman"/>
      <w:szCs w:val="24"/>
    </w:rPr>
  </w:style>
  <w:style w:type="paragraph" w:customStyle="1" w:styleId="ui-widget">
    <w:name w:val="ui-widget"/>
    <w:basedOn w:val="a2"/>
    <w:uiPriority w:val="99"/>
    <w:qFormat/>
    <w:rsid w:val="00D07D73"/>
    <w:pPr>
      <w:widowControl/>
      <w:snapToGrid/>
      <w:spacing w:beforeAutospacing="1" w:afterAutospacing="1"/>
    </w:pPr>
    <w:rPr>
      <w:rFonts w:ascii="Arial" w:eastAsia="Times New Roman" w:hAnsi="Arial" w:cs="Arial"/>
      <w:sz w:val="19"/>
      <w:szCs w:val="19"/>
    </w:rPr>
  </w:style>
  <w:style w:type="paragraph" w:customStyle="1" w:styleId="ui-widget-content">
    <w:name w:val="ui-widget-content"/>
    <w:basedOn w:val="a2"/>
    <w:uiPriority w:val="99"/>
    <w:qFormat/>
    <w:rsid w:val="00D07D73"/>
    <w:pPr>
      <w:widowControl/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napToGrid/>
      <w:spacing w:beforeAutospacing="1" w:afterAutospacing="1"/>
    </w:pPr>
    <w:rPr>
      <w:rFonts w:eastAsia="Times New Roman"/>
      <w:color w:val="362B36"/>
      <w:szCs w:val="24"/>
    </w:rPr>
  </w:style>
  <w:style w:type="paragraph" w:customStyle="1" w:styleId="ui-widget-header">
    <w:name w:val="ui-widget-header"/>
    <w:basedOn w:val="a2"/>
    <w:uiPriority w:val="99"/>
    <w:qFormat/>
    <w:rsid w:val="00D07D73"/>
    <w:pPr>
      <w:widowControl/>
      <w:pBdr>
        <w:bottom w:val="single" w:sz="6" w:space="0" w:color="BBBBBB"/>
      </w:pBdr>
      <w:shd w:val="clear" w:color="auto" w:fill="FFFFFF"/>
      <w:snapToGrid/>
      <w:spacing w:beforeAutospacing="1" w:afterAutospacing="1" w:line="240" w:lineRule="atLeast"/>
    </w:pPr>
    <w:rPr>
      <w:rFonts w:eastAsia="Times New Roman"/>
      <w:b/>
      <w:bCs/>
      <w:color w:val="222222"/>
      <w:szCs w:val="24"/>
    </w:rPr>
  </w:style>
  <w:style w:type="paragraph" w:customStyle="1" w:styleId="ui-state-default">
    <w:name w:val="ui-state-default"/>
    <w:basedOn w:val="a2"/>
    <w:uiPriority w:val="99"/>
    <w:qFormat/>
    <w:rsid w:val="00D07D73"/>
    <w:pPr>
      <w:widowControl/>
      <w:pBdr>
        <w:top w:val="single" w:sz="6" w:space="0" w:color="AED0EA"/>
        <w:left w:val="single" w:sz="6" w:space="0" w:color="AED0EA"/>
        <w:bottom w:val="single" w:sz="6" w:space="0" w:color="AED0EA"/>
        <w:right w:val="single" w:sz="6" w:space="0" w:color="AED0EA"/>
      </w:pBdr>
      <w:shd w:val="clear" w:color="auto" w:fill="D7EBF9"/>
      <w:snapToGrid/>
      <w:spacing w:beforeAutospacing="1" w:afterAutospacing="1"/>
    </w:pPr>
    <w:rPr>
      <w:rFonts w:eastAsia="Times New Roman"/>
      <w:color w:val="2779AA"/>
      <w:szCs w:val="24"/>
    </w:rPr>
  </w:style>
  <w:style w:type="paragraph" w:customStyle="1" w:styleId="ui-state-hover">
    <w:name w:val="ui-state-hover"/>
    <w:basedOn w:val="a2"/>
    <w:uiPriority w:val="99"/>
    <w:qFormat/>
    <w:rsid w:val="00D07D73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focus">
    <w:name w:val="ui-state-focus"/>
    <w:basedOn w:val="a2"/>
    <w:uiPriority w:val="99"/>
    <w:qFormat/>
    <w:rsid w:val="00D07D73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active">
    <w:name w:val="ui-state-active"/>
    <w:basedOn w:val="a2"/>
    <w:uiPriority w:val="99"/>
    <w:qFormat/>
    <w:rsid w:val="00D07D73"/>
    <w:pPr>
      <w:widowControl/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0F0F0"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ui-state-highlight">
    <w:name w:val="ui-state-highlight"/>
    <w:basedOn w:val="a2"/>
    <w:uiPriority w:val="99"/>
    <w:qFormat/>
    <w:rsid w:val="00D07D73"/>
    <w:pPr>
      <w:widowControl/>
      <w:pBdr>
        <w:top w:val="single" w:sz="6" w:space="0" w:color="F9DD34"/>
        <w:left w:val="single" w:sz="6" w:space="0" w:color="F9DD34"/>
        <w:bottom w:val="single" w:sz="6" w:space="0" w:color="F9DD34"/>
        <w:right w:val="single" w:sz="6" w:space="0" w:color="F9DD34"/>
      </w:pBdr>
      <w:snapToGrid/>
      <w:spacing w:beforeAutospacing="1" w:afterAutospacing="1"/>
    </w:pPr>
    <w:rPr>
      <w:rFonts w:eastAsia="Times New Roman"/>
      <w:color w:val="363636"/>
      <w:szCs w:val="24"/>
    </w:rPr>
  </w:style>
  <w:style w:type="paragraph" w:customStyle="1" w:styleId="ui-state-error">
    <w:name w:val="ui-state-error"/>
    <w:basedOn w:val="a2"/>
    <w:uiPriority w:val="99"/>
    <w:qFormat/>
    <w:rsid w:val="00D07D73"/>
    <w:pPr>
      <w:widowControl/>
      <w:pBdr>
        <w:top w:val="single" w:sz="6" w:space="0" w:color="CD0A0A"/>
        <w:left w:val="single" w:sz="6" w:space="0" w:color="CD0A0A"/>
        <w:bottom w:val="single" w:sz="6" w:space="0" w:color="CD0A0A"/>
        <w:right w:val="single" w:sz="6" w:space="0" w:color="CD0A0A"/>
      </w:pBdr>
      <w:shd w:val="clear" w:color="auto" w:fill="CD0A0A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state-error-text">
    <w:name w:val="ui-state-error-text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priority-primary">
    <w:name w:val="ui-priority-primary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ui-priority-secondary">
    <w:name w:val="ui-priority-secondary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state-disabled">
    <w:name w:val="ui-state-disabled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widget-shadow">
    <w:name w:val="ui-widget-shadow"/>
    <w:basedOn w:val="a2"/>
    <w:uiPriority w:val="99"/>
    <w:qFormat/>
    <w:rsid w:val="00D07D73"/>
    <w:pPr>
      <w:widowControl/>
      <w:shd w:val="clear" w:color="auto" w:fill="000000"/>
      <w:snapToGrid/>
      <w:spacing w:before="0" w:after="0"/>
      <w:ind w:left="-105"/>
    </w:pPr>
    <w:rPr>
      <w:rFonts w:eastAsia="Times New Roman"/>
      <w:szCs w:val="24"/>
    </w:rPr>
  </w:style>
  <w:style w:type="paragraph" w:customStyle="1" w:styleId="ui-resizable-handle">
    <w:name w:val="ui-resizable-handle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 w:val="2"/>
      <w:szCs w:val="2"/>
    </w:rPr>
  </w:style>
  <w:style w:type="paragraph" w:customStyle="1" w:styleId="ui-resizable-n">
    <w:name w:val="ui-resizable-n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s">
    <w:name w:val="ui-resizable-s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e">
    <w:name w:val="ui-resizable-e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w">
    <w:name w:val="ui-resizable-w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se">
    <w:name w:val="ui-resizable-se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sw">
    <w:name w:val="ui-resizable-sw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nw">
    <w:name w:val="ui-resizable-nw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ne">
    <w:name w:val="ui-resizable-ne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">
    <w:name w:val="ui-button"/>
    <w:basedOn w:val="a2"/>
    <w:uiPriority w:val="99"/>
    <w:qFormat/>
    <w:rsid w:val="00D07D73"/>
    <w:pPr>
      <w:widowControl/>
      <w:snapToGrid/>
      <w:spacing w:beforeAutospacing="1" w:afterAutospacing="1"/>
      <w:ind w:right="24"/>
      <w:jc w:val="center"/>
    </w:pPr>
    <w:rPr>
      <w:rFonts w:eastAsia="Times New Roman"/>
      <w:szCs w:val="24"/>
    </w:rPr>
  </w:style>
  <w:style w:type="paragraph" w:customStyle="1" w:styleId="ui-button-icon-only">
    <w:name w:val="ui-button-icon-only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icons-only">
    <w:name w:val="ui-button-icons-only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set">
    <w:name w:val="ui-buttonset"/>
    <w:basedOn w:val="a2"/>
    <w:uiPriority w:val="99"/>
    <w:qFormat/>
    <w:rsid w:val="00D07D73"/>
    <w:pPr>
      <w:widowControl/>
      <w:snapToGrid/>
      <w:spacing w:beforeAutospacing="1" w:afterAutospacing="1"/>
      <w:ind w:right="105"/>
    </w:pPr>
    <w:rPr>
      <w:rFonts w:eastAsia="Times New Roman"/>
      <w:szCs w:val="24"/>
    </w:rPr>
  </w:style>
  <w:style w:type="paragraph" w:customStyle="1" w:styleId="ui-dialog">
    <w:name w:val="ui-dialog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uggestions">
    <w:name w:val="suggestions"/>
    <w:basedOn w:val="a2"/>
    <w:uiPriority w:val="99"/>
    <w:qFormat/>
    <w:rsid w:val="00D07D73"/>
    <w:pPr>
      <w:widowControl/>
      <w:snapToGrid/>
      <w:spacing w:before="0" w:after="0"/>
      <w:ind w:right="-15"/>
    </w:pPr>
    <w:rPr>
      <w:rFonts w:eastAsia="Times New Roman"/>
      <w:szCs w:val="24"/>
    </w:rPr>
  </w:style>
  <w:style w:type="paragraph" w:customStyle="1" w:styleId="suggestions-special">
    <w:name w:val="suggestions-special"/>
    <w:basedOn w:val="a2"/>
    <w:uiPriority w:val="99"/>
    <w:qFormat/>
    <w:rsid w:val="00D07D73"/>
    <w:pPr>
      <w:widowControl/>
      <w:pBdr>
        <w:top w:val="single" w:sz="6" w:space="3" w:color="AAAAAA"/>
        <w:left w:val="single" w:sz="6" w:space="3" w:color="AAAAAA"/>
        <w:bottom w:val="single" w:sz="6" w:space="3" w:color="AAAAAA"/>
        <w:right w:val="single" w:sz="6" w:space="3" w:color="AAAAAA"/>
      </w:pBdr>
      <w:shd w:val="clear" w:color="auto" w:fill="FFFFFF"/>
      <w:snapToGrid/>
      <w:spacing w:before="0" w:after="0" w:line="300" w:lineRule="atLeast"/>
    </w:pPr>
    <w:rPr>
      <w:rFonts w:eastAsia="Times New Roman"/>
      <w:vanish/>
      <w:szCs w:val="24"/>
    </w:rPr>
  </w:style>
  <w:style w:type="paragraph" w:customStyle="1" w:styleId="suggestions-results">
    <w:name w:val="suggestions-results"/>
    <w:basedOn w:val="a2"/>
    <w:uiPriority w:val="99"/>
    <w:qFormat/>
    <w:rsid w:val="00D07D73"/>
    <w:pPr>
      <w:widowControl/>
      <w:pBdr>
        <w:top w:val="single" w:sz="6" w:space="0" w:color="AAAAAA"/>
        <w:left w:val="single" w:sz="6" w:space="0" w:color="AAAAAA"/>
        <w:bottom w:val="single" w:sz="6" w:space="0" w:color="AAAAAA"/>
        <w:right w:val="single" w:sz="6" w:space="0" w:color="AAAAAA"/>
      </w:pBdr>
      <w:shd w:val="clear" w:color="auto" w:fill="FFFFFF"/>
      <w:snapToGrid/>
      <w:spacing w:before="0" w:after="0"/>
    </w:pPr>
    <w:rPr>
      <w:rFonts w:eastAsia="Times New Roman"/>
      <w:szCs w:val="24"/>
    </w:rPr>
  </w:style>
  <w:style w:type="paragraph" w:customStyle="1" w:styleId="suggestions-result">
    <w:name w:val="suggestions-result"/>
    <w:basedOn w:val="a2"/>
    <w:uiPriority w:val="99"/>
    <w:qFormat/>
    <w:rsid w:val="00D07D73"/>
    <w:pPr>
      <w:widowControl/>
      <w:snapToGrid/>
      <w:spacing w:before="0" w:after="0" w:line="360" w:lineRule="atLeast"/>
    </w:pPr>
    <w:rPr>
      <w:rFonts w:eastAsia="Times New Roman"/>
      <w:color w:val="000000"/>
      <w:szCs w:val="24"/>
    </w:rPr>
  </w:style>
  <w:style w:type="paragraph" w:customStyle="1" w:styleId="suggestions-result-current">
    <w:name w:val="suggestions-result-current"/>
    <w:basedOn w:val="a2"/>
    <w:uiPriority w:val="99"/>
    <w:qFormat/>
    <w:rsid w:val="00D07D73"/>
    <w:pPr>
      <w:widowControl/>
      <w:shd w:val="clear" w:color="auto" w:fill="4C59A6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autoellipsis-matched">
    <w:name w:val="autoellipsis-matched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mwembedplayer">
    <w:name w:val="mwembedplayer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oadingspinner">
    <w:name w:val="loadingspinner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imported-resource">
    <w:name w:val="mw-imported-resource"/>
    <w:basedOn w:val="a2"/>
    <w:uiPriority w:val="99"/>
    <w:qFormat/>
    <w:rsid w:val="00D07D73"/>
    <w:pPr>
      <w:widowControl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napToGrid/>
      <w:spacing w:beforeAutospacing="1" w:afterAutospacing="1"/>
    </w:pPr>
    <w:rPr>
      <w:rFonts w:eastAsia="Times New Roman"/>
      <w:szCs w:val="24"/>
    </w:rPr>
  </w:style>
  <w:style w:type="paragraph" w:customStyle="1" w:styleId="kaltura-icon">
    <w:name w:val="kaltura-icon"/>
    <w:basedOn w:val="a2"/>
    <w:uiPriority w:val="99"/>
    <w:qFormat/>
    <w:rsid w:val="00D07D73"/>
    <w:pPr>
      <w:widowControl/>
      <w:snapToGrid/>
      <w:spacing w:before="30" w:afterAutospacing="1"/>
      <w:ind w:left="45"/>
    </w:pPr>
    <w:rPr>
      <w:rFonts w:eastAsia="Times New Roman"/>
      <w:szCs w:val="24"/>
    </w:rPr>
  </w:style>
  <w:style w:type="paragraph" w:customStyle="1" w:styleId="mw-fullscreen-overlay">
    <w:name w:val="mw-fullscreen-overlay"/>
    <w:basedOn w:val="a2"/>
    <w:uiPriority w:val="99"/>
    <w:qFormat/>
    <w:rsid w:val="00D07D73"/>
    <w:pPr>
      <w:widowControl/>
      <w:shd w:val="clear" w:color="auto" w:fill="000000"/>
      <w:snapToGrid/>
      <w:spacing w:beforeAutospacing="1" w:afterAutospacing="1"/>
    </w:pPr>
    <w:rPr>
      <w:rFonts w:eastAsia="Times New Roman"/>
      <w:szCs w:val="24"/>
    </w:rPr>
  </w:style>
  <w:style w:type="paragraph" w:customStyle="1" w:styleId="play-btn-large">
    <w:name w:val="play-btn-large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arouselcontainer">
    <w:name w:val="carouselcontainer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arouselvideotitle">
    <w:name w:val="carouselvideotitle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b/>
      <w:bCs/>
      <w:color w:val="FFFFFF"/>
      <w:szCs w:val="24"/>
    </w:rPr>
  </w:style>
  <w:style w:type="paragraph" w:customStyle="1" w:styleId="carouselvideotitletext">
    <w:name w:val="carouselvideotitletext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arouseltitleduration">
    <w:name w:val="carouseltitleduration"/>
    <w:basedOn w:val="a2"/>
    <w:uiPriority w:val="99"/>
    <w:qFormat/>
    <w:rsid w:val="00D07D73"/>
    <w:pPr>
      <w:widowControl/>
      <w:shd w:val="clear" w:color="auto" w:fill="5A5A5A"/>
      <w:snapToGrid/>
      <w:spacing w:beforeAutospacing="1" w:afterAutospacing="1"/>
    </w:pPr>
    <w:rPr>
      <w:rFonts w:eastAsia="Times New Roman"/>
      <w:color w:val="D9D9D9"/>
      <w:sz w:val="20"/>
    </w:rPr>
  </w:style>
  <w:style w:type="paragraph" w:customStyle="1" w:styleId="carouselimgtitle">
    <w:name w:val="carouselimgtitle"/>
    <w:basedOn w:val="a2"/>
    <w:uiPriority w:val="99"/>
    <w:qFormat/>
    <w:rsid w:val="00D07D73"/>
    <w:pPr>
      <w:widowControl/>
      <w:snapToGrid/>
      <w:spacing w:beforeAutospacing="1" w:afterAutospacing="1"/>
      <w:jc w:val="center"/>
    </w:pPr>
    <w:rPr>
      <w:rFonts w:eastAsia="Times New Roman"/>
      <w:color w:val="FFFFFF"/>
      <w:szCs w:val="24"/>
    </w:rPr>
  </w:style>
  <w:style w:type="paragraph" w:customStyle="1" w:styleId="carouselimgduration">
    <w:name w:val="carouselimgduration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carouselprevbutton">
    <w:name w:val="carouselprevbutton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arouselnextbutton">
    <w:name w:val="carouselnextbutton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ert-container">
    <w:name w:val="alert-container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ert-title">
    <w:name w:val="alert-title"/>
    <w:basedOn w:val="a2"/>
    <w:uiPriority w:val="99"/>
    <w:qFormat/>
    <w:rsid w:val="00D07D73"/>
    <w:pPr>
      <w:widowControl/>
      <w:pBdr>
        <w:bottom w:val="single" w:sz="6" w:space="4" w:color="D1D1D1"/>
      </w:pBdr>
      <w:shd w:val="clear" w:color="auto" w:fill="E6E6E6"/>
      <w:snapToGrid/>
      <w:spacing w:beforeAutospacing="1" w:afterAutospacing="1"/>
    </w:pPr>
    <w:rPr>
      <w:rFonts w:eastAsia="Times New Roman"/>
      <w:sz w:val="21"/>
      <w:szCs w:val="21"/>
    </w:rPr>
  </w:style>
  <w:style w:type="paragraph" w:customStyle="1" w:styleId="alert-message">
    <w:name w:val="alert-message"/>
    <w:basedOn w:val="a2"/>
    <w:uiPriority w:val="99"/>
    <w:qFormat/>
    <w:rsid w:val="00D07D73"/>
    <w:pPr>
      <w:widowControl/>
      <w:snapToGrid/>
      <w:spacing w:beforeAutospacing="1" w:afterAutospacing="1"/>
      <w:jc w:val="center"/>
    </w:pPr>
    <w:rPr>
      <w:rFonts w:eastAsia="Times New Roman"/>
      <w:sz w:val="21"/>
      <w:szCs w:val="21"/>
    </w:rPr>
  </w:style>
  <w:style w:type="paragraph" w:customStyle="1" w:styleId="alert-buttons-container">
    <w:name w:val="alert-buttons-container"/>
    <w:basedOn w:val="a2"/>
    <w:uiPriority w:val="99"/>
    <w:qFormat/>
    <w:rsid w:val="00D07D73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alert-button">
    <w:name w:val="alert-button"/>
    <w:basedOn w:val="a2"/>
    <w:uiPriority w:val="99"/>
    <w:qFormat/>
    <w:rsid w:val="00D07D73"/>
    <w:pPr>
      <w:widowControl/>
      <w:shd w:val="clear" w:color="auto" w:fill="474747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mw-plusminus-pos">
    <w:name w:val="mw-plusminus-pos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color w:val="00B000"/>
      <w:szCs w:val="24"/>
    </w:rPr>
  </w:style>
  <w:style w:type="paragraph" w:customStyle="1" w:styleId="mw-plusminus-neg">
    <w:name w:val="mw-plusminus-neg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color w:val="FF2050"/>
      <w:szCs w:val="24"/>
    </w:rPr>
  </w:style>
  <w:style w:type="paragraph" w:customStyle="1" w:styleId="mw-plusminus-null">
    <w:name w:val="mw-plusminus-null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color w:val="999999"/>
      <w:szCs w:val="24"/>
    </w:rPr>
  </w:style>
  <w:style w:type="paragraph" w:customStyle="1" w:styleId="mw-tag-markers">
    <w:name w:val="mw-tag-markers"/>
    <w:basedOn w:val="a2"/>
    <w:uiPriority w:val="99"/>
    <w:qFormat/>
    <w:rsid w:val="00D07D73"/>
    <w:pPr>
      <w:widowControl/>
      <w:snapToGrid/>
      <w:spacing w:beforeAutospacing="1" w:afterAutospacing="1"/>
    </w:pPr>
    <w:rPr>
      <w:rFonts w:ascii="Arial" w:eastAsia="Times New Roman" w:hAnsi="Arial" w:cs="Arial"/>
      <w:i/>
      <w:iCs/>
      <w:sz w:val="22"/>
      <w:szCs w:val="22"/>
    </w:rPr>
  </w:style>
  <w:style w:type="paragraph" w:customStyle="1" w:styleId="history-size">
    <w:name w:val="history-size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mw-whatlinkshere-tools">
    <w:name w:val="mw-whatlinkshere-tools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italique">
    <w:name w:val="italique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i/>
      <w:iCs/>
      <w:szCs w:val="24"/>
    </w:rPr>
  </w:style>
  <w:style w:type="paragraph" w:customStyle="1" w:styleId="nowrap">
    <w:name w:val="nowrap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rcoptions">
    <w:name w:val="rcoptions"/>
    <w:basedOn w:val="a2"/>
    <w:uiPriority w:val="99"/>
    <w:qFormat/>
    <w:rsid w:val="00D07D73"/>
    <w:pPr>
      <w:widowControl/>
      <w:pBdr>
        <w:top w:val="single" w:sz="6" w:space="0" w:color="DDDDF7"/>
        <w:left w:val="single" w:sz="48" w:space="6" w:color="DDDDF7"/>
        <w:bottom w:val="single" w:sz="6" w:space="0" w:color="DDDDF7"/>
        <w:right w:val="single" w:sz="6" w:space="6" w:color="DDDDF7"/>
      </w:pBdr>
      <w:shd w:val="clear" w:color="auto" w:fill="FFFFFF"/>
      <w:snapToGrid/>
      <w:spacing w:before="0" w:after="30"/>
    </w:pPr>
    <w:rPr>
      <w:rFonts w:eastAsia="Times New Roman"/>
      <w:szCs w:val="24"/>
    </w:rPr>
  </w:style>
  <w:style w:type="paragraph" w:customStyle="1" w:styleId="printcssonly">
    <w:name w:val="printcssonly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fieldsetlike">
    <w:name w:val="fieldsetlike"/>
    <w:basedOn w:val="a2"/>
    <w:uiPriority w:val="99"/>
    <w:qFormat/>
    <w:rsid w:val="00D07D73"/>
    <w:pPr>
      <w:widowControl/>
      <w:pBdr>
        <w:top w:val="single" w:sz="6" w:space="0" w:color="AAAAAA"/>
        <w:left w:val="single" w:sz="6" w:space="0" w:color="AAAAAA"/>
        <w:bottom w:val="single" w:sz="6" w:space="5" w:color="AAAAAA"/>
        <w:right w:val="single" w:sz="6" w:space="0" w:color="AAAAAA"/>
      </w:pBdr>
      <w:snapToGrid/>
      <w:spacing w:before="240" w:after="240"/>
      <w:jc w:val="center"/>
    </w:pPr>
    <w:rPr>
      <w:rFonts w:eastAsia="Times New Roman"/>
      <w:szCs w:val="24"/>
    </w:rPr>
  </w:style>
  <w:style w:type="paragraph" w:customStyle="1" w:styleId="homonymie">
    <w:name w:val="homonymie"/>
    <w:basedOn w:val="a2"/>
    <w:uiPriority w:val="99"/>
    <w:qFormat/>
    <w:rsid w:val="00D07D73"/>
    <w:pPr>
      <w:widowControl/>
      <w:pBdr>
        <w:bottom w:val="single" w:sz="6" w:space="6" w:color="AAAAAA"/>
      </w:pBdr>
      <w:shd w:val="clear" w:color="auto" w:fill="FFFFFF"/>
      <w:snapToGrid/>
      <w:spacing w:before="0" w:after="120"/>
    </w:pPr>
    <w:rPr>
      <w:rFonts w:eastAsia="Times New Roman"/>
      <w:i/>
      <w:iCs/>
      <w:szCs w:val="24"/>
    </w:rPr>
  </w:style>
  <w:style w:type="paragraph" w:customStyle="1" w:styleId="indicateur-langue">
    <w:name w:val="indicateur-langue"/>
    <w:basedOn w:val="a2"/>
    <w:uiPriority w:val="99"/>
    <w:qFormat/>
    <w:rsid w:val="00D07D73"/>
    <w:pPr>
      <w:widowControl/>
      <w:snapToGrid/>
      <w:spacing w:beforeAutospacing="1" w:afterAutospacing="1"/>
    </w:pPr>
    <w:rPr>
      <w:rFonts w:ascii="Courier New" w:eastAsia="Times New Roman" w:hAnsi="Courier New" w:cs="Courier New"/>
      <w:b/>
      <w:bCs/>
      <w:szCs w:val="24"/>
    </w:rPr>
  </w:style>
  <w:style w:type="paragraph" w:customStyle="1" w:styleId="romain">
    <w:name w:val="romain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mallCaps/>
      <w:szCs w:val="24"/>
    </w:rPr>
  </w:style>
  <w:style w:type="paragraph" w:customStyle="1" w:styleId="reference">
    <w:name w:val="reference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exposant">
    <w:name w:val="exposant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mw-magiclink-isbn">
    <w:name w:val="mw-magiclink-isbn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iblist">
    <w:name w:val="biblist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wikinorme">
    <w:name w:val="wikinorme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bibtex">
    <w:name w:val="bibtex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isbd">
    <w:name w:val="isbd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iso690">
    <w:name w:val="iso690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specialbib">
    <w:name w:val="specialbib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citevirgule">
    <w:name w:val="cite_virgule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oite-sans-fond">
    <w:name w:val="boite-sans-fond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oite-grise">
    <w:name w:val="boite-grise"/>
    <w:basedOn w:val="a2"/>
    <w:uiPriority w:val="99"/>
    <w:qFormat/>
    <w:rsid w:val="00D07D73"/>
    <w:pPr>
      <w:widowControl/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-niveau-grave">
    <w:name w:val="bandeau-niveau-grave"/>
    <w:basedOn w:val="a2"/>
    <w:uiPriority w:val="99"/>
    <w:qFormat/>
    <w:rsid w:val="00D07D73"/>
    <w:pPr>
      <w:widowControl/>
      <w:shd w:val="clear" w:color="auto" w:fill="FFCCCC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-niveau-modere">
    <w:name w:val="bandeau-niveau-modere"/>
    <w:basedOn w:val="a2"/>
    <w:uiPriority w:val="99"/>
    <w:qFormat/>
    <w:rsid w:val="00D07D73"/>
    <w:pPr>
      <w:widowControl/>
      <w:shd w:val="clear" w:color="auto" w:fill="FFEEDD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-niveau-ebauche">
    <w:name w:val="bandeau-niveau-ebauche"/>
    <w:basedOn w:val="a2"/>
    <w:uiPriority w:val="99"/>
    <w:qFormat/>
    <w:rsid w:val="00D07D73"/>
    <w:pPr>
      <w:widowControl/>
      <w:shd w:val="clear" w:color="auto" w:fill="FBFBFB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-niveau-information">
    <w:name w:val="bandeau-niveau-information"/>
    <w:basedOn w:val="a2"/>
    <w:uiPriority w:val="99"/>
    <w:qFormat/>
    <w:rsid w:val="00D07D73"/>
    <w:pPr>
      <w:widowControl/>
      <w:shd w:val="clear" w:color="auto" w:fill="FBFBFB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">
    <w:name w:val="bandeau"/>
    <w:basedOn w:val="a2"/>
    <w:uiPriority w:val="99"/>
    <w:qFormat/>
    <w:rsid w:val="00D07D73"/>
    <w:pPr>
      <w:widowControl/>
      <w:pBdr>
        <w:top w:val="single" w:sz="6" w:space="2" w:color="auto"/>
        <w:left w:val="single" w:sz="48" w:space="8" w:color="auto"/>
        <w:bottom w:val="single" w:sz="6" w:space="2" w:color="auto"/>
        <w:right w:val="single" w:sz="6" w:space="8" w:color="auto"/>
      </w:pBdr>
      <w:snapToGrid/>
      <w:spacing w:before="120" w:after="180"/>
      <w:ind w:left="1224" w:right="1224"/>
    </w:pPr>
    <w:rPr>
      <w:rFonts w:eastAsia="Times New Roman"/>
      <w:szCs w:val="24"/>
    </w:rPr>
  </w:style>
  <w:style w:type="paragraph" w:customStyle="1" w:styleId="bandeau-icone">
    <w:name w:val="bandeau-icone"/>
    <w:basedOn w:val="a2"/>
    <w:uiPriority w:val="99"/>
    <w:qFormat/>
    <w:rsid w:val="00D07D73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bandeau-titre">
    <w:name w:val="bandeau-titre"/>
    <w:basedOn w:val="a2"/>
    <w:uiPriority w:val="99"/>
    <w:qFormat/>
    <w:rsid w:val="00D07D73"/>
    <w:pPr>
      <w:widowControl/>
      <w:snapToGrid/>
      <w:spacing w:beforeAutospacing="1" w:after="120" w:line="336" w:lineRule="atLeast"/>
    </w:pPr>
    <w:rPr>
      <w:rFonts w:eastAsia="Times New Roman"/>
      <w:szCs w:val="24"/>
    </w:rPr>
  </w:style>
  <w:style w:type="paragraph" w:customStyle="1" w:styleId="bandeau-texte">
    <w:name w:val="bandeau-texte"/>
    <w:basedOn w:val="a2"/>
    <w:uiPriority w:val="99"/>
    <w:qFormat/>
    <w:rsid w:val="00D07D73"/>
    <w:pPr>
      <w:widowControl/>
      <w:snapToGrid/>
      <w:spacing w:beforeAutospacing="1" w:afterAutospacing="1" w:line="288" w:lineRule="atLeast"/>
    </w:pPr>
    <w:rPr>
      <w:rFonts w:eastAsia="Times New Roman"/>
      <w:sz w:val="22"/>
      <w:szCs w:val="22"/>
    </w:rPr>
  </w:style>
  <w:style w:type="paragraph" w:customStyle="1" w:styleId="indentation">
    <w:name w:val="indentation"/>
    <w:basedOn w:val="a2"/>
    <w:uiPriority w:val="99"/>
    <w:qFormat/>
    <w:rsid w:val="00D07D73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loupe">
    <w:name w:val="loupe"/>
    <w:basedOn w:val="a2"/>
    <w:uiPriority w:val="99"/>
    <w:qFormat/>
    <w:rsid w:val="00D07D73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general">
    <w:name w:val="general"/>
    <w:basedOn w:val="a2"/>
    <w:uiPriority w:val="99"/>
    <w:qFormat/>
    <w:rsid w:val="00D07D73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accessibilite">
    <w:name w:val="accessibilite"/>
    <w:basedOn w:val="a2"/>
    <w:uiPriority w:val="99"/>
    <w:qFormat/>
    <w:rsid w:val="00D07D73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etoile-or">
    <w:name w:val="etoile-or"/>
    <w:basedOn w:val="a2"/>
    <w:uiPriority w:val="99"/>
    <w:qFormat/>
    <w:rsid w:val="00D07D73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etoile-argent">
    <w:name w:val="etoile-argent"/>
    <w:basedOn w:val="a2"/>
    <w:uiPriority w:val="99"/>
    <w:qFormat/>
    <w:rsid w:val="00D07D73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categorie">
    <w:name w:val="categorie"/>
    <w:basedOn w:val="a2"/>
    <w:uiPriority w:val="99"/>
    <w:qFormat/>
    <w:rsid w:val="00D07D73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recyclage">
    <w:name w:val="recyclage"/>
    <w:basedOn w:val="a2"/>
    <w:uiPriority w:val="99"/>
    <w:qFormat/>
    <w:rsid w:val="00D07D73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archives">
    <w:name w:val="archives"/>
    <w:basedOn w:val="a2"/>
    <w:uiPriority w:val="99"/>
    <w:qFormat/>
    <w:rsid w:val="00D07D73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conflit-edition">
    <w:name w:val="conflit-edition"/>
    <w:basedOn w:val="a2"/>
    <w:uiPriority w:val="99"/>
    <w:qFormat/>
    <w:rsid w:val="00D07D73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sons">
    <w:name w:val="sons"/>
    <w:basedOn w:val="a2"/>
    <w:uiPriority w:val="99"/>
    <w:qFormat/>
    <w:rsid w:val="00D07D73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videos">
    <w:name w:val="videos"/>
    <w:basedOn w:val="a2"/>
    <w:uiPriority w:val="99"/>
    <w:qFormat/>
    <w:rsid w:val="00D07D73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incomplet">
    <w:name w:val="incomplet"/>
    <w:basedOn w:val="a2"/>
    <w:uiPriority w:val="99"/>
    <w:qFormat/>
    <w:rsid w:val="00D07D73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sources">
    <w:name w:val="sources"/>
    <w:basedOn w:val="a2"/>
    <w:uiPriority w:val="99"/>
    <w:qFormat/>
    <w:rsid w:val="00D07D73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important">
    <w:name w:val="important"/>
    <w:basedOn w:val="a2"/>
    <w:uiPriority w:val="99"/>
    <w:qFormat/>
    <w:rsid w:val="00D07D73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en-travaux">
    <w:name w:val="en-travaux"/>
    <w:basedOn w:val="a2"/>
    <w:uiPriority w:val="99"/>
    <w:qFormat/>
    <w:rsid w:val="00D07D73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incubator">
    <w:name w:val="incubator"/>
    <w:basedOn w:val="a2"/>
    <w:uiPriority w:val="99"/>
    <w:qFormat/>
    <w:rsid w:val="00D07D73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extension">
    <w:name w:val="extension"/>
    <w:basedOn w:val="a2"/>
    <w:uiPriority w:val="99"/>
    <w:qFormat/>
    <w:rsid w:val="00D07D73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species">
    <w:name w:val="wikispecies"/>
    <w:basedOn w:val="a2"/>
    <w:uiPriority w:val="99"/>
    <w:qFormat/>
    <w:rsid w:val="00D07D73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metawiki">
    <w:name w:val="metawiki"/>
    <w:basedOn w:val="a2"/>
    <w:uiPriority w:val="99"/>
    <w:qFormat/>
    <w:rsid w:val="00D07D73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versity">
    <w:name w:val="wikiversity"/>
    <w:basedOn w:val="a2"/>
    <w:uiPriority w:val="99"/>
    <w:qFormat/>
    <w:rsid w:val="00D07D73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pedia">
    <w:name w:val="wikipedia"/>
    <w:basedOn w:val="a2"/>
    <w:uiPriority w:val="99"/>
    <w:qFormat/>
    <w:rsid w:val="00D07D73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books">
    <w:name w:val="wikibooks"/>
    <w:basedOn w:val="a2"/>
    <w:uiPriority w:val="99"/>
    <w:qFormat/>
    <w:rsid w:val="00D07D73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news">
    <w:name w:val="wikinews"/>
    <w:basedOn w:val="a2"/>
    <w:uiPriority w:val="99"/>
    <w:qFormat/>
    <w:rsid w:val="00D07D73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quote">
    <w:name w:val="wikiquote"/>
    <w:basedOn w:val="a2"/>
    <w:uiPriority w:val="99"/>
    <w:qFormat/>
    <w:rsid w:val="00D07D73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source">
    <w:name w:val="wikisource"/>
    <w:basedOn w:val="a2"/>
    <w:uiPriority w:val="99"/>
    <w:qFormat/>
    <w:rsid w:val="00D07D73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commons">
    <w:name w:val="commons"/>
    <w:basedOn w:val="a2"/>
    <w:uiPriority w:val="99"/>
    <w:qFormat/>
    <w:rsid w:val="00D07D73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media">
    <w:name w:val="wikimedia"/>
    <w:basedOn w:val="a2"/>
    <w:uiPriority w:val="99"/>
    <w:qFormat/>
    <w:rsid w:val="00D07D73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tionary">
    <w:name w:val="wiktionary"/>
    <w:basedOn w:val="a2"/>
    <w:uiPriority w:val="99"/>
    <w:qFormat/>
    <w:rsid w:val="00D07D73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data">
    <w:name w:val="wikidata"/>
    <w:basedOn w:val="a2"/>
    <w:uiPriority w:val="99"/>
    <w:qFormat/>
    <w:rsid w:val="00D07D73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voyage">
    <w:name w:val="wikivoyage"/>
    <w:basedOn w:val="a2"/>
    <w:uiPriority w:val="99"/>
    <w:qFormat/>
    <w:rsid w:val="00D07D73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grosse-icone">
    <w:name w:val="grosse-icone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erte">
    <w:name w:val="alerte"/>
    <w:basedOn w:val="a2"/>
    <w:uiPriority w:val="99"/>
    <w:qFormat/>
    <w:rsid w:val="00D07D73"/>
    <w:pPr>
      <w:widowControl/>
      <w:shd w:val="clear" w:color="auto" w:fill="FFFFDD"/>
      <w:snapToGrid/>
      <w:spacing w:beforeAutospacing="1" w:after="96"/>
    </w:pPr>
    <w:rPr>
      <w:rFonts w:eastAsia="Times New Roman"/>
      <w:i/>
      <w:iCs/>
      <w:szCs w:val="24"/>
    </w:rPr>
  </w:style>
  <w:style w:type="paragraph" w:customStyle="1" w:styleId="grave">
    <w:name w:val="grave"/>
    <w:basedOn w:val="a2"/>
    <w:uiPriority w:val="99"/>
    <w:qFormat/>
    <w:rsid w:val="00D07D73"/>
    <w:pPr>
      <w:widowControl/>
      <w:pBdr>
        <w:top w:val="single" w:sz="6" w:space="0" w:color="FF9966"/>
        <w:left w:val="single" w:sz="6" w:space="0" w:color="FF9966"/>
        <w:bottom w:val="single" w:sz="6" w:space="0" w:color="FF9966"/>
        <w:right w:val="single" w:sz="6" w:space="0" w:color="FF9966"/>
      </w:pBdr>
      <w:snapToGrid/>
      <w:spacing w:beforeAutospacing="1" w:afterAutospacing="1"/>
    </w:pPr>
    <w:rPr>
      <w:rFonts w:eastAsia="Times New Roman"/>
      <w:szCs w:val="24"/>
    </w:rPr>
  </w:style>
  <w:style w:type="paragraph" w:customStyle="1" w:styleId="messagebox">
    <w:name w:val="messagebox"/>
    <w:basedOn w:val="a2"/>
    <w:uiPriority w:val="99"/>
    <w:qFormat/>
    <w:rsid w:val="00D07D73"/>
    <w:pPr>
      <w:widowControl/>
      <w:pBdr>
        <w:top w:val="single" w:sz="6" w:space="2" w:color="AAAAAA"/>
        <w:left w:val="single" w:sz="6" w:space="2" w:color="AAAAAA"/>
        <w:bottom w:val="single" w:sz="6" w:space="2" w:color="AAAAAA"/>
        <w:right w:val="single" w:sz="6" w:space="2" w:color="AAAAAA"/>
      </w:pBdr>
      <w:shd w:val="clear" w:color="auto" w:fill="F9F9F9"/>
      <w:snapToGrid/>
      <w:spacing w:before="0" w:after="240"/>
      <w:jc w:val="both"/>
    </w:pPr>
    <w:rPr>
      <w:rFonts w:eastAsia="Times New Roman"/>
      <w:szCs w:val="24"/>
    </w:rPr>
  </w:style>
  <w:style w:type="paragraph" w:customStyle="1" w:styleId="vectorbox">
    <w:name w:val="vectorbox"/>
    <w:basedOn w:val="a2"/>
    <w:uiPriority w:val="99"/>
    <w:qFormat/>
    <w:rsid w:val="00D07D73"/>
    <w:pPr>
      <w:widowControl/>
      <w:pBdr>
        <w:top w:val="single" w:sz="6" w:space="0" w:color="A7D7F9"/>
        <w:left w:val="single" w:sz="6" w:space="0" w:color="A7D7F9"/>
        <w:bottom w:val="single" w:sz="6" w:space="0" w:color="A7D7F9"/>
        <w:right w:val="single" w:sz="6" w:space="0" w:color="A7D7F9"/>
      </w:pBdr>
      <w:shd w:val="clear" w:color="auto" w:fill="F5FAFF"/>
      <w:snapToGrid/>
      <w:spacing w:before="0" w:after="240"/>
    </w:pPr>
    <w:rPr>
      <w:rFonts w:eastAsia="Times New Roman"/>
      <w:szCs w:val="24"/>
    </w:rPr>
  </w:style>
  <w:style w:type="paragraph" w:customStyle="1" w:styleId="bandeau-portail-element">
    <w:name w:val="bandeau-portail-element"/>
    <w:basedOn w:val="a2"/>
    <w:uiPriority w:val="99"/>
    <w:qFormat/>
    <w:rsid w:val="00D07D73"/>
    <w:pPr>
      <w:widowControl/>
      <w:snapToGrid/>
      <w:spacing w:beforeAutospacing="1" w:afterAutospacing="1"/>
      <w:ind w:left="360" w:right="360"/>
    </w:pPr>
    <w:rPr>
      <w:rFonts w:eastAsia="Times New Roman"/>
      <w:szCs w:val="24"/>
    </w:rPr>
  </w:style>
  <w:style w:type="paragraph" w:customStyle="1" w:styleId="bandeau-portail-icone">
    <w:name w:val="bandeau-portail-icone"/>
    <w:basedOn w:val="a2"/>
    <w:uiPriority w:val="99"/>
    <w:qFormat/>
    <w:rsid w:val="00D07D73"/>
    <w:pPr>
      <w:widowControl/>
      <w:snapToGrid/>
      <w:spacing w:beforeAutospacing="1" w:afterAutospacing="1"/>
      <w:ind w:right="120"/>
    </w:pPr>
    <w:rPr>
      <w:rFonts w:eastAsia="Times New Roman"/>
      <w:szCs w:val="24"/>
    </w:rPr>
  </w:style>
  <w:style w:type="paragraph" w:customStyle="1" w:styleId="bandeau-portail-texte">
    <w:name w:val="bandeau-portail-texte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exemple">
    <w:name w:val="exemple"/>
    <w:basedOn w:val="a2"/>
    <w:uiPriority w:val="99"/>
    <w:qFormat/>
    <w:rsid w:val="00D07D73"/>
    <w:pPr>
      <w:widowControl/>
      <w:pBdr>
        <w:top w:val="dashed" w:sz="6" w:space="6" w:color="ADD8E6"/>
        <w:left w:val="dashed" w:sz="6" w:space="6" w:color="ADD8E6"/>
        <w:bottom w:val="dashed" w:sz="6" w:space="6" w:color="ADD8E6"/>
        <w:right w:val="dashed" w:sz="6" w:space="6" w:color="ADD8E6"/>
      </w:pBdr>
      <w:shd w:val="clear" w:color="auto" w:fill="FFFFFF"/>
      <w:snapToGrid/>
      <w:spacing w:before="120" w:after="120"/>
      <w:ind w:left="120" w:right="120"/>
    </w:pPr>
    <w:rPr>
      <w:rFonts w:eastAsia="Times New Roman"/>
      <w:szCs w:val="24"/>
    </w:rPr>
  </w:style>
  <w:style w:type="paragraph" w:customStyle="1" w:styleId="avanceboite">
    <w:name w:val="avance_boite"/>
    <w:basedOn w:val="a2"/>
    <w:uiPriority w:val="99"/>
    <w:qFormat/>
    <w:rsid w:val="00D07D73"/>
    <w:pPr>
      <w:widowControl/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hd w:val="clear" w:color="auto" w:fill="D3D3D3"/>
      <w:snapToGrid/>
      <w:spacing w:before="0" w:after="0"/>
    </w:pPr>
    <w:rPr>
      <w:rFonts w:eastAsia="Times New Roman"/>
      <w:szCs w:val="24"/>
    </w:rPr>
  </w:style>
  <w:style w:type="paragraph" w:customStyle="1" w:styleId="avancebarre">
    <w:name w:val="avance_barre"/>
    <w:basedOn w:val="a2"/>
    <w:uiPriority w:val="99"/>
    <w:qFormat/>
    <w:rsid w:val="00D07D73"/>
    <w:pPr>
      <w:widowControl/>
      <w:shd w:val="clear" w:color="auto" w:fill="A0A0FF"/>
      <w:snapToGrid/>
      <w:spacing w:before="0" w:after="0"/>
    </w:pPr>
    <w:rPr>
      <w:rFonts w:eastAsia="Times New Roman"/>
      <w:szCs w:val="24"/>
    </w:rPr>
  </w:style>
  <w:style w:type="paragraph" w:customStyle="1" w:styleId="avancetexte">
    <w:name w:val="avance_texte"/>
    <w:basedOn w:val="a2"/>
    <w:uiPriority w:val="99"/>
    <w:qFormat/>
    <w:rsid w:val="00D07D73"/>
    <w:pPr>
      <w:widowControl/>
      <w:snapToGrid/>
      <w:spacing w:before="0" w:after="0" w:line="240" w:lineRule="atLeast"/>
      <w:jc w:val="center"/>
    </w:pPr>
    <w:rPr>
      <w:rFonts w:eastAsia="Times New Roman"/>
      <w:sz w:val="21"/>
      <w:szCs w:val="21"/>
    </w:rPr>
  </w:style>
  <w:style w:type="paragraph" w:customStyle="1" w:styleId="mw-lag-warn-normal">
    <w:name w:val="mw-lag-warn-normal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mw-alerte">
    <w:name w:val="mw-alerte"/>
    <w:basedOn w:val="a2"/>
    <w:uiPriority w:val="99"/>
    <w:qFormat/>
    <w:rsid w:val="00D07D73"/>
    <w:pPr>
      <w:widowControl/>
      <w:pBdr>
        <w:top w:val="single" w:sz="12" w:space="0" w:color="FF8C00"/>
        <w:left w:val="single" w:sz="12" w:space="0" w:color="FF8C00"/>
        <w:bottom w:val="single" w:sz="12" w:space="0" w:color="FF8C00"/>
        <w:right w:val="single" w:sz="12" w:space="0" w:color="FF8C00"/>
      </w:pBdr>
      <w:shd w:val="clear" w:color="auto" w:fill="FAEBD7"/>
      <w:snapToGrid/>
      <w:spacing w:beforeAutospacing="1" w:afterAutospacing="1"/>
    </w:pPr>
    <w:rPr>
      <w:rFonts w:eastAsia="Times New Roman"/>
      <w:szCs w:val="24"/>
    </w:rPr>
  </w:style>
  <w:style w:type="paragraph" w:customStyle="1" w:styleId="mw-toolbox">
    <w:name w:val="mw-toolbox"/>
    <w:basedOn w:val="a2"/>
    <w:uiPriority w:val="99"/>
    <w:qFormat/>
    <w:rsid w:val="00D07D73"/>
    <w:pPr>
      <w:widowControl/>
      <w:pBdr>
        <w:top w:val="single" w:sz="6" w:space="3" w:color="B8B8B8"/>
        <w:left w:val="single" w:sz="6" w:space="12" w:color="B8B8B8"/>
        <w:bottom w:val="single" w:sz="6" w:space="3" w:color="B8B8B8"/>
        <w:right w:val="single" w:sz="6" w:space="12" w:color="B8B8B8"/>
      </w:pBdr>
      <w:shd w:val="clear" w:color="auto" w:fill="F8F8F8"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toggle">
    <w:name w:val="navboxtoggle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toggle">
    <w:name w:val="navtoggle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alternance">
    <w:name w:val="alternance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ternance2">
    <w:name w:val="alternance2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nfobox">
    <w:name w:val="infobox"/>
    <w:basedOn w:val="a2"/>
    <w:uiPriority w:val="99"/>
    <w:qFormat/>
    <w:rsid w:val="00D07D73"/>
    <w:pPr>
      <w:widowControl/>
      <w:shd w:val="clear" w:color="auto" w:fill="EEEEEE"/>
      <w:snapToGrid/>
      <w:spacing w:before="0" w:after="120"/>
      <w:ind w:left="240"/>
    </w:pPr>
    <w:rPr>
      <w:rFonts w:eastAsia="Times New Roman"/>
      <w:color w:val="000000"/>
      <w:sz w:val="23"/>
      <w:szCs w:val="23"/>
    </w:rPr>
  </w:style>
  <w:style w:type="paragraph" w:customStyle="1" w:styleId="globegris">
    <w:name w:val="globegris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ssistant">
    <w:name w:val="assistant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headergris">
    <w:name w:val="headergris"/>
    <w:basedOn w:val="a2"/>
    <w:uiPriority w:val="99"/>
    <w:qFormat/>
    <w:rsid w:val="00D07D73"/>
    <w:pPr>
      <w:widowControl/>
      <w:pBdr>
        <w:top w:val="single" w:sz="6" w:space="2" w:color="A3B0BF"/>
        <w:left w:val="single" w:sz="6" w:space="5" w:color="A3B0BF"/>
        <w:bottom w:val="single" w:sz="6" w:space="2" w:color="A3B0BF"/>
        <w:right w:val="single" w:sz="6" w:space="5" w:color="A3B0BF"/>
      </w:pBdr>
      <w:shd w:val="clear" w:color="auto" w:fill="F0F0F0"/>
      <w:snapToGrid/>
      <w:spacing w:before="0" w:after="0"/>
    </w:pPr>
    <w:rPr>
      <w:rFonts w:eastAsia="Times New Roman"/>
      <w:b/>
      <w:bCs/>
      <w:color w:val="000000"/>
      <w:sz w:val="29"/>
      <w:szCs w:val="29"/>
    </w:rPr>
  </w:style>
  <w:style w:type="paragraph" w:customStyle="1" w:styleId="cadregris">
    <w:name w:val="cadregris"/>
    <w:basedOn w:val="a2"/>
    <w:uiPriority w:val="99"/>
    <w:qFormat/>
    <w:rsid w:val="00D07D73"/>
    <w:pPr>
      <w:widowControl/>
      <w:pBdr>
        <w:top w:val="single" w:sz="6" w:space="5" w:color="AAAAAA"/>
        <w:left w:val="single" w:sz="6" w:space="5" w:color="AAAAAA"/>
        <w:bottom w:val="single" w:sz="6" w:space="5" w:color="AAAAAA"/>
        <w:right w:val="single" w:sz="6" w:space="5" w:color="AAAAAA"/>
      </w:pBdr>
      <w:shd w:val="clear" w:color="auto" w:fill="FCFCFC"/>
      <w:snapToGrid/>
      <w:spacing w:beforeAutospacing="1" w:after="144"/>
    </w:pPr>
    <w:rPr>
      <w:rFonts w:eastAsia="Times New Roman"/>
      <w:szCs w:val="24"/>
    </w:rPr>
  </w:style>
  <w:style w:type="paragraph" w:customStyle="1" w:styleId="accueilcadrelien">
    <w:name w:val="accueil_cadre_lien"/>
    <w:basedOn w:val="a2"/>
    <w:uiPriority w:val="99"/>
    <w:qFormat/>
    <w:rsid w:val="00D07D73"/>
    <w:pPr>
      <w:widowControl/>
      <w:snapToGrid/>
      <w:spacing w:beforeAutospacing="1" w:afterAutospacing="1"/>
      <w:ind w:right="120"/>
      <w:jc w:val="right"/>
    </w:pPr>
    <w:rPr>
      <w:rFonts w:eastAsia="Times New Roman"/>
      <w:sz w:val="15"/>
      <w:szCs w:val="15"/>
    </w:rPr>
  </w:style>
  <w:style w:type="paragraph" w:customStyle="1" w:styleId="geo-default">
    <w:name w:val="geo-default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geo-nondefault">
    <w:name w:val="geo-nondefault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geo-dms">
    <w:name w:val="geo-dms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geo-dec">
    <w:name w:val="geo-dec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geo-multi-punct">
    <w:name w:val="geo-multi-punct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infoboxv2">
    <w:name w:val="infobox_v2"/>
    <w:basedOn w:val="a2"/>
    <w:uiPriority w:val="99"/>
    <w:qFormat/>
    <w:rsid w:val="00D07D73"/>
    <w:pPr>
      <w:widowControl/>
      <w:pBdr>
        <w:top w:val="single" w:sz="6" w:space="1" w:color="AAAAAA"/>
        <w:left w:val="single" w:sz="6" w:space="1" w:color="AAAAAA"/>
        <w:bottom w:val="single" w:sz="6" w:space="1" w:color="AAAAAA"/>
        <w:right w:val="single" w:sz="6" w:space="1" w:color="AAAAAA"/>
      </w:pBdr>
      <w:shd w:val="clear" w:color="auto" w:fill="F9F9F9"/>
      <w:snapToGrid/>
      <w:spacing w:before="0" w:after="120" w:line="264" w:lineRule="atLeast"/>
      <w:ind w:left="240"/>
    </w:pPr>
    <w:rPr>
      <w:rFonts w:eastAsia="Times New Roman"/>
      <w:color w:val="000000"/>
      <w:sz w:val="22"/>
      <w:szCs w:val="22"/>
    </w:rPr>
  </w:style>
  <w:style w:type="paragraph" w:customStyle="1" w:styleId="taxoboxv3">
    <w:name w:val="taxobox_v3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degrade">
    <w:name w:val="degrade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degraderev">
    <w:name w:val="degrade_rev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">
    <w:name w:val="ombre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pale">
    <w:name w:val="ombre_pale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bl">
    <w:name w:val="ombre_bl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blpale">
    <w:name w:val="ombre_blpale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rg">
    <w:name w:val="ombre_rg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rgpale">
    <w:name w:val="ombre_rgpale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hidden">
    <w:name w:val="hidden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inema-bandeau">
    <w:name w:val="cinema-bandeau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textarea-protected">
    <w:name w:val="mw-textarea-protected"/>
    <w:basedOn w:val="a2"/>
    <w:uiPriority w:val="99"/>
    <w:qFormat/>
    <w:rsid w:val="00D07D73"/>
    <w:pPr>
      <w:widowControl/>
      <w:pBdr>
        <w:top w:val="single" w:sz="12" w:space="0" w:color="FF0000"/>
        <w:left w:val="single" w:sz="12" w:space="0" w:color="FF0000"/>
        <w:bottom w:val="single" w:sz="12" w:space="0" w:color="FF0000"/>
        <w:right w:val="single" w:sz="12" w:space="0" w:color="FF0000"/>
      </w:pBdr>
      <w:snapToGrid/>
      <w:spacing w:beforeAutospacing="1" w:afterAutospacing="1"/>
    </w:pPr>
    <w:rPr>
      <w:rFonts w:eastAsia="Times New Roman"/>
      <w:color w:val="000080"/>
      <w:szCs w:val="24"/>
    </w:rPr>
  </w:style>
  <w:style w:type="paragraph" w:customStyle="1" w:styleId="wikimagpictofond">
    <w:name w:val="wikimag_picto_fond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wikimagtitre">
    <w:name w:val="wikimag_titre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large">
    <w:name w:val="ui-button-large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content">
    <w:name w:val="fr-collapsible-content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itle">
    <w:name w:val="navboxnew_title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itlesub">
    <w:name w:val="navboxnew_titlesub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cell">
    <w:name w:val="navboxnew_cell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h">
    <w:name w:val="navboxnew_th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pair">
    <w:name w:val="impair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air">
    <w:name w:val="pair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banner">
    <w:name w:val="navboxnew_banner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mage">
    <w:name w:val="navboxnew_image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row">
    <w:name w:val="navboxnew_row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e">
    <w:name w:val="navboxnew_ie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nline">
    <w:name w:val="navboxnew_inline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">
    <w:name w:val="ui-button-text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bar">
    <w:name w:val="ui-dialog-titlebar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">
    <w:name w:val="ui-dialog-title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bar-close">
    <w:name w:val="ui-dialog-titlebar-close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content">
    <w:name w:val="ui-dialog-content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buttonpane">
    <w:name w:val="ui-dialog-buttonpane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toggle-keyboard">
    <w:name w:val="fr-collapsible-toggle-keyboard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last">
    <w:name w:val="navboxnew_last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pecial-label">
    <w:name w:val="special-label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pecial-query">
    <w:name w:val="special-query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pecial-hover">
    <w:name w:val="special-hover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specialpage-summary">
    <w:name w:val="mw-specialpage-summary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egendlike">
    <w:name w:val="legendlike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egendtextlike">
    <w:name w:val="legendtextlike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crollbar">
    <w:name w:val="scrollbar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crollbarcontainer">
    <w:name w:val="scrollbarcontainer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agnify">
    <w:name w:val="magnify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nfoboximage">
    <w:name w:val="infoboximage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nfoboxsoustitre">
    <w:name w:val="infoboxsoustitre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atitude">
    <w:name w:val="latitude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entete">
    <w:name w:val="entete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edia">
    <w:name w:val="media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image">
    <w:name w:val="thumbimage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inner">
    <w:name w:val="thumbinner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">
    <w:name w:val="thumb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caption">
    <w:name w:val="thumbcaption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egend">
    <w:name w:val="legend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age2">
    <w:name w:val="image2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hr">
    <w:name w:val="hr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ar">
    <w:name w:val="navbar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revbloc">
    <w:name w:val="prev_bloc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extbloc">
    <w:name w:val="next_bloc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gtoogle">
    <w:name w:val="img_toogle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toogle">
    <w:name w:val="a_toogle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geopoint">
    <w:name w:val="geopoint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itre">
    <w:name w:val="titre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-closethick">
    <w:name w:val="ui-icon-closethick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axoboxclassification">
    <w:name w:val="taxobox_classification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rnormal">
    <w:name w:val="rnormal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ert-text">
    <w:name w:val="alert-text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regardsactu">
    <w:name w:val="regards_actu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geshi">
    <w:name w:val="mw-geshi"/>
    <w:basedOn w:val="a2"/>
    <w:uiPriority w:val="99"/>
    <w:qFormat/>
    <w:rsid w:val="00D07D73"/>
    <w:pPr>
      <w:widowControl/>
      <w:snapToGrid/>
      <w:spacing w:beforeAutospacing="1" w:afterAutospacing="1"/>
    </w:pPr>
    <w:rPr>
      <w:rFonts w:ascii="Courier New" w:eastAsia="Times New Roman" w:hAnsi="Courier New" w:cs="Courier New"/>
      <w:szCs w:val="24"/>
    </w:rPr>
  </w:style>
  <w:style w:type="paragraph" w:customStyle="1" w:styleId="fr-collapsible-content1">
    <w:name w:val="fr-collapsible-content1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fr-collapsible-toggle1">
    <w:name w:val="fr-collapsible-toggle1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fr-collapsible-toggle2">
    <w:name w:val="fr-collapsible-toggle2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fr-collapsible-toggle3">
    <w:name w:val="fr-collapsible-toggle3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newtitle1">
    <w:name w:val="navboxnew_title1"/>
    <w:basedOn w:val="a2"/>
    <w:uiPriority w:val="99"/>
    <w:qFormat/>
    <w:rsid w:val="00D07D73"/>
    <w:pPr>
      <w:widowControl/>
      <w:shd w:val="clear" w:color="auto" w:fill="CCCCFF"/>
      <w:snapToGrid/>
      <w:spacing w:before="0" w:after="30"/>
      <w:jc w:val="center"/>
    </w:pPr>
    <w:rPr>
      <w:rFonts w:eastAsia="Times New Roman"/>
      <w:b/>
      <w:bCs/>
      <w:szCs w:val="24"/>
    </w:rPr>
  </w:style>
  <w:style w:type="paragraph" w:customStyle="1" w:styleId="navboxnewtitlesub1">
    <w:name w:val="navboxnew_titlesub1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fr-collapsible-content2">
    <w:name w:val="fr-collapsible-content2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newcell1">
    <w:name w:val="navboxnew_cell1"/>
    <w:basedOn w:val="a2"/>
    <w:uiPriority w:val="99"/>
    <w:qFormat/>
    <w:rsid w:val="00D07D73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navboxnewth1">
    <w:name w:val="navboxnew_th1"/>
    <w:basedOn w:val="a2"/>
    <w:uiPriority w:val="99"/>
    <w:qFormat/>
    <w:rsid w:val="00D07D73"/>
    <w:pPr>
      <w:widowControl/>
      <w:pBdr>
        <w:right w:val="single" w:sz="12" w:space="9" w:color="F9F9F9"/>
      </w:pBdr>
      <w:shd w:val="clear" w:color="auto" w:fill="DDDDFF"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navboxnewlast1">
    <w:name w:val="navboxnew_last1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pair1">
    <w:name w:val="impair1"/>
    <w:basedOn w:val="a2"/>
    <w:uiPriority w:val="99"/>
    <w:qFormat/>
    <w:rsid w:val="00D07D73"/>
    <w:pPr>
      <w:widowControl/>
      <w:shd w:val="clear" w:color="auto" w:fill="EEEEFF"/>
      <w:snapToGrid/>
      <w:spacing w:beforeAutospacing="1" w:afterAutospacing="1"/>
    </w:pPr>
    <w:rPr>
      <w:rFonts w:eastAsia="Times New Roman"/>
      <w:szCs w:val="24"/>
    </w:rPr>
  </w:style>
  <w:style w:type="paragraph" w:customStyle="1" w:styleId="pair1">
    <w:name w:val="pair1"/>
    <w:basedOn w:val="a2"/>
    <w:uiPriority w:val="99"/>
    <w:qFormat/>
    <w:rsid w:val="00D07D73"/>
    <w:pPr>
      <w:widowControl/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banner1">
    <w:name w:val="navboxnew_banner1"/>
    <w:basedOn w:val="a2"/>
    <w:uiPriority w:val="99"/>
    <w:qFormat/>
    <w:rsid w:val="00D07D73"/>
    <w:pPr>
      <w:widowControl/>
      <w:shd w:val="clear" w:color="auto" w:fill="DDDDFF"/>
      <w:snapToGrid/>
      <w:spacing w:before="0" w:after="30"/>
      <w:jc w:val="center"/>
    </w:pPr>
    <w:rPr>
      <w:rFonts w:eastAsia="Times New Roman"/>
      <w:szCs w:val="24"/>
    </w:rPr>
  </w:style>
  <w:style w:type="paragraph" w:customStyle="1" w:styleId="navboxnewimage1">
    <w:name w:val="navboxnew_image1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cell2">
    <w:name w:val="navboxnew_cell2"/>
    <w:basedOn w:val="a2"/>
    <w:uiPriority w:val="99"/>
    <w:qFormat/>
    <w:rsid w:val="00D07D73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navboxnewie1">
    <w:name w:val="navboxnew_ie1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itle2">
    <w:name w:val="navboxnew_title2"/>
    <w:basedOn w:val="a2"/>
    <w:uiPriority w:val="99"/>
    <w:qFormat/>
    <w:rsid w:val="00D07D73"/>
    <w:pPr>
      <w:widowControl/>
      <w:shd w:val="clear" w:color="auto" w:fill="99CC9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banner2">
    <w:name w:val="navboxnew_banner2"/>
    <w:basedOn w:val="a2"/>
    <w:uiPriority w:val="99"/>
    <w:qFormat/>
    <w:rsid w:val="00D07D73"/>
    <w:pPr>
      <w:widowControl/>
      <w:shd w:val="clear" w:color="auto" w:fill="99CC9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h2">
    <w:name w:val="navboxnew_th2"/>
    <w:basedOn w:val="a2"/>
    <w:uiPriority w:val="99"/>
    <w:qFormat/>
    <w:rsid w:val="00D07D73"/>
    <w:pPr>
      <w:widowControl/>
      <w:shd w:val="clear" w:color="auto" w:fill="B3D9B3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itle3">
    <w:name w:val="navboxnew_title3"/>
    <w:basedOn w:val="a2"/>
    <w:uiPriority w:val="99"/>
    <w:qFormat/>
    <w:rsid w:val="00D07D73"/>
    <w:pPr>
      <w:widowControl/>
      <w:shd w:val="clear" w:color="auto" w:fill="DFEDFF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banner3">
    <w:name w:val="navboxnew_banner3"/>
    <w:basedOn w:val="a2"/>
    <w:uiPriority w:val="99"/>
    <w:qFormat/>
    <w:rsid w:val="00D07D73"/>
    <w:pPr>
      <w:widowControl/>
      <w:shd w:val="clear" w:color="auto" w:fill="DFEDFF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h3">
    <w:name w:val="navboxnew_th3"/>
    <w:basedOn w:val="a2"/>
    <w:uiPriority w:val="99"/>
    <w:qFormat/>
    <w:rsid w:val="00D07D73"/>
    <w:pPr>
      <w:widowControl/>
      <w:shd w:val="clear" w:color="auto" w:fill="E7F2FF"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toggle4">
    <w:name w:val="fr-collapsible-toggle4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newtitle4">
    <w:name w:val="navboxnew_title4"/>
    <w:basedOn w:val="a2"/>
    <w:uiPriority w:val="99"/>
    <w:qFormat/>
    <w:rsid w:val="00D07D73"/>
    <w:pPr>
      <w:widowControl/>
      <w:shd w:val="clear" w:color="auto" w:fill="CCCCFF"/>
      <w:snapToGrid/>
      <w:spacing w:before="0" w:after="30"/>
      <w:jc w:val="center"/>
    </w:pPr>
    <w:rPr>
      <w:rFonts w:eastAsia="Times New Roman"/>
      <w:b/>
      <w:bCs/>
      <w:szCs w:val="24"/>
    </w:rPr>
  </w:style>
  <w:style w:type="paragraph" w:customStyle="1" w:styleId="navboxnewtitlesub2">
    <w:name w:val="navboxnew_titlesub2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fr-collapsible-content3">
    <w:name w:val="fr-collapsible-content3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newrow1">
    <w:name w:val="navboxnew_row1"/>
    <w:basedOn w:val="a2"/>
    <w:uiPriority w:val="99"/>
    <w:qFormat/>
    <w:rsid w:val="00D07D73"/>
    <w:pPr>
      <w:widowControl/>
      <w:shd w:val="clear" w:color="auto" w:fill="DDDDFF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h4">
    <w:name w:val="navboxnew_th4"/>
    <w:basedOn w:val="a2"/>
    <w:uiPriority w:val="99"/>
    <w:qFormat/>
    <w:rsid w:val="00D07D73"/>
    <w:pPr>
      <w:widowControl/>
      <w:pBdr>
        <w:top w:val="single" w:sz="12" w:space="0" w:color="F9F9F9"/>
      </w:pBdr>
      <w:snapToGrid/>
      <w:spacing w:beforeAutospacing="1" w:afterAutospacing="1"/>
      <w:jc w:val="center"/>
    </w:pPr>
    <w:rPr>
      <w:rFonts w:eastAsia="Times New Roman"/>
      <w:b/>
      <w:bCs/>
      <w:szCs w:val="24"/>
    </w:rPr>
  </w:style>
  <w:style w:type="paragraph" w:customStyle="1" w:styleId="navboxnewie2">
    <w:name w:val="navboxnew_ie2"/>
    <w:basedOn w:val="a2"/>
    <w:uiPriority w:val="99"/>
    <w:qFormat/>
    <w:rsid w:val="00D07D73"/>
    <w:pPr>
      <w:widowControl/>
      <w:pBdr>
        <w:left w:val="single" w:sz="12" w:space="0" w:color="F9F9F9"/>
      </w:pBdr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nline1">
    <w:name w:val="navboxnew_inline1"/>
    <w:basedOn w:val="a2"/>
    <w:uiPriority w:val="99"/>
    <w:qFormat/>
    <w:rsid w:val="00D07D73"/>
    <w:pPr>
      <w:widowControl/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nline2">
    <w:name w:val="navboxnew_inline2"/>
    <w:basedOn w:val="a2"/>
    <w:uiPriority w:val="99"/>
    <w:qFormat/>
    <w:rsid w:val="00D07D73"/>
    <w:pPr>
      <w:widowControl/>
      <w:shd w:val="clear" w:color="auto" w:fill="EEEEFF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mage2">
    <w:name w:val="navboxnew_image2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navboxnewbanner4">
    <w:name w:val="navboxnew_banner4"/>
    <w:basedOn w:val="a2"/>
    <w:uiPriority w:val="99"/>
    <w:qFormat/>
    <w:rsid w:val="00D07D73"/>
    <w:pPr>
      <w:widowControl/>
      <w:shd w:val="clear" w:color="auto" w:fill="CCCCFF"/>
      <w:snapToGrid/>
      <w:spacing w:before="30" w:after="0"/>
      <w:jc w:val="center"/>
    </w:pPr>
    <w:rPr>
      <w:rFonts w:eastAsia="Times New Roman"/>
      <w:szCs w:val="24"/>
    </w:rPr>
  </w:style>
  <w:style w:type="paragraph" w:customStyle="1" w:styleId="navboxnew1">
    <w:name w:val="navboxnew1"/>
    <w:basedOn w:val="a2"/>
    <w:uiPriority w:val="99"/>
    <w:qFormat/>
    <w:rsid w:val="00D07D73"/>
    <w:pPr>
      <w:widowControl/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play-btn-large1">
    <w:name w:val="play-btn-large1"/>
    <w:basedOn w:val="a2"/>
    <w:uiPriority w:val="99"/>
    <w:qFormat/>
    <w:rsid w:val="00D07D73"/>
    <w:pPr>
      <w:widowControl/>
      <w:snapToGrid/>
      <w:spacing w:before="0" w:afterAutospacing="1"/>
      <w:ind w:left="-525"/>
    </w:pPr>
    <w:rPr>
      <w:rFonts w:eastAsia="Times New Roman"/>
      <w:szCs w:val="24"/>
    </w:rPr>
  </w:style>
  <w:style w:type="paragraph" w:customStyle="1" w:styleId="ui-widget1">
    <w:name w:val="ui-widget1"/>
    <w:basedOn w:val="a2"/>
    <w:uiPriority w:val="99"/>
    <w:qFormat/>
    <w:rsid w:val="00D07D73"/>
    <w:pPr>
      <w:widowControl/>
      <w:snapToGrid/>
      <w:spacing w:beforeAutospacing="1" w:afterAutospacing="1"/>
    </w:pPr>
    <w:rPr>
      <w:rFonts w:ascii="Arial" w:eastAsia="Times New Roman" w:hAnsi="Arial" w:cs="Arial"/>
      <w:szCs w:val="24"/>
    </w:rPr>
  </w:style>
  <w:style w:type="paragraph" w:customStyle="1" w:styleId="ui-state-default1">
    <w:name w:val="ui-state-default1"/>
    <w:basedOn w:val="a2"/>
    <w:uiPriority w:val="99"/>
    <w:qFormat/>
    <w:rsid w:val="00D07D73"/>
    <w:pPr>
      <w:widowControl/>
      <w:pBdr>
        <w:top w:val="single" w:sz="6" w:space="0" w:color="AED0EA"/>
        <w:left w:val="single" w:sz="6" w:space="0" w:color="AED0EA"/>
        <w:bottom w:val="single" w:sz="6" w:space="0" w:color="AED0EA"/>
        <w:right w:val="single" w:sz="6" w:space="0" w:color="AED0EA"/>
      </w:pBdr>
      <w:shd w:val="clear" w:color="auto" w:fill="D7EBF9"/>
      <w:snapToGrid/>
      <w:spacing w:beforeAutospacing="1" w:afterAutospacing="1"/>
    </w:pPr>
    <w:rPr>
      <w:rFonts w:eastAsia="Times New Roman"/>
      <w:color w:val="2779AA"/>
      <w:szCs w:val="24"/>
    </w:rPr>
  </w:style>
  <w:style w:type="paragraph" w:customStyle="1" w:styleId="ui-state-default2">
    <w:name w:val="ui-state-default2"/>
    <w:basedOn w:val="a2"/>
    <w:uiPriority w:val="99"/>
    <w:qFormat/>
    <w:rsid w:val="00D07D73"/>
    <w:pPr>
      <w:widowControl/>
      <w:pBdr>
        <w:top w:val="single" w:sz="6" w:space="0" w:color="AED0EA"/>
        <w:left w:val="single" w:sz="6" w:space="0" w:color="AED0EA"/>
        <w:bottom w:val="single" w:sz="6" w:space="0" w:color="AED0EA"/>
        <w:right w:val="single" w:sz="6" w:space="0" w:color="AED0EA"/>
      </w:pBdr>
      <w:shd w:val="clear" w:color="auto" w:fill="D7EBF9"/>
      <w:snapToGrid/>
      <w:spacing w:beforeAutospacing="1" w:afterAutospacing="1"/>
    </w:pPr>
    <w:rPr>
      <w:rFonts w:eastAsia="Times New Roman"/>
      <w:color w:val="2779AA"/>
      <w:szCs w:val="24"/>
    </w:rPr>
  </w:style>
  <w:style w:type="paragraph" w:customStyle="1" w:styleId="ui-state-hover1">
    <w:name w:val="ui-state-hover1"/>
    <w:basedOn w:val="a2"/>
    <w:uiPriority w:val="99"/>
    <w:qFormat/>
    <w:rsid w:val="00D07D73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hover2">
    <w:name w:val="ui-state-hover2"/>
    <w:basedOn w:val="a2"/>
    <w:uiPriority w:val="99"/>
    <w:qFormat/>
    <w:rsid w:val="00D07D73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focus1">
    <w:name w:val="ui-state-focus1"/>
    <w:basedOn w:val="a2"/>
    <w:uiPriority w:val="99"/>
    <w:qFormat/>
    <w:rsid w:val="00D07D73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focus2">
    <w:name w:val="ui-state-focus2"/>
    <w:basedOn w:val="a2"/>
    <w:uiPriority w:val="99"/>
    <w:qFormat/>
    <w:rsid w:val="00D07D73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active1">
    <w:name w:val="ui-state-active1"/>
    <w:basedOn w:val="a2"/>
    <w:uiPriority w:val="99"/>
    <w:qFormat/>
    <w:rsid w:val="00D07D73"/>
    <w:pPr>
      <w:widowControl/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0F0F0"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ui-state-active2">
    <w:name w:val="ui-state-active2"/>
    <w:basedOn w:val="a2"/>
    <w:uiPriority w:val="99"/>
    <w:qFormat/>
    <w:rsid w:val="00D07D73"/>
    <w:pPr>
      <w:widowControl/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0F0F0"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ui-state-highlight1">
    <w:name w:val="ui-state-highlight1"/>
    <w:basedOn w:val="a2"/>
    <w:uiPriority w:val="99"/>
    <w:qFormat/>
    <w:rsid w:val="00D07D73"/>
    <w:pPr>
      <w:widowControl/>
      <w:pBdr>
        <w:top w:val="single" w:sz="6" w:space="0" w:color="F9DD34"/>
        <w:left w:val="single" w:sz="6" w:space="0" w:color="F9DD34"/>
        <w:bottom w:val="single" w:sz="6" w:space="0" w:color="F9DD34"/>
        <w:right w:val="single" w:sz="6" w:space="0" w:color="F9DD34"/>
      </w:pBdr>
      <w:snapToGrid/>
      <w:spacing w:beforeAutospacing="1" w:afterAutospacing="1"/>
    </w:pPr>
    <w:rPr>
      <w:rFonts w:eastAsia="Times New Roman"/>
      <w:color w:val="363636"/>
      <w:szCs w:val="24"/>
    </w:rPr>
  </w:style>
  <w:style w:type="paragraph" w:customStyle="1" w:styleId="ui-state-highlight2">
    <w:name w:val="ui-state-highlight2"/>
    <w:basedOn w:val="a2"/>
    <w:uiPriority w:val="99"/>
    <w:qFormat/>
    <w:rsid w:val="00D07D73"/>
    <w:pPr>
      <w:widowControl/>
      <w:pBdr>
        <w:top w:val="single" w:sz="6" w:space="0" w:color="F9DD34"/>
        <w:left w:val="single" w:sz="6" w:space="0" w:color="F9DD34"/>
        <w:bottom w:val="single" w:sz="6" w:space="0" w:color="F9DD34"/>
        <w:right w:val="single" w:sz="6" w:space="0" w:color="F9DD34"/>
      </w:pBdr>
      <w:snapToGrid/>
      <w:spacing w:beforeAutospacing="1" w:afterAutospacing="1"/>
    </w:pPr>
    <w:rPr>
      <w:rFonts w:eastAsia="Times New Roman"/>
      <w:color w:val="363636"/>
      <w:szCs w:val="24"/>
    </w:rPr>
  </w:style>
  <w:style w:type="paragraph" w:customStyle="1" w:styleId="ui-state-error1">
    <w:name w:val="ui-state-error1"/>
    <w:basedOn w:val="a2"/>
    <w:uiPriority w:val="99"/>
    <w:qFormat/>
    <w:rsid w:val="00D07D73"/>
    <w:pPr>
      <w:widowControl/>
      <w:pBdr>
        <w:top w:val="single" w:sz="6" w:space="0" w:color="CD0A0A"/>
        <w:left w:val="single" w:sz="6" w:space="0" w:color="CD0A0A"/>
        <w:bottom w:val="single" w:sz="6" w:space="0" w:color="CD0A0A"/>
        <w:right w:val="single" w:sz="6" w:space="0" w:color="CD0A0A"/>
      </w:pBdr>
      <w:shd w:val="clear" w:color="auto" w:fill="CD0A0A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state-error2">
    <w:name w:val="ui-state-error2"/>
    <w:basedOn w:val="a2"/>
    <w:uiPriority w:val="99"/>
    <w:qFormat/>
    <w:rsid w:val="00D07D73"/>
    <w:pPr>
      <w:widowControl/>
      <w:pBdr>
        <w:top w:val="single" w:sz="6" w:space="0" w:color="CD0A0A"/>
        <w:left w:val="single" w:sz="6" w:space="0" w:color="CD0A0A"/>
        <w:bottom w:val="single" w:sz="6" w:space="0" w:color="CD0A0A"/>
        <w:right w:val="single" w:sz="6" w:space="0" w:color="CD0A0A"/>
      </w:pBdr>
      <w:shd w:val="clear" w:color="auto" w:fill="CD0A0A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state-error-text1">
    <w:name w:val="ui-state-error-text1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state-error-text2">
    <w:name w:val="ui-state-error-text2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priority-primary1">
    <w:name w:val="ui-priority-primary1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ui-priority-primary2">
    <w:name w:val="ui-priority-primary2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ui-priority-secondary1">
    <w:name w:val="ui-priority-secondary1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priority-secondary2">
    <w:name w:val="ui-priority-secondary2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state-disabled1">
    <w:name w:val="ui-state-disabled1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state-disabled2">
    <w:name w:val="ui-state-disabled2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1">
    <w:name w:val="ui-icon1"/>
    <w:basedOn w:val="a2"/>
    <w:uiPriority w:val="99"/>
    <w:qFormat/>
    <w:rsid w:val="00D07D73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2">
    <w:name w:val="ui-icon2"/>
    <w:basedOn w:val="a2"/>
    <w:uiPriority w:val="99"/>
    <w:qFormat/>
    <w:rsid w:val="00D07D73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3">
    <w:name w:val="ui-icon3"/>
    <w:basedOn w:val="a2"/>
    <w:uiPriority w:val="99"/>
    <w:qFormat/>
    <w:rsid w:val="00D07D73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4">
    <w:name w:val="ui-icon4"/>
    <w:basedOn w:val="a2"/>
    <w:uiPriority w:val="99"/>
    <w:qFormat/>
    <w:rsid w:val="00D07D73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5">
    <w:name w:val="ui-icon5"/>
    <w:basedOn w:val="a2"/>
    <w:uiPriority w:val="99"/>
    <w:qFormat/>
    <w:rsid w:val="00D07D73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6">
    <w:name w:val="ui-icon6"/>
    <w:basedOn w:val="a2"/>
    <w:uiPriority w:val="99"/>
    <w:qFormat/>
    <w:rsid w:val="00D07D73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7">
    <w:name w:val="ui-icon7"/>
    <w:basedOn w:val="a2"/>
    <w:uiPriority w:val="99"/>
    <w:qFormat/>
    <w:rsid w:val="00D07D73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8">
    <w:name w:val="ui-icon8"/>
    <w:basedOn w:val="a2"/>
    <w:uiPriority w:val="99"/>
    <w:qFormat/>
    <w:rsid w:val="00D07D73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9">
    <w:name w:val="ui-icon9"/>
    <w:basedOn w:val="a2"/>
    <w:uiPriority w:val="99"/>
    <w:qFormat/>
    <w:rsid w:val="00D07D73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resizable-handle1">
    <w:name w:val="ui-resizable-handle1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vanish/>
      <w:sz w:val="2"/>
      <w:szCs w:val="2"/>
    </w:rPr>
  </w:style>
  <w:style w:type="paragraph" w:customStyle="1" w:styleId="ui-resizable-handle2">
    <w:name w:val="ui-resizable-handle2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vanish/>
      <w:sz w:val="2"/>
      <w:szCs w:val="2"/>
    </w:rPr>
  </w:style>
  <w:style w:type="paragraph" w:customStyle="1" w:styleId="ui-button-text1">
    <w:name w:val="ui-button-text1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2">
    <w:name w:val="ui-button-text2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3">
    <w:name w:val="ui-button-text3"/>
    <w:basedOn w:val="a2"/>
    <w:uiPriority w:val="99"/>
    <w:qFormat/>
    <w:rsid w:val="00D07D73"/>
    <w:pPr>
      <w:widowControl/>
      <w:snapToGrid/>
      <w:spacing w:beforeAutospacing="1" w:afterAutospacing="1"/>
      <w:ind w:firstLine="11919"/>
    </w:pPr>
    <w:rPr>
      <w:rFonts w:eastAsia="Times New Roman"/>
      <w:szCs w:val="24"/>
    </w:rPr>
  </w:style>
  <w:style w:type="paragraph" w:customStyle="1" w:styleId="ui-button-text4">
    <w:name w:val="ui-button-text4"/>
    <w:basedOn w:val="a2"/>
    <w:uiPriority w:val="99"/>
    <w:qFormat/>
    <w:rsid w:val="00D07D73"/>
    <w:pPr>
      <w:widowControl/>
      <w:snapToGrid/>
      <w:spacing w:beforeAutospacing="1" w:afterAutospacing="1"/>
      <w:ind w:firstLine="11919"/>
    </w:pPr>
    <w:rPr>
      <w:rFonts w:eastAsia="Times New Roman"/>
      <w:szCs w:val="24"/>
    </w:rPr>
  </w:style>
  <w:style w:type="paragraph" w:customStyle="1" w:styleId="ui-button-text5">
    <w:name w:val="ui-button-text5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6">
    <w:name w:val="ui-button-text6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7">
    <w:name w:val="ui-button-text7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10">
    <w:name w:val="ui-icon10"/>
    <w:basedOn w:val="a2"/>
    <w:uiPriority w:val="99"/>
    <w:qFormat/>
    <w:rsid w:val="00D07D73"/>
    <w:pPr>
      <w:widowControl/>
      <w:snapToGrid/>
      <w:spacing w:before="0" w:afterAutospacing="1"/>
      <w:ind w:left="-120" w:firstLine="7343"/>
    </w:pPr>
    <w:rPr>
      <w:rFonts w:eastAsia="Times New Roman"/>
      <w:szCs w:val="24"/>
    </w:rPr>
  </w:style>
  <w:style w:type="paragraph" w:customStyle="1" w:styleId="ui-icon11">
    <w:name w:val="ui-icon11"/>
    <w:basedOn w:val="a2"/>
    <w:uiPriority w:val="99"/>
    <w:qFormat/>
    <w:rsid w:val="00D07D73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icon12">
    <w:name w:val="ui-icon12"/>
    <w:basedOn w:val="a2"/>
    <w:uiPriority w:val="99"/>
    <w:qFormat/>
    <w:rsid w:val="00D07D73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icon13">
    <w:name w:val="ui-icon13"/>
    <w:basedOn w:val="a2"/>
    <w:uiPriority w:val="99"/>
    <w:qFormat/>
    <w:rsid w:val="00D07D73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icon14">
    <w:name w:val="ui-icon14"/>
    <w:basedOn w:val="a2"/>
    <w:uiPriority w:val="99"/>
    <w:qFormat/>
    <w:rsid w:val="00D07D73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icon15">
    <w:name w:val="ui-icon15"/>
    <w:basedOn w:val="a2"/>
    <w:uiPriority w:val="99"/>
    <w:qFormat/>
    <w:rsid w:val="00D07D73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button1">
    <w:name w:val="ui-button1"/>
    <w:basedOn w:val="a2"/>
    <w:uiPriority w:val="99"/>
    <w:qFormat/>
    <w:rsid w:val="00D07D73"/>
    <w:pPr>
      <w:widowControl/>
      <w:snapToGrid/>
      <w:spacing w:beforeAutospacing="1" w:afterAutospacing="1"/>
      <w:ind w:right="-72"/>
      <w:jc w:val="center"/>
    </w:pPr>
    <w:rPr>
      <w:rFonts w:eastAsia="Times New Roman"/>
      <w:szCs w:val="24"/>
    </w:rPr>
  </w:style>
  <w:style w:type="paragraph" w:customStyle="1" w:styleId="ui-button2">
    <w:name w:val="ui-button2"/>
    <w:basedOn w:val="a2"/>
    <w:uiPriority w:val="99"/>
    <w:qFormat/>
    <w:rsid w:val="00D07D73"/>
    <w:pPr>
      <w:widowControl/>
      <w:pBdr>
        <w:top w:val="single" w:sz="6" w:space="0" w:color="A6A6A6"/>
        <w:left w:val="single" w:sz="6" w:space="0" w:color="A6A6A6"/>
        <w:bottom w:val="single" w:sz="6" w:space="0" w:color="A6A6A6"/>
        <w:right w:val="single" w:sz="6" w:space="0" w:color="A6A6A6"/>
      </w:pBdr>
      <w:shd w:val="clear" w:color="auto" w:fill="F2F2F2"/>
      <w:snapToGrid/>
      <w:spacing w:before="120" w:after="120" w:line="336" w:lineRule="atLeast"/>
      <w:ind w:left="96"/>
      <w:jc w:val="center"/>
    </w:pPr>
    <w:rPr>
      <w:rFonts w:eastAsia="Times New Roman"/>
      <w:szCs w:val="24"/>
    </w:rPr>
  </w:style>
  <w:style w:type="paragraph" w:customStyle="1" w:styleId="ui-button3">
    <w:name w:val="ui-button3"/>
    <w:basedOn w:val="a2"/>
    <w:uiPriority w:val="99"/>
    <w:qFormat/>
    <w:rsid w:val="00D07D73"/>
    <w:pPr>
      <w:widowControl/>
      <w:pBdr>
        <w:top w:val="single" w:sz="6" w:space="0" w:color="6E7273"/>
        <w:left w:val="single" w:sz="6" w:space="0" w:color="6E7273"/>
        <w:bottom w:val="single" w:sz="6" w:space="0" w:color="6E7273"/>
        <w:right w:val="single" w:sz="6" w:space="0" w:color="6E7273"/>
      </w:pBdr>
      <w:shd w:val="clear" w:color="auto" w:fill="E1E1E1"/>
      <w:snapToGrid/>
      <w:spacing w:before="120" w:after="120" w:line="336" w:lineRule="atLeast"/>
      <w:ind w:left="96"/>
      <w:jc w:val="center"/>
    </w:pPr>
    <w:rPr>
      <w:rFonts w:eastAsia="Times New Roman"/>
      <w:szCs w:val="24"/>
    </w:rPr>
  </w:style>
  <w:style w:type="paragraph" w:customStyle="1" w:styleId="ui-button-large1">
    <w:name w:val="ui-button-large1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16">
    <w:name w:val="ui-icon16"/>
    <w:basedOn w:val="a2"/>
    <w:uiPriority w:val="99"/>
    <w:qFormat/>
    <w:rsid w:val="00D07D73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17">
    <w:name w:val="ui-icon17"/>
    <w:basedOn w:val="a2"/>
    <w:uiPriority w:val="99"/>
    <w:qFormat/>
    <w:rsid w:val="00D07D73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18">
    <w:name w:val="ui-icon18"/>
    <w:basedOn w:val="a2"/>
    <w:uiPriority w:val="99"/>
    <w:qFormat/>
    <w:rsid w:val="00D07D73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19">
    <w:name w:val="ui-icon19"/>
    <w:basedOn w:val="a2"/>
    <w:uiPriority w:val="99"/>
    <w:qFormat/>
    <w:rsid w:val="00D07D73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dialog-titlebar1">
    <w:name w:val="ui-dialog-titlebar1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1">
    <w:name w:val="ui-dialog-title1"/>
    <w:basedOn w:val="a2"/>
    <w:uiPriority w:val="99"/>
    <w:qFormat/>
    <w:rsid w:val="00D07D73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dialog-titlebar-close1">
    <w:name w:val="ui-dialog-titlebar-close1"/>
    <w:basedOn w:val="a2"/>
    <w:uiPriority w:val="99"/>
    <w:qFormat/>
    <w:rsid w:val="00D07D73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dialog-titlebar-close2">
    <w:name w:val="ui-dialog-titlebar-close2"/>
    <w:basedOn w:val="a2"/>
    <w:uiPriority w:val="99"/>
    <w:qFormat/>
    <w:rsid w:val="00D07D73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dialog-content1">
    <w:name w:val="ui-dialog-content1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buttonpane1">
    <w:name w:val="ui-dialog-buttonpane1"/>
    <w:basedOn w:val="a2"/>
    <w:uiPriority w:val="99"/>
    <w:qFormat/>
    <w:rsid w:val="00D07D73"/>
    <w:pPr>
      <w:widowControl/>
      <w:snapToGrid/>
      <w:spacing w:before="120" w:after="0"/>
    </w:pPr>
    <w:rPr>
      <w:rFonts w:eastAsia="Times New Roman"/>
      <w:szCs w:val="24"/>
    </w:rPr>
  </w:style>
  <w:style w:type="paragraph" w:customStyle="1" w:styleId="ui-resizable-se1">
    <w:name w:val="ui-resizable-se1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bar-close3">
    <w:name w:val="ui-dialog-titlebar-close3"/>
    <w:basedOn w:val="a2"/>
    <w:uiPriority w:val="99"/>
    <w:qFormat/>
    <w:rsid w:val="00D07D73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dialog-titlebar2">
    <w:name w:val="ui-dialog-titlebar2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widget-header1">
    <w:name w:val="ui-widget-header1"/>
    <w:basedOn w:val="a2"/>
    <w:uiPriority w:val="99"/>
    <w:qFormat/>
    <w:rsid w:val="00D07D73"/>
    <w:pPr>
      <w:widowControl/>
      <w:pBdr>
        <w:bottom w:val="single" w:sz="6" w:space="0" w:color="BBBBBB"/>
      </w:pBdr>
      <w:shd w:val="clear" w:color="auto" w:fill="F0F0F0"/>
      <w:snapToGrid/>
      <w:spacing w:beforeAutospacing="1" w:afterAutospacing="1" w:line="240" w:lineRule="atLeast"/>
    </w:pPr>
    <w:rPr>
      <w:rFonts w:eastAsia="Times New Roman"/>
      <w:b/>
      <w:bCs/>
      <w:color w:val="222222"/>
      <w:szCs w:val="24"/>
    </w:rPr>
  </w:style>
  <w:style w:type="paragraph" w:customStyle="1" w:styleId="ui-icon-closethick1">
    <w:name w:val="ui-icon-closethick1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buttonpane2">
    <w:name w:val="ui-dialog-buttonpane2"/>
    <w:basedOn w:val="a2"/>
    <w:uiPriority w:val="99"/>
    <w:qFormat/>
    <w:rsid w:val="00D07D73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special-label1">
    <w:name w:val="special-label1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color w:val="808080"/>
      <w:szCs w:val="24"/>
    </w:rPr>
  </w:style>
  <w:style w:type="paragraph" w:customStyle="1" w:styleId="special-query1">
    <w:name w:val="special-query1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i/>
      <w:iCs/>
      <w:color w:val="000000"/>
      <w:szCs w:val="24"/>
    </w:rPr>
  </w:style>
  <w:style w:type="paragraph" w:customStyle="1" w:styleId="special-hover1">
    <w:name w:val="special-hover1"/>
    <w:basedOn w:val="a2"/>
    <w:uiPriority w:val="99"/>
    <w:qFormat/>
    <w:rsid w:val="00D07D73"/>
    <w:pPr>
      <w:widowControl/>
      <w:shd w:val="clear" w:color="auto" w:fill="C0C0C0"/>
      <w:snapToGrid/>
      <w:spacing w:beforeAutospacing="1" w:afterAutospacing="1"/>
    </w:pPr>
    <w:rPr>
      <w:rFonts w:eastAsia="Times New Roman"/>
      <w:szCs w:val="24"/>
    </w:rPr>
  </w:style>
  <w:style w:type="paragraph" w:customStyle="1" w:styleId="special-label2">
    <w:name w:val="special-label2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special-query2">
    <w:name w:val="special-query2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mw-specialpage-summary1">
    <w:name w:val="mw-specialpage-summary1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editsection1">
    <w:name w:val="editsection1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 w:val="20"/>
    </w:rPr>
  </w:style>
  <w:style w:type="paragraph" w:customStyle="1" w:styleId="mw-headline1">
    <w:name w:val="mw-headline1"/>
    <w:basedOn w:val="a2"/>
    <w:uiPriority w:val="99"/>
    <w:qFormat/>
    <w:rsid w:val="00D07D73"/>
    <w:pPr>
      <w:widowControl/>
      <w:snapToGrid/>
      <w:spacing w:beforeAutospacing="1" w:afterAutospacing="1"/>
      <w:ind w:right="72"/>
    </w:pPr>
    <w:rPr>
      <w:rFonts w:eastAsia="Times New Roman"/>
      <w:szCs w:val="24"/>
    </w:rPr>
  </w:style>
  <w:style w:type="paragraph" w:customStyle="1" w:styleId="legendlike1">
    <w:name w:val="legendlike1"/>
    <w:basedOn w:val="a2"/>
    <w:uiPriority w:val="99"/>
    <w:qFormat/>
    <w:rsid w:val="00D07D73"/>
    <w:pPr>
      <w:widowControl/>
      <w:snapToGrid/>
      <w:spacing w:before="0" w:afterAutospacing="1"/>
    </w:pPr>
    <w:rPr>
      <w:rFonts w:eastAsia="Times New Roman"/>
      <w:szCs w:val="24"/>
    </w:rPr>
  </w:style>
  <w:style w:type="paragraph" w:customStyle="1" w:styleId="legendtextlike1">
    <w:name w:val="legendtextlike1"/>
    <w:basedOn w:val="a2"/>
    <w:uiPriority w:val="99"/>
    <w:qFormat/>
    <w:rsid w:val="00D07D73"/>
    <w:pPr>
      <w:widowControl/>
      <w:shd w:val="clear" w:color="auto" w:fill="FFFFFF"/>
      <w:snapToGrid/>
      <w:spacing w:beforeAutospacing="1" w:afterAutospacing="1"/>
    </w:pPr>
    <w:rPr>
      <w:rFonts w:eastAsia="Times New Roman"/>
      <w:szCs w:val="24"/>
    </w:rPr>
  </w:style>
  <w:style w:type="paragraph" w:customStyle="1" w:styleId="scrollbar1">
    <w:name w:val="scrollbar1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crollbarcontainer1">
    <w:name w:val="scrollbarcontainer1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agnify1">
    <w:name w:val="magnify1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infoboximage1">
    <w:name w:val="infoboximage1"/>
    <w:basedOn w:val="a2"/>
    <w:uiPriority w:val="99"/>
    <w:qFormat/>
    <w:rsid w:val="00D07D73"/>
    <w:pPr>
      <w:widowControl/>
      <w:shd w:val="clear" w:color="auto" w:fill="FFFFFF"/>
      <w:snapToGrid/>
      <w:spacing w:before="0" w:afterAutospacing="1"/>
      <w:jc w:val="center"/>
    </w:pPr>
    <w:rPr>
      <w:rFonts w:eastAsia="Times New Roman"/>
      <w:color w:val="000000"/>
      <w:szCs w:val="24"/>
    </w:rPr>
  </w:style>
  <w:style w:type="paragraph" w:customStyle="1" w:styleId="infoboxsoustitre1">
    <w:name w:val="infoboxsoustitre1"/>
    <w:basedOn w:val="a2"/>
    <w:uiPriority w:val="99"/>
    <w:qFormat/>
    <w:rsid w:val="00D07D73"/>
    <w:pPr>
      <w:widowControl/>
      <w:snapToGrid/>
      <w:spacing w:beforeAutospacing="1" w:afterAutospacing="1" w:line="480" w:lineRule="auto"/>
      <w:jc w:val="center"/>
    </w:pPr>
    <w:rPr>
      <w:rFonts w:eastAsia="Times New Roman"/>
      <w:b/>
      <w:bCs/>
      <w:color w:val="000000"/>
      <w:sz w:val="28"/>
      <w:szCs w:val="28"/>
    </w:rPr>
  </w:style>
  <w:style w:type="paragraph" w:customStyle="1" w:styleId="latitude1">
    <w:name w:val="latitude1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entete1">
    <w:name w:val="entete1"/>
    <w:basedOn w:val="a2"/>
    <w:uiPriority w:val="99"/>
    <w:qFormat/>
    <w:rsid w:val="00D07D73"/>
    <w:pPr>
      <w:widowControl/>
      <w:snapToGrid/>
      <w:spacing w:beforeAutospacing="1" w:afterAutospacing="1" w:line="288" w:lineRule="atLeast"/>
      <w:jc w:val="center"/>
    </w:pPr>
    <w:rPr>
      <w:rFonts w:eastAsia="Times New Roman"/>
      <w:b/>
      <w:bCs/>
      <w:color w:val="000000"/>
      <w:sz w:val="36"/>
      <w:szCs w:val="36"/>
    </w:rPr>
  </w:style>
  <w:style w:type="paragraph" w:customStyle="1" w:styleId="media1">
    <w:name w:val="media1"/>
    <w:basedOn w:val="a2"/>
    <w:uiPriority w:val="99"/>
    <w:qFormat/>
    <w:rsid w:val="00D07D73"/>
    <w:pPr>
      <w:widowControl/>
      <w:snapToGrid/>
      <w:spacing w:beforeAutospacing="1" w:afterAutospacing="1"/>
      <w:jc w:val="center"/>
    </w:pPr>
    <w:rPr>
      <w:rFonts w:eastAsia="Times New Roman"/>
      <w:b/>
      <w:bCs/>
      <w:color w:val="000000"/>
      <w:szCs w:val="24"/>
    </w:rPr>
  </w:style>
  <w:style w:type="paragraph" w:customStyle="1" w:styleId="entete2">
    <w:name w:val="entete2"/>
    <w:basedOn w:val="a2"/>
    <w:uiPriority w:val="99"/>
    <w:qFormat/>
    <w:rsid w:val="00D07D73"/>
    <w:pPr>
      <w:widowControl/>
      <w:pBdr>
        <w:top w:val="single" w:sz="12" w:space="2" w:color="DFEDFF"/>
        <w:left w:val="single" w:sz="12" w:space="0" w:color="DFEDFF"/>
        <w:bottom w:val="single" w:sz="12" w:space="2" w:color="DFEDFF"/>
        <w:right w:val="single" w:sz="12" w:space="0" w:color="DFEDFF"/>
      </w:pBdr>
      <w:shd w:val="clear" w:color="auto" w:fill="DFEDFF"/>
      <w:snapToGrid/>
      <w:spacing w:before="0" w:after="150" w:line="264" w:lineRule="atLeast"/>
      <w:jc w:val="center"/>
    </w:pPr>
    <w:rPr>
      <w:rFonts w:eastAsia="Times New Roman"/>
      <w:b/>
      <w:bCs/>
      <w:sz w:val="34"/>
      <w:szCs w:val="34"/>
    </w:rPr>
  </w:style>
  <w:style w:type="paragraph" w:customStyle="1" w:styleId="thumbimage1">
    <w:name w:val="thumbimage1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inner1">
    <w:name w:val="thumbinner1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1">
    <w:name w:val="thumb1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caption1">
    <w:name w:val="thumbcaption1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legend1">
    <w:name w:val="legend1"/>
    <w:basedOn w:val="a2"/>
    <w:uiPriority w:val="99"/>
    <w:qFormat/>
    <w:rsid w:val="00D07D73"/>
    <w:pPr>
      <w:widowControl/>
      <w:snapToGrid/>
      <w:spacing w:before="75" w:after="120"/>
      <w:jc w:val="center"/>
    </w:pPr>
    <w:rPr>
      <w:rFonts w:eastAsia="Times New Roman"/>
      <w:sz w:val="22"/>
      <w:szCs w:val="22"/>
    </w:rPr>
  </w:style>
  <w:style w:type="paragraph" w:customStyle="1" w:styleId="image21">
    <w:name w:val="image21"/>
    <w:basedOn w:val="a2"/>
    <w:uiPriority w:val="99"/>
    <w:qFormat/>
    <w:rsid w:val="00D07D73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bloc1">
    <w:name w:val="bloc1"/>
    <w:basedOn w:val="a2"/>
    <w:uiPriority w:val="99"/>
    <w:qFormat/>
    <w:rsid w:val="00D07D73"/>
    <w:pPr>
      <w:widowControl/>
      <w:shd w:val="clear" w:color="auto" w:fill="DFEDFF"/>
      <w:snapToGrid/>
      <w:spacing w:before="75" w:after="75" w:line="264" w:lineRule="atLeast"/>
      <w:jc w:val="center"/>
    </w:pPr>
    <w:rPr>
      <w:rFonts w:eastAsia="Times New Roman"/>
      <w:b/>
      <w:bCs/>
      <w:szCs w:val="24"/>
    </w:rPr>
  </w:style>
  <w:style w:type="paragraph" w:customStyle="1" w:styleId="bordered1">
    <w:name w:val="bordered1"/>
    <w:basedOn w:val="a2"/>
    <w:uiPriority w:val="99"/>
    <w:qFormat/>
    <w:rsid w:val="00D07D73"/>
    <w:pPr>
      <w:widowControl/>
      <w:pBdr>
        <w:top w:val="single" w:sz="6" w:space="0" w:color="DFEDFF"/>
        <w:bottom w:val="single" w:sz="6" w:space="0" w:color="DFEDFF"/>
      </w:pBdr>
      <w:snapToGrid/>
      <w:spacing w:before="0" w:after="75" w:line="264" w:lineRule="atLeast"/>
      <w:jc w:val="center"/>
    </w:pPr>
    <w:rPr>
      <w:rFonts w:eastAsia="Times New Roman"/>
      <w:b/>
      <w:bCs/>
      <w:szCs w:val="24"/>
    </w:rPr>
  </w:style>
  <w:style w:type="paragraph" w:customStyle="1" w:styleId="hr1">
    <w:name w:val="hr1"/>
    <w:basedOn w:val="a2"/>
    <w:uiPriority w:val="99"/>
    <w:qFormat/>
    <w:rsid w:val="00D07D73"/>
    <w:pPr>
      <w:widowControl/>
      <w:shd w:val="clear" w:color="auto" w:fill="DFEDFF"/>
      <w:snapToGrid/>
      <w:spacing w:before="75" w:after="75" w:line="15" w:lineRule="atLeast"/>
    </w:pPr>
    <w:rPr>
      <w:rFonts w:eastAsia="Times New Roman"/>
      <w:sz w:val="2"/>
      <w:szCs w:val="2"/>
    </w:rPr>
  </w:style>
  <w:style w:type="paragraph" w:customStyle="1" w:styleId="navbar1">
    <w:name w:val="navbar1"/>
    <w:basedOn w:val="a2"/>
    <w:uiPriority w:val="99"/>
    <w:qFormat/>
    <w:rsid w:val="00D07D73"/>
    <w:pPr>
      <w:widowControl/>
      <w:snapToGrid/>
      <w:spacing w:before="0" w:after="0"/>
      <w:jc w:val="right"/>
    </w:pPr>
    <w:rPr>
      <w:rFonts w:eastAsia="Times New Roman"/>
      <w:sz w:val="19"/>
      <w:szCs w:val="19"/>
    </w:rPr>
  </w:style>
  <w:style w:type="paragraph" w:customStyle="1" w:styleId="prevbloc1">
    <w:name w:val="prev_bloc1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extbloc1">
    <w:name w:val="next_bloc1"/>
    <w:basedOn w:val="a2"/>
    <w:uiPriority w:val="99"/>
    <w:qFormat/>
    <w:rsid w:val="00D07D73"/>
    <w:pPr>
      <w:widowControl/>
      <w:snapToGrid/>
      <w:spacing w:beforeAutospacing="1" w:afterAutospacing="1"/>
      <w:jc w:val="right"/>
    </w:pPr>
    <w:rPr>
      <w:rFonts w:eastAsia="Times New Roman"/>
      <w:szCs w:val="24"/>
    </w:rPr>
  </w:style>
  <w:style w:type="paragraph" w:customStyle="1" w:styleId="entete3">
    <w:name w:val="entete3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loc2">
    <w:name w:val="bloc2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axoboxclassification1">
    <w:name w:val="taxobox_classification1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i/>
      <w:iCs/>
      <w:szCs w:val="24"/>
    </w:rPr>
  </w:style>
  <w:style w:type="paragraph" w:customStyle="1" w:styleId="rnormal1">
    <w:name w:val="rnormal1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gtoogle1">
    <w:name w:val="img_toogle1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toogle1">
    <w:name w:val="a_toogle1"/>
    <w:basedOn w:val="a2"/>
    <w:uiPriority w:val="99"/>
    <w:qFormat/>
    <w:rsid w:val="00D07D73"/>
    <w:pPr>
      <w:widowControl/>
      <w:snapToGrid/>
      <w:spacing w:beforeAutospacing="1" w:afterAutospacing="1"/>
      <w:jc w:val="center"/>
    </w:pPr>
    <w:rPr>
      <w:rFonts w:eastAsia="Times New Roman"/>
      <w:sz w:val="23"/>
      <w:szCs w:val="23"/>
    </w:rPr>
  </w:style>
  <w:style w:type="paragraph" w:customStyle="1" w:styleId="geopoint1">
    <w:name w:val="geopoint1"/>
    <w:basedOn w:val="a2"/>
    <w:uiPriority w:val="99"/>
    <w:qFormat/>
    <w:rsid w:val="00D07D73"/>
    <w:pPr>
      <w:widowControl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FF0000"/>
      <w:snapToGrid/>
      <w:spacing w:beforeAutospacing="1" w:afterAutospacing="1"/>
    </w:pPr>
    <w:rPr>
      <w:rFonts w:eastAsia="Times New Roman"/>
      <w:sz w:val="2"/>
      <w:szCs w:val="2"/>
    </w:rPr>
  </w:style>
  <w:style w:type="paragraph" w:customStyle="1" w:styleId="thumbinner2">
    <w:name w:val="thumbinner2"/>
    <w:basedOn w:val="a2"/>
    <w:uiPriority w:val="99"/>
    <w:qFormat/>
    <w:rsid w:val="00D07D73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titre1">
    <w:name w:val="titre1"/>
    <w:basedOn w:val="a2"/>
    <w:uiPriority w:val="99"/>
    <w:qFormat/>
    <w:rsid w:val="00D07D73"/>
    <w:pPr>
      <w:widowControl/>
      <w:snapToGrid/>
      <w:spacing w:before="48" w:after="48"/>
      <w:jc w:val="center"/>
    </w:pPr>
    <w:rPr>
      <w:rFonts w:eastAsia="Times New Roman"/>
      <w:szCs w:val="24"/>
    </w:rPr>
  </w:style>
  <w:style w:type="paragraph" w:customStyle="1" w:styleId="e6e73">
    <w:name w:val="¶e6e7аголовок 3"/>
    <w:basedOn w:val="a2"/>
    <w:next w:val="a2"/>
    <w:uiPriority w:val="99"/>
    <w:qFormat/>
    <w:rsid w:val="00D07D73"/>
    <w:pPr>
      <w:keepNext/>
      <w:tabs>
        <w:tab w:val="left" w:pos="794"/>
      </w:tabs>
      <w:spacing w:before="0" w:after="0"/>
      <w:ind w:left="794" w:hanging="397"/>
    </w:pPr>
    <w:rPr>
      <w:rFonts w:ascii="Arial" w:eastAsia="Times New Roman" w:hAnsi="Arial"/>
      <w:lang w:val="en-US"/>
    </w:rPr>
  </w:style>
  <w:style w:type="paragraph" w:customStyle="1" w:styleId="Normalnormal">
    <w:name w:val="Normal.normal"/>
    <w:uiPriority w:val="99"/>
    <w:qFormat/>
    <w:rsid w:val="00D07D73"/>
    <w:pPr>
      <w:keepNext/>
      <w:autoSpaceDE w:val="0"/>
      <w:autoSpaceDN w:val="0"/>
      <w:adjustRightInd w:val="0"/>
      <w:spacing w:before="283" w:after="170" w:line="240" w:lineRule="auto"/>
      <w:ind w:firstLine="567"/>
      <w:jc w:val="both"/>
    </w:pPr>
    <w:rPr>
      <w:rFonts w:ascii="PragmaticaCTT" w:eastAsia="Times New Roman" w:hAnsi="PragmaticaCTT" w:cs="PragmaticaCTT"/>
      <w:b/>
      <w:bCs/>
      <w:i/>
      <w:iCs/>
      <w:sz w:val="20"/>
      <w:szCs w:val="20"/>
      <w:lang w:eastAsia="ru-RU"/>
    </w:rPr>
  </w:style>
  <w:style w:type="paragraph" w:customStyle="1" w:styleId="l2">
    <w:name w:val="l2"/>
    <w:basedOn w:val="a2"/>
    <w:uiPriority w:val="99"/>
    <w:qFormat/>
    <w:rsid w:val="00D07D73"/>
    <w:pPr>
      <w:widowControl/>
      <w:suppressAutoHyphens/>
      <w:snapToGrid/>
      <w:spacing w:before="280" w:after="280"/>
    </w:pPr>
    <w:rPr>
      <w:rFonts w:eastAsia="Times New Roman"/>
      <w:szCs w:val="24"/>
      <w:lang w:eastAsia="ar-SA"/>
    </w:rPr>
  </w:style>
  <w:style w:type="paragraph" w:customStyle="1" w:styleId="l1">
    <w:name w:val="l1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ffffff9">
    <w:name w:val="Подпись к таблице_"/>
    <w:basedOn w:val="a3"/>
    <w:link w:val="afffffffffa"/>
    <w:uiPriority w:val="99"/>
    <w:qFormat/>
    <w:locked/>
    <w:rsid w:val="00D07D73"/>
    <w:rPr>
      <w:rFonts w:cs="Times New Roman"/>
      <w:sz w:val="17"/>
      <w:szCs w:val="17"/>
      <w:shd w:val="clear" w:color="auto" w:fill="FFFFFF"/>
    </w:rPr>
  </w:style>
  <w:style w:type="paragraph" w:customStyle="1" w:styleId="afffffffffa">
    <w:name w:val="Подпись к таблице"/>
    <w:basedOn w:val="a2"/>
    <w:link w:val="afffffffff9"/>
    <w:uiPriority w:val="99"/>
    <w:qFormat/>
    <w:rsid w:val="00D07D73"/>
    <w:pPr>
      <w:widowControl/>
      <w:shd w:val="clear" w:color="auto" w:fill="FFFFFF"/>
      <w:snapToGrid/>
      <w:spacing w:before="0" w:after="0" w:line="235" w:lineRule="exact"/>
      <w:ind w:firstLine="1400"/>
    </w:pPr>
    <w:rPr>
      <w:rFonts w:asciiTheme="minorHAnsi" w:eastAsiaTheme="minorHAnsi" w:hAnsiTheme="minorHAnsi"/>
      <w:sz w:val="17"/>
      <w:szCs w:val="17"/>
      <w:lang w:eastAsia="en-US"/>
    </w:rPr>
  </w:style>
  <w:style w:type="character" w:customStyle="1" w:styleId="6d">
    <w:name w:val="Основной текст (6)_"/>
    <w:basedOn w:val="a3"/>
    <w:link w:val="6e"/>
    <w:uiPriority w:val="99"/>
    <w:qFormat/>
    <w:locked/>
    <w:rsid w:val="00D07D73"/>
    <w:rPr>
      <w:rFonts w:cs="Times New Roman"/>
      <w:sz w:val="14"/>
      <w:szCs w:val="14"/>
      <w:shd w:val="clear" w:color="auto" w:fill="FFFFFF"/>
    </w:rPr>
  </w:style>
  <w:style w:type="paragraph" w:customStyle="1" w:styleId="6e">
    <w:name w:val="Основной текст (6)"/>
    <w:basedOn w:val="a2"/>
    <w:link w:val="6d"/>
    <w:uiPriority w:val="99"/>
    <w:qFormat/>
    <w:rsid w:val="00D07D73"/>
    <w:pPr>
      <w:widowControl/>
      <w:shd w:val="clear" w:color="auto" w:fill="FFFFFF"/>
      <w:snapToGrid/>
      <w:spacing w:before="0" w:after="0" w:line="240" w:lineRule="atLeast"/>
      <w:jc w:val="both"/>
    </w:pPr>
    <w:rPr>
      <w:rFonts w:asciiTheme="minorHAnsi" w:eastAsiaTheme="minorHAnsi" w:hAnsiTheme="minorHAnsi"/>
      <w:sz w:val="14"/>
      <w:szCs w:val="14"/>
      <w:lang w:eastAsia="en-US"/>
    </w:rPr>
  </w:style>
  <w:style w:type="paragraph" w:customStyle="1" w:styleId="3fe">
    <w:name w:val="Заголовок 3 уровня"/>
    <w:basedOn w:val="afffff0"/>
    <w:uiPriority w:val="99"/>
    <w:qFormat/>
    <w:rsid w:val="00D07D73"/>
    <w:pPr>
      <w:ind w:firstLine="0"/>
      <w:jc w:val="center"/>
    </w:pPr>
    <w:rPr>
      <w:b/>
    </w:rPr>
  </w:style>
  <w:style w:type="character" w:customStyle="1" w:styleId="nameautor4">
    <w:name w:val="name_autor4"/>
    <w:uiPriority w:val="99"/>
    <w:qFormat/>
    <w:rsid w:val="00D07D73"/>
    <w:rPr>
      <w:sz w:val="22"/>
    </w:rPr>
  </w:style>
  <w:style w:type="character" w:customStyle="1" w:styleId="useremail">
    <w:name w:val="useremail"/>
    <w:uiPriority w:val="99"/>
    <w:qFormat/>
    <w:rsid w:val="00D07D73"/>
    <w:rPr>
      <w:b/>
      <w:color w:val="555555"/>
    </w:rPr>
  </w:style>
  <w:style w:type="character" w:customStyle="1" w:styleId="sel1">
    <w:name w:val="sel1"/>
    <w:basedOn w:val="a3"/>
    <w:uiPriority w:val="99"/>
    <w:qFormat/>
    <w:rsid w:val="00D07D73"/>
    <w:rPr>
      <w:rFonts w:cs="Times New Roman"/>
      <w:shd w:val="clear" w:color="auto" w:fill="000000"/>
    </w:rPr>
  </w:style>
  <w:style w:type="character" w:customStyle="1" w:styleId="1fffff">
    <w:name w:val="Основной текст + Курсив1"/>
    <w:basedOn w:val="a3"/>
    <w:uiPriority w:val="99"/>
    <w:qFormat/>
    <w:rsid w:val="00D07D73"/>
    <w:rPr>
      <w:rFonts w:ascii="SimSun" w:eastAsia="SimSun" w:hAnsi="SimSun" w:cs="Times New Roman"/>
      <w:i/>
      <w:iCs/>
      <w:lang w:val="ru-RU" w:eastAsia="zh-CN" w:bidi="ar-SA"/>
    </w:rPr>
  </w:style>
  <w:style w:type="character" w:customStyle="1" w:styleId="4f0">
    <w:name w:val="Основной текст + Полужирный4"/>
    <w:basedOn w:val="a3"/>
    <w:uiPriority w:val="99"/>
    <w:qFormat/>
    <w:rsid w:val="00D07D73"/>
    <w:rPr>
      <w:rFonts w:ascii="Times New Roman" w:hAnsi="Times New Roman" w:cs="Times New Roman"/>
      <w:b/>
      <w:bCs/>
      <w:i/>
      <w:iCs/>
      <w:spacing w:val="0"/>
      <w:sz w:val="20"/>
      <w:szCs w:val="20"/>
    </w:rPr>
  </w:style>
  <w:style w:type="character" w:customStyle="1" w:styleId="sel11">
    <w:name w:val="sel11"/>
    <w:basedOn w:val="a3"/>
    <w:uiPriority w:val="99"/>
    <w:qFormat/>
    <w:rsid w:val="00D07D73"/>
    <w:rPr>
      <w:rFonts w:cs="Times New Roman"/>
      <w:b/>
      <w:bCs/>
    </w:rPr>
  </w:style>
  <w:style w:type="character" w:customStyle="1" w:styleId="bodyouter">
    <w:name w:val="body_outer"/>
    <w:basedOn w:val="a3"/>
    <w:uiPriority w:val="99"/>
    <w:qFormat/>
    <w:rsid w:val="00D07D73"/>
    <w:rPr>
      <w:rFonts w:cs="Times New Roman"/>
    </w:rPr>
  </w:style>
  <w:style w:type="character" w:customStyle="1" w:styleId="at3">
    <w:name w:val="at3"/>
    <w:basedOn w:val="a3"/>
    <w:uiPriority w:val="99"/>
    <w:qFormat/>
    <w:rsid w:val="00D07D73"/>
    <w:rPr>
      <w:rFonts w:cs="Times New Roman"/>
      <w:b/>
      <w:bCs/>
      <w:i/>
      <w:iCs/>
      <w:color w:val="00008B"/>
      <w:u w:val="single"/>
    </w:rPr>
  </w:style>
  <w:style w:type="character" w:customStyle="1" w:styleId="21f1">
    <w:name w:val="Знак2 Знак Знак1"/>
    <w:uiPriority w:val="99"/>
    <w:qFormat/>
    <w:locked/>
    <w:rsid w:val="00D07D73"/>
    <w:rPr>
      <w:b/>
      <w:sz w:val="27"/>
      <w:lang w:val="ru-RU" w:eastAsia="ru-RU"/>
    </w:rPr>
  </w:style>
  <w:style w:type="character" w:customStyle="1" w:styleId="ilad">
    <w:name w:val="il_ad"/>
    <w:basedOn w:val="a3"/>
    <w:uiPriority w:val="99"/>
    <w:qFormat/>
    <w:rsid w:val="00D07D73"/>
    <w:rPr>
      <w:rFonts w:cs="Times New Roman"/>
    </w:rPr>
  </w:style>
  <w:style w:type="character" w:customStyle="1" w:styleId="tooltipextranews">
    <w:name w:val="tooltip_extranews"/>
    <w:uiPriority w:val="99"/>
    <w:qFormat/>
    <w:rsid w:val="00D07D73"/>
    <w:rPr>
      <w:rFonts w:ascii="Times New Roman" w:hAnsi="Times New Roman"/>
    </w:rPr>
  </w:style>
  <w:style w:type="character" w:customStyle="1" w:styleId="citecrochet1">
    <w:name w:val="cite_crochet1"/>
    <w:basedOn w:val="a3"/>
    <w:uiPriority w:val="99"/>
    <w:qFormat/>
    <w:rsid w:val="00D07D73"/>
    <w:rPr>
      <w:rFonts w:ascii="Times New Roman" w:hAnsi="Times New Roman" w:cs="Times New Roman"/>
      <w:vanish/>
    </w:rPr>
  </w:style>
  <w:style w:type="character" w:customStyle="1" w:styleId="nowrap1">
    <w:name w:val="nowrap1"/>
    <w:basedOn w:val="a3"/>
    <w:uiPriority w:val="99"/>
    <w:qFormat/>
    <w:rsid w:val="00D07D73"/>
    <w:rPr>
      <w:rFonts w:ascii="Times New Roman" w:hAnsi="Times New Roman" w:cs="Times New Roman"/>
    </w:rPr>
  </w:style>
  <w:style w:type="character" w:customStyle="1" w:styleId="needref">
    <w:name w:val="need_ref"/>
    <w:basedOn w:val="a3"/>
    <w:uiPriority w:val="99"/>
    <w:qFormat/>
    <w:rsid w:val="00D07D73"/>
    <w:rPr>
      <w:rFonts w:ascii="Times New Roman" w:hAnsi="Times New Roman" w:cs="Times New Roman"/>
    </w:rPr>
  </w:style>
  <w:style w:type="character" w:customStyle="1" w:styleId="up">
    <w:name w:val="up"/>
    <w:basedOn w:val="a3"/>
    <w:uiPriority w:val="99"/>
    <w:qFormat/>
    <w:rsid w:val="00D07D73"/>
    <w:rPr>
      <w:rFonts w:ascii="Times New Roman" w:hAnsi="Times New Roman" w:cs="Times New Roman"/>
    </w:rPr>
  </w:style>
  <w:style w:type="character" w:customStyle="1" w:styleId="down">
    <w:name w:val="down"/>
    <w:basedOn w:val="a3"/>
    <w:uiPriority w:val="99"/>
    <w:qFormat/>
    <w:rsid w:val="00D07D73"/>
    <w:rPr>
      <w:rFonts w:ascii="Times New Roman" w:hAnsi="Times New Roman" w:cs="Times New Roman"/>
    </w:rPr>
  </w:style>
  <w:style w:type="character" w:customStyle="1" w:styleId="ref">
    <w:name w:val="ref"/>
    <w:basedOn w:val="a3"/>
    <w:uiPriority w:val="99"/>
    <w:qFormat/>
    <w:rsid w:val="00D07D73"/>
    <w:rPr>
      <w:rFonts w:ascii="Times New Roman" w:hAnsi="Times New Roman" w:cs="Times New Roman"/>
    </w:rPr>
  </w:style>
  <w:style w:type="character" w:customStyle="1" w:styleId="up1">
    <w:name w:val="up1"/>
    <w:basedOn w:val="a3"/>
    <w:uiPriority w:val="99"/>
    <w:qFormat/>
    <w:rsid w:val="00D07D73"/>
    <w:rPr>
      <w:rFonts w:ascii="Times New Roman" w:hAnsi="Times New Roman" w:cs="Times New Roman"/>
      <w:color w:val="0645AD"/>
    </w:rPr>
  </w:style>
  <w:style w:type="character" w:customStyle="1" w:styleId="down1">
    <w:name w:val="down1"/>
    <w:basedOn w:val="a3"/>
    <w:uiPriority w:val="99"/>
    <w:qFormat/>
    <w:rsid w:val="00D07D73"/>
    <w:rPr>
      <w:rFonts w:ascii="Times New Roman" w:hAnsi="Times New Roman" w:cs="Times New Roman"/>
      <w:color w:val="0645AD"/>
    </w:rPr>
  </w:style>
  <w:style w:type="character" w:customStyle="1" w:styleId="up2">
    <w:name w:val="up2"/>
    <w:basedOn w:val="a3"/>
    <w:uiPriority w:val="99"/>
    <w:qFormat/>
    <w:rsid w:val="00D07D73"/>
    <w:rPr>
      <w:rFonts w:ascii="Times New Roman" w:hAnsi="Times New Roman" w:cs="Times New Roman"/>
      <w:vanish/>
    </w:rPr>
  </w:style>
  <w:style w:type="character" w:customStyle="1" w:styleId="down2">
    <w:name w:val="down2"/>
    <w:basedOn w:val="a3"/>
    <w:uiPriority w:val="99"/>
    <w:qFormat/>
    <w:rsid w:val="00D07D73"/>
    <w:rPr>
      <w:rFonts w:ascii="Times New Roman" w:hAnsi="Times New Roman" w:cs="Times New Roman"/>
      <w:vanish/>
    </w:rPr>
  </w:style>
  <w:style w:type="character" w:customStyle="1" w:styleId="toctoggle">
    <w:name w:val="toctoggle"/>
    <w:basedOn w:val="a3"/>
    <w:uiPriority w:val="99"/>
    <w:qFormat/>
    <w:rsid w:val="00D07D73"/>
    <w:rPr>
      <w:rFonts w:ascii="Times New Roman" w:hAnsi="Times New Roman" w:cs="Times New Roman"/>
    </w:rPr>
  </w:style>
  <w:style w:type="character" w:customStyle="1" w:styleId="tocnumber">
    <w:name w:val="tocnumber"/>
    <w:basedOn w:val="a3"/>
    <w:uiPriority w:val="99"/>
    <w:qFormat/>
    <w:rsid w:val="00D07D73"/>
    <w:rPr>
      <w:rFonts w:ascii="Times New Roman" w:hAnsi="Times New Roman" w:cs="Times New Roman"/>
    </w:rPr>
  </w:style>
  <w:style w:type="character" w:customStyle="1" w:styleId="romain1">
    <w:name w:val="romain1"/>
    <w:basedOn w:val="a3"/>
    <w:uiPriority w:val="99"/>
    <w:qFormat/>
    <w:rsid w:val="00D07D73"/>
    <w:rPr>
      <w:rFonts w:ascii="Times New Roman" w:hAnsi="Times New Roman" w:cs="Times New Roman"/>
      <w:smallCaps/>
    </w:rPr>
  </w:style>
  <w:style w:type="character" w:customStyle="1" w:styleId="editsection2">
    <w:name w:val="editsection2"/>
    <w:basedOn w:val="a3"/>
    <w:uiPriority w:val="99"/>
    <w:qFormat/>
    <w:rsid w:val="00D07D73"/>
    <w:rPr>
      <w:rFonts w:ascii="Times New Roman" w:hAnsi="Times New Roman" w:cs="Times New Roman"/>
    </w:rPr>
  </w:style>
  <w:style w:type="character" w:customStyle="1" w:styleId="mw-headline2">
    <w:name w:val="mw-headline2"/>
    <w:basedOn w:val="a3"/>
    <w:uiPriority w:val="99"/>
    <w:qFormat/>
    <w:rsid w:val="00D07D73"/>
    <w:rPr>
      <w:rFonts w:ascii="Times New Roman" w:hAnsi="Times New Roman" w:cs="Times New Roman"/>
    </w:rPr>
  </w:style>
  <w:style w:type="character" w:customStyle="1" w:styleId="751">
    <w:name w:val="Основной текст (7)5"/>
    <w:basedOn w:val="a3"/>
    <w:uiPriority w:val="99"/>
    <w:qFormat/>
    <w:rsid w:val="00D07D73"/>
    <w:rPr>
      <w:rFonts w:ascii="Times New Roman" w:hAnsi="Times New Roman" w:cs="Times New Roman"/>
      <w:spacing w:val="0"/>
      <w:sz w:val="20"/>
      <w:szCs w:val="20"/>
    </w:rPr>
  </w:style>
  <w:style w:type="character" w:customStyle="1" w:styleId="term1">
    <w:name w:val="term1"/>
    <w:basedOn w:val="a3"/>
    <w:uiPriority w:val="99"/>
    <w:qFormat/>
    <w:rsid w:val="00D07D73"/>
    <w:rPr>
      <w:rFonts w:cs="Times New Roman"/>
      <w:b/>
      <w:bCs/>
      <w:i/>
      <w:iCs/>
      <w:color w:val="121F48"/>
    </w:rPr>
  </w:style>
  <w:style w:type="character" w:customStyle="1" w:styleId="fontstyle290">
    <w:name w:val="fontstyle29"/>
    <w:basedOn w:val="a3"/>
    <w:uiPriority w:val="99"/>
    <w:qFormat/>
    <w:rsid w:val="00D07D73"/>
    <w:rPr>
      <w:rFonts w:ascii="Times New Roman" w:hAnsi="Times New Roman" w:cs="Times New Roman"/>
    </w:rPr>
  </w:style>
  <w:style w:type="character" w:customStyle="1" w:styleId="2ffe">
    <w:name w:val="Знак2 Знак Знак"/>
    <w:basedOn w:val="a3"/>
    <w:uiPriority w:val="99"/>
    <w:semiHidden/>
    <w:qFormat/>
    <w:locked/>
    <w:rsid w:val="00D07D73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-FN">
    <w:name w:val="Текст сноски-FN Знак Знак Знак"/>
    <w:basedOn w:val="a3"/>
    <w:uiPriority w:val="99"/>
    <w:semiHidden/>
    <w:qFormat/>
    <w:locked/>
    <w:rsid w:val="00D07D73"/>
    <w:rPr>
      <w:rFonts w:cs="Times New Roman"/>
      <w:lang w:eastAsia="ru-RU" w:bidi="ar-SA"/>
    </w:rPr>
  </w:style>
  <w:style w:type="character" w:customStyle="1" w:styleId="style50">
    <w:name w:val="style5"/>
    <w:basedOn w:val="a3"/>
    <w:uiPriority w:val="99"/>
    <w:qFormat/>
    <w:rsid w:val="00D07D73"/>
    <w:rPr>
      <w:rFonts w:cs="Times New Roman"/>
    </w:rPr>
  </w:style>
  <w:style w:type="character" w:customStyle="1" w:styleId="-FN0">
    <w:name w:val="Текст сноски-FN Знак Знак"/>
    <w:basedOn w:val="a3"/>
    <w:uiPriority w:val="99"/>
    <w:qFormat/>
    <w:locked/>
    <w:rsid w:val="00D07D73"/>
    <w:rPr>
      <w:rFonts w:cs="Times New Roman"/>
      <w:lang w:val="ru-RU" w:eastAsia="ru-RU" w:bidi="ar-SA"/>
    </w:rPr>
  </w:style>
  <w:style w:type="character" w:customStyle="1" w:styleId="gapspan">
    <w:name w:val="gapspan"/>
    <w:basedOn w:val="a3"/>
    <w:uiPriority w:val="99"/>
    <w:qFormat/>
    <w:rsid w:val="00D07D73"/>
    <w:rPr>
      <w:rFonts w:cs="Times New Roman"/>
    </w:rPr>
  </w:style>
  <w:style w:type="character" w:customStyle="1" w:styleId="721">
    <w:name w:val="Основной текст (7)2"/>
    <w:basedOn w:val="a3"/>
    <w:uiPriority w:val="99"/>
    <w:qFormat/>
    <w:rsid w:val="00D07D73"/>
    <w:rPr>
      <w:rFonts w:ascii="Times New Roman" w:hAnsi="Times New Roman" w:cs="Times New Roman"/>
      <w:spacing w:val="0"/>
      <w:sz w:val="20"/>
      <w:szCs w:val="20"/>
    </w:rPr>
  </w:style>
  <w:style w:type="character" w:customStyle="1" w:styleId="760">
    <w:name w:val="Основной текст (7)6"/>
    <w:basedOn w:val="a3"/>
    <w:uiPriority w:val="99"/>
    <w:qFormat/>
    <w:rsid w:val="00D07D73"/>
    <w:rPr>
      <w:rFonts w:ascii="Times New Roman" w:hAnsi="Times New Roman" w:cs="Times New Roman"/>
      <w:spacing w:val="0"/>
      <w:sz w:val="20"/>
      <w:szCs w:val="20"/>
    </w:rPr>
  </w:style>
  <w:style w:type="character" w:customStyle="1" w:styleId="Absatz-Standardschriftart">
    <w:name w:val="Absatz-Standardschriftart"/>
    <w:uiPriority w:val="99"/>
    <w:qFormat/>
    <w:rsid w:val="00D07D73"/>
  </w:style>
  <w:style w:type="character" w:customStyle="1" w:styleId="WW-Absatz-Standardschriftart">
    <w:name w:val="WW-Absatz-Standardschriftart"/>
    <w:uiPriority w:val="99"/>
    <w:qFormat/>
    <w:rsid w:val="00D07D73"/>
  </w:style>
  <w:style w:type="character" w:customStyle="1" w:styleId="FontStyle150">
    <w:name w:val="Font Style15"/>
    <w:basedOn w:val="1fff5"/>
    <w:uiPriority w:val="99"/>
    <w:qFormat/>
    <w:rsid w:val="00D07D73"/>
    <w:rPr>
      <w:rFonts w:ascii="Times New Roman" w:hAnsi="Times New Roman" w:cs="Times New Roman"/>
      <w:sz w:val="10"/>
      <w:szCs w:val="10"/>
    </w:rPr>
  </w:style>
  <w:style w:type="character" w:customStyle="1" w:styleId="FontStyle23">
    <w:name w:val="Font Style23"/>
    <w:basedOn w:val="a3"/>
    <w:uiPriority w:val="99"/>
    <w:qFormat/>
    <w:rsid w:val="00D07D73"/>
    <w:rPr>
      <w:rFonts w:ascii="Times New Roman" w:hAnsi="Times New Roman" w:cs="Times New Roman"/>
      <w:b/>
      <w:bCs/>
      <w:sz w:val="20"/>
      <w:szCs w:val="20"/>
    </w:rPr>
  </w:style>
  <w:style w:type="character" w:customStyle="1" w:styleId="b-serp-urlitem">
    <w:name w:val="b-serp-url__item"/>
    <w:uiPriority w:val="99"/>
    <w:qFormat/>
    <w:rsid w:val="00D07D73"/>
    <w:rPr>
      <w:rFonts w:ascii="Times New Roman" w:hAnsi="Times New Roman"/>
    </w:rPr>
  </w:style>
  <w:style w:type="character" w:customStyle="1" w:styleId="790">
    <w:name w:val="Основной текст (7)9"/>
    <w:basedOn w:val="a3"/>
    <w:uiPriority w:val="99"/>
    <w:qFormat/>
    <w:rsid w:val="00D07D73"/>
    <w:rPr>
      <w:rFonts w:ascii="Times New Roman" w:hAnsi="Times New Roman" w:cs="Times New Roman"/>
      <w:spacing w:val="0"/>
      <w:sz w:val="20"/>
      <w:szCs w:val="20"/>
    </w:rPr>
  </w:style>
  <w:style w:type="character" w:customStyle="1" w:styleId="afffffffffb">
    <w:name w:val="пример"/>
    <w:basedOn w:val="a3"/>
    <w:uiPriority w:val="99"/>
    <w:qFormat/>
    <w:rsid w:val="00D07D73"/>
    <w:rPr>
      <w:rFonts w:ascii="Times New Roman" w:hAnsi="Times New Roman" w:cs="Times New Roman"/>
    </w:rPr>
  </w:style>
  <w:style w:type="character" w:customStyle="1" w:styleId="first-letter">
    <w:name w:val="first-letter"/>
    <w:basedOn w:val="a3"/>
    <w:uiPriority w:val="99"/>
    <w:qFormat/>
    <w:rsid w:val="00D07D73"/>
    <w:rPr>
      <w:rFonts w:cs="Times New Roman"/>
    </w:rPr>
  </w:style>
  <w:style w:type="character" w:customStyle="1" w:styleId="indicateur-langue1">
    <w:name w:val="indicateur-langue1"/>
    <w:basedOn w:val="a3"/>
    <w:uiPriority w:val="99"/>
    <w:qFormat/>
    <w:rsid w:val="00D07D73"/>
    <w:rPr>
      <w:rFonts w:ascii="Courier New" w:hAnsi="Courier New" w:cs="Courier New"/>
      <w:b/>
      <w:bCs/>
      <w:sz w:val="24"/>
      <w:szCs w:val="24"/>
    </w:rPr>
  </w:style>
  <w:style w:type="character" w:customStyle="1" w:styleId="italique1">
    <w:name w:val="italique1"/>
    <w:basedOn w:val="a3"/>
    <w:uiPriority w:val="99"/>
    <w:qFormat/>
    <w:rsid w:val="00D07D73"/>
    <w:rPr>
      <w:rFonts w:cs="Times New Roman"/>
      <w:i/>
      <w:iCs/>
    </w:rPr>
  </w:style>
  <w:style w:type="character" w:customStyle="1" w:styleId="hl21">
    <w:name w:val="hl21"/>
    <w:basedOn w:val="a3"/>
    <w:uiPriority w:val="99"/>
    <w:qFormat/>
    <w:rsid w:val="00D07D73"/>
    <w:rPr>
      <w:rFonts w:cs="Times New Roman"/>
      <w:b/>
      <w:bCs/>
      <w:sz w:val="24"/>
      <w:szCs w:val="24"/>
    </w:rPr>
  </w:style>
  <w:style w:type="character" w:customStyle="1" w:styleId="m1">
    <w:name w:val="m1"/>
    <w:basedOn w:val="a3"/>
    <w:uiPriority w:val="99"/>
    <w:qFormat/>
    <w:rsid w:val="00D07D73"/>
    <w:rPr>
      <w:rFonts w:ascii="Tahoma" w:hAnsi="Tahoma" w:cs="Tahoma"/>
      <w:sz w:val="18"/>
      <w:szCs w:val="18"/>
      <w:u w:val="none"/>
    </w:rPr>
  </w:style>
  <w:style w:type="character" w:customStyle="1" w:styleId="trd12">
    <w:name w:val="trd12"/>
    <w:basedOn w:val="a3"/>
    <w:uiPriority w:val="99"/>
    <w:qFormat/>
    <w:rsid w:val="00D07D73"/>
    <w:rPr>
      <w:rFonts w:cs="Times New Roman"/>
    </w:rPr>
  </w:style>
  <w:style w:type="character" w:customStyle="1" w:styleId="mr1">
    <w:name w:val="mr1"/>
    <w:basedOn w:val="a3"/>
    <w:uiPriority w:val="99"/>
    <w:qFormat/>
    <w:rsid w:val="00D07D73"/>
    <w:rPr>
      <w:rFonts w:ascii="Tahoma" w:hAnsi="Tahoma" w:cs="Tahoma"/>
      <w:color w:val="800000"/>
      <w:sz w:val="18"/>
      <w:szCs w:val="18"/>
      <w:u w:val="none"/>
    </w:rPr>
  </w:style>
  <w:style w:type="character" w:customStyle="1" w:styleId="trd121">
    <w:name w:val="trd121"/>
    <w:basedOn w:val="a3"/>
    <w:uiPriority w:val="99"/>
    <w:qFormat/>
    <w:rsid w:val="00D07D73"/>
    <w:rPr>
      <w:rFonts w:ascii="Arial" w:hAnsi="Arial" w:cs="Arial"/>
      <w:b/>
      <w:bCs/>
      <w:color w:val="800000"/>
      <w:sz w:val="18"/>
      <w:szCs w:val="18"/>
      <w:u w:val="none"/>
    </w:rPr>
  </w:style>
  <w:style w:type="character" w:customStyle="1" w:styleId="hlnormal">
    <w:name w:val="hlnormal"/>
    <w:basedOn w:val="a3"/>
    <w:uiPriority w:val="99"/>
    <w:qFormat/>
    <w:rsid w:val="00D07D73"/>
    <w:rPr>
      <w:rFonts w:cs="Times New Roman"/>
    </w:rPr>
  </w:style>
  <w:style w:type="character" w:customStyle="1" w:styleId="bod1">
    <w:name w:val="bod1"/>
    <w:basedOn w:val="a3"/>
    <w:uiPriority w:val="99"/>
    <w:qFormat/>
    <w:rsid w:val="00D07D73"/>
    <w:rPr>
      <w:rFonts w:cs="Times New Roman"/>
    </w:rPr>
  </w:style>
  <w:style w:type="paragraph" w:customStyle="1" w:styleId="911">
    <w:name w:val="Знак91"/>
    <w:basedOn w:val="a2"/>
    <w:uiPriority w:val="99"/>
    <w:qFormat/>
    <w:rsid w:val="00D07D73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4131">
    <w:name w:val="Знак4 Знак Знак13"/>
    <w:uiPriority w:val="99"/>
    <w:qFormat/>
    <w:locked/>
    <w:rsid w:val="00D07D73"/>
    <w:rPr>
      <w:rFonts w:ascii="Arial" w:hAnsi="Arial"/>
      <w:b/>
      <w:kern w:val="32"/>
      <w:sz w:val="32"/>
      <w:lang w:val="ru-RU" w:eastAsia="ru-RU"/>
    </w:rPr>
  </w:style>
  <w:style w:type="character" w:customStyle="1" w:styleId="2114">
    <w:name w:val="Знак2 Знак Знак11"/>
    <w:uiPriority w:val="99"/>
    <w:qFormat/>
    <w:locked/>
    <w:rsid w:val="00D07D73"/>
    <w:rPr>
      <w:b/>
      <w:sz w:val="27"/>
      <w:lang w:val="ru-RU" w:eastAsia="ru-RU"/>
    </w:rPr>
  </w:style>
  <w:style w:type="character" w:customStyle="1" w:styleId="229">
    <w:name w:val="Знак2 Знак Знак2"/>
    <w:basedOn w:val="a3"/>
    <w:uiPriority w:val="99"/>
    <w:qFormat/>
    <w:locked/>
    <w:rsid w:val="00D07D73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paragraph">
    <w:name w:val="paragraph"/>
    <w:basedOn w:val="a2"/>
    <w:uiPriority w:val="99"/>
    <w:qFormat/>
    <w:rsid w:val="00D07D73"/>
    <w:pPr>
      <w:widowControl/>
      <w:snapToGrid/>
      <w:spacing w:before="0" w:after="0"/>
    </w:pPr>
    <w:rPr>
      <w:rFonts w:eastAsia="Times New Roman"/>
      <w:szCs w:val="24"/>
    </w:rPr>
  </w:style>
  <w:style w:type="character" w:customStyle="1" w:styleId="spellingerror">
    <w:name w:val="spellingerror"/>
    <w:uiPriority w:val="99"/>
    <w:qFormat/>
    <w:rsid w:val="00D07D73"/>
  </w:style>
  <w:style w:type="character" w:customStyle="1" w:styleId="contextualspellingandgrammarerror">
    <w:name w:val="contextualspellingandgrammarerror"/>
    <w:uiPriority w:val="99"/>
    <w:qFormat/>
    <w:rsid w:val="00D07D73"/>
  </w:style>
  <w:style w:type="character" w:customStyle="1" w:styleId="normaltextrun1">
    <w:name w:val="normaltextrun1"/>
    <w:uiPriority w:val="99"/>
    <w:qFormat/>
    <w:rsid w:val="00D07D73"/>
  </w:style>
  <w:style w:type="character" w:customStyle="1" w:styleId="eop">
    <w:name w:val="eop"/>
    <w:uiPriority w:val="99"/>
    <w:qFormat/>
    <w:rsid w:val="00D07D73"/>
  </w:style>
  <w:style w:type="character" w:customStyle="1" w:styleId="NormalWebChar">
    <w:name w:val="Normal (Web) Char"/>
    <w:uiPriority w:val="99"/>
    <w:qFormat/>
    <w:locked/>
    <w:rsid w:val="00D07D73"/>
    <w:rPr>
      <w:rFonts w:ascii="Times New Roman" w:hAnsi="Times New Roman"/>
      <w:sz w:val="24"/>
      <w:lang w:eastAsia="ru-RU"/>
    </w:rPr>
  </w:style>
  <w:style w:type="character" w:customStyle="1" w:styleId="PlainTextChar2">
    <w:name w:val="Plain Text Char2"/>
    <w:basedOn w:val="a3"/>
    <w:uiPriority w:val="99"/>
    <w:locked/>
    <w:rsid w:val="00D07D73"/>
    <w:rPr>
      <w:rFonts w:ascii="Courier New" w:hAnsi="Courier New" w:cs="Times New Roman"/>
      <w:sz w:val="20"/>
      <w:szCs w:val="20"/>
    </w:rPr>
  </w:style>
  <w:style w:type="paragraph" w:customStyle="1" w:styleId="Style88">
    <w:name w:val="Style88"/>
    <w:basedOn w:val="a2"/>
    <w:uiPriority w:val="99"/>
    <w:qFormat/>
    <w:rsid w:val="00D07D73"/>
    <w:pPr>
      <w:autoSpaceDE w:val="0"/>
      <w:autoSpaceDN w:val="0"/>
      <w:adjustRightInd w:val="0"/>
      <w:snapToGrid/>
      <w:spacing w:before="0" w:after="0" w:line="243" w:lineRule="exact"/>
      <w:ind w:firstLine="298"/>
      <w:jc w:val="both"/>
    </w:pPr>
    <w:rPr>
      <w:rFonts w:ascii="Franklin Gothic Medium" w:eastAsia="MS ??" w:hAnsi="Franklin Gothic Medium"/>
      <w:szCs w:val="24"/>
    </w:rPr>
  </w:style>
  <w:style w:type="character" w:customStyle="1" w:styleId="afffffffffc">
    <w:name w:val="Неразрешенное упоминание"/>
    <w:uiPriority w:val="99"/>
    <w:semiHidden/>
    <w:qFormat/>
    <w:rsid w:val="00D07D73"/>
    <w:rPr>
      <w:color w:val="808080"/>
      <w:shd w:val="clear" w:color="auto" w:fill="E6E6E6"/>
    </w:rPr>
  </w:style>
  <w:style w:type="character" w:customStyle="1" w:styleId="FontStyle182">
    <w:name w:val="Font Style182"/>
    <w:qFormat/>
    <w:rsid w:val="00D07D73"/>
    <w:rPr>
      <w:rFonts w:ascii="Times New Roman" w:hAnsi="Times New Roman"/>
      <w:sz w:val="18"/>
    </w:rPr>
  </w:style>
  <w:style w:type="paragraph" w:customStyle="1" w:styleId="97">
    <w:name w:val="Знак Знак Знак Знак Знак Знак9"/>
    <w:basedOn w:val="a2"/>
    <w:uiPriority w:val="99"/>
    <w:qFormat/>
    <w:rsid w:val="00D07D73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100">
    <w:name w:val="Знак Знак710"/>
    <w:uiPriority w:val="99"/>
    <w:qFormat/>
    <w:rsid w:val="00D07D73"/>
    <w:rPr>
      <w:sz w:val="16"/>
      <w:lang w:val="ru-RU" w:eastAsia="ru-RU"/>
    </w:rPr>
  </w:style>
  <w:style w:type="paragraph" w:customStyle="1" w:styleId="5f">
    <w:name w:val="Обычный5"/>
    <w:uiPriority w:val="99"/>
    <w:qFormat/>
    <w:rsid w:val="00D07D73"/>
    <w:pPr>
      <w:widowControl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148">
    <w:name w:val="Знак Знак148"/>
    <w:uiPriority w:val="99"/>
    <w:qFormat/>
    <w:locked/>
    <w:rsid w:val="00D07D73"/>
    <w:rPr>
      <w:b/>
      <w:sz w:val="27"/>
      <w:lang w:val="ru-RU" w:eastAsia="ru-RU"/>
    </w:rPr>
  </w:style>
  <w:style w:type="character" w:customStyle="1" w:styleId="108">
    <w:name w:val="Знак Знак108"/>
    <w:uiPriority w:val="99"/>
    <w:qFormat/>
    <w:locked/>
    <w:rsid w:val="00D07D73"/>
    <w:rPr>
      <w:sz w:val="16"/>
      <w:lang w:val="ru-RU" w:eastAsia="ru-RU"/>
    </w:rPr>
  </w:style>
  <w:style w:type="character" w:customStyle="1" w:styleId="6200">
    <w:name w:val="Знак Знак620"/>
    <w:uiPriority w:val="99"/>
    <w:qFormat/>
    <w:rsid w:val="00D07D73"/>
    <w:rPr>
      <w:rFonts w:ascii="Arial" w:hAnsi="Arial"/>
      <w:b/>
      <w:i/>
      <w:sz w:val="28"/>
      <w:lang w:val="ru-RU" w:eastAsia="en-US"/>
    </w:rPr>
  </w:style>
  <w:style w:type="paragraph" w:customStyle="1" w:styleId="3ff">
    <w:name w:val="Абзац списка3"/>
    <w:basedOn w:val="a2"/>
    <w:link w:val="ListParagraphChar1"/>
    <w:uiPriority w:val="99"/>
    <w:qFormat/>
    <w:rsid w:val="00D07D73"/>
    <w:pPr>
      <w:widowControl/>
      <w:snapToGrid/>
      <w:spacing w:before="0" w:after="200" w:line="276" w:lineRule="auto"/>
      <w:ind w:left="720"/>
    </w:pPr>
    <w:rPr>
      <w:rFonts w:ascii="Calibri" w:hAnsi="Calibri"/>
      <w:sz w:val="20"/>
    </w:rPr>
  </w:style>
  <w:style w:type="character" w:customStyle="1" w:styleId="169">
    <w:name w:val="Знак Знак169"/>
    <w:uiPriority w:val="99"/>
    <w:qFormat/>
    <w:locked/>
    <w:rsid w:val="00D07D73"/>
    <w:rPr>
      <w:b/>
      <w:caps/>
      <w:sz w:val="24"/>
      <w:lang w:val="ru-RU" w:eastAsia="ru-RU"/>
    </w:rPr>
  </w:style>
  <w:style w:type="paragraph" w:customStyle="1" w:styleId="238">
    <w:name w:val="Основной текст 23"/>
    <w:basedOn w:val="a2"/>
    <w:uiPriority w:val="99"/>
    <w:qFormat/>
    <w:rsid w:val="00D07D73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  <w:textAlignment w:val="baseline"/>
    </w:pPr>
    <w:rPr>
      <w:rFonts w:eastAsia="Times New Roman"/>
      <w:sz w:val="28"/>
    </w:rPr>
  </w:style>
  <w:style w:type="character" w:customStyle="1" w:styleId="107">
    <w:name w:val="Знак Знак Знак10"/>
    <w:uiPriority w:val="99"/>
    <w:qFormat/>
    <w:rsid w:val="00D07D73"/>
    <w:rPr>
      <w:rFonts w:ascii="Times New Roman" w:hAnsi="Times New Roman"/>
      <w:b/>
      <w:caps/>
      <w:sz w:val="28"/>
    </w:rPr>
  </w:style>
  <w:style w:type="character" w:customStyle="1" w:styleId="258">
    <w:name w:val="Знак Знак258"/>
    <w:uiPriority w:val="99"/>
    <w:qFormat/>
    <w:rsid w:val="00D07D73"/>
    <w:rPr>
      <w:rFonts w:ascii="Times New Roman" w:hAnsi="Times New Roman"/>
      <w:b/>
      <w:sz w:val="28"/>
    </w:rPr>
  </w:style>
  <w:style w:type="character" w:customStyle="1" w:styleId="2280">
    <w:name w:val="Знак Знак228"/>
    <w:uiPriority w:val="99"/>
    <w:qFormat/>
    <w:rsid w:val="00D07D73"/>
    <w:rPr>
      <w:rFonts w:ascii="Times New Roman" w:hAnsi="Times New Roman"/>
      <w:sz w:val="24"/>
    </w:rPr>
  </w:style>
  <w:style w:type="character" w:customStyle="1" w:styleId="2011">
    <w:name w:val="Знак Знак2011"/>
    <w:uiPriority w:val="99"/>
    <w:qFormat/>
    <w:rsid w:val="00D07D73"/>
    <w:rPr>
      <w:rFonts w:ascii="Arial" w:hAnsi="Arial"/>
      <w:sz w:val="22"/>
    </w:rPr>
  </w:style>
  <w:style w:type="character" w:customStyle="1" w:styleId="198">
    <w:name w:val="Знак Знак198"/>
    <w:uiPriority w:val="99"/>
    <w:qFormat/>
    <w:rsid w:val="00D07D73"/>
    <w:rPr>
      <w:rFonts w:ascii="Times New Roman" w:hAnsi="Times New Roman"/>
      <w:sz w:val="16"/>
      <w:lang w:eastAsia="ru-RU"/>
    </w:rPr>
  </w:style>
  <w:style w:type="character" w:customStyle="1" w:styleId="188">
    <w:name w:val="Знак Знак188"/>
    <w:uiPriority w:val="99"/>
    <w:qFormat/>
    <w:rsid w:val="00D07D73"/>
    <w:rPr>
      <w:rFonts w:ascii="Courier New" w:hAnsi="Courier New"/>
    </w:rPr>
  </w:style>
  <w:style w:type="character" w:customStyle="1" w:styleId="178">
    <w:name w:val="Знак Знак178"/>
    <w:uiPriority w:val="99"/>
    <w:qFormat/>
    <w:rsid w:val="00D07D73"/>
    <w:rPr>
      <w:rFonts w:ascii="Times New Roman" w:hAnsi="Times New Roman"/>
      <w:sz w:val="24"/>
    </w:rPr>
  </w:style>
  <w:style w:type="paragraph" w:customStyle="1" w:styleId="325">
    <w:name w:val="Заголовок 32"/>
    <w:basedOn w:val="5f"/>
    <w:next w:val="5f"/>
    <w:uiPriority w:val="99"/>
    <w:qFormat/>
    <w:rsid w:val="00D07D73"/>
    <w:pPr>
      <w:keepNext/>
      <w:widowControl/>
      <w:ind w:left="0" w:firstLine="0"/>
      <w:outlineLvl w:val="2"/>
    </w:pPr>
    <w:rPr>
      <w:sz w:val="24"/>
    </w:rPr>
  </w:style>
  <w:style w:type="paragraph" w:customStyle="1" w:styleId="4f1">
    <w:name w:val="Основной текст4"/>
    <w:basedOn w:val="5f"/>
    <w:uiPriority w:val="99"/>
    <w:qFormat/>
    <w:rsid w:val="00D07D73"/>
    <w:pPr>
      <w:widowControl/>
      <w:spacing w:line="360" w:lineRule="auto"/>
      <w:ind w:left="0" w:firstLine="0"/>
    </w:pPr>
    <w:rPr>
      <w:sz w:val="24"/>
    </w:rPr>
  </w:style>
  <w:style w:type="character" w:customStyle="1" w:styleId="158">
    <w:name w:val="Знак Знак158"/>
    <w:uiPriority w:val="99"/>
    <w:qFormat/>
    <w:rsid w:val="00D07D73"/>
    <w:rPr>
      <w:b/>
      <w:sz w:val="28"/>
    </w:rPr>
  </w:style>
  <w:style w:type="character" w:customStyle="1" w:styleId="86">
    <w:name w:val="Знак Знак86"/>
    <w:uiPriority w:val="99"/>
    <w:rsid w:val="00D07D73"/>
    <w:rPr>
      <w:rFonts w:ascii="Times New Roman" w:hAnsi="Times New Roman"/>
      <w:lang w:eastAsia="en-US"/>
    </w:rPr>
  </w:style>
  <w:style w:type="paragraph" w:customStyle="1" w:styleId="22a">
    <w:name w:val="Заголовок 22"/>
    <w:basedOn w:val="a2"/>
    <w:next w:val="a2"/>
    <w:uiPriority w:val="99"/>
    <w:qFormat/>
    <w:rsid w:val="00D07D73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6f">
    <w:name w:val="Обычный6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3ff0">
    <w:name w:val="Цитата3"/>
    <w:basedOn w:val="a2"/>
    <w:uiPriority w:val="99"/>
    <w:qFormat/>
    <w:rsid w:val="00D07D73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3ff1">
    <w:name w:val="Текст3"/>
    <w:basedOn w:val="a2"/>
    <w:uiPriority w:val="99"/>
    <w:qFormat/>
    <w:rsid w:val="00D07D73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33">
    <w:name w:val="Основной текст 33"/>
    <w:basedOn w:val="5f"/>
    <w:uiPriority w:val="99"/>
    <w:qFormat/>
    <w:rsid w:val="00D07D73"/>
    <w:pPr>
      <w:widowControl/>
      <w:tabs>
        <w:tab w:val="left" w:pos="360"/>
      </w:tabs>
      <w:ind w:left="0" w:firstLine="0"/>
      <w:jc w:val="both"/>
    </w:pPr>
    <w:rPr>
      <w:i/>
      <w:sz w:val="26"/>
    </w:rPr>
  </w:style>
  <w:style w:type="paragraph" w:customStyle="1" w:styleId="22b">
    <w:name w:val="Основной текст с отступом 22"/>
    <w:basedOn w:val="a2"/>
    <w:uiPriority w:val="99"/>
    <w:qFormat/>
    <w:rsid w:val="00D07D73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34">
    <w:name w:val="Основной текст с отступом 33"/>
    <w:basedOn w:val="a2"/>
    <w:uiPriority w:val="99"/>
    <w:qFormat/>
    <w:rsid w:val="00D07D73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2fff">
    <w:name w:val="Верхний колонтитул2"/>
    <w:basedOn w:val="a2"/>
    <w:uiPriority w:val="99"/>
    <w:qFormat/>
    <w:rsid w:val="00D07D73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character" w:customStyle="1" w:styleId="2fff0">
    <w:name w:val="Слабое выделение2"/>
    <w:uiPriority w:val="99"/>
    <w:qFormat/>
    <w:rsid w:val="00D07D73"/>
    <w:rPr>
      <w:i/>
      <w:color w:val="808080"/>
    </w:rPr>
  </w:style>
  <w:style w:type="character" w:customStyle="1" w:styleId="418">
    <w:name w:val="Знак Знак418"/>
    <w:uiPriority w:val="99"/>
    <w:qFormat/>
    <w:locked/>
    <w:rsid w:val="00D07D73"/>
    <w:rPr>
      <w:rFonts w:ascii="Arial" w:hAnsi="Arial"/>
      <w:b/>
      <w:i/>
      <w:sz w:val="28"/>
      <w:lang w:val="ru-RU" w:eastAsia="en-US"/>
    </w:rPr>
  </w:style>
  <w:style w:type="character" w:customStyle="1" w:styleId="2fff1">
    <w:name w:val="Знак Знак2"/>
    <w:uiPriority w:val="99"/>
    <w:qFormat/>
    <w:locked/>
    <w:rsid w:val="00D07D73"/>
    <w:rPr>
      <w:rFonts w:ascii="Arial" w:hAnsi="Arial"/>
      <w:b/>
      <w:i/>
      <w:sz w:val="28"/>
      <w:lang w:val="ru-RU" w:eastAsia="en-US"/>
    </w:rPr>
  </w:style>
  <w:style w:type="character" w:customStyle="1" w:styleId="2fff2">
    <w:name w:val="Основной шрифт абзаца2"/>
    <w:uiPriority w:val="99"/>
    <w:qFormat/>
    <w:rsid w:val="00D07D73"/>
  </w:style>
  <w:style w:type="character" w:customStyle="1" w:styleId="2310">
    <w:name w:val="Знак Знак23 Знак1"/>
    <w:uiPriority w:val="99"/>
    <w:locked/>
    <w:rsid w:val="00D07D73"/>
    <w:rPr>
      <w:rFonts w:ascii="Tahoma" w:hAnsi="Tahoma"/>
      <w:sz w:val="16"/>
    </w:rPr>
  </w:style>
  <w:style w:type="paragraph" w:customStyle="1" w:styleId="109">
    <w:name w:val="Знак Знак Знак Знак Знак Знак Знак Знак Знак Знак Знак Знак Знак10"/>
    <w:basedOn w:val="a2"/>
    <w:uiPriority w:val="99"/>
    <w:qFormat/>
    <w:rsid w:val="00D07D73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81">
    <w:name w:val="Знак38"/>
    <w:basedOn w:val="a2"/>
    <w:uiPriority w:val="99"/>
    <w:qFormat/>
    <w:rsid w:val="00D07D73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8">
    <w:name w:val="Знак Знак538"/>
    <w:uiPriority w:val="99"/>
    <w:qFormat/>
    <w:locked/>
    <w:rsid w:val="00D07D73"/>
    <w:rPr>
      <w:b/>
      <w:caps/>
      <w:sz w:val="24"/>
      <w:lang w:val="ru-RU" w:eastAsia="ru-RU"/>
    </w:rPr>
  </w:style>
  <w:style w:type="character" w:customStyle="1" w:styleId="NoSpacingChar">
    <w:name w:val="No Spacing Char"/>
    <w:link w:val="2fff3"/>
    <w:uiPriority w:val="99"/>
    <w:qFormat/>
    <w:locked/>
    <w:rsid w:val="00D07D73"/>
    <w:rPr>
      <w:sz w:val="24"/>
    </w:rPr>
  </w:style>
  <w:style w:type="paragraph" w:customStyle="1" w:styleId="2fff3">
    <w:name w:val="Без интервала2"/>
    <w:link w:val="NoSpacingChar"/>
    <w:uiPriority w:val="99"/>
    <w:qFormat/>
    <w:rsid w:val="00D07D73"/>
    <w:pPr>
      <w:spacing w:after="0" w:line="240" w:lineRule="auto"/>
    </w:pPr>
    <w:rPr>
      <w:sz w:val="24"/>
    </w:rPr>
  </w:style>
  <w:style w:type="character" w:customStyle="1" w:styleId="1181">
    <w:name w:val="Знак1 Знак Знак18"/>
    <w:uiPriority w:val="99"/>
    <w:qFormat/>
    <w:locked/>
    <w:rsid w:val="00D07D73"/>
    <w:rPr>
      <w:rFonts w:ascii="Times New Roman" w:hAnsi="Times New Roman"/>
      <w:sz w:val="24"/>
      <w:lang w:eastAsia="ru-RU"/>
    </w:rPr>
  </w:style>
  <w:style w:type="character" w:customStyle="1" w:styleId="468">
    <w:name w:val="Знак Знак468"/>
    <w:uiPriority w:val="99"/>
    <w:qFormat/>
    <w:locked/>
    <w:rsid w:val="00D07D73"/>
    <w:rPr>
      <w:b/>
      <w:sz w:val="27"/>
      <w:lang w:val="ru-RU" w:eastAsia="ru-RU"/>
    </w:rPr>
  </w:style>
  <w:style w:type="character" w:customStyle="1" w:styleId="488">
    <w:name w:val="Знак Знак488"/>
    <w:uiPriority w:val="99"/>
    <w:qFormat/>
    <w:locked/>
    <w:rsid w:val="00D07D73"/>
    <w:rPr>
      <w:b/>
      <w:sz w:val="27"/>
      <w:lang w:val="ru-RU" w:eastAsia="ru-RU"/>
    </w:rPr>
  </w:style>
  <w:style w:type="character" w:customStyle="1" w:styleId="448">
    <w:name w:val="Знак Знак448"/>
    <w:uiPriority w:val="99"/>
    <w:qFormat/>
    <w:locked/>
    <w:rsid w:val="00D07D73"/>
    <w:rPr>
      <w:sz w:val="24"/>
    </w:rPr>
  </w:style>
  <w:style w:type="character" w:customStyle="1" w:styleId="518">
    <w:name w:val="Знак Знак518"/>
    <w:uiPriority w:val="99"/>
    <w:qFormat/>
    <w:locked/>
    <w:rsid w:val="00D07D73"/>
    <w:rPr>
      <w:b/>
      <w:sz w:val="27"/>
      <w:lang w:val="ru-RU" w:eastAsia="ru-RU"/>
    </w:rPr>
  </w:style>
  <w:style w:type="character" w:customStyle="1" w:styleId="438">
    <w:name w:val="Знак Знак438"/>
    <w:uiPriority w:val="99"/>
    <w:qFormat/>
    <w:locked/>
    <w:rsid w:val="00D07D73"/>
    <w:rPr>
      <w:color w:val="000000"/>
      <w:sz w:val="24"/>
      <w:lang w:eastAsia="ru-RU"/>
    </w:rPr>
  </w:style>
  <w:style w:type="character" w:customStyle="1" w:styleId="428">
    <w:name w:val="Знак Знак428"/>
    <w:uiPriority w:val="99"/>
    <w:qFormat/>
    <w:rsid w:val="00D07D73"/>
    <w:rPr>
      <w:rFonts w:ascii="Times New Roman" w:hAnsi="Times New Roman"/>
      <w:sz w:val="16"/>
    </w:rPr>
  </w:style>
  <w:style w:type="character" w:customStyle="1" w:styleId="498">
    <w:name w:val="Знак Знак498"/>
    <w:uiPriority w:val="99"/>
    <w:qFormat/>
    <w:rsid w:val="00D07D73"/>
    <w:rPr>
      <w:rFonts w:ascii="Times New Roman" w:hAnsi="Times New Roman"/>
      <w:b/>
      <w:caps/>
      <w:sz w:val="24"/>
      <w:lang w:eastAsia="ru-RU"/>
    </w:rPr>
  </w:style>
  <w:style w:type="paragraph" w:customStyle="1" w:styleId="427">
    <w:name w:val="Заголовок 42"/>
    <w:basedOn w:val="5f"/>
    <w:next w:val="5f"/>
    <w:uiPriority w:val="99"/>
    <w:qFormat/>
    <w:rsid w:val="00D07D73"/>
    <w:pPr>
      <w:keepNext/>
      <w:widowControl/>
      <w:ind w:left="0" w:firstLine="0"/>
    </w:pPr>
    <w:rPr>
      <w:sz w:val="24"/>
    </w:rPr>
  </w:style>
  <w:style w:type="character" w:customStyle="1" w:styleId="478">
    <w:name w:val="Знак Знак478"/>
    <w:uiPriority w:val="99"/>
    <w:qFormat/>
    <w:rsid w:val="00D07D73"/>
    <w:rPr>
      <w:rFonts w:ascii="Times New Roman" w:hAnsi="Times New Roman"/>
      <w:b/>
      <w:sz w:val="27"/>
      <w:lang w:eastAsia="ru-RU"/>
    </w:rPr>
  </w:style>
  <w:style w:type="character" w:customStyle="1" w:styleId="458">
    <w:name w:val="Знак Знак458"/>
    <w:uiPriority w:val="99"/>
    <w:qFormat/>
    <w:rsid w:val="00D07D73"/>
    <w:rPr>
      <w:rFonts w:ascii="Times New Roman" w:hAnsi="Times New Roman"/>
      <w:b/>
      <w:i/>
      <w:sz w:val="26"/>
      <w:lang w:eastAsia="ru-RU"/>
    </w:rPr>
  </w:style>
  <w:style w:type="paragraph" w:customStyle="1" w:styleId="617">
    <w:name w:val="Заголовок 61"/>
    <w:uiPriority w:val="99"/>
    <w:qFormat/>
    <w:rsid w:val="00D07D73"/>
    <w:pPr>
      <w:keepNext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character" w:customStyle="1" w:styleId="590">
    <w:name w:val="Знак5 Знак Знак9"/>
    <w:uiPriority w:val="99"/>
    <w:qFormat/>
    <w:locked/>
    <w:rsid w:val="00D07D73"/>
    <w:rPr>
      <w:sz w:val="16"/>
    </w:rPr>
  </w:style>
  <w:style w:type="character" w:customStyle="1" w:styleId="508">
    <w:name w:val="Знак Знак508"/>
    <w:uiPriority w:val="99"/>
    <w:qFormat/>
    <w:locked/>
    <w:rsid w:val="00D07D73"/>
    <w:rPr>
      <w:b/>
      <w:sz w:val="28"/>
      <w:lang w:val="ru-RU" w:eastAsia="ru-RU"/>
    </w:rPr>
  </w:style>
  <w:style w:type="character" w:customStyle="1" w:styleId="528">
    <w:name w:val="Знак Знак528"/>
    <w:uiPriority w:val="99"/>
    <w:qFormat/>
    <w:rsid w:val="00D07D73"/>
    <w:rPr>
      <w:rFonts w:ascii="Arial" w:hAnsi="Arial"/>
      <w:b/>
      <w:i/>
      <w:sz w:val="28"/>
    </w:rPr>
  </w:style>
  <w:style w:type="paragraph" w:customStyle="1" w:styleId="21f2">
    <w:name w:val="Цитата 21"/>
    <w:basedOn w:val="a2"/>
    <w:next w:val="a2"/>
    <w:link w:val="QuoteChar2"/>
    <w:uiPriority w:val="99"/>
    <w:qFormat/>
    <w:rsid w:val="00D07D73"/>
    <w:pPr>
      <w:widowControl/>
      <w:snapToGrid/>
      <w:spacing w:before="0" w:after="0"/>
    </w:pPr>
    <w:rPr>
      <w:rFonts w:ascii="Calibri" w:hAnsi="Calibri"/>
      <w:i/>
      <w:color w:val="000000"/>
    </w:rPr>
  </w:style>
  <w:style w:type="character" w:customStyle="1" w:styleId="QuoteChar2">
    <w:name w:val="Quote Char2"/>
    <w:link w:val="21f2"/>
    <w:uiPriority w:val="99"/>
    <w:qFormat/>
    <w:locked/>
    <w:rsid w:val="00D07D73"/>
    <w:rPr>
      <w:rFonts w:ascii="Calibri" w:eastAsia="Calibri" w:hAnsi="Calibri" w:cs="Times New Roman"/>
      <w:i/>
      <w:color w:val="000000"/>
      <w:sz w:val="24"/>
      <w:szCs w:val="20"/>
      <w:lang w:eastAsia="ru-RU"/>
    </w:rPr>
  </w:style>
  <w:style w:type="paragraph" w:customStyle="1" w:styleId="1fffff0">
    <w:name w:val="Выделенная цитата1"/>
    <w:basedOn w:val="a2"/>
    <w:next w:val="a2"/>
    <w:link w:val="IntenseQuoteChar2"/>
    <w:uiPriority w:val="99"/>
    <w:qFormat/>
    <w:rsid w:val="00D07D73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hAnsi="Calibri"/>
      <w:b/>
      <w:i/>
      <w:color w:val="4F81BD"/>
    </w:rPr>
  </w:style>
  <w:style w:type="character" w:customStyle="1" w:styleId="IntenseQuoteChar2">
    <w:name w:val="Intense Quote Char2"/>
    <w:link w:val="1fffff0"/>
    <w:uiPriority w:val="99"/>
    <w:qFormat/>
    <w:locked/>
    <w:rsid w:val="00D07D73"/>
    <w:rPr>
      <w:rFonts w:ascii="Calibri" w:eastAsia="Calibri" w:hAnsi="Calibri" w:cs="Times New Roman"/>
      <w:b/>
      <w:i/>
      <w:color w:val="4F81BD"/>
      <w:sz w:val="24"/>
      <w:szCs w:val="20"/>
      <w:lang w:eastAsia="ru-RU"/>
    </w:rPr>
  </w:style>
  <w:style w:type="character" w:customStyle="1" w:styleId="5180">
    <w:name w:val="Знак5 Знак Знак18"/>
    <w:uiPriority w:val="99"/>
    <w:qFormat/>
    <w:locked/>
    <w:rsid w:val="00D07D73"/>
    <w:rPr>
      <w:sz w:val="16"/>
      <w:lang w:val="ru-RU" w:eastAsia="ru-RU"/>
    </w:rPr>
  </w:style>
  <w:style w:type="paragraph" w:customStyle="1" w:styleId="1fffff1">
    <w:name w:val="Подзаголовок1"/>
    <w:basedOn w:val="a2"/>
    <w:uiPriority w:val="99"/>
    <w:qFormat/>
    <w:rsid w:val="00D07D73"/>
    <w:pPr>
      <w:widowControl/>
      <w:snapToGrid/>
      <w:spacing w:before="0" w:after="0" w:line="312" w:lineRule="auto"/>
    </w:pPr>
    <w:rPr>
      <w:rFonts w:ascii="Arial" w:eastAsia="Times New Roman" w:hAnsi="Arial" w:cs="Arial"/>
      <w:b/>
      <w:bCs/>
      <w:color w:val="000000"/>
      <w:sz w:val="20"/>
    </w:rPr>
  </w:style>
  <w:style w:type="character" w:customStyle="1" w:styleId="681">
    <w:name w:val="Знак6 Знак Знак8"/>
    <w:uiPriority w:val="99"/>
    <w:qFormat/>
    <w:rsid w:val="00D07D73"/>
    <w:rPr>
      <w:sz w:val="24"/>
      <w:lang w:val="ru-RU" w:eastAsia="ru-RU"/>
    </w:rPr>
  </w:style>
  <w:style w:type="character" w:customStyle="1" w:styleId="1fffff2">
    <w:name w:val="Замещающий текст1"/>
    <w:uiPriority w:val="99"/>
    <w:qFormat/>
    <w:rsid w:val="00D07D73"/>
    <w:rPr>
      <w:color w:val="808080"/>
    </w:rPr>
  </w:style>
  <w:style w:type="character" w:customStyle="1" w:styleId="552">
    <w:name w:val="Знак Знак552"/>
    <w:uiPriority w:val="99"/>
    <w:qFormat/>
    <w:locked/>
    <w:rsid w:val="00D07D73"/>
    <w:rPr>
      <w:sz w:val="24"/>
      <w:lang w:val="ru-RU" w:eastAsia="ru-RU"/>
    </w:rPr>
  </w:style>
  <w:style w:type="paragraph" w:customStyle="1" w:styleId="11fb">
    <w:name w:val="Заголовок 11"/>
    <w:basedOn w:val="a2"/>
    <w:next w:val="a2"/>
    <w:uiPriority w:val="99"/>
    <w:qFormat/>
    <w:rsid w:val="00D07D73"/>
    <w:pPr>
      <w:widowControl/>
      <w:suppressAutoHyphens/>
      <w:snapToGrid/>
      <w:spacing w:before="0" w:after="0"/>
      <w:ind w:firstLine="454"/>
    </w:pPr>
    <w:rPr>
      <w:rFonts w:eastAsia="Times New Roman"/>
      <w:b/>
      <w:caps/>
      <w:szCs w:val="24"/>
      <w:lang w:eastAsia="zh-CN"/>
    </w:rPr>
  </w:style>
  <w:style w:type="character" w:customStyle="1" w:styleId="652">
    <w:name w:val="Знак Знак652"/>
    <w:uiPriority w:val="99"/>
    <w:qFormat/>
    <w:locked/>
    <w:rsid w:val="00D07D73"/>
    <w:rPr>
      <w:b/>
      <w:sz w:val="27"/>
      <w:lang w:val="ru-RU" w:eastAsia="ru-RU"/>
    </w:rPr>
  </w:style>
  <w:style w:type="character" w:customStyle="1" w:styleId="642">
    <w:name w:val="Знак Знак642"/>
    <w:uiPriority w:val="99"/>
    <w:qFormat/>
    <w:locked/>
    <w:rsid w:val="00D07D73"/>
    <w:rPr>
      <w:b/>
      <w:sz w:val="28"/>
      <w:lang w:val="ru-RU" w:eastAsia="ru-RU"/>
    </w:rPr>
  </w:style>
  <w:style w:type="character" w:customStyle="1" w:styleId="632">
    <w:name w:val="Знак Знак632"/>
    <w:uiPriority w:val="99"/>
    <w:qFormat/>
    <w:locked/>
    <w:rsid w:val="00D07D73"/>
    <w:rPr>
      <w:b/>
      <w:i/>
      <w:sz w:val="26"/>
      <w:lang w:val="ru-RU" w:eastAsia="ru-RU"/>
    </w:rPr>
  </w:style>
  <w:style w:type="character" w:customStyle="1" w:styleId="622">
    <w:name w:val="Знак Знак622"/>
    <w:uiPriority w:val="99"/>
    <w:qFormat/>
    <w:locked/>
    <w:rsid w:val="00D07D73"/>
    <w:rPr>
      <w:sz w:val="24"/>
      <w:lang w:val="ru-RU" w:eastAsia="ru-RU"/>
    </w:rPr>
  </w:style>
  <w:style w:type="character" w:customStyle="1" w:styleId="619">
    <w:name w:val="Знак Знак619"/>
    <w:uiPriority w:val="99"/>
    <w:qFormat/>
    <w:locked/>
    <w:rsid w:val="00D07D73"/>
    <w:rPr>
      <w:sz w:val="24"/>
      <w:lang w:val="ru-RU" w:eastAsia="ru-RU"/>
    </w:rPr>
  </w:style>
  <w:style w:type="character" w:customStyle="1" w:styleId="602">
    <w:name w:val="Знак Знак602"/>
    <w:uiPriority w:val="99"/>
    <w:qFormat/>
    <w:locked/>
    <w:rsid w:val="00D07D73"/>
    <w:rPr>
      <w:i/>
      <w:sz w:val="24"/>
      <w:lang w:val="ru-RU" w:eastAsia="ru-RU"/>
    </w:rPr>
  </w:style>
  <w:style w:type="character" w:customStyle="1" w:styleId="592">
    <w:name w:val="Знак Знак592"/>
    <w:uiPriority w:val="99"/>
    <w:qFormat/>
    <w:locked/>
    <w:rsid w:val="00D07D73"/>
    <w:rPr>
      <w:rFonts w:ascii="Arial" w:hAnsi="Arial"/>
      <w:sz w:val="22"/>
      <w:lang w:val="ru-RU" w:eastAsia="ru-RU"/>
    </w:rPr>
  </w:style>
  <w:style w:type="character" w:customStyle="1" w:styleId="582">
    <w:name w:val="Знак Знак582"/>
    <w:uiPriority w:val="99"/>
    <w:qFormat/>
    <w:locked/>
    <w:rsid w:val="00D07D73"/>
    <w:rPr>
      <w:rFonts w:ascii="Courier New" w:hAnsi="Courier New"/>
      <w:lang w:val="ru-RU" w:eastAsia="ru-RU"/>
    </w:rPr>
  </w:style>
  <w:style w:type="character" w:customStyle="1" w:styleId="572">
    <w:name w:val="Знак Знак572"/>
    <w:uiPriority w:val="99"/>
    <w:qFormat/>
    <w:locked/>
    <w:rsid w:val="00D07D73"/>
    <w:rPr>
      <w:lang w:val="ru-RU" w:eastAsia="ru-RU"/>
    </w:rPr>
  </w:style>
  <w:style w:type="character" w:customStyle="1" w:styleId="562">
    <w:name w:val="Знак Знак562"/>
    <w:uiPriority w:val="99"/>
    <w:qFormat/>
    <w:locked/>
    <w:rsid w:val="00D07D73"/>
    <w:rPr>
      <w:sz w:val="24"/>
      <w:lang w:val="ru-RU" w:eastAsia="ru-RU"/>
    </w:rPr>
  </w:style>
  <w:style w:type="character" w:customStyle="1" w:styleId="542">
    <w:name w:val="Знак Знак542"/>
    <w:uiPriority w:val="99"/>
    <w:qFormat/>
    <w:locked/>
    <w:rsid w:val="00D07D73"/>
    <w:rPr>
      <w:sz w:val="24"/>
      <w:lang w:val="en-US" w:eastAsia="ru-RU"/>
    </w:rPr>
  </w:style>
  <w:style w:type="paragraph" w:customStyle="1" w:styleId="239">
    <w:name w:val="Заголовок 23"/>
    <w:basedOn w:val="a2"/>
    <w:next w:val="a2"/>
    <w:uiPriority w:val="99"/>
    <w:qFormat/>
    <w:rsid w:val="00D07D73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paragraph" w:customStyle="1" w:styleId="335">
    <w:name w:val="Заголовок 33"/>
    <w:basedOn w:val="a2"/>
    <w:next w:val="a2"/>
    <w:uiPriority w:val="99"/>
    <w:qFormat/>
    <w:rsid w:val="00D07D73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rFonts w:eastAsia="Times New Roman"/>
      <w:b/>
      <w:bCs/>
      <w:sz w:val="27"/>
      <w:szCs w:val="27"/>
      <w:lang w:eastAsia="zh-CN"/>
    </w:rPr>
  </w:style>
  <w:style w:type="paragraph" w:customStyle="1" w:styleId="437">
    <w:name w:val="Заголовок 43"/>
    <w:basedOn w:val="a2"/>
    <w:next w:val="a2"/>
    <w:uiPriority w:val="99"/>
    <w:qFormat/>
    <w:rsid w:val="00D07D73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rFonts w:eastAsia="Times New Roman"/>
      <w:b/>
      <w:bCs/>
      <w:sz w:val="28"/>
      <w:szCs w:val="28"/>
      <w:lang w:eastAsia="zh-CN"/>
    </w:rPr>
  </w:style>
  <w:style w:type="paragraph" w:customStyle="1" w:styleId="517">
    <w:name w:val="Заголовок 51"/>
    <w:basedOn w:val="a2"/>
    <w:next w:val="a2"/>
    <w:uiPriority w:val="99"/>
    <w:qFormat/>
    <w:rsid w:val="00D07D73"/>
    <w:pPr>
      <w:widowControl/>
      <w:tabs>
        <w:tab w:val="left" w:pos="1008"/>
      </w:tabs>
      <w:suppressAutoHyphens/>
      <w:snapToGrid/>
      <w:spacing w:before="240" w:after="60"/>
      <w:ind w:left="1008" w:hanging="1008"/>
      <w:outlineLvl w:val="4"/>
    </w:pPr>
    <w:rPr>
      <w:rFonts w:eastAsia="Times New Roman"/>
      <w:b/>
      <w:bCs/>
      <w:i/>
      <w:iCs/>
      <w:sz w:val="26"/>
      <w:szCs w:val="26"/>
      <w:lang w:eastAsia="zh-CN"/>
    </w:rPr>
  </w:style>
  <w:style w:type="paragraph" w:customStyle="1" w:styleId="623">
    <w:name w:val="Заголовок 62"/>
    <w:basedOn w:val="a2"/>
    <w:next w:val="a2"/>
    <w:uiPriority w:val="99"/>
    <w:qFormat/>
    <w:rsid w:val="00D07D73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rFonts w:eastAsia="Times New Roman"/>
      <w:lang w:val="en-US" w:eastAsia="en-US"/>
    </w:rPr>
  </w:style>
  <w:style w:type="paragraph" w:customStyle="1" w:styleId="713">
    <w:name w:val="Заголовок 71"/>
    <w:basedOn w:val="a2"/>
    <w:next w:val="a2"/>
    <w:uiPriority w:val="99"/>
    <w:qFormat/>
    <w:rsid w:val="00D07D73"/>
    <w:pPr>
      <w:widowControl/>
      <w:tabs>
        <w:tab w:val="left" w:pos="1296"/>
      </w:tabs>
      <w:suppressAutoHyphens/>
      <w:snapToGrid/>
      <w:spacing w:before="240" w:after="60"/>
      <w:ind w:left="1296" w:hanging="1296"/>
      <w:outlineLvl w:val="6"/>
    </w:pPr>
    <w:rPr>
      <w:rFonts w:eastAsia="Times New Roman"/>
      <w:szCs w:val="24"/>
      <w:lang w:eastAsia="zh-CN"/>
    </w:rPr>
  </w:style>
  <w:style w:type="paragraph" w:customStyle="1" w:styleId="813">
    <w:name w:val="Заголовок 81"/>
    <w:basedOn w:val="a2"/>
    <w:next w:val="a2"/>
    <w:uiPriority w:val="99"/>
    <w:qFormat/>
    <w:rsid w:val="00D07D73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customStyle="1" w:styleId="912">
    <w:name w:val="Заголовок 91"/>
    <w:basedOn w:val="a2"/>
    <w:next w:val="a2"/>
    <w:uiPriority w:val="99"/>
    <w:qFormat/>
    <w:rsid w:val="00D07D73"/>
    <w:pPr>
      <w:widowControl/>
      <w:tabs>
        <w:tab w:val="left" w:pos="1584"/>
      </w:tabs>
      <w:suppressAutoHyphens/>
      <w:snapToGrid/>
      <w:spacing w:before="240" w:after="60"/>
      <w:ind w:left="1584" w:hanging="1584"/>
      <w:outlineLvl w:val="8"/>
    </w:pPr>
    <w:rPr>
      <w:rFonts w:ascii="Arial" w:eastAsia="Times New Roman" w:hAnsi="Arial" w:cs="Arial"/>
      <w:sz w:val="22"/>
      <w:szCs w:val="22"/>
      <w:lang w:eastAsia="zh-CN"/>
    </w:rPr>
  </w:style>
  <w:style w:type="character" w:customStyle="1" w:styleId="672">
    <w:name w:val="Знак Знак672"/>
    <w:uiPriority w:val="99"/>
    <w:qFormat/>
    <w:rsid w:val="00D07D73"/>
    <w:rPr>
      <w:rFonts w:ascii="Arial" w:hAnsi="Arial"/>
      <w:b/>
      <w:sz w:val="26"/>
    </w:rPr>
  </w:style>
  <w:style w:type="character" w:customStyle="1" w:styleId="662">
    <w:name w:val="Знак Знак662"/>
    <w:uiPriority w:val="99"/>
    <w:qFormat/>
    <w:rsid w:val="00D07D73"/>
    <w:rPr>
      <w:b/>
      <w:sz w:val="28"/>
    </w:rPr>
  </w:style>
  <w:style w:type="character" w:customStyle="1" w:styleId="702">
    <w:name w:val="Знак Знак702"/>
    <w:uiPriority w:val="99"/>
    <w:qFormat/>
    <w:rsid w:val="00D07D73"/>
    <w:rPr>
      <w:rFonts w:ascii="Arial" w:hAnsi="Arial"/>
      <w:b/>
      <w:sz w:val="26"/>
    </w:rPr>
  </w:style>
  <w:style w:type="character" w:customStyle="1" w:styleId="692">
    <w:name w:val="Знак Знак692"/>
    <w:uiPriority w:val="99"/>
    <w:qFormat/>
    <w:rsid w:val="00D07D73"/>
    <w:rPr>
      <w:b/>
      <w:sz w:val="28"/>
    </w:rPr>
  </w:style>
  <w:style w:type="character" w:customStyle="1" w:styleId="682">
    <w:name w:val="Знак Знак682"/>
    <w:uiPriority w:val="99"/>
    <w:qFormat/>
    <w:rsid w:val="00D07D73"/>
    <w:rPr>
      <w:b/>
      <w:i/>
      <w:sz w:val="26"/>
    </w:rPr>
  </w:style>
  <w:style w:type="character" w:customStyle="1" w:styleId="2fff4">
    <w:name w:val="Сильное выделение2"/>
    <w:uiPriority w:val="99"/>
    <w:qFormat/>
    <w:rsid w:val="00D07D73"/>
    <w:rPr>
      <w:b/>
    </w:rPr>
  </w:style>
  <w:style w:type="paragraph" w:customStyle="1" w:styleId="HTML21">
    <w:name w:val="Стандартный HTML2"/>
    <w:basedOn w:val="a2"/>
    <w:uiPriority w:val="99"/>
    <w:qFormat/>
    <w:rsid w:val="00D07D7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1"/>
      <w:sz w:val="20"/>
      <w:lang w:eastAsia="hi-IN" w:bidi="hi-IN"/>
    </w:rPr>
  </w:style>
  <w:style w:type="character" w:customStyle="1" w:styleId="ListParagraphChar1">
    <w:name w:val="List Paragraph Char1"/>
    <w:link w:val="3ff"/>
    <w:uiPriority w:val="99"/>
    <w:qFormat/>
    <w:locked/>
    <w:rsid w:val="00D07D73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2010">
    <w:name w:val="Знак Знак2010"/>
    <w:uiPriority w:val="99"/>
    <w:qFormat/>
    <w:rsid w:val="00D07D73"/>
    <w:rPr>
      <w:rFonts w:ascii="Arial" w:hAnsi="Arial"/>
      <w:sz w:val="22"/>
    </w:rPr>
  </w:style>
  <w:style w:type="character" w:customStyle="1" w:styleId="618">
    <w:name w:val="Знак Знак618"/>
    <w:uiPriority w:val="99"/>
    <w:qFormat/>
    <w:rsid w:val="00D07D73"/>
    <w:rPr>
      <w:rFonts w:ascii="Arial" w:hAnsi="Arial"/>
      <w:b/>
      <w:i/>
      <w:sz w:val="28"/>
      <w:lang w:val="ru-RU" w:eastAsia="en-US"/>
    </w:rPr>
  </w:style>
  <w:style w:type="paragraph" w:customStyle="1" w:styleId="87">
    <w:name w:val="Знак Знак Знак Знак Знак Знак8"/>
    <w:basedOn w:val="a2"/>
    <w:uiPriority w:val="99"/>
    <w:qFormat/>
    <w:rsid w:val="00D07D73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91">
    <w:name w:val="Знак Знак79"/>
    <w:uiPriority w:val="99"/>
    <w:qFormat/>
    <w:rsid w:val="00D07D73"/>
    <w:rPr>
      <w:sz w:val="16"/>
      <w:lang w:val="ru-RU" w:eastAsia="ru-RU"/>
    </w:rPr>
  </w:style>
  <w:style w:type="paragraph" w:customStyle="1" w:styleId="7c">
    <w:name w:val="Обычный7"/>
    <w:uiPriority w:val="99"/>
    <w:qFormat/>
    <w:rsid w:val="00D07D73"/>
    <w:pPr>
      <w:widowControl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147">
    <w:name w:val="Знак Знак147"/>
    <w:uiPriority w:val="99"/>
    <w:qFormat/>
    <w:locked/>
    <w:rsid w:val="00D07D73"/>
    <w:rPr>
      <w:b/>
      <w:sz w:val="27"/>
      <w:lang w:val="ru-RU" w:eastAsia="ru-RU"/>
    </w:rPr>
  </w:style>
  <w:style w:type="character" w:customStyle="1" w:styleId="1070">
    <w:name w:val="Знак Знак107"/>
    <w:uiPriority w:val="99"/>
    <w:qFormat/>
    <w:locked/>
    <w:rsid w:val="00D07D73"/>
    <w:rPr>
      <w:sz w:val="16"/>
      <w:lang w:val="ru-RU" w:eastAsia="ru-RU"/>
    </w:rPr>
  </w:style>
  <w:style w:type="paragraph" w:customStyle="1" w:styleId="4f2">
    <w:name w:val="Абзац списка4"/>
    <w:basedOn w:val="a2"/>
    <w:uiPriority w:val="99"/>
    <w:qFormat/>
    <w:rsid w:val="00D07D73"/>
    <w:pPr>
      <w:widowControl/>
      <w:snapToGrid/>
      <w:spacing w:before="0"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character" w:customStyle="1" w:styleId="168">
    <w:name w:val="Знак Знак168"/>
    <w:uiPriority w:val="99"/>
    <w:qFormat/>
    <w:locked/>
    <w:rsid w:val="00D07D73"/>
    <w:rPr>
      <w:b/>
      <w:caps/>
      <w:sz w:val="24"/>
      <w:lang w:val="ru-RU" w:eastAsia="ru-RU"/>
    </w:rPr>
  </w:style>
  <w:style w:type="paragraph" w:customStyle="1" w:styleId="242">
    <w:name w:val="Основной текст 24"/>
    <w:basedOn w:val="a2"/>
    <w:uiPriority w:val="99"/>
    <w:qFormat/>
    <w:rsid w:val="00D07D73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  <w:textAlignment w:val="baseline"/>
    </w:pPr>
    <w:rPr>
      <w:rFonts w:eastAsia="Times New Roman"/>
      <w:sz w:val="28"/>
    </w:rPr>
  </w:style>
  <w:style w:type="character" w:customStyle="1" w:styleId="98">
    <w:name w:val="Знак Знак Знак9"/>
    <w:uiPriority w:val="99"/>
    <w:qFormat/>
    <w:rsid w:val="00D07D73"/>
    <w:rPr>
      <w:rFonts w:ascii="Times New Roman" w:hAnsi="Times New Roman"/>
      <w:b/>
      <w:caps/>
      <w:sz w:val="28"/>
    </w:rPr>
  </w:style>
  <w:style w:type="character" w:customStyle="1" w:styleId="257">
    <w:name w:val="Знак Знак257"/>
    <w:uiPriority w:val="99"/>
    <w:qFormat/>
    <w:rsid w:val="00D07D73"/>
    <w:rPr>
      <w:rFonts w:ascii="Times New Roman" w:hAnsi="Times New Roman"/>
      <w:b/>
      <w:sz w:val="28"/>
    </w:rPr>
  </w:style>
  <w:style w:type="character" w:customStyle="1" w:styleId="2270">
    <w:name w:val="Знак Знак227"/>
    <w:uiPriority w:val="99"/>
    <w:qFormat/>
    <w:rsid w:val="00D07D73"/>
    <w:rPr>
      <w:rFonts w:ascii="Times New Roman" w:hAnsi="Times New Roman"/>
      <w:sz w:val="24"/>
    </w:rPr>
  </w:style>
  <w:style w:type="character" w:customStyle="1" w:styleId="197">
    <w:name w:val="Знак Знак197"/>
    <w:uiPriority w:val="99"/>
    <w:qFormat/>
    <w:rsid w:val="00D07D73"/>
    <w:rPr>
      <w:rFonts w:ascii="Times New Roman" w:hAnsi="Times New Roman"/>
      <w:sz w:val="16"/>
      <w:lang w:eastAsia="ru-RU"/>
    </w:rPr>
  </w:style>
  <w:style w:type="character" w:customStyle="1" w:styleId="187">
    <w:name w:val="Знак Знак187"/>
    <w:uiPriority w:val="99"/>
    <w:qFormat/>
    <w:rsid w:val="00D07D73"/>
    <w:rPr>
      <w:rFonts w:ascii="Courier New" w:hAnsi="Courier New"/>
    </w:rPr>
  </w:style>
  <w:style w:type="character" w:customStyle="1" w:styleId="177">
    <w:name w:val="Знак Знак177"/>
    <w:uiPriority w:val="99"/>
    <w:qFormat/>
    <w:rsid w:val="00D07D73"/>
    <w:rPr>
      <w:rFonts w:ascii="Times New Roman" w:hAnsi="Times New Roman"/>
      <w:sz w:val="24"/>
    </w:rPr>
  </w:style>
  <w:style w:type="paragraph" w:customStyle="1" w:styleId="344">
    <w:name w:val="Заголовок 34"/>
    <w:basedOn w:val="7c"/>
    <w:next w:val="7c"/>
    <w:uiPriority w:val="99"/>
    <w:qFormat/>
    <w:rsid w:val="00D07D73"/>
    <w:pPr>
      <w:keepNext/>
      <w:widowControl/>
      <w:ind w:left="0" w:firstLine="0"/>
      <w:outlineLvl w:val="2"/>
    </w:pPr>
    <w:rPr>
      <w:sz w:val="24"/>
    </w:rPr>
  </w:style>
  <w:style w:type="paragraph" w:customStyle="1" w:styleId="5f0">
    <w:name w:val="Основной текст5"/>
    <w:basedOn w:val="7c"/>
    <w:uiPriority w:val="99"/>
    <w:qFormat/>
    <w:rsid w:val="00D07D73"/>
    <w:pPr>
      <w:widowControl/>
      <w:spacing w:line="360" w:lineRule="auto"/>
      <w:ind w:left="0" w:firstLine="0"/>
    </w:pPr>
    <w:rPr>
      <w:sz w:val="24"/>
    </w:rPr>
  </w:style>
  <w:style w:type="character" w:customStyle="1" w:styleId="157">
    <w:name w:val="Знак Знак157"/>
    <w:uiPriority w:val="99"/>
    <w:qFormat/>
    <w:rsid w:val="00D07D73"/>
    <w:rPr>
      <w:b/>
      <w:sz w:val="28"/>
    </w:rPr>
  </w:style>
  <w:style w:type="paragraph" w:customStyle="1" w:styleId="243">
    <w:name w:val="Заголовок 24"/>
    <w:basedOn w:val="a2"/>
    <w:next w:val="a2"/>
    <w:uiPriority w:val="99"/>
    <w:qFormat/>
    <w:rsid w:val="00D07D73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88">
    <w:name w:val="Обычный8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4f3">
    <w:name w:val="Цитата4"/>
    <w:basedOn w:val="a2"/>
    <w:uiPriority w:val="99"/>
    <w:qFormat/>
    <w:rsid w:val="00D07D73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4f4">
    <w:name w:val="Текст4"/>
    <w:basedOn w:val="a2"/>
    <w:uiPriority w:val="99"/>
    <w:qFormat/>
    <w:rsid w:val="00D07D73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46">
    <w:name w:val="Основной текст 34"/>
    <w:basedOn w:val="7c"/>
    <w:uiPriority w:val="99"/>
    <w:qFormat/>
    <w:rsid w:val="00D07D73"/>
    <w:pPr>
      <w:widowControl/>
      <w:tabs>
        <w:tab w:val="left" w:pos="360"/>
      </w:tabs>
      <w:ind w:left="0" w:firstLine="0"/>
      <w:jc w:val="both"/>
    </w:pPr>
    <w:rPr>
      <w:i/>
      <w:sz w:val="26"/>
    </w:rPr>
  </w:style>
  <w:style w:type="paragraph" w:customStyle="1" w:styleId="23a">
    <w:name w:val="Основной текст с отступом 23"/>
    <w:basedOn w:val="a2"/>
    <w:uiPriority w:val="99"/>
    <w:qFormat/>
    <w:rsid w:val="00D07D73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48">
    <w:name w:val="Основной текст с отступом 34"/>
    <w:basedOn w:val="a2"/>
    <w:uiPriority w:val="99"/>
    <w:qFormat/>
    <w:rsid w:val="00D07D73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3ff2">
    <w:name w:val="Верхний колонтитул3"/>
    <w:basedOn w:val="a2"/>
    <w:uiPriority w:val="99"/>
    <w:qFormat/>
    <w:rsid w:val="00D07D73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character" w:customStyle="1" w:styleId="3ff3">
    <w:name w:val="Слабое выделение3"/>
    <w:uiPriority w:val="99"/>
    <w:qFormat/>
    <w:rsid w:val="00D07D73"/>
    <w:rPr>
      <w:i/>
      <w:color w:val="808080"/>
    </w:rPr>
  </w:style>
  <w:style w:type="character" w:customStyle="1" w:styleId="417">
    <w:name w:val="Знак Знак417"/>
    <w:uiPriority w:val="99"/>
    <w:qFormat/>
    <w:locked/>
    <w:rsid w:val="00D07D73"/>
    <w:rPr>
      <w:rFonts w:ascii="Arial" w:hAnsi="Arial"/>
      <w:b/>
      <w:i/>
      <w:sz w:val="28"/>
      <w:lang w:val="ru-RU" w:eastAsia="en-US"/>
    </w:rPr>
  </w:style>
  <w:style w:type="character" w:customStyle="1" w:styleId="3ff4">
    <w:name w:val="Основной шрифт абзаца3"/>
    <w:uiPriority w:val="99"/>
    <w:qFormat/>
    <w:rsid w:val="00D07D73"/>
  </w:style>
  <w:style w:type="paragraph" w:customStyle="1" w:styleId="99">
    <w:name w:val="Знак Знак Знак Знак Знак Знак Знак Знак Знак Знак Знак Знак Знак9"/>
    <w:basedOn w:val="a2"/>
    <w:uiPriority w:val="99"/>
    <w:qFormat/>
    <w:rsid w:val="00D07D73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71">
    <w:name w:val="Знак37"/>
    <w:basedOn w:val="a2"/>
    <w:uiPriority w:val="99"/>
    <w:qFormat/>
    <w:rsid w:val="00D07D73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7">
    <w:name w:val="Знак Знак537"/>
    <w:uiPriority w:val="99"/>
    <w:qFormat/>
    <w:locked/>
    <w:rsid w:val="00D07D73"/>
    <w:rPr>
      <w:b/>
      <w:caps/>
      <w:sz w:val="24"/>
      <w:lang w:val="ru-RU" w:eastAsia="ru-RU"/>
    </w:rPr>
  </w:style>
  <w:style w:type="paragraph" w:customStyle="1" w:styleId="3ff5">
    <w:name w:val="Без интервала3"/>
    <w:uiPriority w:val="99"/>
    <w:qFormat/>
    <w:rsid w:val="00D07D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71">
    <w:name w:val="Знак1 Знак Знак17"/>
    <w:uiPriority w:val="99"/>
    <w:qFormat/>
    <w:locked/>
    <w:rsid w:val="00D07D73"/>
    <w:rPr>
      <w:rFonts w:ascii="Times New Roman" w:hAnsi="Times New Roman"/>
      <w:sz w:val="24"/>
      <w:lang w:eastAsia="ru-RU"/>
    </w:rPr>
  </w:style>
  <w:style w:type="character" w:customStyle="1" w:styleId="467">
    <w:name w:val="Знак Знак467"/>
    <w:uiPriority w:val="99"/>
    <w:qFormat/>
    <w:locked/>
    <w:rsid w:val="00D07D73"/>
    <w:rPr>
      <w:b/>
      <w:sz w:val="27"/>
      <w:lang w:val="ru-RU" w:eastAsia="ru-RU"/>
    </w:rPr>
  </w:style>
  <w:style w:type="character" w:customStyle="1" w:styleId="487">
    <w:name w:val="Знак Знак487"/>
    <w:uiPriority w:val="99"/>
    <w:qFormat/>
    <w:locked/>
    <w:rsid w:val="00D07D73"/>
    <w:rPr>
      <w:b/>
      <w:sz w:val="27"/>
      <w:lang w:val="ru-RU" w:eastAsia="ru-RU"/>
    </w:rPr>
  </w:style>
  <w:style w:type="character" w:customStyle="1" w:styleId="447">
    <w:name w:val="Знак Знак447"/>
    <w:uiPriority w:val="99"/>
    <w:qFormat/>
    <w:locked/>
    <w:rsid w:val="00D07D73"/>
    <w:rPr>
      <w:sz w:val="24"/>
    </w:rPr>
  </w:style>
  <w:style w:type="character" w:customStyle="1" w:styleId="5170">
    <w:name w:val="Знак Знак517"/>
    <w:uiPriority w:val="99"/>
    <w:qFormat/>
    <w:locked/>
    <w:rsid w:val="00D07D73"/>
    <w:rPr>
      <w:b/>
      <w:sz w:val="27"/>
      <w:lang w:val="ru-RU" w:eastAsia="ru-RU"/>
    </w:rPr>
  </w:style>
  <w:style w:type="character" w:customStyle="1" w:styleId="4370">
    <w:name w:val="Знак Знак437"/>
    <w:uiPriority w:val="99"/>
    <w:qFormat/>
    <w:locked/>
    <w:rsid w:val="00D07D73"/>
    <w:rPr>
      <w:color w:val="000000"/>
      <w:sz w:val="24"/>
      <w:lang w:eastAsia="ru-RU"/>
    </w:rPr>
  </w:style>
  <w:style w:type="character" w:customStyle="1" w:styleId="4270">
    <w:name w:val="Знак Знак427"/>
    <w:uiPriority w:val="99"/>
    <w:qFormat/>
    <w:rsid w:val="00D07D73"/>
    <w:rPr>
      <w:rFonts w:ascii="Times New Roman" w:hAnsi="Times New Roman"/>
      <w:sz w:val="16"/>
    </w:rPr>
  </w:style>
  <w:style w:type="character" w:customStyle="1" w:styleId="497">
    <w:name w:val="Знак Знак497"/>
    <w:uiPriority w:val="99"/>
    <w:qFormat/>
    <w:rsid w:val="00D07D73"/>
    <w:rPr>
      <w:rFonts w:ascii="Times New Roman" w:hAnsi="Times New Roman"/>
      <w:b/>
      <w:caps/>
      <w:sz w:val="24"/>
      <w:lang w:eastAsia="ru-RU"/>
    </w:rPr>
  </w:style>
  <w:style w:type="paragraph" w:customStyle="1" w:styleId="449">
    <w:name w:val="Заголовок 44"/>
    <w:basedOn w:val="7c"/>
    <w:next w:val="7c"/>
    <w:uiPriority w:val="99"/>
    <w:qFormat/>
    <w:rsid w:val="00D07D73"/>
    <w:pPr>
      <w:keepNext/>
      <w:widowControl/>
      <w:ind w:left="0" w:firstLine="0"/>
    </w:pPr>
    <w:rPr>
      <w:sz w:val="24"/>
    </w:rPr>
  </w:style>
  <w:style w:type="character" w:customStyle="1" w:styleId="477">
    <w:name w:val="Знак Знак477"/>
    <w:uiPriority w:val="99"/>
    <w:qFormat/>
    <w:rsid w:val="00D07D73"/>
    <w:rPr>
      <w:rFonts w:ascii="Times New Roman" w:hAnsi="Times New Roman"/>
      <w:b/>
      <w:sz w:val="27"/>
      <w:lang w:eastAsia="ru-RU"/>
    </w:rPr>
  </w:style>
  <w:style w:type="character" w:customStyle="1" w:styleId="457">
    <w:name w:val="Знак Знак457"/>
    <w:uiPriority w:val="99"/>
    <w:qFormat/>
    <w:rsid w:val="00D07D73"/>
    <w:rPr>
      <w:rFonts w:ascii="Times New Roman" w:hAnsi="Times New Roman"/>
      <w:b/>
      <w:i/>
      <w:sz w:val="26"/>
      <w:lang w:eastAsia="ru-RU"/>
    </w:rPr>
  </w:style>
  <w:style w:type="paragraph" w:customStyle="1" w:styleId="633">
    <w:name w:val="Заголовок 63"/>
    <w:uiPriority w:val="99"/>
    <w:qFormat/>
    <w:rsid w:val="00D07D73"/>
    <w:pPr>
      <w:keepNext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character" w:customStyle="1" w:styleId="580">
    <w:name w:val="Знак5 Знак Знак8"/>
    <w:uiPriority w:val="99"/>
    <w:qFormat/>
    <w:locked/>
    <w:rsid w:val="00D07D73"/>
    <w:rPr>
      <w:sz w:val="16"/>
    </w:rPr>
  </w:style>
  <w:style w:type="character" w:customStyle="1" w:styleId="507">
    <w:name w:val="Знак Знак507"/>
    <w:uiPriority w:val="99"/>
    <w:qFormat/>
    <w:locked/>
    <w:rsid w:val="00D07D73"/>
    <w:rPr>
      <w:b/>
      <w:sz w:val="28"/>
      <w:lang w:val="ru-RU" w:eastAsia="ru-RU"/>
    </w:rPr>
  </w:style>
  <w:style w:type="character" w:customStyle="1" w:styleId="527">
    <w:name w:val="Знак Знак527"/>
    <w:uiPriority w:val="99"/>
    <w:qFormat/>
    <w:rsid w:val="00D07D73"/>
    <w:rPr>
      <w:rFonts w:ascii="Arial" w:hAnsi="Arial"/>
      <w:b/>
      <w:i/>
      <w:sz w:val="28"/>
    </w:rPr>
  </w:style>
  <w:style w:type="paragraph" w:customStyle="1" w:styleId="22c">
    <w:name w:val="Цитата 22"/>
    <w:basedOn w:val="a2"/>
    <w:next w:val="a2"/>
    <w:uiPriority w:val="99"/>
    <w:qFormat/>
    <w:rsid w:val="00D07D73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2fff5">
    <w:name w:val="Выделенная цитата2"/>
    <w:basedOn w:val="a2"/>
    <w:next w:val="a2"/>
    <w:uiPriority w:val="99"/>
    <w:qFormat/>
    <w:rsid w:val="00D07D73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character" w:customStyle="1" w:styleId="5171">
    <w:name w:val="Знак5 Знак Знак17"/>
    <w:uiPriority w:val="99"/>
    <w:qFormat/>
    <w:locked/>
    <w:rsid w:val="00D07D73"/>
    <w:rPr>
      <w:sz w:val="16"/>
      <w:lang w:val="ru-RU" w:eastAsia="ru-RU"/>
    </w:rPr>
  </w:style>
  <w:style w:type="paragraph" w:customStyle="1" w:styleId="2fff6">
    <w:name w:val="Подзаголовок2"/>
    <w:basedOn w:val="a2"/>
    <w:uiPriority w:val="99"/>
    <w:qFormat/>
    <w:rsid w:val="00D07D73"/>
    <w:pPr>
      <w:widowControl/>
      <w:snapToGrid/>
      <w:spacing w:before="0" w:after="0" w:line="312" w:lineRule="auto"/>
    </w:pPr>
    <w:rPr>
      <w:rFonts w:ascii="Arial" w:eastAsia="Times New Roman" w:hAnsi="Arial" w:cs="Arial"/>
      <w:b/>
      <w:bCs/>
      <w:color w:val="000000"/>
      <w:sz w:val="20"/>
    </w:rPr>
  </w:style>
  <w:style w:type="character" w:customStyle="1" w:styleId="670">
    <w:name w:val="Знак6 Знак Знак7"/>
    <w:uiPriority w:val="99"/>
    <w:qFormat/>
    <w:rsid w:val="00D07D73"/>
    <w:rPr>
      <w:sz w:val="24"/>
      <w:lang w:val="ru-RU" w:eastAsia="ru-RU"/>
    </w:rPr>
  </w:style>
  <w:style w:type="character" w:customStyle="1" w:styleId="2fff7">
    <w:name w:val="Замещающий текст2"/>
    <w:uiPriority w:val="99"/>
    <w:qFormat/>
    <w:rsid w:val="00D07D73"/>
    <w:rPr>
      <w:color w:val="808080"/>
    </w:rPr>
  </w:style>
  <w:style w:type="character" w:customStyle="1" w:styleId="5510">
    <w:name w:val="Знак Знак551"/>
    <w:uiPriority w:val="99"/>
    <w:qFormat/>
    <w:locked/>
    <w:rsid w:val="00D07D73"/>
    <w:rPr>
      <w:sz w:val="24"/>
      <w:lang w:val="ru-RU" w:eastAsia="ru-RU"/>
    </w:rPr>
  </w:style>
  <w:style w:type="paragraph" w:customStyle="1" w:styleId="12d">
    <w:name w:val="Заголовок 12"/>
    <w:basedOn w:val="a2"/>
    <w:next w:val="a2"/>
    <w:uiPriority w:val="99"/>
    <w:qFormat/>
    <w:rsid w:val="00D07D73"/>
    <w:pPr>
      <w:widowControl/>
      <w:suppressAutoHyphens/>
      <w:snapToGrid/>
      <w:spacing w:before="0" w:after="0"/>
      <w:ind w:firstLine="454"/>
    </w:pPr>
    <w:rPr>
      <w:rFonts w:eastAsia="Times New Roman"/>
      <w:b/>
      <w:caps/>
      <w:szCs w:val="24"/>
      <w:lang w:eastAsia="zh-CN"/>
    </w:rPr>
  </w:style>
  <w:style w:type="character" w:customStyle="1" w:styleId="6510">
    <w:name w:val="Знак Знак651"/>
    <w:uiPriority w:val="99"/>
    <w:qFormat/>
    <w:locked/>
    <w:rsid w:val="00D07D73"/>
    <w:rPr>
      <w:b/>
      <w:sz w:val="27"/>
      <w:lang w:val="ru-RU" w:eastAsia="ru-RU"/>
    </w:rPr>
  </w:style>
  <w:style w:type="character" w:customStyle="1" w:styleId="6410">
    <w:name w:val="Знак Знак641"/>
    <w:uiPriority w:val="99"/>
    <w:qFormat/>
    <w:locked/>
    <w:rsid w:val="00D07D73"/>
    <w:rPr>
      <w:b/>
      <w:sz w:val="28"/>
      <w:lang w:val="ru-RU" w:eastAsia="ru-RU"/>
    </w:rPr>
  </w:style>
  <w:style w:type="character" w:customStyle="1" w:styleId="6310">
    <w:name w:val="Знак Знак631"/>
    <w:uiPriority w:val="99"/>
    <w:qFormat/>
    <w:locked/>
    <w:rsid w:val="00D07D73"/>
    <w:rPr>
      <w:b/>
      <w:i/>
      <w:sz w:val="26"/>
      <w:lang w:val="ru-RU" w:eastAsia="ru-RU"/>
    </w:rPr>
  </w:style>
  <w:style w:type="character" w:customStyle="1" w:styleId="6210">
    <w:name w:val="Знак Знак621"/>
    <w:uiPriority w:val="99"/>
    <w:qFormat/>
    <w:locked/>
    <w:rsid w:val="00D07D73"/>
    <w:rPr>
      <w:sz w:val="24"/>
      <w:lang w:val="ru-RU" w:eastAsia="ru-RU"/>
    </w:rPr>
  </w:style>
  <w:style w:type="character" w:customStyle="1" w:styleId="6170">
    <w:name w:val="Знак Знак617"/>
    <w:uiPriority w:val="99"/>
    <w:qFormat/>
    <w:locked/>
    <w:rsid w:val="00D07D73"/>
    <w:rPr>
      <w:sz w:val="24"/>
      <w:lang w:val="ru-RU" w:eastAsia="ru-RU"/>
    </w:rPr>
  </w:style>
  <w:style w:type="character" w:customStyle="1" w:styleId="601">
    <w:name w:val="Знак Знак601"/>
    <w:uiPriority w:val="99"/>
    <w:qFormat/>
    <w:locked/>
    <w:rsid w:val="00D07D73"/>
    <w:rPr>
      <w:i/>
      <w:sz w:val="24"/>
      <w:lang w:val="ru-RU" w:eastAsia="ru-RU"/>
    </w:rPr>
  </w:style>
  <w:style w:type="character" w:customStyle="1" w:styleId="591">
    <w:name w:val="Знак Знак591"/>
    <w:uiPriority w:val="99"/>
    <w:qFormat/>
    <w:locked/>
    <w:rsid w:val="00D07D73"/>
    <w:rPr>
      <w:rFonts w:ascii="Arial" w:hAnsi="Arial"/>
      <w:sz w:val="22"/>
      <w:lang w:val="ru-RU" w:eastAsia="ru-RU"/>
    </w:rPr>
  </w:style>
  <w:style w:type="character" w:customStyle="1" w:styleId="581">
    <w:name w:val="Знак Знак581"/>
    <w:uiPriority w:val="99"/>
    <w:qFormat/>
    <w:locked/>
    <w:rsid w:val="00D07D73"/>
    <w:rPr>
      <w:rFonts w:ascii="Courier New" w:hAnsi="Courier New"/>
      <w:lang w:val="ru-RU" w:eastAsia="ru-RU"/>
    </w:rPr>
  </w:style>
  <w:style w:type="character" w:customStyle="1" w:styleId="571">
    <w:name w:val="Знак Знак571"/>
    <w:uiPriority w:val="99"/>
    <w:qFormat/>
    <w:locked/>
    <w:rsid w:val="00D07D73"/>
    <w:rPr>
      <w:lang w:val="ru-RU" w:eastAsia="ru-RU"/>
    </w:rPr>
  </w:style>
  <w:style w:type="character" w:customStyle="1" w:styleId="5610">
    <w:name w:val="Знак Знак561"/>
    <w:uiPriority w:val="99"/>
    <w:qFormat/>
    <w:locked/>
    <w:rsid w:val="00D07D73"/>
    <w:rPr>
      <w:sz w:val="24"/>
      <w:lang w:val="ru-RU" w:eastAsia="ru-RU"/>
    </w:rPr>
  </w:style>
  <w:style w:type="character" w:customStyle="1" w:styleId="5410">
    <w:name w:val="Знак Знак541"/>
    <w:uiPriority w:val="99"/>
    <w:qFormat/>
    <w:locked/>
    <w:rsid w:val="00D07D73"/>
    <w:rPr>
      <w:sz w:val="24"/>
      <w:lang w:val="en-US" w:eastAsia="ru-RU"/>
    </w:rPr>
  </w:style>
  <w:style w:type="paragraph" w:customStyle="1" w:styleId="259">
    <w:name w:val="Заголовок 25"/>
    <w:basedOn w:val="a2"/>
    <w:next w:val="a2"/>
    <w:uiPriority w:val="99"/>
    <w:qFormat/>
    <w:rsid w:val="00D07D73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paragraph" w:customStyle="1" w:styleId="353">
    <w:name w:val="Заголовок 35"/>
    <w:basedOn w:val="a2"/>
    <w:next w:val="a2"/>
    <w:uiPriority w:val="99"/>
    <w:qFormat/>
    <w:rsid w:val="00D07D73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rFonts w:eastAsia="Times New Roman"/>
      <w:b/>
      <w:bCs/>
      <w:sz w:val="27"/>
      <w:szCs w:val="27"/>
      <w:lang w:eastAsia="zh-CN"/>
    </w:rPr>
  </w:style>
  <w:style w:type="paragraph" w:customStyle="1" w:styleId="459">
    <w:name w:val="Заголовок 45"/>
    <w:basedOn w:val="a2"/>
    <w:next w:val="a2"/>
    <w:uiPriority w:val="99"/>
    <w:qFormat/>
    <w:rsid w:val="00D07D73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rFonts w:eastAsia="Times New Roman"/>
      <w:b/>
      <w:bCs/>
      <w:sz w:val="28"/>
      <w:szCs w:val="28"/>
      <w:lang w:eastAsia="zh-CN"/>
    </w:rPr>
  </w:style>
  <w:style w:type="paragraph" w:customStyle="1" w:styleId="529">
    <w:name w:val="Заголовок 52"/>
    <w:basedOn w:val="a2"/>
    <w:next w:val="a2"/>
    <w:uiPriority w:val="99"/>
    <w:qFormat/>
    <w:rsid w:val="00D07D73"/>
    <w:pPr>
      <w:widowControl/>
      <w:tabs>
        <w:tab w:val="left" w:pos="1008"/>
      </w:tabs>
      <w:suppressAutoHyphens/>
      <w:snapToGrid/>
      <w:spacing w:before="240" w:after="60"/>
      <w:ind w:left="1008" w:hanging="1008"/>
      <w:outlineLvl w:val="4"/>
    </w:pPr>
    <w:rPr>
      <w:rFonts w:eastAsia="Times New Roman"/>
      <w:b/>
      <w:bCs/>
      <w:i/>
      <w:iCs/>
      <w:sz w:val="26"/>
      <w:szCs w:val="26"/>
      <w:lang w:eastAsia="zh-CN"/>
    </w:rPr>
  </w:style>
  <w:style w:type="paragraph" w:customStyle="1" w:styleId="643">
    <w:name w:val="Заголовок 64"/>
    <w:basedOn w:val="a2"/>
    <w:next w:val="a2"/>
    <w:uiPriority w:val="99"/>
    <w:qFormat/>
    <w:rsid w:val="00D07D73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rFonts w:eastAsia="Times New Roman"/>
      <w:lang w:val="en-US" w:eastAsia="en-US"/>
    </w:rPr>
  </w:style>
  <w:style w:type="paragraph" w:customStyle="1" w:styleId="722">
    <w:name w:val="Заголовок 72"/>
    <w:basedOn w:val="a2"/>
    <w:next w:val="a2"/>
    <w:uiPriority w:val="99"/>
    <w:qFormat/>
    <w:rsid w:val="00D07D73"/>
    <w:pPr>
      <w:widowControl/>
      <w:tabs>
        <w:tab w:val="left" w:pos="1296"/>
      </w:tabs>
      <w:suppressAutoHyphens/>
      <w:snapToGrid/>
      <w:spacing w:before="240" w:after="60"/>
      <w:ind w:left="1296" w:hanging="1296"/>
      <w:outlineLvl w:val="6"/>
    </w:pPr>
    <w:rPr>
      <w:rFonts w:eastAsia="Times New Roman"/>
      <w:szCs w:val="24"/>
      <w:lang w:eastAsia="zh-CN"/>
    </w:rPr>
  </w:style>
  <w:style w:type="paragraph" w:customStyle="1" w:styleId="820">
    <w:name w:val="Заголовок 82"/>
    <w:basedOn w:val="a2"/>
    <w:next w:val="a2"/>
    <w:uiPriority w:val="99"/>
    <w:qFormat/>
    <w:rsid w:val="00D07D73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customStyle="1" w:styleId="920">
    <w:name w:val="Заголовок 92"/>
    <w:basedOn w:val="a2"/>
    <w:next w:val="a2"/>
    <w:uiPriority w:val="99"/>
    <w:qFormat/>
    <w:rsid w:val="00D07D73"/>
    <w:pPr>
      <w:widowControl/>
      <w:tabs>
        <w:tab w:val="left" w:pos="1584"/>
      </w:tabs>
      <w:suppressAutoHyphens/>
      <w:snapToGrid/>
      <w:spacing w:before="240" w:after="60"/>
      <w:ind w:left="1584" w:hanging="1584"/>
      <w:outlineLvl w:val="8"/>
    </w:pPr>
    <w:rPr>
      <w:rFonts w:ascii="Arial" w:eastAsia="Times New Roman" w:hAnsi="Arial" w:cs="Arial"/>
      <w:sz w:val="22"/>
      <w:szCs w:val="22"/>
      <w:lang w:eastAsia="zh-CN"/>
    </w:rPr>
  </w:style>
  <w:style w:type="character" w:customStyle="1" w:styleId="671">
    <w:name w:val="Знак Знак671"/>
    <w:uiPriority w:val="99"/>
    <w:qFormat/>
    <w:rsid w:val="00D07D73"/>
    <w:rPr>
      <w:rFonts w:ascii="Arial" w:hAnsi="Arial"/>
      <w:b/>
      <w:sz w:val="26"/>
    </w:rPr>
  </w:style>
  <w:style w:type="character" w:customStyle="1" w:styleId="661">
    <w:name w:val="Знак Знак661"/>
    <w:uiPriority w:val="99"/>
    <w:qFormat/>
    <w:rsid w:val="00D07D73"/>
    <w:rPr>
      <w:b/>
      <w:sz w:val="28"/>
    </w:rPr>
  </w:style>
  <w:style w:type="character" w:customStyle="1" w:styleId="701">
    <w:name w:val="Знак Знак701"/>
    <w:uiPriority w:val="99"/>
    <w:qFormat/>
    <w:rsid w:val="00D07D73"/>
    <w:rPr>
      <w:rFonts w:ascii="Arial" w:hAnsi="Arial"/>
      <w:b/>
      <w:sz w:val="26"/>
    </w:rPr>
  </w:style>
  <w:style w:type="character" w:customStyle="1" w:styleId="691">
    <w:name w:val="Знак Знак691"/>
    <w:uiPriority w:val="99"/>
    <w:qFormat/>
    <w:rsid w:val="00D07D73"/>
    <w:rPr>
      <w:b/>
      <w:sz w:val="28"/>
    </w:rPr>
  </w:style>
  <w:style w:type="character" w:customStyle="1" w:styleId="6810">
    <w:name w:val="Знак Знак681"/>
    <w:uiPriority w:val="99"/>
    <w:qFormat/>
    <w:rsid w:val="00D07D73"/>
    <w:rPr>
      <w:b/>
      <w:i/>
      <w:sz w:val="26"/>
    </w:rPr>
  </w:style>
  <w:style w:type="character" w:customStyle="1" w:styleId="3ff6">
    <w:name w:val="Сильное выделение3"/>
    <w:uiPriority w:val="99"/>
    <w:qFormat/>
    <w:rsid w:val="00D07D73"/>
    <w:rPr>
      <w:b/>
    </w:rPr>
  </w:style>
  <w:style w:type="paragraph" w:customStyle="1" w:styleId="HTML31">
    <w:name w:val="Стандартный HTML3"/>
    <w:basedOn w:val="a2"/>
    <w:uiPriority w:val="99"/>
    <w:qFormat/>
    <w:rsid w:val="00D07D7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1"/>
      <w:sz w:val="20"/>
      <w:lang w:eastAsia="hi-IN" w:bidi="hi-IN"/>
    </w:rPr>
  </w:style>
  <w:style w:type="paragraph" w:customStyle="1" w:styleId="89">
    <w:name w:val="Стиль8"/>
    <w:basedOn w:val="a2"/>
    <w:next w:val="affb"/>
    <w:link w:val="3ff7"/>
    <w:uiPriority w:val="99"/>
    <w:qFormat/>
    <w:rsid w:val="00D07D73"/>
    <w:pPr>
      <w:widowControl/>
      <w:snapToGrid/>
      <w:spacing w:before="0" w:after="0"/>
      <w:jc w:val="center"/>
    </w:pPr>
    <w:rPr>
      <w:lang w:val="en-US"/>
    </w:rPr>
  </w:style>
  <w:style w:type="character" w:customStyle="1" w:styleId="4010">
    <w:name w:val="Знак Знак40 Знак1"/>
    <w:uiPriority w:val="99"/>
    <w:qFormat/>
    <w:locked/>
    <w:rsid w:val="00D07D73"/>
    <w:rPr>
      <w:sz w:val="24"/>
      <w:lang w:val="ru-RU" w:eastAsia="ru-RU"/>
    </w:rPr>
  </w:style>
  <w:style w:type="paragraph" w:customStyle="1" w:styleId="921">
    <w:name w:val="Знак92"/>
    <w:basedOn w:val="a2"/>
    <w:uiPriority w:val="99"/>
    <w:qFormat/>
    <w:rsid w:val="00D07D73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4141">
    <w:name w:val="Знак4 Знак Знак14"/>
    <w:uiPriority w:val="99"/>
    <w:qFormat/>
    <w:locked/>
    <w:rsid w:val="00D07D73"/>
    <w:rPr>
      <w:rFonts w:ascii="Arial" w:hAnsi="Arial"/>
      <w:b/>
      <w:kern w:val="32"/>
      <w:sz w:val="32"/>
      <w:lang w:val="ru-RU" w:eastAsia="ru-RU"/>
    </w:rPr>
  </w:style>
  <w:style w:type="character" w:customStyle="1" w:styleId="2122">
    <w:name w:val="Знак2 Знак Знак12"/>
    <w:uiPriority w:val="99"/>
    <w:qFormat/>
    <w:locked/>
    <w:rsid w:val="00D07D73"/>
    <w:rPr>
      <w:b/>
      <w:sz w:val="27"/>
      <w:lang w:val="ru-RU" w:eastAsia="ru-RU"/>
    </w:rPr>
  </w:style>
  <w:style w:type="character" w:customStyle="1" w:styleId="4f5">
    <w:name w:val="Знак4 Знак Знак"/>
    <w:uiPriority w:val="99"/>
    <w:locked/>
    <w:rsid w:val="00D07D73"/>
    <w:rPr>
      <w:rFonts w:ascii="Arial" w:hAnsi="Arial"/>
      <w:b/>
      <w:kern w:val="32"/>
      <w:sz w:val="32"/>
      <w:lang w:val="ru-RU" w:eastAsia="ru-RU"/>
    </w:rPr>
  </w:style>
  <w:style w:type="character" w:customStyle="1" w:styleId="23b">
    <w:name w:val="Знак2 Знак Знак3"/>
    <w:uiPriority w:val="99"/>
    <w:qFormat/>
    <w:locked/>
    <w:rsid w:val="00D07D73"/>
    <w:rPr>
      <w:rFonts w:ascii="Arial" w:hAnsi="Arial"/>
      <w:b/>
      <w:sz w:val="26"/>
      <w:lang w:val="ru-RU" w:eastAsia="ru-RU"/>
    </w:rPr>
  </w:style>
  <w:style w:type="character" w:customStyle="1" w:styleId="4f6">
    <w:name w:val="Слабое выделение4"/>
    <w:uiPriority w:val="99"/>
    <w:rsid w:val="00D07D73"/>
    <w:rPr>
      <w:i/>
      <w:color w:val="808080"/>
    </w:rPr>
  </w:style>
  <w:style w:type="paragraph" w:customStyle="1" w:styleId="23c">
    <w:name w:val="Цитата 23"/>
    <w:basedOn w:val="a2"/>
    <w:next w:val="a2"/>
    <w:uiPriority w:val="99"/>
    <w:qFormat/>
    <w:rsid w:val="00D07D73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3ff8">
    <w:name w:val="Выделенная цитата3"/>
    <w:basedOn w:val="a2"/>
    <w:next w:val="a2"/>
    <w:uiPriority w:val="99"/>
    <w:qFormat/>
    <w:rsid w:val="00D07D73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i/>
      <w:color w:val="4F81BD"/>
    </w:rPr>
  </w:style>
  <w:style w:type="paragraph" w:customStyle="1" w:styleId="1114">
    <w:name w:val="Заголовок оглавления111"/>
    <w:basedOn w:val="10"/>
    <w:next w:val="a2"/>
    <w:uiPriority w:val="99"/>
    <w:qFormat/>
    <w:rsid w:val="00D07D73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hAnsi="Cambria" w:cs="Arial"/>
      <w:b/>
      <w:bCs/>
      <w:caps/>
      <w:color w:val="365F91"/>
      <w:kern w:val="32"/>
      <w:sz w:val="28"/>
      <w:szCs w:val="28"/>
    </w:rPr>
  </w:style>
  <w:style w:type="character" w:customStyle="1" w:styleId="4f7">
    <w:name w:val="Сильное выделение4"/>
    <w:uiPriority w:val="99"/>
    <w:rsid w:val="00D07D73"/>
    <w:rPr>
      <w:b/>
    </w:rPr>
  </w:style>
  <w:style w:type="character" w:customStyle="1" w:styleId="1115">
    <w:name w:val="Слабая ссылка111"/>
    <w:uiPriority w:val="99"/>
    <w:qFormat/>
    <w:rsid w:val="00D07D73"/>
    <w:rPr>
      <w:smallCaps/>
      <w:color w:val="C0504D"/>
      <w:u w:val="single"/>
    </w:rPr>
  </w:style>
  <w:style w:type="character" w:customStyle="1" w:styleId="1116">
    <w:name w:val="Сильная ссылка111"/>
    <w:uiPriority w:val="99"/>
    <w:qFormat/>
    <w:rsid w:val="00D07D73"/>
    <w:rPr>
      <w:b/>
      <w:smallCaps/>
      <w:color w:val="C0504D"/>
      <w:spacing w:val="5"/>
      <w:u w:val="single"/>
    </w:rPr>
  </w:style>
  <w:style w:type="character" w:customStyle="1" w:styleId="1117">
    <w:name w:val="Название книги111"/>
    <w:uiPriority w:val="99"/>
    <w:qFormat/>
    <w:rsid w:val="00D07D73"/>
    <w:rPr>
      <w:b/>
      <w:smallCaps/>
      <w:spacing w:val="5"/>
    </w:rPr>
  </w:style>
  <w:style w:type="character" w:customStyle="1" w:styleId="3ff9">
    <w:name w:val="Замещающий текст3"/>
    <w:uiPriority w:val="99"/>
    <w:rsid w:val="00D07D73"/>
    <w:rPr>
      <w:color w:val="808080"/>
    </w:rPr>
  </w:style>
  <w:style w:type="character" w:customStyle="1" w:styleId="1260">
    <w:name w:val="Знак1 Знак Знак26"/>
    <w:uiPriority w:val="99"/>
    <w:locked/>
    <w:rsid w:val="00D07D73"/>
    <w:rPr>
      <w:sz w:val="24"/>
    </w:rPr>
  </w:style>
  <w:style w:type="character" w:customStyle="1" w:styleId="1272">
    <w:name w:val="Знак1 Знак Знак27"/>
    <w:uiPriority w:val="99"/>
    <w:locked/>
    <w:rsid w:val="00D07D73"/>
    <w:rPr>
      <w:sz w:val="24"/>
    </w:rPr>
  </w:style>
  <w:style w:type="character" w:customStyle="1" w:styleId="7d">
    <w:name w:val="Без интервала Знак7"/>
    <w:uiPriority w:val="99"/>
    <w:locked/>
    <w:rsid w:val="00D07D73"/>
    <w:rPr>
      <w:sz w:val="24"/>
      <w:lang w:eastAsia="en-US"/>
    </w:rPr>
  </w:style>
  <w:style w:type="character" w:customStyle="1" w:styleId="393">
    <w:name w:val="Знак Знак393"/>
    <w:uiPriority w:val="99"/>
    <w:rsid w:val="00D07D73"/>
    <w:rPr>
      <w:rFonts w:ascii="Arial" w:hAnsi="Arial"/>
      <w:b/>
      <w:sz w:val="26"/>
    </w:rPr>
  </w:style>
  <w:style w:type="character" w:customStyle="1" w:styleId="383">
    <w:name w:val="Знак Знак383"/>
    <w:uiPriority w:val="99"/>
    <w:rsid w:val="00D07D73"/>
    <w:rPr>
      <w:b/>
      <w:sz w:val="28"/>
    </w:rPr>
  </w:style>
  <w:style w:type="character" w:customStyle="1" w:styleId="373">
    <w:name w:val="Знак Знак373"/>
    <w:uiPriority w:val="99"/>
    <w:rsid w:val="00D07D73"/>
    <w:rPr>
      <w:b/>
      <w:i/>
      <w:sz w:val="26"/>
    </w:rPr>
  </w:style>
  <w:style w:type="character" w:customStyle="1" w:styleId="363">
    <w:name w:val="Знак Знак363"/>
    <w:uiPriority w:val="99"/>
    <w:rsid w:val="00D07D73"/>
    <w:rPr>
      <w:b/>
      <w:sz w:val="22"/>
      <w:lang w:val="ru-RU" w:eastAsia="ru-RU"/>
    </w:rPr>
  </w:style>
  <w:style w:type="character" w:customStyle="1" w:styleId="3530">
    <w:name w:val="Знак Знак353"/>
    <w:uiPriority w:val="99"/>
    <w:rsid w:val="00D07D73"/>
    <w:rPr>
      <w:sz w:val="24"/>
      <w:lang w:val="ru-RU" w:eastAsia="ru-RU"/>
    </w:rPr>
  </w:style>
  <w:style w:type="character" w:customStyle="1" w:styleId="3430">
    <w:name w:val="Знак Знак343"/>
    <w:uiPriority w:val="99"/>
    <w:rsid w:val="00D07D73"/>
    <w:rPr>
      <w:rFonts w:ascii="Calibri" w:hAnsi="Calibri"/>
      <w:i/>
      <w:sz w:val="24"/>
      <w:lang w:eastAsia="en-US"/>
    </w:rPr>
  </w:style>
  <w:style w:type="character" w:customStyle="1" w:styleId="3230">
    <w:name w:val="Знак Знак323"/>
    <w:uiPriority w:val="99"/>
    <w:rsid w:val="00D07D73"/>
    <w:rPr>
      <w:sz w:val="16"/>
    </w:rPr>
  </w:style>
  <w:style w:type="character" w:customStyle="1" w:styleId="Heading122">
    <w:name w:val="Heading 12 Знак Знак2"/>
    <w:uiPriority w:val="99"/>
    <w:qFormat/>
    <w:rsid w:val="00D07D73"/>
    <w:rPr>
      <w:rFonts w:ascii="Courier New" w:hAnsi="Courier New"/>
    </w:rPr>
  </w:style>
  <w:style w:type="character" w:customStyle="1" w:styleId="3140">
    <w:name w:val="Знак Знак314"/>
    <w:uiPriority w:val="99"/>
    <w:rsid w:val="00D07D73"/>
    <w:rPr>
      <w:sz w:val="24"/>
    </w:rPr>
  </w:style>
  <w:style w:type="paragraph" w:customStyle="1" w:styleId="10a">
    <w:name w:val="Знак Знак Знак Знак Знак Знак10"/>
    <w:basedOn w:val="a2"/>
    <w:uiPriority w:val="99"/>
    <w:qFormat/>
    <w:rsid w:val="00D07D73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302">
    <w:name w:val="Знак Знак302"/>
    <w:uiPriority w:val="99"/>
    <w:rsid w:val="00D07D73"/>
    <w:rPr>
      <w:sz w:val="24"/>
    </w:rPr>
  </w:style>
  <w:style w:type="character" w:customStyle="1" w:styleId="293">
    <w:name w:val="Знак Знак293"/>
    <w:uiPriority w:val="99"/>
    <w:rsid w:val="00D07D73"/>
    <w:rPr>
      <w:sz w:val="24"/>
    </w:rPr>
  </w:style>
  <w:style w:type="character" w:customStyle="1" w:styleId="7130">
    <w:name w:val="Знак Знак713"/>
    <w:uiPriority w:val="99"/>
    <w:rsid w:val="00D07D73"/>
    <w:rPr>
      <w:sz w:val="16"/>
      <w:lang w:val="ru-RU" w:eastAsia="ru-RU"/>
    </w:rPr>
  </w:style>
  <w:style w:type="paragraph" w:customStyle="1" w:styleId="9a">
    <w:name w:val="Обычный9"/>
    <w:uiPriority w:val="99"/>
    <w:qFormat/>
    <w:rsid w:val="00D07D73"/>
    <w:pPr>
      <w:widowControl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149">
    <w:name w:val="Знак Знак149"/>
    <w:uiPriority w:val="99"/>
    <w:locked/>
    <w:rsid w:val="00D07D73"/>
    <w:rPr>
      <w:b/>
      <w:sz w:val="27"/>
      <w:lang w:val="ru-RU" w:eastAsia="ru-RU"/>
    </w:rPr>
  </w:style>
  <w:style w:type="character" w:customStyle="1" w:styleId="283">
    <w:name w:val="Знак Знак283"/>
    <w:uiPriority w:val="99"/>
    <w:rsid w:val="00D07D73"/>
    <w:rPr>
      <w:rFonts w:ascii="Tahoma" w:hAnsi="Tahoma"/>
    </w:rPr>
  </w:style>
  <w:style w:type="character" w:customStyle="1" w:styleId="273">
    <w:name w:val="Знак Знак273"/>
    <w:uiPriority w:val="99"/>
    <w:qFormat/>
    <w:rsid w:val="00D07D73"/>
    <w:rPr>
      <w:sz w:val="24"/>
    </w:rPr>
  </w:style>
  <w:style w:type="character" w:customStyle="1" w:styleId="1090">
    <w:name w:val="Знак Знак109"/>
    <w:uiPriority w:val="99"/>
    <w:locked/>
    <w:rsid w:val="00D07D73"/>
    <w:rPr>
      <w:sz w:val="16"/>
      <w:lang w:val="ru-RU" w:eastAsia="ru-RU"/>
    </w:rPr>
  </w:style>
  <w:style w:type="character" w:customStyle="1" w:styleId="626">
    <w:name w:val="Знак Знак626"/>
    <w:uiPriority w:val="99"/>
    <w:rsid w:val="00D07D73"/>
    <w:rPr>
      <w:rFonts w:ascii="Arial" w:hAnsi="Arial"/>
      <w:b/>
      <w:i/>
      <w:sz w:val="28"/>
      <w:lang w:val="ru-RU" w:eastAsia="en-US"/>
    </w:rPr>
  </w:style>
  <w:style w:type="character" w:customStyle="1" w:styleId="2130">
    <w:name w:val="Знак Знак213"/>
    <w:uiPriority w:val="99"/>
    <w:locked/>
    <w:rsid w:val="00D07D73"/>
    <w:rPr>
      <w:sz w:val="24"/>
      <w:lang w:val="en-US"/>
    </w:rPr>
  </w:style>
  <w:style w:type="character" w:customStyle="1" w:styleId="1231">
    <w:name w:val="Знак Знак123"/>
    <w:uiPriority w:val="99"/>
    <w:rsid w:val="00D07D73"/>
    <w:rPr>
      <w:sz w:val="16"/>
    </w:rPr>
  </w:style>
  <w:style w:type="character" w:customStyle="1" w:styleId="1350">
    <w:name w:val="Знак Знак135"/>
    <w:uiPriority w:val="99"/>
    <w:rsid w:val="00D07D73"/>
    <w:rPr>
      <w:lang w:val="ru-RU" w:eastAsia="ru-RU"/>
    </w:rPr>
  </w:style>
  <w:style w:type="character" w:customStyle="1" w:styleId="16100">
    <w:name w:val="Знак Знак1610"/>
    <w:uiPriority w:val="99"/>
    <w:locked/>
    <w:rsid w:val="00D07D73"/>
    <w:rPr>
      <w:b/>
      <w:caps/>
      <w:sz w:val="24"/>
      <w:lang w:val="ru-RU" w:eastAsia="ru-RU"/>
    </w:rPr>
  </w:style>
  <w:style w:type="character" w:customStyle="1" w:styleId="1152">
    <w:name w:val="Знак Знак115"/>
    <w:uiPriority w:val="99"/>
    <w:rsid w:val="00D07D73"/>
    <w:rPr>
      <w:sz w:val="24"/>
    </w:rPr>
  </w:style>
  <w:style w:type="paragraph" w:customStyle="1" w:styleId="25a">
    <w:name w:val="Основной текст 25"/>
    <w:basedOn w:val="a2"/>
    <w:uiPriority w:val="99"/>
    <w:qFormat/>
    <w:rsid w:val="00D07D73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  <w:textAlignment w:val="baseline"/>
    </w:pPr>
    <w:rPr>
      <w:rFonts w:eastAsia="Times New Roman"/>
      <w:sz w:val="28"/>
    </w:rPr>
  </w:style>
  <w:style w:type="character" w:customStyle="1" w:styleId="11fc">
    <w:name w:val="Знак Знак Знак11"/>
    <w:uiPriority w:val="99"/>
    <w:rsid w:val="00D07D73"/>
    <w:rPr>
      <w:rFonts w:ascii="Times New Roman" w:hAnsi="Times New Roman"/>
      <w:b/>
      <w:caps/>
      <w:sz w:val="28"/>
    </w:rPr>
  </w:style>
  <w:style w:type="character" w:customStyle="1" w:styleId="2590">
    <w:name w:val="Знак Знак259"/>
    <w:uiPriority w:val="99"/>
    <w:rsid w:val="00D07D73"/>
    <w:rPr>
      <w:rFonts w:ascii="Times New Roman" w:hAnsi="Times New Roman"/>
      <w:b/>
      <w:sz w:val="28"/>
    </w:rPr>
  </w:style>
  <w:style w:type="character" w:customStyle="1" w:styleId="2290">
    <w:name w:val="Знак Знак229"/>
    <w:uiPriority w:val="99"/>
    <w:rsid w:val="00D07D73"/>
    <w:rPr>
      <w:rFonts w:ascii="Times New Roman" w:hAnsi="Times New Roman"/>
      <w:sz w:val="24"/>
    </w:rPr>
  </w:style>
  <w:style w:type="character" w:customStyle="1" w:styleId="2016">
    <w:name w:val="Знак Знак2016"/>
    <w:uiPriority w:val="99"/>
    <w:rsid w:val="00D07D73"/>
    <w:rPr>
      <w:rFonts w:ascii="Arial" w:hAnsi="Arial"/>
      <w:sz w:val="22"/>
    </w:rPr>
  </w:style>
  <w:style w:type="character" w:customStyle="1" w:styleId="199">
    <w:name w:val="Знак Знак199"/>
    <w:uiPriority w:val="99"/>
    <w:rsid w:val="00D07D73"/>
    <w:rPr>
      <w:rFonts w:ascii="Times New Roman" w:hAnsi="Times New Roman"/>
      <w:sz w:val="16"/>
      <w:lang w:eastAsia="ru-RU"/>
    </w:rPr>
  </w:style>
  <w:style w:type="character" w:customStyle="1" w:styleId="1811">
    <w:name w:val="Знак Знак1811"/>
    <w:uiPriority w:val="99"/>
    <w:rsid w:val="00D07D73"/>
    <w:rPr>
      <w:rFonts w:ascii="Courier New" w:hAnsi="Courier New"/>
    </w:rPr>
  </w:style>
  <w:style w:type="character" w:customStyle="1" w:styleId="179">
    <w:name w:val="Знак Знак179"/>
    <w:uiPriority w:val="99"/>
    <w:rsid w:val="00D07D73"/>
    <w:rPr>
      <w:rFonts w:ascii="Times New Roman" w:hAnsi="Times New Roman"/>
      <w:sz w:val="24"/>
    </w:rPr>
  </w:style>
  <w:style w:type="character" w:customStyle="1" w:styleId="950">
    <w:name w:val="Знак Знак95"/>
    <w:uiPriority w:val="99"/>
    <w:rsid w:val="00D07D73"/>
    <w:rPr>
      <w:rFonts w:ascii="PragmaticaCTT" w:hAnsi="PragmaticaCTT"/>
      <w:b/>
      <w:sz w:val="24"/>
      <w:lang w:val="ru-RU" w:eastAsia="ru-RU"/>
    </w:rPr>
  </w:style>
  <w:style w:type="character" w:customStyle="1" w:styleId="840">
    <w:name w:val="Знак Знак84"/>
    <w:uiPriority w:val="99"/>
    <w:rsid w:val="00D07D73"/>
    <w:rPr>
      <w:sz w:val="24"/>
    </w:rPr>
  </w:style>
  <w:style w:type="character" w:customStyle="1" w:styleId="5200">
    <w:name w:val="Знак Знак520"/>
    <w:uiPriority w:val="99"/>
    <w:rsid w:val="00D07D73"/>
    <w:rPr>
      <w:rFonts w:ascii="Tahoma" w:hAnsi="Tahoma"/>
      <w:sz w:val="16"/>
      <w:lang w:val="ru-RU" w:eastAsia="ru-RU"/>
    </w:rPr>
  </w:style>
  <w:style w:type="paragraph" w:customStyle="1" w:styleId="362">
    <w:name w:val="Заголовок 36"/>
    <w:basedOn w:val="9a"/>
    <w:next w:val="9a"/>
    <w:uiPriority w:val="99"/>
    <w:qFormat/>
    <w:rsid w:val="00D07D73"/>
    <w:pPr>
      <w:keepNext/>
      <w:widowControl/>
      <w:ind w:left="0" w:firstLine="0"/>
      <w:outlineLvl w:val="2"/>
    </w:pPr>
    <w:rPr>
      <w:sz w:val="24"/>
    </w:rPr>
  </w:style>
  <w:style w:type="paragraph" w:customStyle="1" w:styleId="6f0">
    <w:name w:val="Основной текст6"/>
    <w:basedOn w:val="9a"/>
    <w:uiPriority w:val="99"/>
    <w:qFormat/>
    <w:rsid w:val="00D07D73"/>
    <w:pPr>
      <w:widowControl/>
      <w:spacing w:line="360" w:lineRule="auto"/>
      <w:ind w:left="0" w:firstLine="0"/>
    </w:pPr>
    <w:rPr>
      <w:sz w:val="24"/>
    </w:rPr>
  </w:style>
  <w:style w:type="character" w:customStyle="1" w:styleId="159">
    <w:name w:val="Знак Знак159"/>
    <w:uiPriority w:val="99"/>
    <w:rsid w:val="00D07D73"/>
    <w:rPr>
      <w:b/>
      <w:sz w:val="28"/>
    </w:rPr>
  </w:style>
  <w:style w:type="character" w:customStyle="1" w:styleId="800">
    <w:name w:val="Знак Знак80"/>
    <w:uiPriority w:val="99"/>
    <w:rsid w:val="00D07D73"/>
    <w:rPr>
      <w:rFonts w:ascii="Times New Roman" w:hAnsi="Times New Roman"/>
      <w:lang w:eastAsia="en-US"/>
    </w:rPr>
  </w:style>
  <w:style w:type="paragraph" w:customStyle="1" w:styleId="263">
    <w:name w:val="Заголовок 26"/>
    <w:basedOn w:val="a2"/>
    <w:next w:val="a2"/>
    <w:uiPriority w:val="99"/>
    <w:qFormat/>
    <w:rsid w:val="00D07D73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10b">
    <w:name w:val="Обычный10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5f1">
    <w:name w:val="Цитата5"/>
    <w:basedOn w:val="a2"/>
    <w:uiPriority w:val="99"/>
    <w:qFormat/>
    <w:rsid w:val="00D07D73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character" w:customStyle="1" w:styleId="22d">
    <w:name w:val="Цитата 2 Знак2"/>
    <w:basedOn w:val="a3"/>
    <w:uiPriority w:val="99"/>
    <w:rsid w:val="00D07D73"/>
    <w:rPr>
      <w:rFonts w:cs="Times New Roman"/>
      <w:i/>
      <w:iCs/>
      <w:color w:val="000000"/>
      <w:sz w:val="24"/>
      <w:szCs w:val="24"/>
    </w:rPr>
  </w:style>
  <w:style w:type="character" w:customStyle="1" w:styleId="2fff8">
    <w:name w:val="Выделенная цитата Знак2"/>
    <w:basedOn w:val="a3"/>
    <w:uiPriority w:val="99"/>
    <w:rsid w:val="00D07D73"/>
    <w:rPr>
      <w:rFonts w:cs="Times New Roman"/>
      <w:b/>
      <w:bCs/>
      <w:i/>
      <w:iCs/>
      <w:color w:val="4F81BD"/>
      <w:sz w:val="24"/>
      <w:szCs w:val="24"/>
    </w:rPr>
  </w:style>
  <w:style w:type="paragraph" w:customStyle="1" w:styleId="5f2">
    <w:name w:val="Текст5"/>
    <w:basedOn w:val="a2"/>
    <w:uiPriority w:val="99"/>
    <w:qFormat/>
    <w:rsid w:val="00D07D73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54">
    <w:name w:val="Основной текст 35"/>
    <w:basedOn w:val="9a"/>
    <w:uiPriority w:val="99"/>
    <w:qFormat/>
    <w:rsid w:val="00D07D73"/>
    <w:pPr>
      <w:widowControl/>
      <w:tabs>
        <w:tab w:val="left" w:pos="360"/>
      </w:tabs>
      <w:ind w:left="0" w:firstLine="0"/>
      <w:jc w:val="both"/>
    </w:pPr>
    <w:rPr>
      <w:i/>
      <w:sz w:val="26"/>
    </w:rPr>
  </w:style>
  <w:style w:type="paragraph" w:customStyle="1" w:styleId="244">
    <w:name w:val="Основной текст с отступом 24"/>
    <w:basedOn w:val="a2"/>
    <w:uiPriority w:val="99"/>
    <w:qFormat/>
    <w:rsid w:val="00D07D73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55">
    <w:name w:val="Основной текст с отступом 35"/>
    <w:basedOn w:val="a2"/>
    <w:uiPriority w:val="99"/>
    <w:qFormat/>
    <w:rsid w:val="00D07D73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4f8">
    <w:name w:val="Верхний колонтитул4"/>
    <w:basedOn w:val="a2"/>
    <w:uiPriority w:val="99"/>
    <w:qFormat/>
    <w:rsid w:val="00D07D73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character" w:customStyle="1" w:styleId="419">
    <w:name w:val="Знак Знак419"/>
    <w:uiPriority w:val="99"/>
    <w:locked/>
    <w:rsid w:val="00D07D73"/>
    <w:rPr>
      <w:rFonts w:ascii="Arial" w:hAnsi="Arial"/>
      <w:b/>
      <w:i/>
      <w:sz w:val="28"/>
      <w:lang w:val="ru-RU" w:eastAsia="en-US"/>
    </w:rPr>
  </w:style>
  <w:style w:type="character" w:customStyle="1" w:styleId="429">
    <w:name w:val="Знак4 Знак2"/>
    <w:uiPriority w:val="99"/>
    <w:locked/>
    <w:rsid w:val="00D07D73"/>
    <w:rPr>
      <w:sz w:val="24"/>
      <w:lang w:val="ru-RU" w:eastAsia="ru-RU"/>
    </w:rPr>
  </w:style>
  <w:style w:type="character" w:customStyle="1" w:styleId="4f9">
    <w:name w:val="Основной шрифт абзаца4"/>
    <w:uiPriority w:val="99"/>
    <w:rsid w:val="00D07D73"/>
  </w:style>
  <w:style w:type="character" w:customStyle="1" w:styleId="2380">
    <w:name w:val="Знак Знак23 Знак8"/>
    <w:uiPriority w:val="99"/>
    <w:locked/>
    <w:rsid w:val="00D07D73"/>
    <w:rPr>
      <w:rFonts w:ascii="Tahoma" w:hAnsi="Tahoma"/>
      <w:sz w:val="16"/>
    </w:rPr>
  </w:style>
  <w:style w:type="paragraph" w:customStyle="1" w:styleId="13b">
    <w:name w:val="Знак Знак Знак Знак Знак Знак Знак Знак Знак Знак Знак Знак Знак13"/>
    <w:basedOn w:val="a2"/>
    <w:uiPriority w:val="99"/>
    <w:qFormat/>
    <w:rsid w:val="00D07D73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91">
    <w:name w:val="Знак39"/>
    <w:basedOn w:val="a2"/>
    <w:uiPriority w:val="99"/>
    <w:qFormat/>
    <w:rsid w:val="00D07D73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9">
    <w:name w:val="Знак Знак539"/>
    <w:uiPriority w:val="99"/>
    <w:locked/>
    <w:rsid w:val="00D07D73"/>
    <w:rPr>
      <w:b/>
      <w:caps/>
      <w:sz w:val="24"/>
      <w:lang w:val="ru-RU" w:eastAsia="ru-RU"/>
    </w:rPr>
  </w:style>
  <w:style w:type="character" w:customStyle="1" w:styleId="11100">
    <w:name w:val="Знак1 Знак Знак110"/>
    <w:uiPriority w:val="99"/>
    <w:locked/>
    <w:rsid w:val="00D07D73"/>
    <w:rPr>
      <w:rFonts w:ascii="Times New Roman" w:hAnsi="Times New Roman"/>
      <w:sz w:val="24"/>
      <w:lang w:eastAsia="ru-RU"/>
    </w:rPr>
  </w:style>
  <w:style w:type="character" w:customStyle="1" w:styleId="469">
    <w:name w:val="Знак Знак469"/>
    <w:uiPriority w:val="99"/>
    <w:locked/>
    <w:rsid w:val="00D07D73"/>
    <w:rPr>
      <w:b/>
      <w:sz w:val="27"/>
      <w:lang w:val="ru-RU" w:eastAsia="ru-RU"/>
    </w:rPr>
  </w:style>
  <w:style w:type="character" w:customStyle="1" w:styleId="489">
    <w:name w:val="Знак Знак489"/>
    <w:uiPriority w:val="99"/>
    <w:locked/>
    <w:rsid w:val="00D07D73"/>
    <w:rPr>
      <w:b/>
      <w:sz w:val="27"/>
      <w:lang w:val="ru-RU" w:eastAsia="ru-RU"/>
    </w:rPr>
  </w:style>
  <w:style w:type="character" w:customStyle="1" w:styleId="4490">
    <w:name w:val="Знак Знак449"/>
    <w:uiPriority w:val="99"/>
    <w:locked/>
    <w:rsid w:val="00D07D73"/>
    <w:rPr>
      <w:sz w:val="24"/>
    </w:rPr>
  </w:style>
  <w:style w:type="character" w:customStyle="1" w:styleId="51100">
    <w:name w:val="Знак Знак5110"/>
    <w:uiPriority w:val="99"/>
    <w:locked/>
    <w:rsid w:val="00D07D73"/>
    <w:rPr>
      <w:b/>
      <w:sz w:val="27"/>
      <w:lang w:val="ru-RU" w:eastAsia="ru-RU"/>
    </w:rPr>
  </w:style>
  <w:style w:type="character" w:customStyle="1" w:styleId="439">
    <w:name w:val="Знак Знак439"/>
    <w:uiPriority w:val="99"/>
    <w:locked/>
    <w:rsid w:val="00D07D73"/>
    <w:rPr>
      <w:color w:val="000000"/>
      <w:sz w:val="24"/>
      <w:lang w:eastAsia="ru-RU"/>
    </w:rPr>
  </w:style>
  <w:style w:type="character" w:customStyle="1" w:styleId="4290">
    <w:name w:val="Знак Знак429"/>
    <w:uiPriority w:val="99"/>
    <w:rsid w:val="00D07D73"/>
    <w:rPr>
      <w:rFonts w:ascii="Times New Roman" w:hAnsi="Times New Roman"/>
      <w:sz w:val="16"/>
    </w:rPr>
  </w:style>
  <w:style w:type="character" w:customStyle="1" w:styleId="499">
    <w:name w:val="Знак Знак499"/>
    <w:uiPriority w:val="99"/>
    <w:rsid w:val="00D07D73"/>
    <w:rPr>
      <w:rFonts w:ascii="Times New Roman" w:hAnsi="Times New Roman"/>
      <w:b/>
      <w:caps/>
      <w:sz w:val="24"/>
      <w:lang w:eastAsia="ru-RU"/>
    </w:rPr>
  </w:style>
  <w:style w:type="paragraph" w:customStyle="1" w:styleId="46a">
    <w:name w:val="Заголовок 46"/>
    <w:basedOn w:val="9a"/>
    <w:next w:val="9a"/>
    <w:uiPriority w:val="99"/>
    <w:qFormat/>
    <w:rsid w:val="00D07D73"/>
    <w:pPr>
      <w:keepNext/>
      <w:widowControl/>
      <w:ind w:left="0" w:firstLine="0"/>
    </w:pPr>
    <w:rPr>
      <w:sz w:val="24"/>
    </w:rPr>
  </w:style>
  <w:style w:type="character" w:customStyle="1" w:styleId="479">
    <w:name w:val="Знак Знак479"/>
    <w:uiPriority w:val="99"/>
    <w:rsid w:val="00D07D73"/>
    <w:rPr>
      <w:rFonts w:ascii="Times New Roman" w:hAnsi="Times New Roman"/>
      <w:b/>
      <w:sz w:val="27"/>
      <w:lang w:eastAsia="ru-RU"/>
    </w:rPr>
  </w:style>
  <w:style w:type="character" w:customStyle="1" w:styleId="4590">
    <w:name w:val="Знак Знак459"/>
    <w:uiPriority w:val="99"/>
    <w:rsid w:val="00D07D73"/>
    <w:rPr>
      <w:rFonts w:ascii="Times New Roman" w:hAnsi="Times New Roman"/>
      <w:b/>
      <w:i/>
      <w:sz w:val="26"/>
      <w:lang w:eastAsia="ru-RU"/>
    </w:rPr>
  </w:style>
  <w:style w:type="paragraph" w:customStyle="1" w:styleId="653">
    <w:name w:val="Заголовок 65"/>
    <w:uiPriority w:val="99"/>
    <w:qFormat/>
    <w:rsid w:val="00D07D73"/>
    <w:pPr>
      <w:keepNext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character" w:customStyle="1" w:styleId="5100">
    <w:name w:val="Знак5 Знак Знак10"/>
    <w:uiPriority w:val="99"/>
    <w:locked/>
    <w:rsid w:val="00D07D73"/>
    <w:rPr>
      <w:sz w:val="16"/>
    </w:rPr>
  </w:style>
  <w:style w:type="character" w:customStyle="1" w:styleId="509">
    <w:name w:val="Знак Знак509"/>
    <w:uiPriority w:val="99"/>
    <w:locked/>
    <w:rsid w:val="00D07D73"/>
    <w:rPr>
      <w:b/>
      <w:sz w:val="28"/>
      <w:lang w:val="ru-RU" w:eastAsia="ru-RU"/>
    </w:rPr>
  </w:style>
  <w:style w:type="character" w:customStyle="1" w:styleId="5290">
    <w:name w:val="Знак Знак529"/>
    <w:uiPriority w:val="99"/>
    <w:rsid w:val="00D07D73"/>
    <w:rPr>
      <w:rFonts w:ascii="Arial" w:hAnsi="Arial"/>
      <w:b/>
      <w:i/>
      <w:sz w:val="28"/>
    </w:rPr>
  </w:style>
  <w:style w:type="character" w:customStyle="1" w:styleId="519">
    <w:name w:val="Знак5 Знак Знак19"/>
    <w:uiPriority w:val="99"/>
    <w:locked/>
    <w:rsid w:val="00D07D73"/>
    <w:rPr>
      <w:sz w:val="16"/>
      <w:lang w:val="ru-RU" w:eastAsia="ru-RU"/>
    </w:rPr>
  </w:style>
  <w:style w:type="paragraph" w:customStyle="1" w:styleId="3ffa">
    <w:name w:val="Подзаголовок3"/>
    <w:basedOn w:val="a2"/>
    <w:uiPriority w:val="99"/>
    <w:qFormat/>
    <w:rsid w:val="00D07D73"/>
    <w:pPr>
      <w:widowControl/>
      <w:snapToGrid/>
      <w:spacing w:before="0" w:after="0" w:line="312" w:lineRule="auto"/>
    </w:pPr>
    <w:rPr>
      <w:rFonts w:ascii="Arial" w:eastAsia="Times New Roman" w:hAnsi="Arial" w:cs="Arial"/>
      <w:b/>
      <w:bCs/>
      <w:color w:val="000000"/>
      <w:sz w:val="20"/>
    </w:rPr>
  </w:style>
  <w:style w:type="character" w:customStyle="1" w:styleId="6100">
    <w:name w:val="Знак6 Знак Знак10"/>
    <w:uiPriority w:val="99"/>
    <w:rsid w:val="00D07D73"/>
    <w:rPr>
      <w:sz w:val="24"/>
      <w:lang w:val="ru-RU" w:eastAsia="ru-RU"/>
    </w:rPr>
  </w:style>
  <w:style w:type="character" w:customStyle="1" w:styleId="553">
    <w:name w:val="Знак Знак553"/>
    <w:uiPriority w:val="99"/>
    <w:locked/>
    <w:rsid w:val="00D07D73"/>
    <w:rPr>
      <w:sz w:val="24"/>
      <w:lang w:val="ru-RU" w:eastAsia="ru-RU"/>
    </w:rPr>
  </w:style>
  <w:style w:type="paragraph" w:customStyle="1" w:styleId="Heading13">
    <w:name w:val="Heading 13"/>
    <w:basedOn w:val="a2"/>
    <w:next w:val="a2"/>
    <w:uiPriority w:val="99"/>
    <w:qFormat/>
    <w:rsid w:val="00D07D73"/>
    <w:pPr>
      <w:widowControl/>
      <w:suppressAutoHyphens/>
      <w:snapToGrid/>
      <w:spacing w:before="0" w:after="0"/>
      <w:ind w:firstLine="454"/>
    </w:pPr>
    <w:rPr>
      <w:rFonts w:eastAsia="Times New Roman"/>
      <w:b/>
      <w:caps/>
      <w:szCs w:val="24"/>
      <w:lang w:eastAsia="zh-CN"/>
    </w:rPr>
  </w:style>
  <w:style w:type="character" w:customStyle="1" w:styleId="6530">
    <w:name w:val="Знак Знак653"/>
    <w:uiPriority w:val="99"/>
    <w:locked/>
    <w:rsid w:val="00D07D73"/>
    <w:rPr>
      <w:b/>
      <w:sz w:val="27"/>
      <w:lang w:val="ru-RU" w:eastAsia="ru-RU"/>
    </w:rPr>
  </w:style>
  <w:style w:type="character" w:customStyle="1" w:styleId="6430">
    <w:name w:val="Знак Знак643"/>
    <w:uiPriority w:val="99"/>
    <w:locked/>
    <w:rsid w:val="00D07D73"/>
    <w:rPr>
      <w:b/>
      <w:sz w:val="28"/>
      <w:lang w:val="ru-RU" w:eastAsia="ru-RU"/>
    </w:rPr>
  </w:style>
  <w:style w:type="character" w:customStyle="1" w:styleId="6330">
    <w:name w:val="Знак Знак633"/>
    <w:uiPriority w:val="99"/>
    <w:locked/>
    <w:rsid w:val="00D07D73"/>
    <w:rPr>
      <w:b/>
      <w:i/>
      <w:sz w:val="26"/>
      <w:lang w:val="ru-RU" w:eastAsia="ru-RU"/>
    </w:rPr>
  </w:style>
  <w:style w:type="character" w:customStyle="1" w:styleId="625">
    <w:name w:val="Знак Знак625"/>
    <w:uiPriority w:val="99"/>
    <w:locked/>
    <w:rsid w:val="00D07D73"/>
    <w:rPr>
      <w:sz w:val="24"/>
      <w:lang w:val="ru-RU" w:eastAsia="ru-RU"/>
    </w:rPr>
  </w:style>
  <w:style w:type="character" w:customStyle="1" w:styleId="61100">
    <w:name w:val="Знак Знак6110"/>
    <w:uiPriority w:val="99"/>
    <w:locked/>
    <w:rsid w:val="00D07D73"/>
    <w:rPr>
      <w:sz w:val="24"/>
      <w:lang w:val="ru-RU" w:eastAsia="ru-RU"/>
    </w:rPr>
  </w:style>
  <w:style w:type="character" w:customStyle="1" w:styleId="603">
    <w:name w:val="Знак Знак603"/>
    <w:uiPriority w:val="99"/>
    <w:locked/>
    <w:rsid w:val="00D07D73"/>
    <w:rPr>
      <w:i/>
      <w:sz w:val="24"/>
      <w:lang w:val="ru-RU" w:eastAsia="ru-RU"/>
    </w:rPr>
  </w:style>
  <w:style w:type="character" w:customStyle="1" w:styleId="593">
    <w:name w:val="Знак Знак593"/>
    <w:uiPriority w:val="99"/>
    <w:locked/>
    <w:rsid w:val="00D07D73"/>
    <w:rPr>
      <w:rFonts w:ascii="Arial" w:hAnsi="Arial"/>
      <w:sz w:val="22"/>
      <w:lang w:val="ru-RU" w:eastAsia="ru-RU"/>
    </w:rPr>
  </w:style>
  <w:style w:type="character" w:customStyle="1" w:styleId="583">
    <w:name w:val="Знак Знак583"/>
    <w:uiPriority w:val="99"/>
    <w:locked/>
    <w:rsid w:val="00D07D73"/>
    <w:rPr>
      <w:rFonts w:ascii="Courier New" w:hAnsi="Courier New"/>
      <w:lang w:val="ru-RU" w:eastAsia="ru-RU"/>
    </w:rPr>
  </w:style>
  <w:style w:type="character" w:customStyle="1" w:styleId="573">
    <w:name w:val="Знак Знак573"/>
    <w:uiPriority w:val="99"/>
    <w:locked/>
    <w:rsid w:val="00D07D73"/>
    <w:rPr>
      <w:lang w:val="ru-RU" w:eastAsia="ru-RU"/>
    </w:rPr>
  </w:style>
  <w:style w:type="character" w:customStyle="1" w:styleId="563">
    <w:name w:val="Знак Знак563"/>
    <w:uiPriority w:val="99"/>
    <w:locked/>
    <w:rsid w:val="00D07D73"/>
    <w:rPr>
      <w:sz w:val="24"/>
      <w:lang w:val="ru-RU" w:eastAsia="ru-RU"/>
    </w:rPr>
  </w:style>
  <w:style w:type="character" w:customStyle="1" w:styleId="543">
    <w:name w:val="Знак Знак543"/>
    <w:uiPriority w:val="99"/>
    <w:locked/>
    <w:rsid w:val="00D07D73"/>
    <w:rPr>
      <w:sz w:val="24"/>
      <w:lang w:val="en-US" w:eastAsia="ru-RU"/>
    </w:rPr>
  </w:style>
  <w:style w:type="paragraph" w:customStyle="1" w:styleId="Heading22">
    <w:name w:val="Heading 22"/>
    <w:basedOn w:val="a2"/>
    <w:next w:val="a2"/>
    <w:uiPriority w:val="99"/>
    <w:qFormat/>
    <w:rsid w:val="00D07D73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paragraph" w:customStyle="1" w:styleId="Heading32">
    <w:name w:val="Heading 32"/>
    <w:basedOn w:val="a2"/>
    <w:next w:val="a2"/>
    <w:uiPriority w:val="99"/>
    <w:qFormat/>
    <w:rsid w:val="00D07D73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rFonts w:eastAsia="Times New Roman"/>
      <w:b/>
      <w:bCs/>
      <w:sz w:val="27"/>
      <w:szCs w:val="27"/>
      <w:lang w:eastAsia="zh-CN"/>
    </w:rPr>
  </w:style>
  <w:style w:type="paragraph" w:customStyle="1" w:styleId="Heading41">
    <w:name w:val="Heading 41"/>
    <w:basedOn w:val="a2"/>
    <w:next w:val="a2"/>
    <w:uiPriority w:val="99"/>
    <w:qFormat/>
    <w:rsid w:val="00D07D73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rFonts w:eastAsia="Times New Roman"/>
      <w:b/>
      <w:bCs/>
      <w:sz w:val="28"/>
      <w:szCs w:val="28"/>
      <w:lang w:eastAsia="zh-CN"/>
    </w:rPr>
  </w:style>
  <w:style w:type="paragraph" w:customStyle="1" w:styleId="Heading52">
    <w:name w:val="Heading 52"/>
    <w:basedOn w:val="a2"/>
    <w:next w:val="a2"/>
    <w:uiPriority w:val="99"/>
    <w:qFormat/>
    <w:rsid w:val="00D07D73"/>
    <w:pPr>
      <w:widowControl/>
      <w:tabs>
        <w:tab w:val="left" w:pos="1008"/>
      </w:tabs>
      <w:suppressAutoHyphens/>
      <w:snapToGrid/>
      <w:spacing w:before="240" w:after="60"/>
      <w:ind w:left="1008" w:hanging="1008"/>
      <w:outlineLvl w:val="4"/>
    </w:pPr>
    <w:rPr>
      <w:rFonts w:eastAsia="Times New Roman"/>
      <w:b/>
      <w:bCs/>
      <w:i/>
      <w:iCs/>
      <w:sz w:val="26"/>
      <w:szCs w:val="26"/>
      <w:lang w:eastAsia="zh-CN"/>
    </w:rPr>
  </w:style>
  <w:style w:type="paragraph" w:customStyle="1" w:styleId="Heading62">
    <w:name w:val="Heading 62"/>
    <w:basedOn w:val="a2"/>
    <w:next w:val="a2"/>
    <w:uiPriority w:val="99"/>
    <w:qFormat/>
    <w:rsid w:val="00D07D73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rFonts w:eastAsia="Times New Roman"/>
      <w:lang w:val="en-US" w:eastAsia="en-US"/>
    </w:rPr>
  </w:style>
  <w:style w:type="paragraph" w:customStyle="1" w:styleId="Heading72">
    <w:name w:val="Heading 72"/>
    <w:basedOn w:val="a2"/>
    <w:next w:val="a2"/>
    <w:uiPriority w:val="99"/>
    <w:qFormat/>
    <w:rsid w:val="00D07D73"/>
    <w:pPr>
      <w:widowControl/>
      <w:tabs>
        <w:tab w:val="left" w:pos="1296"/>
      </w:tabs>
      <w:suppressAutoHyphens/>
      <w:snapToGrid/>
      <w:spacing w:before="240" w:after="60"/>
      <w:ind w:left="1296" w:hanging="1296"/>
      <w:outlineLvl w:val="6"/>
    </w:pPr>
    <w:rPr>
      <w:rFonts w:eastAsia="Times New Roman"/>
      <w:szCs w:val="24"/>
      <w:lang w:eastAsia="zh-CN"/>
    </w:rPr>
  </w:style>
  <w:style w:type="paragraph" w:customStyle="1" w:styleId="Heading81">
    <w:name w:val="Heading 81"/>
    <w:basedOn w:val="a2"/>
    <w:next w:val="a2"/>
    <w:uiPriority w:val="99"/>
    <w:qFormat/>
    <w:rsid w:val="00D07D73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customStyle="1" w:styleId="Heading92">
    <w:name w:val="Heading 92"/>
    <w:basedOn w:val="a2"/>
    <w:next w:val="a2"/>
    <w:uiPriority w:val="99"/>
    <w:qFormat/>
    <w:rsid w:val="00D07D73"/>
    <w:pPr>
      <w:widowControl/>
      <w:tabs>
        <w:tab w:val="left" w:pos="1584"/>
      </w:tabs>
      <w:suppressAutoHyphens/>
      <w:snapToGrid/>
      <w:spacing w:before="240" w:after="60"/>
      <w:ind w:left="1584" w:hanging="1584"/>
      <w:outlineLvl w:val="8"/>
    </w:pPr>
    <w:rPr>
      <w:rFonts w:ascii="Arial" w:eastAsia="Times New Roman" w:hAnsi="Arial" w:cs="Arial"/>
      <w:sz w:val="22"/>
      <w:szCs w:val="22"/>
      <w:lang w:eastAsia="zh-CN"/>
    </w:rPr>
  </w:style>
  <w:style w:type="character" w:customStyle="1" w:styleId="673">
    <w:name w:val="Знак Знак673"/>
    <w:uiPriority w:val="99"/>
    <w:rsid w:val="00D07D73"/>
    <w:rPr>
      <w:rFonts w:ascii="Arial" w:hAnsi="Arial"/>
      <w:b/>
      <w:sz w:val="26"/>
    </w:rPr>
  </w:style>
  <w:style w:type="character" w:customStyle="1" w:styleId="663">
    <w:name w:val="Знак Знак663"/>
    <w:uiPriority w:val="99"/>
    <w:rsid w:val="00D07D73"/>
    <w:rPr>
      <w:b/>
      <w:sz w:val="28"/>
    </w:rPr>
  </w:style>
  <w:style w:type="character" w:customStyle="1" w:styleId="703">
    <w:name w:val="Знак Знак703"/>
    <w:uiPriority w:val="99"/>
    <w:rsid w:val="00D07D73"/>
    <w:rPr>
      <w:rFonts w:ascii="Arial" w:hAnsi="Arial"/>
      <w:b/>
      <w:sz w:val="26"/>
    </w:rPr>
  </w:style>
  <w:style w:type="character" w:customStyle="1" w:styleId="693">
    <w:name w:val="Знак Знак693"/>
    <w:uiPriority w:val="99"/>
    <w:rsid w:val="00D07D73"/>
    <w:rPr>
      <w:b/>
      <w:sz w:val="28"/>
    </w:rPr>
  </w:style>
  <w:style w:type="character" w:customStyle="1" w:styleId="683">
    <w:name w:val="Знак Знак683"/>
    <w:uiPriority w:val="99"/>
    <w:rsid w:val="00D07D73"/>
    <w:rPr>
      <w:b/>
      <w:i/>
      <w:sz w:val="26"/>
    </w:rPr>
  </w:style>
  <w:style w:type="paragraph" w:customStyle="1" w:styleId="HTML40">
    <w:name w:val="Стандартный HTML4"/>
    <w:basedOn w:val="a2"/>
    <w:uiPriority w:val="99"/>
    <w:qFormat/>
    <w:rsid w:val="00D07D7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1"/>
      <w:sz w:val="20"/>
      <w:lang w:eastAsia="hi-IN" w:bidi="hi-IN"/>
    </w:rPr>
  </w:style>
  <w:style w:type="character" w:customStyle="1" w:styleId="CommentTextChar2">
    <w:name w:val="Comment Text Char2"/>
    <w:uiPriority w:val="99"/>
    <w:locked/>
    <w:rsid w:val="00D07D73"/>
  </w:style>
  <w:style w:type="character" w:customStyle="1" w:styleId="HeaderChar2">
    <w:name w:val="Header Char2"/>
    <w:uiPriority w:val="99"/>
    <w:locked/>
    <w:rsid w:val="00D07D73"/>
    <w:rPr>
      <w:sz w:val="24"/>
    </w:rPr>
  </w:style>
  <w:style w:type="character" w:customStyle="1" w:styleId="FooterChar2">
    <w:name w:val="Footer Char2"/>
    <w:uiPriority w:val="99"/>
    <w:locked/>
    <w:rsid w:val="00D07D73"/>
    <w:rPr>
      <w:sz w:val="24"/>
    </w:rPr>
  </w:style>
  <w:style w:type="character" w:customStyle="1" w:styleId="EndnoteTextChar2">
    <w:name w:val="Endnote Text Char2"/>
    <w:uiPriority w:val="99"/>
    <w:locked/>
    <w:rsid w:val="00D07D73"/>
    <w:rPr>
      <w:color w:val="000000"/>
      <w:sz w:val="24"/>
    </w:rPr>
  </w:style>
  <w:style w:type="character" w:customStyle="1" w:styleId="MacroTextChar1">
    <w:name w:val="Macro Text Char1"/>
    <w:uiPriority w:val="99"/>
    <w:locked/>
    <w:rsid w:val="00D07D73"/>
    <w:rPr>
      <w:rFonts w:ascii="Courier New" w:hAnsi="Courier New"/>
      <w:sz w:val="22"/>
      <w:lang w:val="en-US" w:eastAsia="en-US"/>
    </w:rPr>
  </w:style>
  <w:style w:type="character" w:customStyle="1" w:styleId="TitleChar2">
    <w:name w:val="Title Char2"/>
    <w:uiPriority w:val="99"/>
    <w:locked/>
    <w:rsid w:val="00D07D73"/>
    <w:rPr>
      <w:sz w:val="24"/>
      <w:lang w:val="en-US"/>
    </w:rPr>
  </w:style>
  <w:style w:type="character" w:customStyle="1" w:styleId="SubtitleChar2">
    <w:name w:val="Subtitle Char2"/>
    <w:uiPriority w:val="99"/>
    <w:locked/>
    <w:rsid w:val="00D07D73"/>
    <w:rPr>
      <w:rFonts w:ascii="PragmaticaCTT" w:hAnsi="PragmaticaCTT"/>
      <w:b/>
      <w:sz w:val="24"/>
    </w:rPr>
  </w:style>
  <w:style w:type="character" w:customStyle="1" w:styleId="BodyTextFirstIndentChar2">
    <w:name w:val="Body Text First Indent Char2"/>
    <w:uiPriority w:val="99"/>
    <w:locked/>
    <w:rsid w:val="00D07D73"/>
    <w:rPr>
      <w:rFonts w:ascii="Times New Roman" w:hAnsi="Times New Roman"/>
      <w:sz w:val="24"/>
      <w:lang w:eastAsia="ru-RU"/>
    </w:rPr>
  </w:style>
  <w:style w:type="character" w:customStyle="1" w:styleId="BodyText2Char2">
    <w:name w:val="Body Text 2 Char2"/>
    <w:uiPriority w:val="99"/>
    <w:locked/>
    <w:rsid w:val="00D07D73"/>
    <w:rPr>
      <w:sz w:val="24"/>
    </w:rPr>
  </w:style>
  <w:style w:type="character" w:customStyle="1" w:styleId="BodyTextIndent2Char2">
    <w:name w:val="Body Text Indent 2 Char2"/>
    <w:uiPriority w:val="99"/>
    <w:locked/>
    <w:rsid w:val="00D07D73"/>
    <w:rPr>
      <w:sz w:val="24"/>
    </w:rPr>
  </w:style>
  <w:style w:type="character" w:customStyle="1" w:styleId="BodyTextIndent3Char2">
    <w:name w:val="Body Text Indent 3 Char2"/>
    <w:uiPriority w:val="99"/>
    <w:locked/>
    <w:rsid w:val="00D07D73"/>
    <w:rPr>
      <w:sz w:val="16"/>
    </w:rPr>
  </w:style>
  <w:style w:type="character" w:customStyle="1" w:styleId="DocumentMapChar2">
    <w:name w:val="Document Map Char2"/>
    <w:uiPriority w:val="99"/>
    <w:locked/>
    <w:rsid w:val="00D07D73"/>
    <w:rPr>
      <w:rFonts w:ascii="Tahoma" w:hAnsi="Tahoma"/>
    </w:rPr>
  </w:style>
  <w:style w:type="character" w:customStyle="1" w:styleId="CommentSubjectChar2">
    <w:name w:val="Comment Subject Char2"/>
    <w:uiPriority w:val="99"/>
    <w:qFormat/>
    <w:locked/>
    <w:rsid w:val="00D07D73"/>
    <w:rPr>
      <w:sz w:val="16"/>
    </w:rPr>
  </w:style>
  <w:style w:type="character" w:customStyle="1" w:styleId="BalloonTextChar2">
    <w:name w:val="Balloon Text Char2"/>
    <w:uiPriority w:val="99"/>
    <w:locked/>
    <w:rsid w:val="00D07D73"/>
    <w:rPr>
      <w:rFonts w:ascii="Tahoma" w:hAnsi="Tahoma"/>
      <w:sz w:val="16"/>
    </w:rPr>
  </w:style>
  <w:style w:type="character" w:customStyle="1" w:styleId="NoSpacingChar2">
    <w:name w:val="No Spacing Char2"/>
    <w:uiPriority w:val="99"/>
    <w:locked/>
    <w:rsid w:val="00D07D73"/>
    <w:rPr>
      <w:rFonts w:eastAsia="Times New Roman"/>
      <w:sz w:val="22"/>
      <w:lang w:val="en-US" w:eastAsia="en-US"/>
    </w:rPr>
  </w:style>
  <w:style w:type="character" w:customStyle="1" w:styleId="ListParagraphChar3">
    <w:name w:val="List Paragraph Char3"/>
    <w:uiPriority w:val="99"/>
    <w:locked/>
    <w:rsid w:val="00D07D73"/>
    <w:rPr>
      <w:rFonts w:ascii="Calibri" w:hAnsi="Calibri"/>
      <w:sz w:val="24"/>
    </w:rPr>
  </w:style>
  <w:style w:type="character" w:customStyle="1" w:styleId="QuoteChar3">
    <w:name w:val="Quote Char3"/>
    <w:link w:val="245"/>
    <w:uiPriority w:val="99"/>
    <w:qFormat/>
    <w:locked/>
    <w:rsid w:val="00D07D73"/>
    <w:rPr>
      <w:i/>
      <w:color w:val="000000"/>
      <w:sz w:val="24"/>
    </w:rPr>
  </w:style>
  <w:style w:type="paragraph" w:customStyle="1" w:styleId="245">
    <w:name w:val="Цитата 24"/>
    <w:basedOn w:val="a2"/>
    <w:next w:val="a2"/>
    <w:link w:val="QuoteChar3"/>
    <w:uiPriority w:val="99"/>
    <w:qFormat/>
    <w:rsid w:val="00D07D73"/>
    <w:pPr>
      <w:widowControl/>
      <w:snapToGrid/>
      <w:spacing w:before="0" w:after="0"/>
    </w:pPr>
    <w:rPr>
      <w:rFonts w:asciiTheme="minorHAnsi" w:eastAsiaTheme="minorHAnsi" w:hAnsiTheme="minorHAnsi" w:cstheme="minorBidi"/>
      <w:i/>
      <w:color w:val="000000"/>
      <w:szCs w:val="22"/>
      <w:lang w:eastAsia="en-US"/>
    </w:rPr>
  </w:style>
  <w:style w:type="character" w:customStyle="1" w:styleId="IntenseQuoteChar3">
    <w:name w:val="Intense Quote Char3"/>
    <w:link w:val="4fa"/>
    <w:uiPriority w:val="99"/>
    <w:qFormat/>
    <w:locked/>
    <w:rsid w:val="00D07D73"/>
    <w:rPr>
      <w:b/>
      <w:i/>
      <w:color w:val="4F81BD"/>
      <w:sz w:val="24"/>
    </w:rPr>
  </w:style>
  <w:style w:type="paragraph" w:customStyle="1" w:styleId="4fa">
    <w:name w:val="Выделенная цитата4"/>
    <w:basedOn w:val="a2"/>
    <w:next w:val="a2"/>
    <w:link w:val="IntenseQuoteChar3"/>
    <w:uiPriority w:val="99"/>
    <w:qFormat/>
    <w:rsid w:val="00D07D73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Theme="minorHAnsi" w:eastAsiaTheme="minorHAnsi" w:hAnsiTheme="minorHAnsi" w:cstheme="minorBidi"/>
      <w:b/>
      <w:i/>
      <w:color w:val="4F81BD"/>
      <w:szCs w:val="22"/>
      <w:lang w:eastAsia="en-US"/>
    </w:rPr>
  </w:style>
  <w:style w:type="paragraph" w:customStyle="1" w:styleId="BodyText212">
    <w:name w:val="Body Text 212"/>
    <w:basedOn w:val="a2"/>
    <w:uiPriority w:val="99"/>
    <w:qFormat/>
    <w:rsid w:val="00D07D73"/>
    <w:pPr>
      <w:widowControl/>
      <w:snapToGrid/>
      <w:spacing w:before="0" w:after="0" w:line="360" w:lineRule="auto"/>
      <w:jc w:val="both"/>
    </w:pPr>
  </w:style>
  <w:style w:type="paragraph" w:customStyle="1" w:styleId="BlockText1">
    <w:name w:val="Block Text1"/>
    <w:basedOn w:val="a2"/>
    <w:uiPriority w:val="99"/>
    <w:qFormat/>
    <w:rsid w:val="00D07D73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b/>
      <w:color w:val="000000"/>
      <w:spacing w:val="-5"/>
      <w:sz w:val="28"/>
    </w:rPr>
  </w:style>
  <w:style w:type="paragraph" w:customStyle="1" w:styleId="BodyTextIndent21">
    <w:name w:val="Body Text Indent 21"/>
    <w:basedOn w:val="a2"/>
    <w:uiPriority w:val="99"/>
    <w:qFormat/>
    <w:rsid w:val="00D07D73"/>
    <w:pPr>
      <w:widowControl/>
      <w:overflowPunct w:val="0"/>
      <w:autoSpaceDE w:val="0"/>
      <w:snapToGrid/>
      <w:spacing w:before="0" w:after="0"/>
      <w:ind w:firstLine="567"/>
      <w:jc w:val="both"/>
    </w:pPr>
    <w:rPr>
      <w:sz w:val="20"/>
      <w:lang w:eastAsia="ar-SA"/>
    </w:rPr>
  </w:style>
  <w:style w:type="paragraph" w:customStyle="1" w:styleId="BodyTextIndent31">
    <w:name w:val="Body Text Indent 31"/>
    <w:basedOn w:val="a2"/>
    <w:uiPriority w:val="99"/>
    <w:qFormat/>
    <w:rsid w:val="00D07D73"/>
    <w:pPr>
      <w:widowControl/>
      <w:snapToGrid/>
      <w:spacing w:before="0" w:after="0" w:line="360" w:lineRule="auto"/>
      <w:ind w:firstLine="709"/>
      <w:jc w:val="both"/>
    </w:pPr>
    <w:rPr>
      <w:sz w:val="28"/>
    </w:rPr>
  </w:style>
  <w:style w:type="paragraph" w:customStyle="1" w:styleId="21f3">
    <w:name w:val="Обычный21"/>
    <w:uiPriority w:val="99"/>
    <w:qFormat/>
    <w:rsid w:val="00D07D73"/>
    <w:pPr>
      <w:widowControl w:val="0"/>
      <w:spacing w:after="0" w:line="314" w:lineRule="auto"/>
      <w:ind w:firstLine="28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Header1">
    <w:name w:val="Header1"/>
    <w:basedOn w:val="a2"/>
    <w:uiPriority w:val="99"/>
    <w:qFormat/>
    <w:rsid w:val="00D07D73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hAnsi="Arial"/>
    </w:rPr>
  </w:style>
  <w:style w:type="paragraph" w:customStyle="1" w:styleId="Normal11">
    <w:name w:val="Normal11"/>
    <w:uiPriority w:val="99"/>
    <w:qFormat/>
    <w:rsid w:val="00D07D73"/>
    <w:pPr>
      <w:snapToGri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Heading311">
    <w:name w:val="Heading 311"/>
    <w:basedOn w:val="Normal11"/>
    <w:next w:val="Normal11"/>
    <w:uiPriority w:val="99"/>
    <w:qFormat/>
    <w:rsid w:val="00D07D73"/>
    <w:pPr>
      <w:keepNext/>
      <w:snapToGrid/>
      <w:outlineLvl w:val="2"/>
    </w:pPr>
    <w:rPr>
      <w:sz w:val="24"/>
    </w:rPr>
  </w:style>
  <w:style w:type="paragraph" w:customStyle="1" w:styleId="BodyText11">
    <w:name w:val="Body Text11"/>
    <w:basedOn w:val="Normal11"/>
    <w:uiPriority w:val="99"/>
    <w:qFormat/>
    <w:rsid w:val="00D07D73"/>
    <w:pPr>
      <w:snapToGrid/>
      <w:spacing w:line="360" w:lineRule="auto"/>
    </w:pPr>
    <w:rPr>
      <w:sz w:val="24"/>
    </w:rPr>
  </w:style>
  <w:style w:type="paragraph" w:customStyle="1" w:styleId="ListParagraph11">
    <w:name w:val="List Paragraph11"/>
    <w:basedOn w:val="a2"/>
    <w:uiPriority w:val="99"/>
    <w:qFormat/>
    <w:rsid w:val="00D07D73"/>
    <w:pPr>
      <w:widowControl/>
      <w:snapToGrid/>
      <w:spacing w:before="0"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PlainText11">
    <w:name w:val="Plain Text11"/>
    <w:basedOn w:val="a2"/>
    <w:uiPriority w:val="99"/>
    <w:qFormat/>
    <w:rsid w:val="00D07D73"/>
    <w:pPr>
      <w:widowControl/>
      <w:snapToGrid/>
      <w:spacing w:before="0" w:after="0"/>
    </w:pPr>
    <w:rPr>
      <w:rFonts w:ascii="Courier New" w:hAnsi="Courier New"/>
      <w:sz w:val="20"/>
    </w:rPr>
  </w:style>
  <w:style w:type="paragraph" w:customStyle="1" w:styleId="BodyText311">
    <w:name w:val="Body Text 311"/>
    <w:basedOn w:val="Normal11"/>
    <w:uiPriority w:val="99"/>
    <w:qFormat/>
    <w:rsid w:val="00D07D73"/>
    <w:pPr>
      <w:snapToGrid/>
      <w:jc w:val="both"/>
    </w:pPr>
    <w:rPr>
      <w:i/>
      <w:sz w:val="26"/>
    </w:rPr>
  </w:style>
  <w:style w:type="paragraph" w:customStyle="1" w:styleId="NoSpacing1">
    <w:name w:val="No Spacing1"/>
    <w:uiPriority w:val="99"/>
    <w:qFormat/>
    <w:rsid w:val="00D07D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412">
    <w:name w:val="Heading 412"/>
    <w:basedOn w:val="Normal1"/>
    <w:next w:val="Normal1"/>
    <w:uiPriority w:val="99"/>
    <w:qFormat/>
    <w:rsid w:val="00D07D73"/>
    <w:pPr>
      <w:keepNext/>
      <w:snapToGrid/>
    </w:pPr>
    <w:rPr>
      <w:rFonts w:eastAsia="Calibri"/>
      <w:sz w:val="24"/>
    </w:rPr>
  </w:style>
  <w:style w:type="paragraph" w:customStyle="1" w:styleId="Quote1">
    <w:name w:val="Quote1"/>
    <w:basedOn w:val="a2"/>
    <w:next w:val="a2"/>
    <w:uiPriority w:val="99"/>
    <w:qFormat/>
    <w:rsid w:val="00D07D73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IntenseQuote1">
    <w:name w:val="Intense Quote1"/>
    <w:basedOn w:val="a2"/>
    <w:next w:val="a2"/>
    <w:uiPriority w:val="99"/>
    <w:qFormat/>
    <w:rsid w:val="00D07D73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paragraph" w:customStyle="1" w:styleId="Heading221">
    <w:name w:val="Heading 221"/>
    <w:basedOn w:val="a2"/>
    <w:next w:val="a2"/>
    <w:uiPriority w:val="99"/>
    <w:qFormat/>
    <w:rsid w:val="00D07D73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  <w:lang w:eastAsia="zh-CN"/>
    </w:rPr>
  </w:style>
  <w:style w:type="paragraph" w:customStyle="1" w:styleId="Heading322">
    <w:name w:val="Heading 322"/>
    <w:basedOn w:val="a2"/>
    <w:next w:val="a2"/>
    <w:uiPriority w:val="99"/>
    <w:qFormat/>
    <w:rsid w:val="00D07D73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b/>
      <w:bCs/>
      <w:sz w:val="27"/>
      <w:szCs w:val="27"/>
      <w:lang w:eastAsia="zh-CN"/>
    </w:rPr>
  </w:style>
  <w:style w:type="paragraph" w:customStyle="1" w:styleId="Heading42">
    <w:name w:val="Heading 42"/>
    <w:basedOn w:val="a2"/>
    <w:next w:val="a2"/>
    <w:uiPriority w:val="99"/>
    <w:qFormat/>
    <w:rsid w:val="00D07D73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b/>
      <w:bCs/>
      <w:sz w:val="28"/>
      <w:szCs w:val="28"/>
      <w:lang w:eastAsia="zh-CN"/>
    </w:rPr>
  </w:style>
  <w:style w:type="paragraph" w:customStyle="1" w:styleId="Heading621">
    <w:name w:val="Heading 621"/>
    <w:basedOn w:val="a2"/>
    <w:next w:val="a2"/>
    <w:uiPriority w:val="99"/>
    <w:qFormat/>
    <w:rsid w:val="00D07D73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lang w:val="en-US" w:eastAsia="en-US"/>
    </w:rPr>
  </w:style>
  <w:style w:type="paragraph" w:customStyle="1" w:styleId="Heading811">
    <w:name w:val="Heading 811"/>
    <w:basedOn w:val="a2"/>
    <w:next w:val="a2"/>
    <w:uiPriority w:val="99"/>
    <w:qFormat/>
    <w:rsid w:val="00D07D73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i/>
      <w:iCs/>
      <w:szCs w:val="24"/>
      <w:lang w:eastAsia="zh-CN"/>
    </w:rPr>
  </w:style>
  <w:style w:type="paragraph" w:customStyle="1" w:styleId="Heading911">
    <w:name w:val="Heading 911"/>
    <w:uiPriority w:val="99"/>
    <w:qFormat/>
    <w:rsid w:val="00D07D73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111">
    <w:name w:val="Heading 111"/>
    <w:uiPriority w:val="99"/>
    <w:qFormat/>
    <w:rsid w:val="00D07D73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611">
    <w:name w:val="Heading 611"/>
    <w:uiPriority w:val="99"/>
    <w:qFormat/>
    <w:rsid w:val="00D07D73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711">
    <w:name w:val="Heading 711"/>
    <w:uiPriority w:val="99"/>
    <w:qFormat/>
    <w:rsid w:val="00D07D73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211">
    <w:name w:val="Heading 211"/>
    <w:uiPriority w:val="99"/>
    <w:qFormat/>
    <w:rsid w:val="00D07D73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511">
    <w:name w:val="Heading 511"/>
    <w:uiPriority w:val="99"/>
    <w:qFormat/>
    <w:rsid w:val="00D07D73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TMLPreformatted1">
    <w:name w:val="HTML Preformatted1"/>
    <w:basedOn w:val="a2"/>
    <w:uiPriority w:val="99"/>
    <w:qFormat/>
    <w:rsid w:val="00D07D7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4fb">
    <w:name w:val="Название Знак4"/>
    <w:uiPriority w:val="99"/>
    <w:qFormat/>
    <w:locked/>
    <w:rsid w:val="00D07D73"/>
    <w:rPr>
      <w:rFonts w:ascii="Times New Roman" w:hAnsi="Times New Roman"/>
      <w:sz w:val="24"/>
      <w:lang w:val="en-US"/>
    </w:rPr>
  </w:style>
  <w:style w:type="character" w:customStyle="1" w:styleId="1fffff3">
    <w:name w:val="Заголовок Знак1"/>
    <w:uiPriority w:val="99"/>
    <w:qFormat/>
    <w:rsid w:val="00D07D73"/>
    <w:rPr>
      <w:rFonts w:ascii="Calibri Light" w:hAnsi="Calibri Light"/>
      <w:spacing w:val="-10"/>
      <w:kern w:val="28"/>
      <w:sz w:val="56"/>
      <w:lang w:eastAsia="ru-RU"/>
    </w:rPr>
  </w:style>
  <w:style w:type="character" w:customStyle="1" w:styleId="Heading2Char2">
    <w:name w:val="Heading 2 Char2"/>
    <w:uiPriority w:val="99"/>
    <w:qFormat/>
    <w:locked/>
    <w:rsid w:val="00D07D73"/>
    <w:rPr>
      <w:rFonts w:ascii="Times New Roman" w:hAnsi="Times New Roman"/>
      <w:sz w:val="24"/>
    </w:rPr>
  </w:style>
  <w:style w:type="character" w:customStyle="1" w:styleId="QuoteChar4">
    <w:name w:val="Quote Char4"/>
    <w:uiPriority w:val="99"/>
    <w:qFormat/>
    <w:locked/>
    <w:rsid w:val="00D07D73"/>
    <w:rPr>
      <w:rFonts w:ascii="Times New Roman" w:hAnsi="Times New Roman"/>
      <w:i/>
      <w:color w:val="000000"/>
      <w:sz w:val="24"/>
    </w:rPr>
  </w:style>
  <w:style w:type="character" w:customStyle="1" w:styleId="IntenseQuoteChar4">
    <w:name w:val="Intense Quote Char4"/>
    <w:uiPriority w:val="99"/>
    <w:qFormat/>
    <w:locked/>
    <w:rsid w:val="00D07D73"/>
    <w:rPr>
      <w:rFonts w:ascii="Times New Roman" w:hAnsi="Times New Roman"/>
      <w:b/>
      <w:i/>
      <w:color w:val="4F81BD"/>
      <w:sz w:val="24"/>
    </w:rPr>
  </w:style>
  <w:style w:type="character" w:customStyle="1" w:styleId="SubtleEmphasis1">
    <w:name w:val="Subtle Emphasis1"/>
    <w:uiPriority w:val="99"/>
    <w:rsid w:val="00D07D73"/>
    <w:rPr>
      <w:i/>
      <w:color w:val="808080"/>
    </w:rPr>
  </w:style>
  <w:style w:type="character" w:customStyle="1" w:styleId="DefaultParagraphFont1">
    <w:name w:val="Default Paragraph Font1"/>
    <w:uiPriority w:val="99"/>
    <w:rsid w:val="00D07D73"/>
  </w:style>
  <w:style w:type="character" w:customStyle="1" w:styleId="PlaceholderText1">
    <w:name w:val="Placeholder Text1"/>
    <w:uiPriority w:val="99"/>
    <w:rsid w:val="00D07D73"/>
    <w:rPr>
      <w:rFonts w:ascii="Times New Roman" w:hAnsi="Times New Roman"/>
      <w:color w:val="808080"/>
    </w:rPr>
  </w:style>
  <w:style w:type="character" w:customStyle="1" w:styleId="IntenseEmphasis1">
    <w:name w:val="Intense Emphasis1"/>
    <w:uiPriority w:val="99"/>
    <w:rsid w:val="00D07D73"/>
    <w:rPr>
      <w:b/>
    </w:rPr>
  </w:style>
  <w:style w:type="character" w:customStyle="1" w:styleId="1102">
    <w:name w:val="Знак Знак110"/>
    <w:uiPriority w:val="99"/>
    <w:qFormat/>
    <w:rsid w:val="00D07D73"/>
    <w:rPr>
      <w:rFonts w:ascii="Arial" w:hAnsi="Arial"/>
      <w:b/>
      <w:sz w:val="36"/>
      <w:lang w:val="ru-RU" w:eastAsia="en-US"/>
    </w:rPr>
  </w:style>
  <w:style w:type="character" w:customStyle="1" w:styleId="3ff7">
    <w:name w:val="Название Знак3"/>
    <w:link w:val="89"/>
    <w:uiPriority w:val="99"/>
    <w:locked/>
    <w:rsid w:val="00D07D73"/>
    <w:rPr>
      <w:rFonts w:ascii="Times New Roman" w:eastAsia="Calibri" w:hAnsi="Times New Roman" w:cs="Times New Roman"/>
      <w:sz w:val="24"/>
      <w:szCs w:val="20"/>
      <w:lang w:val="en-US" w:eastAsia="ru-RU"/>
    </w:rPr>
  </w:style>
  <w:style w:type="character" w:customStyle="1" w:styleId="HTMLAddressChar1">
    <w:name w:val="HTML Address Char1"/>
    <w:uiPriority w:val="99"/>
    <w:qFormat/>
    <w:locked/>
    <w:rsid w:val="00D07D73"/>
    <w:rPr>
      <w:i/>
      <w:sz w:val="24"/>
      <w:lang w:eastAsia="ru-RU"/>
    </w:rPr>
  </w:style>
  <w:style w:type="character" w:customStyle="1" w:styleId="NoSpacingChar1">
    <w:name w:val="No Spacing Char1"/>
    <w:link w:val="5f3"/>
    <w:uiPriority w:val="99"/>
    <w:qFormat/>
    <w:locked/>
    <w:rsid w:val="00D07D73"/>
    <w:rPr>
      <w:lang w:val="en-US"/>
    </w:rPr>
  </w:style>
  <w:style w:type="paragraph" w:customStyle="1" w:styleId="5f3">
    <w:name w:val="Без интервала5"/>
    <w:link w:val="NoSpacingChar1"/>
    <w:uiPriority w:val="99"/>
    <w:qFormat/>
    <w:rsid w:val="00D07D73"/>
    <w:pPr>
      <w:spacing w:after="0" w:line="240" w:lineRule="auto"/>
    </w:pPr>
    <w:rPr>
      <w:lang w:val="en-US"/>
    </w:rPr>
  </w:style>
  <w:style w:type="paragraph" w:customStyle="1" w:styleId="11fd">
    <w:name w:val="Заголовок оглавления11"/>
    <w:basedOn w:val="10"/>
    <w:next w:val="a2"/>
    <w:uiPriority w:val="99"/>
    <w:qFormat/>
    <w:rsid w:val="00D07D73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hAnsi="Cambria"/>
      <w:b/>
      <w:caps/>
      <w:color w:val="365F91"/>
      <w:kern w:val="32"/>
      <w:sz w:val="28"/>
      <w:szCs w:val="28"/>
    </w:rPr>
  </w:style>
  <w:style w:type="character" w:customStyle="1" w:styleId="11fe">
    <w:name w:val="Слабая ссылка11"/>
    <w:uiPriority w:val="99"/>
    <w:rsid w:val="00D07D73"/>
    <w:rPr>
      <w:smallCaps/>
      <w:color w:val="C0504D"/>
      <w:u w:val="single"/>
    </w:rPr>
  </w:style>
  <w:style w:type="character" w:customStyle="1" w:styleId="11ff">
    <w:name w:val="Сильная ссылка11"/>
    <w:uiPriority w:val="99"/>
    <w:rsid w:val="00D07D73"/>
    <w:rPr>
      <w:b/>
      <w:smallCaps/>
      <w:color w:val="C0504D"/>
      <w:spacing w:val="5"/>
      <w:u w:val="single"/>
    </w:rPr>
  </w:style>
  <w:style w:type="character" w:customStyle="1" w:styleId="11ff0">
    <w:name w:val="Название книги11"/>
    <w:uiPriority w:val="99"/>
    <w:rsid w:val="00D07D73"/>
    <w:rPr>
      <w:b/>
      <w:smallCaps/>
      <w:spacing w:val="5"/>
    </w:rPr>
  </w:style>
  <w:style w:type="character" w:customStyle="1" w:styleId="ListParagraphChar2">
    <w:name w:val="List Paragraph Char2"/>
    <w:link w:val="6f1"/>
    <w:uiPriority w:val="99"/>
    <w:qFormat/>
    <w:locked/>
    <w:rsid w:val="00D07D73"/>
    <w:rPr>
      <w:rFonts w:eastAsia="Times New Roman"/>
    </w:rPr>
  </w:style>
  <w:style w:type="paragraph" w:customStyle="1" w:styleId="6f1">
    <w:name w:val="Абзац списка6"/>
    <w:basedOn w:val="a2"/>
    <w:link w:val="ListParagraphChar2"/>
    <w:uiPriority w:val="99"/>
    <w:qFormat/>
    <w:rsid w:val="00D07D73"/>
    <w:pPr>
      <w:widowControl/>
      <w:snapToGrid/>
      <w:spacing w:before="0" w:after="0"/>
      <w:ind w:left="708"/>
    </w:pPr>
    <w:rPr>
      <w:rFonts w:asciiTheme="minorHAnsi" w:eastAsia="Times New Roman" w:hAnsiTheme="minorHAnsi" w:cstheme="minorBidi"/>
      <w:sz w:val="22"/>
      <w:szCs w:val="22"/>
      <w:lang w:eastAsia="en-US"/>
    </w:rPr>
  </w:style>
  <w:style w:type="character" w:customStyle="1" w:styleId="2fff9">
    <w:name w:val="Красная строка Знак2"/>
    <w:uiPriority w:val="99"/>
    <w:rsid w:val="00D07D73"/>
  </w:style>
  <w:style w:type="paragraph" w:customStyle="1" w:styleId="3ffb">
    <w:name w:val="Подзаголовок3"/>
    <w:basedOn w:val="a2"/>
    <w:uiPriority w:val="99"/>
    <w:qFormat/>
    <w:rsid w:val="00D07D73"/>
    <w:pPr>
      <w:widowControl/>
      <w:snapToGrid/>
      <w:spacing w:before="0" w:after="0" w:line="312" w:lineRule="auto"/>
    </w:pPr>
    <w:rPr>
      <w:rFonts w:ascii="Arial" w:hAnsi="Arial" w:cs="Arial"/>
      <w:b/>
      <w:bCs/>
      <w:color w:val="000000"/>
      <w:sz w:val="20"/>
    </w:rPr>
  </w:style>
  <w:style w:type="paragraph" w:customStyle="1" w:styleId="2115">
    <w:name w:val="Знак2 Знак Знак1 Знак1 Знак Знак Знак Знак Знак Знак Знак Знак Знак Знак Знак Знак"/>
    <w:basedOn w:val="a2"/>
    <w:uiPriority w:val="99"/>
    <w:qFormat/>
    <w:rsid w:val="00D07D73"/>
    <w:pPr>
      <w:widowControl/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paragraph" w:customStyle="1" w:styleId="930">
    <w:name w:val="Знак93"/>
    <w:basedOn w:val="a2"/>
    <w:uiPriority w:val="99"/>
    <w:qFormat/>
    <w:rsid w:val="00D07D73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4150">
    <w:name w:val="Знак4 Знак Знак15"/>
    <w:uiPriority w:val="99"/>
    <w:locked/>
    <w:rsid w:val="00D07D73"/>
    <w:rPr>
      <w:rFonts w:ascii="Arial" w:hAnsi="Arial"/>
      <w:b/>
      <w:kern w:val="32"/>
      <w:sz w:val="32"/>
      <w:lang w:val="ru-RU" w:eastAsia="ru-RU"/>
    </w:rPr>
  </w:style>
  <w:style w:type="character" w:customStyle="1" w:styleId="2131">
    <w:name w:val="Знак2 Знак Знак13"/>
    <w:uiPriority w:val="99"/>
    <w:locked/>
    <w:rsid w:val="00D07D73"/>
    <w:rPr>
      <w:b/>
      <w:sz w:val="27"/>
      <w:lang w:val="ru-RU" w:eastAsia="ru-RU"/>
    </w:rPr>
  </w:style>
  <w:style w:type="character" w:customStyle="1" w:styleId="43a">
    <w:name w:val="Знак4 Знак Знак3"/>
    <w:uiPriority w:val="99"/>
    <w:locked/>
    <w:rsid w:val="00D07D73"/>
    <w:rPr>
      <w:rFonts w:ascii="Arial" w:hAnsi="Arial"/>
      <w:b/>
      <w:kern w:val="32"/>
      <w:sz w:val="32"/>
      <w:lang w:val="ru-RU" w:eastAsia="ru-RU"/>
    </w:rPr>
  </w:style>
  <w:style w:type="character" w:customStyle="1" w:styleId="246">
    <w:name w:val="Знак2 Знак Знак4"/>
    <w:uiPriority w:val="99"/>
    <w:semiHidden/>
    <w:locked/>
    <w:rsid w:val="00D07D73"/>
    <w:rPr>
      <w:rFonts w:ascii="Arial" w:hAnsi="Arial"/>
      <w:b/>
      <w:sz w:val="26"/>
      <w:lang w:val="ru-RU" w:eastAsia="ru-RU"/>
    </w:rPr>
  </w:style>
  <w:style w:type="character" w:customStyle="1" w:styleId="FontStyle270">
    <w:name w:val="Font Style27"/>
    <w:uiPriority w:val="99"/>
    <w:qFormat/>
    <w:rsid w:val="00D07D73"/>
    <w:rPr>
      <w:rFonts w:ascii="Times New Roman" w:hAnsi="Times New Roman"/>
      <w:sz w:val="26"/>
    </w:rPr>
  </w:style>
  <w:style w:type="character" w:customStyle="1" w:styleId="2116">
    <w:name w:val="Знак Знак211"/>
    <w:uiPriority w:val="99"/>
    <w:qFormat/>
    <w:locked/>
    <w:rsid w:val="00D07D73"/>
    <w:rPr>
      <w:rFonts w:ascii="Calibri" w:hAnsi="Calibri"/>
      <w:i/>
      <w:sz w:val="24"/>
    </w:rPr>
  </w:style>
  <w:style w:type="character" w:customStyle="1" w:styleId="Heading123">
    <w:name w:val="Heading 12 Знак Знак3"/>
    <w:uiPriority w:val="99"/>
    <w:locked/>
    <w:rsid w:val="00D07D73"/>
    <w:rPr>
      <w:rFonts w:ascii="Courier New" w:hAnsi="Courier New"/>
      <w:sz w:val="20"/>
    </w:rPr>
  </w:style>
  <w:style w:type="character" w:customStyle="1" w:styleId="1310">
    <w:name w:val="Знак Знак131"/>
    <w:uiPriority w:val="99"/>
    <w:qFormat/>
    <w:locked/>
    <w:rsid w:val="00D07D73"/>
    <w:rPr>
      <w:rFonts w:ascii="Times New Roman" w:hAnsi="Times New Roman"/>
      <w:sz w:val="24"/>
      <w:lang w:val="en-US"/>
    </w:rPr>
  </w:style>
  <w:style w:type="character" w:customStyle="1" w:styleId="1118">
    <w:name w:val="Знак Знак111"/>
    <w:uiPriority w:val="99"/>
    <w:qFormat/>
    <w:locked/>
    <w:rsid w:val="00D07D73"/>
    <w:rPr>
      <w:sz w:val="16"/>
    </w:rPr>
  </w:style>
  <w:style w:type="character" w:customStyle="1" w:styleId="1211">
    <w:name w:val="Знак Знак121"/>
    <w:uiPriority w:val="99"/>
    <w:qFormat/>
    <w:locked/>
    <w:rsid w:val="00D07D73"/>
    <w:rPr>
      <w:rFonts w:ascii="Times New Roman" w:hAnsi="Times New Roman"/>
      <w:sz w:val="20"/>
      <w:lang w:eastAsia="ru-RU"/>
    </w:rPr>
  </w:style>
  <w:style w:type="character" w:customStyle="1" w:styleId="913">
    <w:name w:val="Знак Знак91"/>
    <w:uiPriority w:val="99"/>
    <w:qFormat/>
    <w:locked/>
    <w:rsid w:val="00D07D73"/>
    <w:rPr>
      <w:rFonts w:ascii="Times New Roman" w:hAnsi="Times New Roman"/>
      <w:sz w:val="24"/>
    </w:rPr>
  </w:style>
  <w:style w:type="character" w:customStyle="1" w:styleId="5101">
    <w:name w:val="Знак Знак510"/>
    <w:uiPriority w:val="99"/>
    <w:locked/>
    <w:rsid w:val="00D07D73"/>
    <w:rPr>
      <w:rFonts w:ascii="Courier New" w:hAnsi="Courier New"/>
      <w:sz w:val="20"/>
      <w:lang w:eastAsia="ru-RU"/>
    </w:rPr>
  </w:style>
  <w:style w:type="character" w:customStyle="1" w:styleId="4100">
    <w:name w:val="Знак Знак410"/>
    <w:uiPriority w:val="99"/>
    <w:locked/>
    <w:rsid w:val="00D07D73"/>
    <w:rPr>
      <w:i/>
      <w:sz w:val="24"/>
      <w:lang w:eastAsia="ru-RU"/>
    </w:rPr>
  </w:style>
  <w:style w:type="character" w:customStyle="1" w:styleId="2100">
    <w:name w:val="Знак Знак210"/>
    <w:uiPriority w:val="99"/>
    <w:locked/>
    <w:rsid w:val="00D07D73"/>
    <w:rPr>
      <w:rFonts w:ascii="Arial" w:hAnsi="Arial"/>
      <w:vanish/>
      <w:sz w:val="16"/>
      <w:lang w:eastAsia="ru-RU"/>
    </w:rPr>
  </w:style>
  <w:style w:type="paragraph" w:customStyle="1" w:styleId="11ff1">
    <w:name w:val="Стиль11"/>
    <w:basedOn w:val="a2"/>
    <w:next w:val="affb"/>
    <w:link w:val="afffffffffd"/>
    <w:uiPriority w:val="99"/>
    <w:qFormat/>
    <w:rsid w:val="00D07D73"/>
    <w:pPr>
      <w:widowControl/>
      <w:snapToGrid/>
      <w:spacing w:before="0" w:after="0"/>
      <w:jc w:val="center"/>
    </w:pPr>
    <w:rPr>
      <w:lang w:val="en-US"/>
    </w:rPr>
  </w:style>
  <w:style w:type="character" w:customStyle="1" w:styleId="afffffffffd">
    <w:name w:val="Заголовок Знак"/>
    <w:link w:val="11ff1"/>
    <w:uiPriority w:val="99"/>
    <w:qFormat/>
    <w:locked/>
    <w:rsid w:val="00D07D73"/>
    <w:rPr>
      <w:rFonts w:ascii="Times New Roman" w:eastAsia="Calibri" w:hAnsi="Times New Roman" w:cs="Times New Roman"/>
      <w:sz w:val="24"/>
      <w:szCs w:val="20"/>
      <w:lang w:val="en-US" w:eastAsia="ru-RU"/>
    </w:rPr>
  </w:style>
  <w:style w:type="character" w:customStyle="1" w:styleId="5f4">
    <w:name w:val="Слабое выделение5"/>
    <w:uiPriority w:val="99"/>
    <w:rsid w:val="00D07D73"/>
    <w:rPr>
      <w:i/>
      <w:color w:val="808080"/>
    </w:rPr>
  </w:style>
  <w:style w:type="paragraph" w:customStyle="1" w:styleId="2fffa">
    <w:name w:val="Заголовок оглавления2"/>
    <w:basedOn w:val="10"/>
    <w:next w:val="a2"/>
    <w:uiPriority w:val="99"/>
    <w:qFormat/>
    <w:rsid w:val="00D07D73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hAnsi="Cambria"/>
      <w:b/>
      <w:caps/>
      <w:color w:val="365F91"/>
      <w:kern w:val="32"/>
      <w:sz w:val="28"/>
      <w:szCs w:val="28"/>
    </w:rPr>
  </w:style>
  <w:style w:type="character" w:customStyle="1" w:styleId="5f5">
    <w:name w:val="Сильное выделение5"/>
    <w:uiPriority w:val="99"/>
    <w:rsid w:val="00D07D73"/>
    <w:rPr>
      <w:b/>
      <w:i/>
      <w:color w:val="4F81BD"/>
    </w:rPr>
  </w:style>
  <w:style w:type="character" w:customStyle="1" w:styleId="2fffb">
    <w:name w:val="Слабая ссылка2"/>
    <w:uiPriority w:val="99"/>
    <w:rsid w:val="00D07D73"/>
    <w:rPr>
      <w:smallCaps/>
      <w:color w:val="C0504D"/>
      <w:u w:val="single"/>
    </w:rPr>
  </w:style>
  <w:style w:type="character" w:customStyle="1" w:styleId="2fffc">
    <w:name w:val="Сильная ссылка2"/>
    <w:uiPriority w:val="99"/>
    <w:rsid w:val="00D07D73"/>
    <w:rPr>
      <w:b/>
      <w:smallCaps/>
      <w:color w:val="C0504D"/>
      <w:spacing w:val="5"/>
      <w:u w:val="single"/>
    </w:rPr>
  </w:style>
  <w:style w:type="character" w:customStyle="1" w:styleId="2fffd">
    <w:name w:val="Название книги2"/>
    <w:uiPriority w:val="99"/>
    <w:rsid w:val="00D07D73"/>
    <w:rPr>
      <w:b/>
      <w:smallCaps/>
      <w:spacing w:val="5"/>
    </w:rPr>
  </w:style>
  <w:style w:type="character" w:customStyle="1" w:styleId="4fc">
    <w:name w:val="Замещающий текст4"/>
    <w:uiPriority w:val="99"/>
    <w:rsid w:val="00D07D73"/>
    <w:rPr>
      <w:color w:val="808080"/>
    </w:rPr>
  </w:style>
  <w:style w:type="character" w:customStyle="1" w:styleId="Heading4Char1">
    <w:name w:val="Heading 4 Char1"/>
    <w:uiPriority w:val="99"/>
    <w:locked/>
    <w:rsid w:val="00D07D73"/>
    <w:rPr>
      <w:rFonts w:ascii="Times New Roman" w:hAnsi="Times New Roman"/>
      <w:b/>
      <w:sz w:val="28"/>
    </w:rPr>
  </w:style>
  <w:style w:type="character" w:customStyle="1" w:styleId="Heading5Char1">
    <w:name w:val="Heading 5 Char1"/>
    <w:uiPriority w:val="99"/>
    <w:locked/>
    <w:rsid w:val="00D07D73"/>
    <w:rPr>
      <w:rFonts w:ascii="Times New Roman" w:hAnsi="Times New Roman"/>
      <w:b/>
      <w:i/>
      <w:sz w:val="26"/>
    </w:rPr>
  </w:style>
  <w:style w:type="character" w:customStyle="1" w:styleId="Heading6Char1">
    <w:name w:val="Heading 6 Char1"/>
    <w:uiPriority w:val="99"/>
    <w:locked/>
    <w:rsid w:val="00D07D73"/>
    <w:rPr>
      <w:rFonts w:ascii="Times New Roman" w:hAnsi="Times New Roman"/>
      <w:b/>
      <w:lang w:eastAsia="ru-RU"/>
    </w:rPr>
  </w:style>
  <w:style w:type="character" w:customStyle="1" w:styleId="Heading7Char1">
    <w:name w:val="Heading 7 Char1"/>
    <w:uiPriority w:val="99"/>
    <w:locked/>
    <w:rsid w:val="00D07D73"/>
    <w:rPr>
      <w:rFonts w:ascii="Times New Roman" w:hAnsi="Times New Roman"/>
      <w:sz w:val="20"/>
      <w:lang w:eastAsia="ru-RU"/>
    </w:rPr>
  </w:style>
  <w:style w:type="character" w:customStyle="1" w:styleId="Heading8Char1">
    <w:name w:val="Heading 8 Char1"/>
    <w:uiPriority w:val="99"/>
    <w:locked/>
    <w:rsid w:val="00D07D73"/>
    <w:rPr>
      <w:rFonts w:ascii="Calibri" w:hAnsi="Calibri"/>
      <w:i/>
      <w:sz w:val="24"/>
    </w:rPr>
  </w:style>
  <w:style w:type="character" w:customStyle="1" w:styleId="Heading9Char1">
    <w:name w:val="Heading 9 Char1"/>
    <w:uiPriority w:val="99"/>
    <w:locked/>
    <w:rsid w:val="00D07D73"/>
    <w:rPr>
      <w:rFonts w:ascii="Arial" w:hAnsi="Arial"/>
      <w:lang w:eastAsia="ru-RU"/>
    </w:rPr>
  </w:style>
  <w:style w:type="character" w:customStyle="1" w:styleId="Heading1Char2">
    <w:name w:val="Heading 1 Char2"/>
    <w:uiPriority w:val="99"/>
    <w:locked/>
    <w:rsid w:val="00D07D73"/>
    <w:rPr>
      <w:rFonts w:ascii="Arial" w:hAnsi="Arial"/>
      <w:b/>
      <w:kern w:val="32"/>
      <w:sz w:val="32"/>
      <w:lang w:eastAsia="ru-RU"/>
    </w:rPr>
  </w:style>
  <w:style w:type="character" w:customStyle="1" w:styleId="Heading3Char1">
    <w:name w:val="Heading 3 Char1"/>
    <w:uiPriority w:val="99"/>
    <w:locked/>
    <w:rsid w:val="00D07D73"/>
    <w:rPr>
      <w:rFonts w:ascii="Arial" w:hAnsi="Arial"/>
      <w:b/>
      <w:sz w:val="26"/>
      <w:lang w:val="ru-RU" w:eastAsia="ru-RU"/>
    </w:rPr>
  </w:style>
  <w:style w:type="character" w:customStyle="1" w:styleId="BodyText3Char2">
    <w:name w:val="Body Text 3 Char2"/>
    <w:uiPriority w:val="99"/>
    <w:locked/>
    <w:rsid w:val="00D07D73"/>
    <w:rPr>
      <w:rFonts w:ascii="Times New Roman" w:hAnsi="Times New Roman"/>
      <w:sz w:val="16"/>
    </w:rPr>
  </w:style>
  <w:style w:type="character" w:customStyle="1" w:styleId="BodyTextFirstIndent2Char2">
    <w:name w:val="Body Text First Indent 2 Char2"/>
    <w:uiPriority w:val="99"/>
    <w:locked/>
    <w:rsid w:val="00D07D73"/>
    <w:rPr>
      <w:rFonts w:ascii="Times New Roman" w:hAnsi="Times New Roman"/>
      <w:sz w:val="24"/>
      <w:lang w:eastAsia="ru-RU"/>
    </w:rPr>
  </w:style>
  <w:style w:type="character" w:customStyle="1" w:styleId="HTMLPreformattedChar1">
    <w:name w:val="HTML Preformatted Char1"/>
    <w:uiPriority w:val="99"/>
    <w:locked/>
    <w:rsid w:val="00D07D73"/>
    <w:rPr>
      <w:rFonts w:ascii="Courier New" w:hAnsi="Courier New"/>
      <w:sz w:val="20"/>
      <w:lang w:eastAsia="ru-RU"/>
    </w:rPr>
  </w:style>
  <w:style w:type="character" w:customStyle="1" w:styleId="FontStyle89">
    <w:name w:val="Font Style89"/>
    <w:uiPriority w:val="99"/>
    <w:qFormat/>
    <w:rsid w:val="00D07D73"/>
    <w:rPr>
      <w:rFonts w:ascii="Times New Roman" w:hAnsi="Times New Roman"/>
      <w:i/>
      <w:sz w:val="14"/>
    </w:rPr>
  </w:style>
  <w:style w:type="paragraph" w:customStyle="1" w:styleId="10c">
    <w:name w:val="Стиль10"/>
    <w:basedOn w:val="a2"/>
    <w:next w:val="aff1"/>
    <w:uiPriority w:val="99"/>
    <w:qFormat/>
    <w:rsid w:val="00D07D73"/>
    <w:pPr>
      <w:keepNext/>
      <w:widowControl/>
      <w:suppressAutoHyphens/>
      <w:snapToGrid/>
      <w:spacing w:before="240" w:after="120" w:line="276" w:lineRule="auto"/>
    </w:pPr>
    <w:rPr>
      <w:rFonts w:ascii="Arial" w:eastAsia="MS Mincho" w:hAnsi="Arial" w:cs="Tahoma"/>
      <w:sz w:val="28"/>
      <w:szCs w:val="28"/>
      <w:lang w:eastAsia="ar-SA"/>
    </w:rPr>
  </w:style>
  <w:style w:type="character" w:customStyle="1" w:styleId="2fffe">
    <w:name w:val="Заголовок Знак2"/>
    <w:uiPriority w:val="99"/>
    <w:qFormat/>
    <w:locked/>
    <w:rsid w:val="00D07D73"/>
    <w:rPr>
      <w:spacing w:val="-20"/>
      <w:sz w:val="28"/>
      <w:u w:val="single"/>
      <w:lang w:val="ru-RU" w:eastAsia="ru-RU"/>
    </w:rPr>
  </w:style>
  <w:style w:type="character" w:customStyle="1" w:styleId="7e">
    <w:name w:val="стиль7"/>
    <w:basedOn w:val="a3"/>
    <w:uiPriority w:val="99"/>
    <w:qFormat/>
    <w:rsid w:val="00D07D73"/>
    <w:rPr>
      <w:rFonts w:cs="Times New Roman"/>
    </w:rPr>
  </w:style>
  <w:style w:type="paragraph" w:customStyle="1" w:styleId="10d">
    <w:name w:val="Обычный10"/>
    <w:uiPriority w:val="99"/>
    <w:qFormat/>
    <w:rsid w:val="00D07D73"/>
    <w:pPr>
      <w:spacing w:after="0" w:line="600" w:lineRule="auto"/>
      <w:ind w:right="400" w:firstLine="12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6f2">
    <w:name w:val="Текст6"/>
    <w:basedOn w:val="a2"/>
    <w:uiPriority w:val="99"/>
    <w:qFormat/>
    <w:rsid w:val="00D07D73"/>
    <w:pPr>
      <w:snapToGrid/>
      <w:spacing w:before="0" w:after="0"/>
    </w:pPr>
    <w:rPr>
      <w:rFonts w:ascii="Courier New" w:eastAsia="Times New Roman" w:hAnsi="Courier New"/>
      <w:sz w:val="20"/>
    </w:rPr>
  </w:style>
  <w:style w:type="character" w:customStyle="1" w:styleId="title1">
    <w:name w:val="title1"/>
    <w:uiPriority w:val="99"/>
    <w:qFormat/>
    <w:rsid w:val="00D07D73"/>
    <w:rPr>
      <w:rFonts w:ascii="Verdana" w:hAnsi="Verdana"/>
      <w:color w:val="301007"/>
      <w:sz w:val="30"/>
    </w:rPr>
  </w:style>
  <w:style w:type="paragraph" w:customStyle="1" w:styleId="7f">
    <w:name w:val="Абзац списка7"/>
    <w:basedOn w:val="a2"/>
    <w:uiPriority w:val="99"/>
    <w:qFormat/>
    <w:rsid w:val="00D07D73"/>
    <w:pPr>
      <w:widowControl/>
      <w:snapToGrid/>
      <w:spacing w:before="0" w:after="0"/>
      <w:ind w:left="720"/>
      <w:contextualSpacing/>
    </w:pPr>
    <w:rPr>
      <w:rFonts w:eastAsia="Times New Roman"/>
      <w:szCs w:val="24"/>
    </w:rPr>
  </w:style>
  <w:style w:type="character" w:customStyle="1" w:styleId="7120">
    <w:name w:val="Знак Знак712"/>
    <w:uiPriority w:val="99"/>
    <w:rsid w:val="00D07D73"/>
    <w:rPr>
      <w:sz w:val="16"/>
      <w:lang w:val="ru-RU" w:eastAsia="ru-RU"/>
    </w:rPr>
  </w:style>
  <w:style w:type="paragraph" w:customStyle="1" w:styleId="12e">
    <w:name w:val="Знак Знак Знак Знак Знак Знак Знак Знак Знак Знак Знак Знак Знак12"/>
    <w:basedOn w:val="a2"/>
    <w:uiPriority w:val="99"/>
    <w:qFormat/>
    <w:rsid w:val="00D07D73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7f0">
    <w:name w:val="Основной текст7"/>
    <w:basedOn w:val="a2"/>
    <w:uiPriority w:val="99"/>
    <w:qFormat/>
    <w:rsid w:val="00D07D73"/>
    <w:pPr>
      <w:spacing w:before="0" w:after="0"/>
      <w:jc w:val="both"/>
    </w:pPr>
    <w:rPr>
      <w:rFonts w:eastAsia="Times New Roman"/>
    </w:rPr>
  </w:style>
  <w:style w:type="paragraph" w:customStyle="1" w:styleId="25b">
    <w:name w:val="Основной текст с отступом 25"/>
    <w:basedOn w:val="a2"/>
    <w:uiPriority w:val="99"/>
    <w:qFormat/>
    <w:rsid w:val="00D07D73"/>
    <w:pPr>
      <w:overflowPunct w:val="0"/>
      <w:autoSpaceDE w:val="0"/>
      <w:autoSpaceDN w:val="0"/>
      <w:adjustRightInd w:val="0"/>
      <w:snapToGrid/>
      <w:spacing w:before="0" w:after="0"/>
      <w:ind w:firstLine="720"/>
    </w:pPr>
    <w:rPr>
      <w:rFonts w:eastAsia="Times New Roman"/>
    </w:rPr>
  </w:style>
  <w:style w:type="paragraph" w:customStyle="1" w:styleId="style39">
    <w:name w:val="style3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fffffe">
    <w:name w:val="Знак Знак Знак Знак Знак Знак Знак Знак Знак Знак Знак Знак Знак Знак Знак Знак Знак Знак Знак Знак Знак Знак Знак Знак Знак"/>
    <w:basedOn w:val="a2"/>
    <w:uiPriority w:val="99"/>
    <w:qFormat/>
    <w:rsid w:val="00D07D73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830">
    <w:name w:val="Знак Знак83"/>
    <w:uiPriority w:val="99"/>
    <w:qFormat/>
    <w:locked/>
    <w:rsid w:val="00D07D73"/>
    <w:rPr>
      <w:sz w:val="24"/>
    </w:rPr>
  </w:style>
  <w:style w:type="character" w:customStyle="1" w:styleId="624">
    <w:name w:val="Знак Знак624"/>
    <w:uiPriority w:val="99"/>
    <w:locked/>
    <w:rsid w:val="00D07D73"/>
    <w:rPr>
      <w:b/>
      <w:caps/>
      <w:sz w:val="24"/>
      <w:lang w:val="ru-RU" w:eastAsia="ru-RU"/>
    </w:rPr>
  </w:style>
  <w:style w:type="character" w:customStyle="1" w:styleId="5190">
    <w:name w:val="Знак Знак519"/>
    <w:uiPriority w:val="99"/>
    <w:locked/>
    <w:rsid w:val="00D07D73"/>
    <w:rPr>
      <w:b/>
      <w:sz w:val="27"/>
      <w:lang w:val="ru-RU" w:eastAsia="ru-RU"/>
    </w:rPr>
  </w:style>
  <w:style w:type="paragraph" w:customStyle="1" w:styleId="264">
    <w:name w:val="Основной текст 26"/>
    <w:basedOn w:val="a2"/>
    <w:uiPriority w:val="99"/>
    <w:qFormat/>
    <w:rsid w:val="00D07D73"/>
    <w:pPr>
      <w:widowControl/>
      <w:shd w:val="clear" w:color="auto" w:fill="FFFFFF"/>
      <w:snapToGrid/>
      <w:spacing w:before="233" w:after="0" w:line="360" w:lineRule="auto"/>
      <w:ind w:left="1701" w:hanging="567"/>
    </w:pPr>
    <w:rPr>
      <w:rFonts w:eastAsia="Times New Roman"/>
      <w:b/>
      <w:color w:val="000000"/>
      <w:spacing w:val="-5"/>
      <w:sz w:val="28"/>
    </w:rPr>
  </w:style>
  <w:style w:type="character" w:customStyle="1" w:styleId="bold1">
    <w:name w:val="bold1"/>
    <w:uiPriority w:val="99"/>
    <w:qFormat/>
    <w:rsid w:val="00D07D73"/>
    <w:rPr>
      <w:rFonts w:ascii="Arial" w:hAnsi="Arial"/>
      <w:b/>
    </w:rPr>
  </w:style>
  <w:style w:type="character" w:customStyle="1" w:styleId="b-serp-itemtextpassage1">
    <w:name w:val="b-serp-item__text_passage1"/>
    <w:uiPriority w:val="99"/>
    <w:qFormat/>
    <w:rsid w:val="00D07D73"/>
    <w:rPr>
      <w:b/>
    </w:rPr>
  </w:style>
  <w:style w:type="character" w:customStyle="1" w:styleId="affffffffff">
    <w:name w:val="текст Знак Знак"/>
    <w:uiPriority w:val="99"/>
    <w:qFormat/>
    <w:rsid w:val="00D07D73"/>
    <w:rPr>
      <w:sz w:val="24"/>
      <w:lang w:val="ru-RU" w:eastAsia="ru-RU"/>
    </w:rPr>
  </w:style>
  <w:style w:type="paragraph" w:customStyle="1" w:styleId="1fffff4">
    <w:name w:val="Стиль Заголовок 1 (тем обзор)"/>
    <w:basedOn w:val="10"/>
    <w:link w:val="1fffff5"/>
    <w:uiPriority w:val="99"/>
    <w:qFormat/>
    <w:rsid w:val="00D07D73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jc w:val="right"/>
    </w:pPr>
    <w:rPr>
      <w:rFonts w:ascii="Times New Roman" w:hAnsi="Times New Roman"/>
      <w:b/>
      <w:caps/>
      <w:color w:val="000000"/>
      <w:kern w:val="32"/>
      <w:sz w:val="24"/>
    </w:rPr>
  </w:style>
  <w:style w:type="character" w:customStyle="1" w:styleId="1fffff5">
    <w:name w:val="Стиль Заголовок 1 (тем обзор) Знак"/>
    <w:link w:val="1fffff4"/>
    <w:uiPriority w:val="99"/>
    <w:qFormat/>
    <w:locked/>
    <w:rsid w:val="00D07D73"/>
    <w:rPr>
      <w:rFonts w:ascii="Times New Roman" w:eastAsia="Calibri" w:hAnsi="Times New Roman" w:cs="Times New Roman"/>
      <w:b/>
      <w:caps/>
      <w:color w:val="000000"/>
      <w:kern w:val="32"/>
      <w:sz w:val="24"/>
      <w:szCs w:val="20"/>
      <w:lang w:eastAsia="ru-RU"/>
    </w:rPr>
  </w:style>
  <w:style w:type="paragraph" w:customStyle="1" w:styleId="364">
    <w:name w:val="Основной текст с отступом 36"/>
    <w:basedOn w:val="a2"/>
    <w:uiPriority w:val="99"/>
    <w:qFormat/>
    <w:rsid w:val="00D07D73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47a">
    <w:name w:val="Заголовок 47"/>
    <w:basedOn w:val="10d"/>
    <w:next w:val="10d"/>
    <w:uiPriority w:val="99"/>
    <w:qFormat/>
    <w:rsid w:val="00D07D73"/>
    <w:pPr>
      <w:keepNext/>
      <w:spacing w:line="240" w:lineRule="auto"/>
      <w:ind w:right="0" w:firstLine="0"/>
    </w:pPr>
  </w:style>
  <w:style w:type="paragraph" w:customStyle="1" w:styleId="res-desc1">
    <w:name w:val="res-desc1"/>
    <w:basedOn w:val="a2"/>
    <w:uiPriority w:val="99"/>
    <w:qFormat/>
    <w:rsid w:val="00D07D73"/>
    <w:pPr>
      <w:widowControl/>
      <w:snapToGrid/>
      <w:spacing w:before="72" w:after="0"/>
    </w:pPr>
    <w:rPr>
      <w:rFonts w:ascii="a_Timer" w:eastAsia="Times New Roman" w:hAnsi="a_Timer" w:cs="a_Timer"/>
      <w:color w:val="000000"/>
      <w:szCs w:val="24"/>
    </w:rPr>
  </w:style>
  <w:style w:type="paragraph" w:customStyle="1" w:styleId="-2">
    <w:name w:val="А - об"/>
    <w:basedOn w:val="a2"/>
    <w:uiPriority w:val="99"/>
    <w:qFormat/>
    <w:rsid w:val="00D07D73"/>
    <w:pPr>
      <w:widowControl/>
      <w:snapToGrid/>
      <w:spacing w:before="0" w:after="0" w:line="360" w:lineRule="auto"/>
      <w:ind w:firstLine="397"/>
    </w:pPr>
    <w:rPr>
      <w:rFonts w:eastAsia="Times New Roman"/>
      <w:b/>
      <w:sz w:val="20"/>
    </w:rPr>
  </w:style>
  <w:style w:type="paragraph" w:customStyle="1" w:styleId="365">
    <w:name w:val="Основной текст 36"/>
    <w:basedOn w:val="10d"/>
    <w:uiPriority w:val="99"/>
    <w:qFormat/>
    <w:rsid w:val="00D07D73"/>
    <w:pPr>
      <w:spacing w:line="240" w:lineRule="auto"/>
      <w:ind w:right="0" w:firstLine="0"/>
      <w:jc w:val="both"/>
    </w:pPr>
    <w:rPr>
      <w:i/>
      <w:sz w:val="26"/>
    </w:rPr>
  </w:style>
  <w:style w:type="character" w:customStyle="1" w:styleId="description1">
    <w:name w:val="description1"/>
    <w:uiPriority w:val="99"/>
    <w:qFormat/>
    <w:rsid w:val="00D07D73"/>
    <w:rPr>
      <w:color w:val="000000"/>
      <w:sz w:val="17"/>
    </w:rPr>
  </w:style>
  <w:style w:type="paragraph" w:customStyle="1" w:styleId="1fffff6">
    <w:name w:val="1_темы"/>
    <w:basedOn w:val="a2"/>
    <w:uiPriority w:val="99"/>
    <w:qFormat/>
    <w:rsid w:val="00D07D73"/>
    <w:pPr>
      <w:widowControl/>
      <w:snapToGrid/>
      <w:spacing w:before="0" w:after="0"/>
      <w:ind w:left="567"/>
      <w:jc w:val="both"/>
    </w:pPr>
    <w:rPr>
      <w:rFonts w:eastAsia="Times New Roman"/>
      <w:b/>
      <w:szCs w:val="24"/>
      <w:lang w:eastAsia="fr-FR"/>
    </w:rPr>
  </w:style>
  <w:style w:type="paragraph" w:customStyle="1" w:styleId="372">
    <w:name w:val="Заголовок 37"/>
    <w:basedOn w:val="a2"/>
    <w:next w:val="a2"/>
    <w:uiPriority w:val="99"/>
    <w:qFormat/>
    <w:rsid w:val="00D07D73"/>
    <w:pPr>
      <w:keepNext/>
      <w:widowControl/>
      <w:spacing w:before="240" w:after="60"/>
    </w:pPr>
    <w:rPr>
      <w:rFonts w:ascii="Arial" w:eastAsia="Times New Roman" w:hAnsi="Arial"/>
    </w:rPr>
  </w:style>
  <w:style w:type="character" w:customStyle="1" w:styleId="940">
    <w:name w:val="Знак Знак94"/>
    <w:uiPriority w:val="99"/>
    <w:rsid w:val="00D07D73"/>
    <w:rPr>
      <w:rFonts w:ascii="Times New Roman" w:hAnsi="Times New Roman"/>
      <w:sz w:val="24"/>
    </w:rPr>
  </w:style>
  <w:style w:type="character" w:customStyle="1" w:styleId="1340">
    <w:name w:val="Знак Знак134"/>
    <w:uiPriority w:val="99"/>
    <w:locked/>
    <w:rsid w:val="00D07D73"/>
    <w:rPr>
      <w:rFonts w:ascii="Arial" w:hAnsi="Arial"/>
      <w:b/>
      <w:kern w:val="32"/>
      <w:sz w:val="32"/>
      <w:lang w:val="ru-RU" w:eastAsia="ru-RU"/>
    </w:rPr>
  </w:style>
  <w:style w:type="character" w:customStyle="1" w:styleId="bibliocaption1">
    <w:name w:val="bibliocaption1"/>
    <w:uiPriority w:val="99"/>
    <w:qFormat/>
    <w:rsid w:val="00D07D73"/>
    <w:rPr>
      <w:rFonts w:ascii="Verdana" w:hAnsi="Verdana"/>
      <w:b/>
      <w:color w:val="080000"/>
      <w:sz w:val="22"/>
      <w:u w:val="none"/>
    </w:rPr>
  </w:style>
  <w:style w:type="paragraph" w:customStyle="1" w:styleId="affffffffff0">
    <w:name w:val="Знак Знак Знак Знак Знак Знак Знак Знак Знак"/>
    <w:basedOn w:val="a2"/>
    <w:uiPriority w:val="99"/>
    <w:qFormat/>
    <w:rsid w:val="00D07D73"/>
    <w:pPr>
      <w:widowControl/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paragraph" w:customStyle="1" w:styleId="affffffffff1">
    <w:name w:val="ͮ𬠫"/>
    <w:uiPriority w:val="99"/>
    <w:qFormat/>
    <w:rsid w:val="00D07D73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ft988">
    <w:name w:val="ft988"/>
    <w:basedOn w:val="a3"/>
    <w:uiPriority w:val="99"/>
    <w:qFormat/>
    <w:rsid w:val="00D07D73"/>
    <w:rPr>
      <w:rFonts w:cs="Times New Roman"/>
    </w:rPr>
  </w:style>
  <w:style w:type="character" w:customStyle="1" w:styleId="ft1067">
    <w:name w:val="ft1067"/>
    <w:basedOn w:val="a3"/>
    <w:uiPriority w:val="99"/>
    <w:qFormat/>
    <w:rsid w:val="00D07D73"/>
    <w:rPr>
      <w:rFonts w:cs="Times New Roman"/>
    </w:rPr>
  </w:style>
  <w:style w:type="character" w:customStyle="1" w:styleId="ft1144">
    <w:name w:val="ft1144"/>
    <w:basedOn w:val="a3"/>
    <w:uiPriority w:val="99"/>
    <w:qFormat/>
    <w:rsid w:val="00D07D73"/>
    <w:rPr>
      <w:rFonts w:cs="Times New Roman"/>
    </w:rPr>
  </w:style>
  <w:style w:type="character" w:customStyle="1" w:styleId="ft1207">
    <w:name w:val="ft1207"/>
    <w:basedOn w:val="a3"/>
    <w:uiPriority w:val="99"/>
    <w:qFormat/>
    <w:rsid w:val="00D07D73"/>
    <w:rPr>
      <w:rFonts w:cs="Times New Roman"/>
    </w:rPr>
  </w:style>
  <w:style w:type="character" w:customStyle="1" w:styleId="ft1213">
    <w:name w:val="ft1213"/>
    <w:basedOn w:val="a3"/>
    <w:uiPriority w:val="99"/>
    <w:qFormat/>
    <w:rsid w:val="00D07D73"/>
    <w:rPr>
      <w:rFonts w:cs="Times New Roman"/>
    </w:rPr>
  </w:style>
  <w:style w:type="character" w:customStyle="1" w:styleId="ft1214">
    <w:name w:val="ft1214"/>
    <w:basedOn w:val="a3"/>
    <w:uiPriority w:val="99"/>
    <w:qFormat/>
    <w:rsid w:val="00D07D73"/>
    <w:rPr>
      <w:rFonts w:cs="Times New Roman"/>
    </w:rPr>
  </w:style>
  <w:style w:type="character" w:customStyle="1" w:styleId="ft1289">
    <w:name w:val="ft1289"/>
    <w:basedOn w:val="a3"/>
    <w:uiPriority w:val="99"/>
    <w:qFormat/>
    <w:rsid w:val="00D07D73"/>
    <w:rPr>
      <w:rFonts w:cs="Times New Roman"/>
    </w:rPr>
  </w:style>
  <w:style w:type="character" w:customStyle="1" w:styleId="ft1311">
    <w:name w:val="ft1311"/>
    <w:basedOn w:val="a3"/>
    <w:uiPriority w:val="99"/>
    <w:qFormat/>
    <w:rsid w:val="00D07D73"/>
    <w:rPr>
      <w:rFonts w:cs="Times New Roman"/>
    </w:rPr>
  </w:style>
  <w:style w:type="character" w:customStyle="1" w:styleId="ft3008">
    <w:name w:val="ft3008"/>
    <w:basedOn w:val="a3"/>
    <w:uiPriority w:val="99"/>
    <w:qFormat/>
    <w:rsid w:val="00D07D73"/>
    <w:rPr>
      <w:rFonts w:cs="Times New Roman"/>
    </w:rPr>
  </w:style>
  <w:style w:type="character" w:customStyle="1" w:styleId="ft3181">
    <w:name w:val="ft3181"/>
    <w:basedOn w:val="a3"/>
    <w:uiPriority w:val="99"/>
    <w:qFormat/>
    <w:rsid w:val="00D07D73"/>
    <w:rPr>
      <w:rFonts w:cs="Times New Roman"/>
    </w:rPr>
  </w:style>
  <w:style w:type="character" w:customStyle="1" w:styleId="ft722">
    <w:name w:val="ft722"/>
    <w:basedOn w:val="a3"/>
    <w:uiPriority w:val="99"/>
    <w:qFormat/>
    <w:rsid w:val="00D07D73"/>
    <w:rPr>
      <w:rFonts w:cs="Times New Roman"/>
    </w:rPr>
  </w:style>
  <w:style w:type="character" w:customStyle="1" w:styleId="ft728">
    <w:name w:val="ft728"/>
    <w:basedOn w:val="a3"/>
    <w:uiPriority w:val="99"/>
    <w:qFormat/>
    <w:rsid w:val="00D07D73"/>
    <w:rPr>
      <w:rFonts w:cs="Times New Roman"/>
    </w:rPr>
  </w:style>
  <w:style w:type="character" w:customStyle="1" w:styleId="ft730">
    <w:name w:val="ft730"/>
    <w:basedOn w:val="a3"/>
    <w:uiPriority w:val="99"/>
    <w:qFormat/>
    <w:rsid w:val="00D07D73"/>
    <w:rPr>
      <w:rFonts w:cs="Times New Roman"/>
    </w:rPr>
  </w:style>
  <w:style w:type="character" w:customStyle="1" w:styleId="ft72">
    <w:name w:val="ft72"/>
    <w:basedOn w:val="a3"/>
    <w:uiPriority w:val="99"/>
    <w:qFormat/>
    <w:rsid w:val="00D07D73"/>
    <w:rPr>
      <w:rFonts w:cs="Times New Roman"/>
    </w:rPr>
  </w:style>
  <w:style w:type="character" w:customStyle="1" w:styleId="ft731">
    <w:name w:val="ft731"/>
    <w:basedOn w:val="a3"/>
    <w:uiPriority w:val="99"/>
    <w:qFormat/>
    <w:rsid w:val="00D07D73"/>
    <w:rPr>
      <w:rFonts w:cs="Times New Roman"/>
    </w:rPr>
  </w:style>
  <w:style w:type="character" w:customStyle="1" w:styleId="ft732">
    <w:name w:val="ft732"/>
    <w:basedOn w:val="a3"/>
    <w:uiPriority w:val="99"/>
    <w:qFormat/>
    <w:rsid w:val="00D07D73"/>
    <w:rPr>
      <w:rFonts w:cs="Times New Roman"/>
    </w:rPr>
  </w:style>
  <w:style w:type="character" w:customStyle="1" w:styleId="ft735">
    <w:name w:val="ft735"/>
    <w:basedOn w:val="a3"/>
    <w:uiPriority w:val="99"/>
    <w:qFormat/>
    <w:rsid w:val="00D07D73"/>
    <w:rPr>
      <w:rFonts w:cs="Times New Roman"/>
    </w:rPr>
  </w:style>
  <w:style w:type="character" w:customStyle="1" w:styleId="ft738">
    <w:name w:val="ft738"/>
    <w:basedOn w:val="a3"/>
    <w:uiPriority w:val="99"/>
    <w:qFormat/>
    <w:rsid w:val="00D07D73"/>
    <w:rPr>
      <w:rFonts w:cs="Times New Roman"/>
    </w:rPr>
  </w:style>
  <w:style w:type="character" w:customStyle="1" w:styleId="ft747">
    <w:name w:val="ft747"/>
    <w:basedOn w:val="a3"/>
    <w:uiPriority w:val="99"/>
    <w:qFormat/>
    <w:rsid w:val="00D07D73"/>
    <w:rPr>
      <w:rFonts w:cs="Times New Roman"/>
    </w:rPr>
  </w:style>
  <w:style w:type="character" w:customStyle="1" w:styleId="ft758">
    <w:name w:val="ft758"/>
    <w:basedOn w:val="a3"/>
    <w:uiPriority w:val="99"/>
    <w:qFormat/>
    <w:rsid w:val="00D07D73"/>
    <w:rPr>
      <w:rFonts w:cs="Times New Roman"/>
    </w:rPr>
  </w:style>
  <w:style w:type="paragraph" w:customStyle="1" w:styleId="Picture">
    <w:name w:val="Picture"/>
    <w:basedOn w:val="a2"/>
    <w:next w:val="a2"/>
    <w:uiPriority w:val="99"/>
    <w:qFormat/>
    <w:rsid w:val="00D07D73"/>
    <w:pPr>
      <w:widowControl/>
      <w:autoSpaceDE w:val="0"/>
      <w:autoSpaceDN w:val="0"/>
      <w:adjustRightInd w:val="0"/>
      <w:snapToGrid/>
      <w:spacing w:before="0" w:after="0" w:line="220" w:lineRule="atLeast"/>
      <w:jc w:val="center"/>
    </w:pPr>
    <w:rPr>
      <w:rFonts w:ascii="PragmaticaCTT" w:eastAsia="Times New Roman" w:hAnsi="PragmaticaCTT" w:cs="PragmaticaCTT"/>
      <w:b/>
      <w:bCs/>
      <w:sz w:val="18"/>
      <w:szCs w:val="18"/>
    </w:rPr>
  </w:style>
  <w:style w:type="paragraph" w:customStyle="1" w:styleId="Default1">
    <w:name w:val="Default1"/>
    <w:basedOn w:val="Default"/>
    <w:next w:val="Default"/>
    <w:uiPriority w:val="99"/>
    <w:qFormat/>
    <w:rsid w:val="00D07D73"/>
    <w:rPr>
      <w:color w:val="auto"/>
      <w:lang w:val="en-US" w:eastAsia="en-US"/>
    </w:rPr>
  </w:style>
  <w:style w:type="paragraph" w:customStyle="1" w:styleId="1fffff7">
    <w:name w:val="Çàãîëîâîê 1"/>
    <w:basedOn w:val="Default"/>
    <w:next w:val="Default"/>
    <w:uiPriority w:val="99"/>
    <w:qFormat/>
    <w:rsid w:val="00D07D73"/>
    <w:rPr>
      <w:color w:val="auto"/>
      <w:lang w:val="en-US" w:eastAsia="en-US"/>
    </w:rPr>
  </w:style>
  <w:style w:type="character" w:customStyle="1" w:styleId="ft2100">
    <w:name w:val="ft2100"/>
    <w:basedOn w:val="a3"/>
    <w:uiPriority w:val="99"/>
    <w:qFormat/>
    <w:rsid w:val="00D07D73"/>
    <w:rPr>
      <w:rFonts w:cs="Times New Roman"/>
    </w:rPr>
  </w:style>
  <w:style w:type="character" w:customStyle="1" w:styleId="ft2109">
    <w:name w:val="ft2109"/>
    <w:basedOn w:val="a3"/>
    <w:uiPriority w:val="99"/>
    <w:qFormat/>
    <w:rsid w:val="00D07D73"/>
    <w:rPr>
      <w:rFonts w:cs="Times New Roman"/>
    </w:rPr>
  </w:style>
  <w:style w:type="character" w:customStyle="1" w:styleId="ft2121">
    <w:name w:val="ft2121"/>
    <w:basedOn w:val="a3"/>
    <w:uiPriority w:val="99"/>
    <w:qFormat/>
    <w:rsid w:val="00D07D73"/>
    <w:rPr>
      <w:rFonts w:cs="Times New Roman"/>
    </w:rPr>
  </w:style>
  <w:style w:type="character" w:customStyle="1" w:styleId="ft2130">
    <w:name w:val="ft2130"/>
    <w:basedOn w:val="a3"/>
    <w:uiPriority w:val="99"/>
    <w:qFormat/>
    <w:rsid w:val="00D07D73"/>
    <w:rPr>
      <w:rFonts w:cs="Times New Roman"/>
    </w:rPr>
  </w:style>
  <w:style w:type="character" w:customStyle="1" w:styleId="ft24421">
    <w:name w:val="ft24421"/>
    <w:uiPriority w:val="99"/>
    <w:qFormat/>
    <w:rsid w:val="00D07D73"/>
    <w:rPr>
      <w:rFonts w:ascii="Times" w:hAnsi="Times"/>
      <w:b/>
      <w:color w:val="000000"/>
      <w:spacing w:val="15"/>
      <w:sz w:val="27"/>
    </w:rPr>
  </w:style>
  <w:style w:type="paragraph" w:customStyle="1" w:styleId="affffffffff2">
    <w:name w:val="Стиль для методичек"/>
    <w:basedOn w:val="a2"/>
    <w:uiPriority w:val="99"/>
    <w:qFormat/>
    <w:rsid w:val="00D07D73"/>
    <w:pPr>
      <w:widowControl/>
      <w:snapToGrid/>
      <w:spacing w:before="0" w:after="0"/>
      <w:ind w:left="284" w:firstLine="340"/>
      <w:jc w:val="both"/>
    </w:pPr>
    <w:rPr>
      <w:rFonts w:ascii="Calibri" w:eastAsia="Times New Roman" w:hAnsi="Calibri" w:cs="Calibri"/>
      <w:sz w:val="28"/>
      <w:szCs w:val="28"/>
    </w:rPr>
  </w:style>
  <w:style w:type="paragraph" w:customStyle="1" w:styleId="Preformatted">
    <w:name w:val="Preformatted"/>
    <w:basedOn w:val="a2"/>
    <w:uiPriority w:val="99"/>
    <w:qFormat/>
    <w:rsid w:val="00D07D73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  <w:autoSpaceDE w:val="0"/>
      <w:snapToGrid/>
      <w:spacing w:before="0" w:after="0"/>
    </w:pPr>
    <w:rPr>
      <w:rFonts w:ascii="Courier New" w:eastAsia="Times New Roman" w:hAnsi="Courier New" w:cs="Courier New"/>
      <w:sz w:val="20"/>
      <w:lang w:eastAsia="ar-SA"/>
    </w:rPr>
  </w:style>
  <w:style w:type="character" w:customStyle="1" w:styleId="FontStyle49">
    <w:name w:val="Font Style49"/>
    <w:uiPriority w:val="99"/>
    <w:qFormat/>
    <w:rsid w:val="00D07D73"/>
    <w:rPr>
      <w:rFonts w:ascii="Times New Roman" w:hAnsi="Times New Roman"/>
      <w:i/>
      <w:sz w:val="26"/>
    </w:rPr>
  </w:style>
  <w:style w:type="character" w:customStyle="1" w:styleId="rvts9">
    <w:name w:val="rvts9"/>
    <w:basedOn w:val="a3"/>
    <w:uiPriority w:val="99"/>
    <w:qFormat/>
    <w:rsid w:val="00D07D73"/>
    <w:rPr>
      <w:rFonts w:cs="Times New Roman"/>
    </w:rPr>
  </w:style>
  <w:style w:type="character" w:customStyle="1" w:styleId="rvts15">
    <w:name w:val="rvts15"/>
    <w:basedOn w:val="a3"/>
    <w:uiPriority w:val="99"/>
    <w:qFormat/>
    <w:rsid w:val="00D07D73"/>
    <w:rPr>
      <w:rFonts w:cs="Times New Roman"/>
    </w:rPr>
  </w:style>
  <w:style w:type="paragraph" w:customStyle="1" w:styleId="2TimesNewW1">
    <w:name w:val="Стиль Заголовок 2 + Times New (W1)"/>
    <w:basedOn w:val="20"/>
    <w:uiPriority w:val="99"/>
    <w:qFormat/>
    <w:rsid w:val="00D07D73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right"/>
    </w:pPr>
    <w:rPr>
      <w:rFonts w:ascii="Times New Roman" w:hAnsi="Times New Roman"/>
      <w:bCs/>
      <w:caps/>
      <w:sz w:val="24"/>
      <w:szCs w:val="24"/>
    </w:rPr>
  </w:style>
  <w:style w:type="paragraph" w:customStyle="1" w:styleId="consplusnormal1">
    <w:name w:val="consplusnormal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1125">
    <w:name w:val="Стиль Заголовок 1 + по ширине Первая строка:  125 см"/>
    <w:basedOn w:val="10"/>
    <w:uiPriority w:val="99"/>
    <w:qFormat/>
    <w:rsid w:val="00D07D73"/>
    <w:pPr>
      <w:keepNext/>
      <w:shd w:val="clear" w:color="auto" w:fill="FFFFFF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left"/>
    </w:pPr>
    <w:rPr>
      <w:rFonts w:ascii="Times New Roman ??????????" w:hAnsi="Times New Roman ??????????"/>
      <w:b/>
      <w:bCs/>
      <w:caps/>
      <w:sz w:val="24"/>
      <w:szCs w:val="24"/>
    </w:rPr>
  </w:style>
  <w:style w:type="paragraph" w:customStyle="1" w:styleId="1fffff8">
    <w:name w:val="Стиль Заголовок 1"/>
    <w:basedOn w:val="10"/>
    <w:uiPriority w:val="99"/>
    <w:qFormat/>
    <w:rsid w:val="00D07D73"/>
    <w:pPr>
      <w:keepNext/>
      <w:shd w:val="clear" w:color="auto" w:fill="FFFFFF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left"/>
    </w:pPr>
    <w:rPr>
      <w:rFonts w:ascii="Times New Roman ??????????" w:hAnsi="Times New Roman ??????????"/>
      <w:b/>
      <w:bCs/>
      <w:caps/>
      <w:sz w:val="24"/>
      <w:szCs w:val="24"/>
    </w:rPr>
  </w:style>
  <w:style w:type="paragraph" w:customStyle="1" w:styleId="211pt">
    <w:name w:val="Стиль Заголовок 2 + 11 pt не курсив Авто все прописные"/>
    <w:basedOn w:val="20"/>
    <w:uiPriority w:val="99"/>
    <w:qFormat/>
    <w:rsid w:val="00D07D73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center"/>
    </w:pPr>
    <w:rPr>
      <w:rFonts w:ascii="Times New Roman" w:hAnsi="Times New Roman" w:cs="Arial"/>
      <w:b/>
      <w:bCs/>
      <w:i/>
      <w:sz w:val="24"/>
      <w:szCs w:val="24"/>
    </w:rPr>
  </w:style>
  <w:style w:type="paragraph" w:customStyle="1" w:styleId="1fffff9">
    <w:name w:val="Стиль Заголовок 1 + Авто"/>
    <w:basedOn w:val="10"/>
    <w:link w:val="1fffffa"/>
    <w:uiPriority w:val="99"/>
    <w:qFormat/>
    <w:rsid w:val="00D07D73"/>
    <w:pPr>
      <w:keepNext/>
      <w:shd w:val="clear" w:color="auto" w:fill="FFFFFF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left"/>
    </w:pPr>
    <w:rPr>
      <w:rFonts w:ascii="Times New Roman ??????????" w:hAnsi="Times New Roman ??????????"/>
      <w:b/>
      <w:caps/>
      <w:color w:val="000000"/>
      <w:spacing w:val="1"/>
      <w:sz w:val="24"/>
    </w:rPr>
  </w:style>
  <w:style w:type="character" w:customStyle="1" w:styleId="1fffffa">
    <w:name w:val="Стиль Заголовок 1 + Авто Знак"/>
    <w:link w:val="1fffff9"/>
    <w:uiPriority w:val="99"/>
    <w:qFormat/>
    <w:locked/>
    <w:rsid w:val="00D07D73"/>
    <w:rPr>
      <w:rFonts w:ascii="Times New Roman ??????????" w:eastAsia="Calibri" w:hAnsi="Times New Roman ??????????" w:cs="Times New Roman"/>
      <w:b/>
      <w:caps/>
      <w:color w:val="000000"/>
      <w:spacing w:val="1"/>
      <w:sz w:val="24"/>
      <w:szCs w:val="20"/>
      <w:shd w:val="clear" w:color="auto" w:fill="FFFFFF"/>
      <w:lang w:eastAsia="ru-RU"/>
    </w:rPr>
  </w:style>
  <w:style w:type="paragraph" w:customStyle="1" w:styleId="2ffff">
    <w:name w:val="ЗАГ 2 УМК"/>
    <w:basedOn w:val="20"/>
    <w:uiPriority w:val="99"/>
    <w:qFormat/>
    <w:rsid w:val="00D07D73"/>
    <w:pPr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60" w:lineRule="auto"/>
      <w:ind w:left="-567" w:right="-675" w:firstLine="567"/>
    </w:pPr>
    <w:rPr>
      <w:rFonts w:ascii="Times New Roman" w:hAnsi="Times New Roman"/>
      <w:bCs/>
      <w:iCs/>
      <w:sz w:val="28"/>
      <w:szCs w:val="28"/>
    </w:rPr>
  </w:style>
  <w:style w:type="character" w:customStyle="1" w:styleId="ft401">
    <w:name w:val="ft401"/>
    <w:basedOn w:val="a3"/>
    <w:uiPriority w:val="99"/>
    <w:qFormat/>
    <w:rsid w:val="00D07D73"/>
    <w:rPr>
      <w:rFonts w:cs="Times New Roman"/>
    </w:rPr>
  </w:style>
  <w:style w:type="character" w:customStyle="1" w:styleId="ft404">
    <w:name w:val="ft404"/>
    <w:basedOn w:val="a3"/>
    <w:uiPriority w:val="99"/>
    <w:qFormat/>
    <w:rsid w:val="00D07D73"/>
    <w:rPr>
      <w:rFonts w:cs="Times New Roman"/>
    </w:rPr>
  </w:style>
  <w:style w:type="character" w:customStyle="1" w:styleId="ft2">
    <w:name w:val="ft2"/>
    <w:basedOn w:val="a3"/>
    <w:uiPriority w:val="99"/>
    <w:qFormat/>
    <w:rsid w:val="00D07D73"/>
    <w:rPr>
      <w:rFonts w:cs="Times New Roman"/>
    </w:rPr>
  </w:style>
  <w:style w:type="character" w:customStyle="1" w:styleId="ft405">
    <w:name w:val="ft405"/>
    <w:basedOn w:val="a3"/>
    <w:uiPriority w:val="99"/>
    <w:qFormat/>
    <w:rsid w:val="00D07D73"/>
    <w:rPr>
      <w:rFonts w:cs="Times New Roman"/>
    </w:rPr>
  </w:style>
  <w:style w:type="character" w:customStyle="1" w:styleId="ft407">
    <w:name w:val="ft407"/>
    <w:basedOn w:val="a3"/>
    <w:uiPriority w:val="99"/>
    <w:qFormat/>
    <w:rsid w:val="00D07D73"/>
    <w:rPr>
      <w:rFonts w:cs="Times New Roman"/>
    </w:rPr>
  </w:style>
  <w:style w:type="character" w:customStyle="1" w:styleId="ft411">
    <w:name w:val="ft411"/>
    <w:basedOn w:val="a3"/>
    <w:uiPriority w:val="99"/>
    <w:qFormat/>
    <w:rsid w:val="00D07D73"/>
    <w:rPr>
      <w:rFonts w:cs="Times New Roman"/>
    </w:rPr>
  </w:style>
  <w:style w:type="character" w:customStyle="1" w:styleId="ft416">
    <w:name w:val="ft416"/>
    <w:basedOn w:val="a3"/>
    <w:uiPriority w:val="99"/>
    <w:qFormat/>
    <w:rsid w:val="00D07D73"/>
    <w:rPr>
      <w:rFonts w:cs="Times New Roman"/>
    </w:rPr>
  </w:style>
  <w:style w:type="character" w:customStyle="1" w:styleId="ft438">
    <w:name w:val="ft438"/>
    <w:basedOn w:val="a3"/>
    <w:uiPriority w:val="99"/>
    <w:qFormat/>
    <w:rsid w:val="00D07D73"/>
    <w:rPr>
      <w:rFonts w:cs="Times New Roman"/>
    </w:rPr>
  </w:style>
  <w:style w:type="character" w:customStyle="1" w:styleId="ft461">
    <w:name w:val="ft461"/>
    <w:basedOn w:val="a3"/>
    <w:uiPriority w:val="99"/>
    <w:qFormat/>
    <w:rsid w:val="00D07D73"/>
    <w:rPr>
      <w:rFonts w:cs="Times New Roman"/>
    </w:rPr>
  </w:style>
  <w:style w:type="character" w:customStyle="1" w:styleId="ft485">
    <w:name w:val="ft485"/>
    <w:basedOn w:val="a3"/>
    <w:uiPriority w:val="99"/>
    <w:qFormat/>
    <w:rsid w:val="00D07D73"/>
    <w:rPr>
      <w:rFonts w:cs="Times New Roman"/>
    </w:rPr>
  </w:style>
  <w:style w:type="character" w:customStyle="1" w:styleId="ft507">
    <w:name w:val="ft507"/>
    <w:basedOn w:val="a3"/>
    <w:uiPriority w:val="99"/>
    <w:qFormat/>
    <w:rsid w:val="00D07D73"/>
    <w:rPr>
      <w:rFonts w:cs="Times New Roman"/>
    </w:rPr>
  </w:style>
  <w:style w:type="character" w:customStyle="1" w:styleId="ft464">
    <w:name w:val="ft464"/>
    <w:basedOn w:val="a3"/>
    <w:uiPriority w:val="99"/>
    <w:qFormat/>
    <w:rsid w:val="00D07D73"/>
    <w:rPr>
      <w:rFonts w:cs="Times New Roman"/>
    </w:rPr>
  </w:style>
  <w:style w:type="character" w:customStyle="1" w:styleId="ft515">
    <w:name w:val="ft515"/>
    <w:basedOn w:val="a3"/>
    <w:uiPriority w:val="99"/>
    <w:qFormat/>
    <w:rsid w:val="00D07D73"/>
    <w:rPr>
      <w:rFonts w:cs="Times New Roman"/>
    </w:rPr>
  </w:style>
  <w:style w:type="character" w:customStyle="1" w:styleId="ft518">
    <w:name w:val="ft518"/>
    <w:basedOn w:val="a3"/>
    <w:uiPriority w:val="99"/>
    <w:qFormat/>
    <w:rsid w:val="00D07D73"/>
    <w:rPr>
      <w:rFonts w:cs="Times New Roman"/>
    </w:rPr>
  </w:style>
  <w:style w:type="character" w:customStyle="1" w:styleId="ft521">
    <w:name w:val="ft521"/>
    <w:basedOn w:val="a3"/>
    <w:uiPriority w:val="99"/>
    <w:qFormat/>
    <w:rsid w:val="00D07D73"/>
    <w:rPr>
      <w:rFonts w:cs="Times New Roman"/>
    </w:rPr>
  </w:style>
  <w:style w:type="character" w:customStyle="1" w:styleId="ft525">
    <w:name w:val="ft525"/>
    <w:basedOn w:val="a3"/>
    <w:uiPriority w:val="99"/>
    <w:qFormat/>
    <w:rsid w:val="00D07D73"/>
    <w:rPr>
      <w:rFonts w:cs="Times New Roman"/>
    </w:rPr>
  </w:style>
  <w:style w:type="character" w:customStyle="1" w:styleId="ft549">
    <w:name w:val="ft549"/>
    <w:basedOn w:val="a3"/>
    <w:uiPriority w:val="99"/>
    <w:qFormat/>
    <w:rsid w:val="00D07D73"/>
    <w:rPr>
      <w:rFonts w:cs="Times New Roman"/>
    </w:rPr>
  </w:style>
  <w:style w:type="character" w:customStyle="1" w:styleId="ft554">
    <w:name w:val="ft554"/>
    <w:basedOn w:val="a3"/>
    <w:uiPriority w:val="99"/>
    <w:qFormat/>
    <w:rsid w:val="00D07D73"/>
    <w:rPr>
      <w:rFonts w:cs="Times New Roman"/>
    </w:rPr>
  </w:style>
  <w:style w:type="character" w:customStyle="1" w:styleId="ft557">
    <w:name w:val="ft557"/>
    <w:basedOn w:val="a3"/>
    <w:uiPriority w:val="99"/>
    <w:qFormat/>
    <w:rsid w:val="00D07D73"/>
    <w:rPr>
      <w:rFonts w:cs="Times New Roman"/>
    </w:rPr>
  </w:style>
  <w:style w:type="character" w:customStyle="1" w:styleId="ft561">
    <w:name w:val="ft561"/>
    <w:basedOn w:val="a3"/>
    <w:uiPriority w:val="99"/>
    <w:qFormat/>
    <w:rsid w:val="00D07D73"/>
    <w:rPr>
      <w:rFonts w:cs="Times New Roman"/>
    </w:rPr>
  </w:style>
  <w:style w:type="character" w:customStyle="1" w:styleId="ft565">
    <w:name w:val="ft565"/>
    <w:basedOn w:val="a3"/>
    <w:uiPriority w:val="99"/>
    <w:qFormat/>
    <w:rsid w:val="00D07D73"/>
    <w:rPr>
      <w:rFonts w:cs="Times New Roman"/>
    </w:rPr>
  </w:style>
  <w:style w:type="character" w:customStyle="1" w:styleId="ft570">
    <w:name w:val="ft570"/>
    <w:basedOn w:val="a3"/>
    <w:uiPriority w:val="99"/>
    <w:qFormat/>
    <w:rsid w:val="00D07D73"/>
    <w:rPr>
      <w:rFonts w:cs="Times New Roman"/>
    </w:rPr>
  </w:style>
  <w:style w:type="character" w:customStyle="1" w:styleId="ft594">
    <w:name w:val="ft594"/>
    <w:basedOn w:val="a3"/>
    <w:uiPriority w:val="99"/>
    <w:qFormat/>
    <w:rsid w:val="00D07D73"/>
    <w:rPr>
      <w:rFonts w:cs="Times New Roman"/>
    </w:rPr>
  </w:style>
  <w:style w:type="character" w:customStyle="1" w:styleId="ft600">
    <w:name w:val="ft600"/>
    <w:basedOn w:val="a3"/>
    <w:uiPriority w:val="99"/>
    <w:qFormat/>
    <w:rsid w:val="00D07D73"/>
    <w:rPr>
      <w:rFonts w:cs="Times New Roman"/>
    </w:rPr>
  </w:style>
  <w:style w:type="character" w:customStyle="1" w:styleId="ft625">
    <w:name w:val="ft625"/>
    <w:basedOn w:val="a3"/>
    <w:uiPriority w:val="99"/>
    <w:qFormat/>
    <w:rsid w:val="00D07D73"/>
    <w:rPr>
      <w:rFonts w:cs="Times New Roman"/>
    </w:rPr>
  </w:style>
  <w:style w:type="character" w:customStyle="1" w:styleId="ft646">
    <w:name w:val="ft646"/>
    <w:basedOn w:val="a3"/>
    <w:uiPriority w:val="99"/>
    <w:qFormat/>
    <w:rsid w:val="00D07D73"/>
    <w:rPr>
      <w:rFonts w:cs="Times New Roman"/>
    </w:rPr>
  </w:style>
  <w:style w:type="character" w:customStyle="1" w:styleId="ft648">
    <w:name w:val="ft648"/>
    <w:basedOn w:val="a3"/>
    <w:uiPriority w:val="99"/>
    <w:qFormat/>
    <w:rsid w:val="00D07D73"/>
    <w:rPr>
      <w:rFonts w:cs="Times New Roman"/>
    </w:rPr>
  </w:style>
  <w:style w:type="character" w:customStyle="1" w:styleId="ft650">
    <w:name w:val="ft650"/>
    <w:basedOn w:val="a3"/>
    <w:uiPriority w:val="99"/>
    <w:qFormat/>
    <w:rsid w:val="00D07D73"/>
    <w:rPr>
      <w:rFonts w:cs="Times New Roman"/>
    </w:rPr>
  </w:style>
  <w:style w:type="character" w:customStyle="1" w:styleId="ft651">
    <w:name w:val="ft651"/>
    <w:basedOn w:val="a3"/>
    <w:uiPriority w:val="99"/>
    <w:qFormat/>
    <w:rsid w:val="00D07D73"/>
    <w:rPr>
      <w:rFonts w:cs="Times New Roman"/>
    </w:rPr>
  </w:style>
  <w:style w:type="character" w:customStyle="1" w:styleId="ft654">
    <w:name w:val="ft654"/>
    <w:basedOn w:val="a3"/>
    <w:uiPriority w:val="99"/>
    <w:qFormat/>
    <w:rsid w:val="00D07D73"/>
    <w:rPr>
      <w:rFonts w:cs="Times New Roman"/>
    </w:rPr>
  </w:style>
  <w:style w:type="character" w:customStyle="1" w:styleId="ft655">
    <w:name w:val="ft655"/>
    <w:basedOn w:val="a3"/>
    <w:uiPriority w:val="99"/>
    <w:qFormat/>
    <w:rsid w:val="00D07D73"/>
    <w:rPr>
      <w:rFonts w:cs="Times New Roman"/>
    </w:rPr>
  </w:style>
  <w:style w:type="character" w:customStyle="1" w:styleId="ft674">
    <w:name w:val="ft674"/>
    <w:basedOn w:val="a3"/>
    <w:uiPriority w:val="99"/>
    <w:qFormat/>
    <w:rsid w:val="00D07D73"/>
    <w:rPr>
      <w:rFonts w:cs="Times New Roman"/>
    </w:rPr>
  </w:style>
  <w:style w:type="character" w:customStyle="1" w:styleId="ft698">
    <w:name w:val="ft698"/>
    <w:basedOn w:val="a3"/>
    <w:uiPriority w:val="99"/>
    <w:qFormat/>
    <w:rsid w:val="00D07D73"/>
    <w:rPr>
      <w:rFonts w:cs="Times New Roman"/>
    </w:rPr>
  </w:style>
  <w:style w:type="character" w:customStyle="1" w:styleId="ft709">
    <w:name w:val="ft709"/>
    <w:basedOn w:val="a3"/>
    <w:uiPriority w:val="99"/>
    <w:qFormat/>
    <w:rsid w:val="00D07D73"/>
    <w:rPr>
      <w:rFonts w:cs="Times New Roman"/>
    </w:rPr>
  </w:style>
  <w:style w:type="character" w:customStyle="1" w:styleId="ft723">
    <w:name w:val="ft723"/>
    <w:basedOn w:val="a3"/>
    <w:uiPriority w:val="99"/>
    <w:qFormat/>
    <w:rsid w:val="00D07D73"/>
    <w:rPr>
      <w:rFonts w:cs="Times New Roman"/>
    </w:rPr>
  </w:style>
  <w:style w:type="character" w:customStyle="1" w:styleId="ft746">
    <w:name w:val="ft746"/>
    <w:basedOn w:val="a3"/>
    <w:uiPriority w:val="99"/>
    <w:qFormat/>
    <w:rsid w:val="00D07D73"/>
    <w:rPr>
      <w:rFonts w:cs="Times New Roman"/>
    </w:rPr>
  </w:style>
  <w:style w:type="character" w:customStyle="1" w:styleId="ft770">
    <w:name w:val="ft770"/>
    <w:basedOn w:val="a3"/>
    <w:uiPriority w:val="99"/>
    <w:qFormat/>
    <w:rsid w:val="00D07D73"/>
    <w:rPr>
      <w:rFonts w:cs="Times New Roman"/>
    </w:rPr>
  </w:style>
  <w:style w:type="character" w:customStyle="1" w:styleId="ft772">
    <w:name w:val="ft772"/>
    <w:basedOn w:val="a3"/>
    <w:uiPriority w:val="99"/>
    <w:qFormat/>
    <w:rsid w:val="00D07D73"/>
    <w:rPr>
      <w:rFonts w:cs="Times New Roman"/>
    </w:rPr>
  </w:style>
  <w:style w:type="character" w:customStyle="1" w:styleId="ft774">
    <w:name w:val="ft774"/>
    <w:basedOn w:val="a3"/>
    <w:uiPriority w:val="99"/>
    <w:qFormat/>
    <w:rsid w:val="00D07D73"/>
    <w:rPr>
      <w:rFonts w:cs="Times New Roman"/>
    </w:rPr>
  </w:style>
  <w:style w:type="character" w:customStyle="1" w:styleId="ft777">
    <w:name w:val="ft777"/>
    <w:basedOn w:val="a3"/>
    <w:uiPriority w:val="99"/>
    <w:qFormat/>
    <w:rsid w:val="00D07D73"/>
    <w:rPr>
      <w:rFonts w:cs="Times New Roman"/>
    </w:rPr>
  </w:style>
  <w:style w:type="character" w:customStyle="1" w:styleId="ft778">
    <w:name w:val="ft778"/>
    <w:basedOn w:val="a3"/>
    <w:uiPriority w:val="99"/>
    <w:qFormat/>
    <w:rsid w:val="00D07D73"/>
    <w:rPr>
      <w:rFonts w:cs="Times New Roman"/>
    </w:rPr>
  </w:style>
  <w:style w:type="character" w:customStyle="1" w:styleId="ft780">
    <w:name w:val="ft780"/>
    <w:basedOn w:val="a3"/>
    <w:uiPriority w:val="99"/>
    <w:qFormat/>
    <w:rsid w:val="00D07D73"/>
    <w:rPr>
      <w:rFonts w:cs="Times New Roman"/>
    </w:rPr>
  </w:style>
  <w:style w:type="character" w:customStyle="1" w:styleId="ft794">
    <w:name w:val="ft794"/>
    <w:basedOn w:val="a3"/>
    <w:uiPriority w:val="99"/>
    <w:qFormat/>
    <w:rsid w:val="00D07D73"/>
    <w:rPr>
      <w:rFonts w:cs="Times New Roman"/>
    </w:rPr>
  </w:style>
  <w:style w:type="character" w:customStyle="1" w:styleId="ft813">
    <w:name w:val="ft813"/>
    <w:basedOn w:val="a3"/>
    <w:uiPriority w:val="99"/>
    <w:qFormat/>
    <w:rsid w:val="00D07D73"/>
    <w:rPr>
      <w:rFonts w:cs="Times New Roman"/>
    </w:rPr>
  </w:style>
  <w:style w:type="character" w:customStyle="1" w:styleId="ft845">
    <w:name w:val="ft845"/>
    <w:basedOn w:val="a3"/>
    <w:uiPriority w:val="99"/>
    <w:qFormat/>
    <w:rsid w:val="00D07D73"/>
    <w:rPr>
      <w:rFonts w:cs="Times New Roman"/>
    </w:rPr>
  </w:style>
  <w:style w:type="character" w:customStyle="1" w:styleId="ft846">
    <w:name w:val="ft846"/>
    <w:basedOn w:val="a3"/>
    <w:uiPriority w:val="99"/>
    <w:qFormat/>
    <w:rsid w:val="00D07D73"/>
    <w:rPr>
      <w:rFonts w:cs="Times New Roman"/>
    </w:rPr>
  </w:style>
  <w:style w:type="character" w:customStyle="1" w:styleId="ft869">
    <w:name w:val="ft869"/>
    <w:basedOn w:val="a3"/>
    <w:uiPriority w:val="99"/>
    <w:qFormat/>
    <w:rsid w:val="00D07D73"/>
    <w:rPr>
      <w:rFonts w:cs="Times New Roman"/>
    </w:rPr>
  </w:style>
  <w:style w:type="character" w:customStyle="1" w:styleId="ft345">
    <w:name w:val="ft345"/>
    <w:basedOn w:val="a3"/>
    <w:uiPriority w:val="99"/>
    <w:qFormat/>
    <w:rsid w:val="00D07D73"/>
    <w:rPr>
      <w:rFonts w:cs="Times New Roman"/>
    </w:rPr>
  </w:style>
  <w:style w:type="character" w:customStyle="1" w:styleId="ft348">
    <w:name w:val="ft348"/>
    <w:basedOn w:val="a3"/>
    <w:uiPriority w:val="99"/>
    <w:qFormat/>
    <w:rsid w:val="00D07D73"/>
    <w:rPr>
      <w:rFonts w:cs="Times New Roman"/>
    </w:rPr>
  </w:style>
  <w:style w:type="character" w:customStyle="1" w:styleId="ft350">
    <w:name w:val="ft350"/>
    <w:basedOn w:val="a3"/>
    <w:uiPriority w:val="99"/>
    <w:qFormat/>
    <w:rsid w:val="00D07D73"/>
    <w:rPr>
      <w:rFonts w:cs="Times New Roman"/>
    </w:rPr>
  </w:style>
  <w:style w:type="character" w:customStyle="1" w:styleId="ft351">
    <w:name w:val="ft351"/>
    <w:basedOn w:val="a3"/>
    <w:uiPriority w:val="99"/>
    <w:qFormat/>
    <w:rsid w:val="00D07D73"/>
    <w:rPr>
      <w:rFonts w:cs="Times New Roman"/>
    </w:rPr>
  </w:style>
  <w:style w:type="character" w:customStyle="1" w:styleId="ft353">
    <w:name w:val="ft353"/>
    <w:basedOn w:val="a3"/>
    <w:uiPriority w:val="99"/>
    <w:qFormat/>
    <w:rsid w:val="00D07D73"/>
    <w:rPr>
      <w:rFonts w:cs="Times New Roman"/>
    </w:rPr>
  </w:style>
  <w:style w:type="character" w:customStyle="1" w:styleId="ft355">
    <w:name w:val="ft355"/>
    <w:basedOn w:val="a3"/>
    <w:uiPriority w:val="99"/>
    <w:qFormat/>
    <w:rsid w:val="00D07D73"/>
    <w:rPr>
      <w:rFonts w:cs="Times New Roman"/>
    </w:rPr>
  </w:style>
  <w:style w:type="character" w:customStyle="1" w:styleId="ft372">
    <w:name w:val="ft372"/>
    <w:basedOn w:val="a3"/>
    <w:uiPriority w:val="99"/>
    <w:qFormat/>
    <w:rsid w:val="00D07D73"/>
    <w:rPr>
      <w:rFonts w:cs="Times New Roman"/>
    </w:rPr>
  </w:style>
  <w:style w:type="character" w:customStyle="1" w:styleId="ft219">
    <w:name w:val="ft219"/>
    <w:basedOn w:val="a3"/>
    <w:uiPriority w:val="99"/>
    <w:qFormat/>
    <w:rsid w:val="00D07D73"/>
    <w:rPr>
      <w:rFonts w:cs="Times New Roman"/>
    </w:rPr>
  </w:style>
  <w:style w:type="character" w:customStyle="1" w:styleId="ft255">
    <w:name w:val="ft255"/>
    <w:basedOn w:val="a3"/>
    <w:uiPriority w:val="99"/>
    <w:qFormat/>
    <w:rsid w:val="00D07D73"/>
    <w:rPr>
      <w:rFonts w:cs="Times New Roman"/>
    </w:rPr>
  </w:style>
  <w:style w:type="character" w:customStyle="1" w:styleId="ft264">
    <w:name w:val="ft264"/>
    <w:basedOn w:val="a3"/>
    <w:uiPriority w:val="99"/>
    <w:qFormat/>
    <w:rsid w:val="00D07D73"/>
    <w:rPr>
      <w:rFonts w:cs="Times New Roman"/>
    </w:rPr>
  </w:style>
  <w:style w:type="character" w:customStyle="1" w:styleId="ft269">
    <w:name w:val="ft269"/>
    <w:basedOn w:val="a3"/>
    <w:uiPriority w:val="99"/>
    <w:qFormat/>
    <w:rsid w:val="00D07D73"/>
    <w:rPr>
      <w:rFonts w:cs="Times New Roman"/>
    </w:rPr>
  </w:style>
  <w:style w:type="character" w:customStyle="1" w:styleId="ft292">
    <w:name w:val="ft292"/>
    <w:basedOn w:val="a3"/>
    <w:uiPriority w:val="99"/>
    <w:qFormat/>
    <w:rsid w:val="00D07D73"/>
    <w:rPr>
      <w:rFonts w:cs="Times New Roman"/>
    </w:rPr>
  </w:style>
  <w:style w:type="character" w:customStyle="1" w:styleId="ft300">
    <w:name w:val="ft300"/>
    <w:basedOn w:val="a3"/>
    <w:uiPriority w:val="99"/>
    <w:qFormat/>
    <w:rsid w:val="00D07D73"/>
    <w:rPr>
      <w:rFonts w:cs="Times New Roman"/>
    </w:rPr>
  </w:style>
  <w:style w:type="character" w:customStyle="1" w:styleId="ft308">
    <w:name w:val="ft308"/>
    <w:basedOn w:val="a3"/>
    <w:uiPriority w:val="99"/>
    <w:qFormat/>
    <w:rsid w:val="00D07D73"/>
    <w:rPr>
      <w:rFonts w:cs="Times New Roman"/>
    </w:rPr>
  </w:style>
  <w:style w:type="character" w:customStyle="1" w:styleId="ft334">
    <w:name w:val="ft334"/>
    <w:basedOn w:val="a3"/>
    <w:uiPriority w:val="99"/>
    <w:qFormat/>
    <w:rsid w:val="00D07D73"/>
    <w:rPr>
      <w:rFonts w:cs="Times New Roman"/>
    </w:rPr>
  </w:style>
  <w:style w:type="character" w:customStyle="1" w:styleId="ft346">
    <w:name w:val="ft346"/>
    <w:basedOn w:val="a3"/>
    <w:uiPriority w:val="99"/>
    <w:qFormat/>
    <w:rsid w:val="00D07D73"/>
    <w:rPr>
      <w:rFonts w:cs="Times New Roman"/>
    </w:rPr>
  </w:style>
  <w:style w:type="character" w:customStyle="1" w:styleId="ft3">
    <w:name w:val="ft3"/>
    <w:basedOn w:val="a3"/>
    <w:uiPriority w:val="99"/>
    <w:qFormat/>
    <w:rsid w:val="00D07D73"/>
    <w:rPr>
      <w:rFonts w:cs="Times New Roman"/>
    </w:rPr>
  </w:style>
  <w:style w:type="character" w:customStyle="1" w:styleId="ft381">
    <w:name w:val="ft381"/>
    <w:basedOn w:val="a3"/>
    <w:uiPriority w:val="99"/>
    <w:qFormat/>
    <w:rsid w:val="00D07D73"/>
    <w:rPr>
      <w:rFonts w:cs="Times New Roman"/>
    </w:rPr>
  </w:style>
  <w:style w:type="character" w:customStyle="1" w:styleId="ft391">
    <w:name w:val="ft391"/>
    <w:basedOn w:val="a3"/>
    <w:uiPriority w:val="99"/>
    <w:qFormat/>
    <w:rsid w:val="00D07D73"/>
    <w:rPr>
      <w:rFonts w:cs="Times New Roman"/>
    </w:rPr>
  </w:style>
  <w:style w:type="character" w:customStyle="1" w:styleId="ft397">
    <w:name w:val="ft397"/>
    <w:basedOn w:val="a3"/>
    <w:uiPriority w:val="99"/>
    <w:qFormat/>
    <w:rsid w:val="00D07D73"/>
    <w:rPr>
      <w:rFonts w:cs="Times New Roman"/>
    </w:rPr>
  </w:style>
  <w:style w:type="character" w:customStyle="1" w:styleId="ft176">
    <w:name w:val="ft176"/>
    <w:basedOn w:val="a3"/>
    <w:uiPriority w:val="99"/>
    <w:qFormat/>
    <w:rsid w:val="00D07D73"/>
    <w:rPr>
      <w:rFonts w:cs="Times New Roman"/>
    </w:rPr>
  </w:style>
  <w:style w:type="character" w:customStyle="1" w:styleId="ft410">
    <w:name w:val="ft410"/>
    <w:basedOn w:val="a3"/>
    <w:uiPriority w:val="99"/>
    <w:qFormat/>
    <w:rsid w:val="00D07D73"/>
    <w:rPr>
      <w:rFonts w:cs="Times New Roman"/>
    </w:rPr>
  </w:style>
  <w:style w:type="character" w:customStyle="1" w:styleId="ft421">
    <w:name w:val="ft421"/>
    <w:basedOn w:val="a3"/>
    <w:uiPriority w:val="99"/>
    <w:qFormat/>
    <w:rsid w:val="00D07D73"/>
    <w:rPr>
      <w:rFonts w:cs="Times New Roman"/>
    </w:rPr>
  </w:style>
  <w:style w:type="character" w:customStyle="1" w:styleId="ft467">
    <w:name w:val="ft467"/>
    <w:basedOn w:val="a3"/>
    <w:uiPriority w:val="99"/>
    <w:qFormat/>
    <w:rsid w:val="00D07D73"/>
    <w:rPr>
      <w:rFonts w:cs="Times New Roman"/>
    </w:rPr>
  </w:style>
  <w:style w:type="character" w:customStyle="1" w:styleId="ft479">
    <w:name w:val="ft479"/>
    <w:basedOn w:val="a3"/>
    <w:uiPriority w:val="99"/>
    <w:qFormat/>
    <w:rsid w:val="00D07D73"/>
    <w:rPr>
      <w:rFonts w:cs="Times New Roman"/>
    </w:rPr>
  </w:style>
  <w:style w:type="character" w:customStyle="1" w:styleId="ft578">
    <w:name w:val="ft578"/>
    <w:basedOn w:val="a3"/>
    <w:uiPriority w:val="99"/>
    <w:qFormat/>
    <w:rsid w:val="00D07D73"/>
    <w:rPr>
      <w:rFonts w:cs="Times New Roman"/>
    </w:rPr>
  </w:style>
  <w:style w:type="character" w:customStyle="1" w:styleId="ft624">
    <w:name w:val="ft624"/>
    <w:basedOn w:val="a3"/>
    <w:uiPriority w:val="99"/>
    <w:qFormat/>
    <w:rsid w:val="00D07D73"/>
    <w:rPr>
      <w:rFonts w:cs="Times New Roman"/>
    </w:rPr>
  </w:style>
  <w:style w:type="character" w:customStyle="1" w:styleId="ft631">
    <w:name w:val="ft631"/>
    <w:basedOn w:val="a3"/>
    <w:uiPriority w:val="99"/>
    <w:qFormat/>
    <w:rsid w:val="00D07D73"/>
    <w:rPr>
      <w:rFonts w:cs="Times New Roman"/>
    </w:rPr>
  </w:style>
  <w:style w:type="character" w:customStyle="1" w:styleId="ft679">
    <w:name w:val="ft679"/>
    <w:basedOn w:val="a3"/>
    <w:uiPriority w:val="99"/>
    <w:qFormat/>
    <w:rsid w:val="00D07D73"/>
    <w:rPr>
      <w:rFonts w:cs="Times New Roman"/>
    </w:rPr>
  </w:style>
  <w:style w:type="character" w:customStyle="1" w:styleId="ft725">
    <w:name w:val="ft725"/>
    <w:basedOn w:val="a3"/>
    <w:uiPriority w:val="99"/>
    <w:qFormat/>
    <w:rsid w:val="00D07D73"/>
    <w:rPr>
      <w:rFonts w:cs="Times New Roman"/>
    </w:rPr>
  </w:style>
  <w:style w:type="character" w:customStyle="1" w:styleId="ft769">
    <w:name w:val="ft769"/>
    <w:basedOn w:val="a3"/>
    <w:uiPriority w:val="99"/>
    <w:qFormat/>
    <w:rsid w:val="00D07D73"/>
    <w:rPr>
      <w:rFonts w:cs="Times New Roman"/>
    </w:rPr>
  </w:style>
  <w:style w:type="character" w:customStyle="1" w:styleId="ft819">
    <w:name w:val="ft819"/>
    <w:basedOn w:val="a3"/>
    <w:uiPriority w:val="99"/>
    <w:qFormat/>
    <w:rsid w:val="00D07D73"/>
    <w:rPr>
      <w:rFonts w:cs="Times New Roman"/>
    </w:rPr>
  </w:style>
  <w:style w:type="character" w:customStyle="1" w:styleId="ft877">
    <w:name w:val="ft877"/>
    <w:basedOn w:val="a3"/>
    <w:uiPriority w:val="99"/>
    <w:qFormat/>
    <w:rsid w:val="00D07D73"/>
    <w:rPr>
      <w:rFonts w:cs="Times New Roman"/>
    </w:rPr>
  </w:style>
  <w:style w:type="character" w:customStyle="1" w:styleId="ft275">
    <w:name w:val="ft275"/>
    <w:basedOn w:val="a3"/>
    <w:uiPriority w:val="99"/>
    <w:qFormat/>
    <w:rsid w:val="00D07D73"/>
    <w:rPr>
      <w:rFonts w:cs="Times New Roman"/>
    </w:rPr>
  </w:style>
  <w:style w:type="character" w:customStyle="1" w:styleId="ft935">
    <w:name w:val="ft935"/>
    <w:basedOn w:val="a3"/>
    <w:uiPriority w:val="99"/>
    <w:qFormat/>
    <w:rsid w:val="00D07D73"/>
    <w:rPr>
      <w:rFonts w:cs="Times New Roman"/>
    </w:rPr>
  </w:style>
  <w:style w:type="character" w:customStyle="1" w:styleId="ft969">
    <w:name w:val="ft969"/>
    <w:basedOn w:val="a3"/>
    <w:uiPriority w:val="99"/>
    <w:qFormat/>
    <w:rsid w:val="00D07D73"/>
    <w:rPr>
      <w:rFonts w:cs="Times New Roman"/>
    </w:rPr>
  </w:style>
  <w:style w:type="character" w:customStyle="1" w:styleId="ft1010">
    <w:name w:val="ft1010"/>
    <w:basedOn w:val="a3"/>
    <w:uiPriority w:val="99"/>
    <w:qFormat/>
    <w:rsid w:val="00D07D73"/>
    <w:rPr>
      <w:rFonts w:cs="Times New Roman"/>
    </w:rPr>
  </w:style>
  <w:style w:type="character" w:customStyle="1" w:styleId="ft1058">
    <w:name w:val="ft1058"/>
    <w:basedOn w:val="a3"/>
    <w:uiPriority w:val="99"/>
    <w:qFormat/>
    <w:rsid w:val="00D07D73"/>
    <w:rPr>
      <w:rFonts w:cs="Times New Roman"/>
    </w:rPr>
  </w:style>
  <w:style w:type="character" w:customStyle="1" w:styleId="ft1101">
    <w:name w:val="ft1101"/>
    <w:basedOn w:val="a3"/>
    <w:uiPriority w:val="99"/>
    <w:qFormat/>
    <w:rsid w:val="00D07D73"/>
    <w:rPr>
      <w:rFonts w:cs="Times New Roman"/>
    </w:rPr>
  </w:style>
  <w:style w:type="character" w:customStyle="1" w:styleId="ft1162">
    <w:name w:val="ft1162"/>
    <w:basedOn w:val="a3"/>
    <w:uiPriority w:val="99"/>
    <w:qFormat/>
    <w:rsid w:val="00D07D73"/>
    <w:rPr>
      <w:rFonts w:cs="Times New Roman"/>
    </w:rPr>
  </w:style>
  <w:style w:type="character" w:customStyle="1" w:styleId="ft1197">
    <w:name w:val="ft1197"/>
    <w:basedOn w:val="a3"/>
    <w:uiPriority w:val="99"/>
    <w:qFormat/>
    <w:rsid w:val="00D07D73"/>
    <w:rPr>
      <w:rFonts w:cs="Times New Roman"/>
    </w:rPr>
  </w:style>
  <w:style w:type="character" w:customStyle="1" w:styleId="ft1248">
    <w:name w:val="ft1248"/>
    <w:basedOn w:val="a3"/>
    <w:uiPriority w:val="99"/>
    <w:qFormat/>
    <w:rsid w:val="00D07D73"/>
    <w:rPr>
      <w:rFonts w:cs="Times New Roman"/>
    </w:rPr>
  </w:style>
  <w:style w:type="character" w:customStyle="1" w:styleId="ft1293">
    <w:name w:val="ft1293"/>
    <w:basedOn w:val="a3"/>
    <w:uiPriority w:val="99"/>
    <w:qFormat/>
    <w:rsid w:val="00D07D73"/>
    <w:rPr>
      <w:rFonts w:cs="Times New Roman"/>
    </w:rPr>
  </w:style>
  <w:style w:type="character" w:customStyle="1" w:styleId="ft1308">
    <w:name w:val="ft1308"/>
    <w:basedOn w:val="a3"/>
    <w:uiPriority w:val="99"/>
    <w:qFormat/>
    <w:rsid w:val="00D07D73"/>
    <w:rPr>
      <w:rFonts w:cs="Times New Roman"/>
    </w:rPr>
  </w:style>
  <w:style w:type="character" w:customStyle="1" w:styleId="ft1366">
    <w:name w:val="ft1366"/>
    <w:basedOn w:val="a3"/>
    <w:uiPriority w:val="99"/>
    <w:qFormat/>
    <w:rsid w:val="00D07D73"/>
    <w:rPr>
      <w:rFonts w:cs="Times New Roman"/>
    </w:rPr>
  </w:style>
  <w:style w:type="character" w:customStyle="1" w:styleId="ft1377">
    <w:name w:val="ft1377"/>
    <w:basedOn w:val="a3"/>
    <w:uiPriority w:val="99"/>
    <w:qFormat/>
    <w:rsid w:val="00D07D73"/>
    <w:rPr>
      <w:rFonts w:cs="Times New Roman"/>
    </w:rPr>
  </w:style>
  <w:style w:type="character" w:customStyle="1" w:styleId="ft1380">
    <w:name w:val="ft1380"/>
    <w:basedOn w:val="a3"/>
    <w:uiPriority w:val="99"/>
    <w:qFormat/>
    <w:rsid w:val="00D07D73"/>
    <w:rPr>
      <w:rFonts w:cs="Times New Roman"/>
    </w:rPr>
  </w:style>
  <w:style w:type="character" w:customStyle="1" w:styleId="ft1389">
    <w:name w:val="ft1389"/>
    <w:basedOn w:val="a3"/>
    <w:uiPriority w:val="99"/>
    <w:qFormat/>
    <w:rsid w:val="00D07D73"/>
    <w:rPr>
      <w:rFonts w:cs="Times New Roman"/>
    </w:rPr>
  </w:style>
  <w:style w:type="character" w:customStyle="1" w:styleId="ft1393">
    <w:name w:val="ft1393"/>
    <w:basedOn w:val="a3"/>
    <w:uiPriority w:val="99"/>
    <w:qFormat/>
    <w:rsid w:val="00D07D73"/>
    <w:rPr>
      <w:rFonts w:cs="Times New Roman"/>
    </w:rPr>
  </w:style>
  <w:style w:type="character" w:customStyle="1" w:styleId="ft1400">
    <w:name w:val="ft1400"/>
    <w:basedOn w:val="a3"/>
    <w:uiPriority w:val="99"/>
    <w:qFormat/>
    <w:rsid w:val="00D07D73"/>
    <w:rPr>
      <w:rFonts w:cs="Times New Roman"/>
    </w:rPr>
  </w:style>
  <w:style w:type="character" w:customStyle="1" w:styleId="ft1407">
    <w:name w:val="ft1407"/>
    <w:basedOn w:val="a3"/>
    <w:uiPriority w:val="99"/>
    <w:qFormat/>
    <w:rsid w:val="00D07D73"/>
    <w:rPr>
      <w:rFonts w:cs="Times New Roman"/>
    </w:rPr>
  </w:style>
  <w:style w:type="character" w:customStyle="1" w:styleId="ft1410">
    <w:name w:val="ft1410"/>
    <w:basedOn w:val="a3"/>
    <w:uiPriority w:val="99"/>
    <w:qFormat/>
    <w:rsid w:val="00D07D73"/>
    <w:rPr>
      <w:rFonts w:cs="Times New Roman"/>
    </w:rPr>
  </w:style>
  <w:style w:type="character" w:customStyle="1" w:styleId="ft1427">
    <w:name w:val="ft1427"/>
    <w:basedOn w:val="a3"/>
    <w:uiPriority w:val="99"/>
    <w:qFormat/>
    <w:rsid w:val="00D07D73"/>
    <w:rPr>
      <w:rFonts w:cs="Times New Roman"/>
    </w:rPr>
  </w:style>
  <w:style w:type="character" w:customStyle="1" w:styleId="ft1478">
    <w:name w:val="ft1478"/>
    <w:basedOn w:val="a3"/>
    <w:uiPriority w:val="99"/>
    <w:qFormat/>
    <w:rsid w:val="00D07D73"/>
    <w:rPr>
      <w:rFonts w:cs="Times New Roman"/>
    </w:rPr>
  </w:style>
  <w:style w:type="character" w:customStyle="1" w:styleId="ft1533">
    <w:name w:val="ft1533"/>
    <w:basedOn w:val="a3"/>
    <w:uiPriority w:val="99"/>
    <w:qFormat/>
    <w:rsid w:val="00D07D73"/>
    <w:rPr>
      <w:rFonts w:cs="Times New Roman"/>
    </w:rPr>
  </w:style>
  <w:style w:type="character" w:customStyle="1" w:styleId="ft1586">
    <w:name w:val="ft1586"/>
    <w:basedOn w:val="a3"/>
    <w:uiPriority w:val="99"/>
    <w:qFormat/>
    <w:rsid w:val="00D07D73"/>
    <w:rPr>
      <w:rFonts w:cs="Times New Roman"/>
    </w:rPr>
  </w:style>
  <w:style w:type="character" w:customStyle="1" w:styleId="ft1627">
    <w:name w:val="ft1627"/>
    <w:basedOn w:val="a3"/>
    <w:uiPriority w:val="99"/>
    <w:qFormat/>
    <w:rsid w:val="00D07D73"/>
    <w:rPr>
      <w:rFonts w:cs="Times New Roman"/>
    </w:rPr>
  </w:style>
  <w:style w:type="character" w:customStyle="1" w:styleId="ft1634">
    <w:name w:val="ft1634"/>
    <w:basedOn w:val="a3"/>
    <w:uiPriority w:val="99"/>
    <w:qFormat/>
    <w:rsid w:val="00D07D73"/>
    <w:rPr>
      <w:rFonts w:cs="Times New Roman"/>
    </w:rPr>
  </w:style>
  <w:style w:type="character" w:customStyle="1" w:styleId="ft1638">
    <w:name w:val="ft1638"/>
    <w:basedOn w:val="a3"/>
    <w:uiPriority w:val="99"/>
    <w:qFormat/>
    <w:rsid w:val="00D07D73"/>
    <w:rPr>
      <w:rFonts w:cs="Times New Roman"/>
    </w:rPr>
  </w:style>
  <w:style w:type="character" w:customStyle="1" w:styleId="ft1643">
    <w:name w:val="ft1643"/>
    <w:basedOn w:val="a3"/>
    <w:uiPriority w:val="99"/>
    <w:qFormat/>
    <w:rsid w:val="00D07D73"/>
    <w:rPr>
      <w:rFonts w:cs="Times New Roman"/>
    </w:rPr>
  </w:style>
  <w:style w:type="character" w:customStyle="1" w:styleId="ft1659">
    <w:name w:val="ft1659"/>
    <w:basedOn w:val="a3"/>
    <w:uiPriority w:val="99"/>
    <w:qFormat/>
    <w:rsid w:val="00D07D73"/>
    <w:rPr>
      <w:rFonts w:cs="Times New Roman"/>
    </w:rPr>
  </w:style>
  <w:style w:type="character" w:customStyle="1" w:styleId="ft1665">
    <w:name w:val="ft1665"/>
    <w:basedOn w:val="a3"/>
    <w:uiPriority w:val="99"/>
    <w:qFormat/>
    <w:rsid w:val="00D07D73"/>
    <w:rPr>
      <w:rFonts w:cs="Times New Roman"/>
    </w:rPr>
  </w:style>
  <w:style w:type="character" w:customStyle="1" w:styleId="ft1711">
    <w:name w:val="ft1711"/>
    <w:basedOn w:val="a3"/>
    <w:uiPriority w:val="99"/>
    <w:qFormat/>
    <w:rsid w:val="00D07D73"/>
    <w:rPr>
      <w:rFonts w:cs="Times New Roman"/>
    </w:rPr>
  </w:style>
  <w:style w:type="character" w:customStyle="1" w:styleId="ft1757">
    <w:name w:val="ft1757"/>
    <w:basedOn w:val="a3"/>
    <w:uiPriority w:val="99"/>
    <w:qFormat/>
    <w:rsid w:val="00D07D73"/>
    <w:rPr>
      <w:rFonts w:cs="Times New Roman"/>
    </w:rPr>
  </w:style>
  <w:style w:type="character" w:customStyle="1" w:styleId="ft1804">
    <w:name w:val="ft1804"/>
    <w:basedOn w:val="a3"/>
    <w:uiPriority w:val="99"/>
    <w:qFormat/>
    <w:rsid w:val="00D07D73"/>
    <w:rPr>
      <w:rFonts w:cs="Times New Roman"/>
    </w:rPr>
  </w:style>
  <w:style w:type="character" w:customStyle="1" w:styleId="ft1855">
    <w:name w:val="ft1855"/>
    <w:basedOn w:val="a3"/>
    <w:uiPriority w:val="99"/>
    <w:qFormat/>
    <w:rsid w:val="00D07D73"/>
    <w:rPr>
      <w:rFonts w:cs="Times New Roman"/>
    </w:rPr>
  </w:style>
  <w:style w:type="character" w:customStyle="1" w:styleId="ft1883">
    <w:name w:val="ft1883"/>
    <w:basedOn w:val="a3"/>
    <w:uiPriority w:val="99"/>
    <w:qFormat/>
    <w:rsid w:val="00D07D73"/>
    <w:rPr>
      <w:rFonts w:cs="Times New Roman"/>
    </w:rPr>
  </w:style>
  <w:style w:type="character" w:customStyle="1" w:styleId="ft1937">
    <w:name w:val="ft1937"/>
    <w:basedOn w:val="a3"/>
    <w:uiPriority w:val="99"/>
    <w:qFormat/>
    <w:rsid w:val="00D07D73"/>
    <w:rPr>
      <w:rFonts w:cs="Times New Roman"/>
    </w:rPr>
  </w:style>
  <w:style w:type="character" w:customStyle="1" w:styleId="ft1983">
    <w:name w:val="ft1983"/>
    <w:basedOn w:val="a3"/>
    <w:uiPriority w:val="99"/>
    <w:qFormat/>
    <w:rsid w:val="00D07D73"/>
    <w:rPr>
      <w:rFonts w:cs="Times New Roman"/>
    </w:rPr>
  </w:style>
  <w:style w:type="character" w:customStyle="1" w:styleId="ft2028">
    <w:name w:val="ft2028"/>
    <w:basedOn w:val="a3"/>
    <w:uiPriority w:val="99"/>
    <w:qFormat/>
    <w:rsid w:val="00D07D73"/>
    <w:rPr>
      <w:rFonts w:cs="Times New Roman"/>
    </w:rPr>
  </w:style>
  <w:style w:type="character" w:customStyle="1" w:styleId="ft2049">
    <w:name w:val="ft2049"/>
    <w:basedOn w:val="a3"/>
    <w:uiPriority w:val="99"/>
    <w:qFormat/>
    <w:rsid w:val="00D07D73"/>
    <w:rPr>
      <w:rFonts w:cs="Times New Roman"/>
    </w:rPr>
  </w:style>
  <w:style w:type="character" w:customStyle="1" w:styleId="ft2096">
    <w:name w:val="ft2096"/>
    <w:basedOn w:val="a3"/>
    <w:uiPriority w:val="99"/>
    <w:qFormat/>
    <w:rsid w:val="00D07D73"/>
    <w:rPr>
      <w:rFonts w:cs="Times New Roman"/>
    </w:rPr>
  </w:style>
  <w:style w:type="character" w:customStyle="1" w:styleId="ft2144">
    <w:name w:val="ft2144"/>
    <w:basedOn w:val="a3"/>
    <w:uiPriority w:val="99"/>
    <w:qFormat/>
    <w:rsid w:val="00D07D73"/>
    <w:rPr>
      <w:rFonts w:cs="Times New Roman"/>
    </w:rPr>
  </w:style>
  <w:style w:type="character" w:customStyle="1" w:styleId="ft2234">
    <w:name w:val="ft2234"/>
    <w:basedOn w:val="a3"/>
    <w:uiPriority w:val="99"/>
    <w:qFormat/>
    <w:rsid w:val="00D07D73"/>
    <w:rPr>
      <w:rFonts w:cs="Times New Roman"/>
    </w:rPr>
  </w:style>
  <w:style w:type="character" w:customStyle="1" w:styleId="ft2289">
    <w:name w:val="ft2289"/>
    <w:basedOn w:val="a3"/>
    <w:uiPriority w:val="99"/>
    <w:qFormat/>
    <w:rsid w:val="00D07D73"/>
    <w:rPr>
      <w:rFonts w:cs="Times New Roman"/>
    </w:rPr>
  </w:style>
  <w:style w:type="character" w:customStyle="1" w:styleId="ft1884">
    <w:name w:val="ft1884"/>
    <w:basedOn w:val="a3"/>
    <w:uiPriority w:val="99"/>
    <w:qFormat/>
    <w:rsid w:val="00D07D73"/>
    <w:rPr>
      <w:rFonts w:cs="Times New Roman"/>
    </w:rPr>
  </w:style>
  <w:style w:type="character" w:customStyle="1" w:styleId="ft2343">
    <w:name w:val="ft2343"/>
    <w:basedOn w:val="a3"/>
    <w:uiPriority w:val="99"/>
    <w:qFormat/>
    <w:rsid w:val="00D07D73"/>
    <w:rPr>
      <w:rFonts w:cs="Times New Roman"/>
    </w:rPr>
  </w:style>
  <w:style w:type="character" w:customStyle="1" w:styleId="ft2392">
    <w:name w:val="ft2392"/>
    <w:basedOn w:val="a3"/>
    <w:uiPriority w:val="99"/>
    <w:qFormat/>
    <w:rsid w:val="00D07D73"/>
    <w:rPr>
      <w:rFonts w:cs="Times New Roman"/>
    </w:rPr>
  </w:style>
  <w:style w:type="character" w:customStyle="1" w:styleId="ft2439">
    <w:name w:val="ft2439"/>
    <w:basedOn w:val="a3"/>
    <w:uiPriority w:val="99"/>
    <w:qFormat/>
    <w:rsid w:val="00D07D73"/>
    <w:rPr>
      <w:rFonts w:cs="Times New Roman"/>
    </w:rPr>
  </w:style>
  <w:style w:type="character" w:customStyle="1" w:styleId="ft2489">
    <w:name w:val="ft2489"/>
    <w:basedOn w:val="a3"/>
    <w:uiPriority w:val="99"/>
    <w:qFormat/>
    <w:rsid w:val="00D07D73"/>
    <w:rPr>
      <w:rFonts w:cs="Times New Roman"/>
    </w:rPr>
  </w:style>
  <w:style w:type="character" w:customStyle="1" w:styleId="ft2500">
    <w:name w:val="ft2500"/>
    <w:basedOn w:val="a3"/>
    <w:uiPriority w:val="99"/>
    <w:qFormat/>
    <w:rsid w:val="00D07D73"/>
    <w:rPr>
      <w:rFonts w:cs="Times New Roman"/>
    </w:rPr>
  </w:style>
  <w:style w:type="character" w:customStyle="1" w:styleId="ft2555">
    <w:name w:val="ft2555"/>
    <w:basedOn w:val="a3"/>
    <w:uiPriority w:val="99"/>
    <w:qFormat/>
    <w:rsid w:val="00D07D73"/>
    <w:rPr>
      <w:rFonts w:cs="Times New Roman"/>
    </w:rPr>
  </w:style>
  <w:style w:type="character" w:customStyle="1" w:styleId="ft2562">
    <w:name w:val="ft2562"/>
    <w:basedOn w:val="a3"/>
    <w:uiPriority w:val="99"/>
    <w:qFormat/>
    <w:rsid w:val="00D07D73"/>
    <w:rPr>
      <w:rFonts w:cs="Times New Roman"/>
    </w:rPr>
  </w:style>
  <w:style w:type="character" w:customStyle="1" w:styleId="ft2569">
    <w:name w:val="ft2569"/>
    <w:basedOn w:val="a3"/>
    <w:uiPriority w:val="99"/>
    <w:qFormat/>
    <w:rsid w:val="00D07D73"/>
    <w:rPr>
      <w:rFonts w:cs="Times New Roman"/>
    </w:rPr>
  </w:style>
  <w:style w:type="character" w:customStyle="1" w:styleId="ft2572">
    <w:name w:val="ft2572"/>
    <w:basedOn w:val="a3"/>
    <w:uiPriority w:val="99"/>
    <w:qFormat/>
    <w:rsid w:val="00D07D73"/>
    <w:rPr>
      <w:rFonts w:cs="Times New Roman"/>
    </w:rPr>
  </w:style>
  <w:style w:type="character" w:customStyle="1" w:styleId="ft2581">
    <w:name w:val="ft2581"/>
    <w:basedOn w:val="a3"/>
    <w:uiPriority w:val="99"/>
    <w:qFormat/>
    <w:rsid w:val="00D07D73"/>
    <w:rPr>
      <w:rFonts w:cs="Times New Roman"/>
    </w:rPr>
  </w:style>
  <w:style w:type="character" w:customStyle="1" w:styleId="ft2590">
    <w:name w:val="ft2590"/>
    <w:basedOn w:val="a3"/>
    <w:uiPriority w:val="99"/>
    <w:qFormat/>
    <w:rsid w:val="00D07D73"/>
    <w:rPr>
      <w:rFonts w:cs="Times New Roman"/>
    </w:rPr>
  </w:style>
  <w:style w:type="character" w:customStyle="1" w:styleId="ft2624">
    <w:name w:val="ft2624"/>
    <w:basedOn w:val="a3"/>
    <w:uiPriority w:val="99"/>
    <w:qFormat/>
    <w:rsid w:val="00D07D73"/>
    <w:rPr>
      <w:rFonts w:cs="Times New Roman"/>
    </w:rPr>
  </w:style>
  <w:style w:type="character" w:customStyle="1" w:styleId="ft2669">
    <w:name w:val="ft2669"/>
    <w:basedOn w:val="a3"/>
    <w:uiPriority w:val="99"/>
    <w:qFormat/>
    <w:rsid w:val="00D07D73"/>
    <w:rPr>
      <w:rFonts w:cs="Times New Roman"/>
    </w:rPr>
  </w:style>
  <w:style w:type="character" w:customStyle="1" w:styleId="ft2679">
    <w:name w:val="ft2679"/>
    <w:basedOn w:val="a3"/>
    <w:uiPriority w:val="99"/>
    <w:qFormat/>
    <w:rsid w:val="00D07D73"/>
    <w:rPr>
      <w:rFonts w:cs="Times New Roman"/>
    </w:rPr>
  </w:style>
  <w:style w:type="character" w:customStyle="1" w:styleId="ft2716">
    <w:name w:val="ft2716"/>
    <w:basedOn w:val="a3"/>
    <w:uiPriority w:val="99"/>
    <w:qFormat/>
    <w:rsid w:val="00D07D73"/>
    <w:rPr>
      <w:rFonts w:cs="Times New Roman"/>
    </w:rPr>
  </w:style>
  <w:style w:type="character" w:customStyle="1" w:styleId="ft2726">
    <w:name w:val="ft2726"/>
    <w:basedOn w:val="a3"/>
    <w:uiPriority w:val="99"/>
    <w:qFormat/>
    <w:rsid w:val="00D07D73"/>
    <w:rPr>
      <w:rFonts w:cs="Times New Roman"/>
    </w:rPr>
  </w:style>
  <w:style w:type="character" w:customStyle="1" w:styleId="ft2773">
    <w:name w:val="ft2773"/>
    <w:basedOn w:val="a3"/>
    <w:uiPriority w:val="99"/>
    <w:qFormat/>
    <w:rsid w:val="00D07D73"/>
    <w:rPr>
      <w:rFonts w:cs="Times New Roman"/>
    </w:rPr>
  </w:style>
  <w:style w:type="character" w:customStyle="1" w:styleId="ft2782">
    <w:name w:val="ft2782"/>
    <w:basedOn w:val="a3"/>
    <w:uiPriority w:val="99"/>
    <w:qFormat/>
    <w:rsid w:val="00D07D73"/>
    <w:rPr>
      <w:rFonts w:cs="Times New Roman"/>
    </w:rPr>
  </w:style>
  <w:style w:type="character" w:customStyle="1" w:styleId="ft2828">
    <w:name w:val="ft2828"/>
    <w:basedOn w:val="a3"/>
    <w:uiPriority w:val="99"/>
    <w:qFormat/>
    <w:rsid w:val="00D07D73"/>
    <w:rPr>
      <w:rFonts w:cs="Times New Roman"/>
    </w:rPr>
  </w:style>
  <w:style w:type="character" w:customStyle="1" w:styleId="ft2877">
    <w:name w:val="ft2877"/>
    <w:basedOn w:val="a3"/>
    <w:uiPriority w:val="99"/>
    <w:qFormat/>
    <w:rsid w:val="00D07D73"/>
    <w:rPr>
      <w:rFonts w:cs="Times New Roman"/>
    </w:rPr>
  </w:style>
  <w:style w:type="character" w:customStyle="1" w:styleId="ft2921">
    <w:name w:val="ft2921"/>
    <w:basedOn w:val="a3"/>
    <w:uiPriority w:val="99"/>
    <w:qFormat/>
    <w:rsid w:val="00D07D73"/>
    <w:rPr>
      <w:rFonts w:cs="Times New Roman"/>
    </w:rPr>
  </w:style>
  <w:style w:type="character" w:customStyle="1" w:styleId="ft2927">
    <w:name w:val="ft2927"/>
    <w:basedOn w:val="a3"/>
    <w:uiPriority w:val="99"/>
    <w:qFormat/>
    <w:rsid w:val="00D07D73"/>
    <w:rPr>
      <w:rFonts w:cs="Times New Roman"/>
    </w:rPr>
  </w:style>
  <w:style w:type="character" w:customStyle="1" w:styleId="ft2935">
    <w:name w:val="ft2935"/>
    <w:basedOn w:val="a3"/>
    <w:uiPriority w:val="99"/>
    <w:qFormat/>
    <w:rsid w:val="00D07D73"/>
    <w:rPr>
      <w:rFonts w:cs="Times New Roman"/>
    </w:rPr>
  </w:style>
  <w:style w:type="character" w:customStyle="1" w:styleId="ft2943">
    <w:name w:val="ft2943"/>
    <w:basedOn w:val="a3"/>
    <w:uiPriority w:val="99"/>
    <w:qFormat/>
    <w:rsid w:val="00D07D73"/>
    <w:rPr>
      <w:rFonts w:cs="Times New Roman"/>
    </w:rPr>
  </w:style>
  <w:style w:type="character" w:customStyle="1" w:styleId="ft2952">
    <w:name w:val="ft2952"/>
    <w:basedOn w:val="a3"/>
    <w:uiPriority w:val="99"/>
    <w:qFormat/>
    <w:rsid w:val="00D07D73"/>
    <w:rPr>
      <w:rFonts w:cs="Times New Roman"/>
    </w:rPr>
  </w:style>
  <w:style w:type="character" w:customStyle="1" w:styleId="ft2954">
    <w:name w:val="ft2954"/>
    <w:basedOn w:val="a3"/>
    <w:uiPriority w:val="99"/>
    <w:qFormat/>
    <w:rsid w:val="00D07D73"/>
    <w:rPr>
      <w:rFonts w:cs="Times New Roman"/>
    </w:rPr>
  </w:style>
  <w:style w:type="character" w:customStyle="1" w:styleId="ft2955">
    <w:name w:val="ft2955"/>
    <w:basedOn w:val="a3"/>
    <w:uiPriority w:val="99"/>
    <w:qFormat/>
    <w:rsid w:val="00D07D73"/>
    <w:rPr>
      <w:rFonts w:cs="Times New Roman"/>
    </w:rPr>
  </w:style>
  <w:style w:type="character" w:customStyle="1" w:styleId="ft2962">
    <w:name w:val="ft2962"/>
    <w:basedOn w:val="a3"/>
    <w:uiPriority w:val="99"/>
    <w:qFormat/>
    <w:rsid w:val="00D07D73"/>
    <w:rPr>
      <w:rFonts w:cs="Times New Roman"/>
    </w:rPr>
  </w:style>
  <w:style w:type="character" w:customStyle="1" w:styleId="ft2968">
    <w:name w:val="ft2968"/>
    <w:basedOn w:val="a3"/>
    <w:uiPriority w:val="99"/>
    <w:qFormat/>
    <w:rsid w:val="00D07D73"/>
    <w:rPr>
      <w:rFonts w:cs="Times New Roman"/>
    </w:rPr>
  </w:style>
  <w:style w:type="character" w:customStyle="1" w:styleId="ft2973">
    <w:name w:val="ft2973"/>
    <w:basedOn w:val="a3"/>
    <w:uiPriority w:val="99"/>
    <w:qFormat/>
    <w:rsid w:val="00D07D73"/>
    <w:rPr>
      <w:rFonts w:cs="Times New Roman"/>
    </w:rPr>
  </w:style>
  <w:style w:type="character" w:customStyle="1" w:styleId="ft2974">
    <w:name w:val="ft2974"/>
    <w:basedOn w:val="a3"/>
    <w:uiPriority w:val="99"/>
    <w:qFormat/>
    <w:rsid w:val="00D07D73"/>
    <w:rPr>
      <w:rFonts w:cs="Times New Roman"/>
    </w:rPr>
  </w:style>
  <w:style w:type="character" w:customStyle="1" w:styleId="ft2976">
    <w:name w:val="ft2976"/>
    <w:basedOn w:val="a3"/>
    <w:uiPriority w:val="99"/>
    <w:qFormat/>
    <w:rsid w:val="00D07D73"/>
    <w:rPr>
      <w:rFonts w:cs="Times New Roman"/>
    </w:rPr>
  </w:style>
  <w:style w:type="character" w:customStyle="1" w:styleId="ft2985">
    <w:name w:val="ft2985"/>
    <w:basedOn w:val="a3"/>
    <w:uiPriority w:val="99"/>
    <w:qFormat/>
    <w:rsid w:val="00D07D73"/>
    <w:rPr>
      <w:rFonts w:cs="Times New Roman"/>
    </w:rPr>
  </w:style>
  <w:style w:type="character" w:customStyle="1" w:styleId="ft3002">
    <w:name w:val="ft3002"/>
    <w:basedOn w:val="a3"/>
    <w:uiPriority w:val="99"/>
    <w:qFormat/>
    <w:rsid w:val="00D07D73"/>
    <w:rPr>
      <w:rFonts w:cs="Times New Roman"/>
    </w:rPr>
  </w:style>
  <w:style w:type="character" w:customStyle="1" w:styleId="ft3037">
    <w:name w:val="ft3037"/>
    <w:basedOn w:val="a3"/>
    <w:uiPriority w:val="99"/>
    <w:qFormat/>
    <w:rsid w:val="00D07D73"/>
    <w:rPr>
      <w:rFonts w:cs="Times New Roman"/>
    </w:rPr>
  </w:style>
  <w:style w:type="character" w:customStyle="1" w:styleId="ft3084">
    <w:name w:val="ft3084"/>
    <w:basedOn w:val="a3"/>
    <w:uiPriority w:val="99"/>
    <w:qFormat/>
    <w:rsid w:val="00D07D73"/>
    <w:rPr>
      <w:rFonts w:cs="Times New Roman"/>
    </w:rPr>
  </w:style>
  <w:style w:type="character" w:customStyle="1" w:styleId="ft3127">
    <w:name w:val="ft3127"/>
    <w:basedOn w:val="a3"/>
    <w:uiPriority w:val="99"/>
    <w:qFormat/>
    <w:rsid w:val="00D07D73"/>
    <w:rPr>
      <w:rFonts w:cs="Times New Roman"/>
    </w:rPr>
  </w:style>
  <w:style w:type="character" w:customStyle="1" w:styleId="ft3156">
    <w:name w:val="ft3156"/>
    <w:basedOn w:val="a3"/>
    <w:uiPriority w:val="99"/>
    <w:qFormat/>
    <w:rsid w:val="00D07D73"/>
    <w:rPr>
      <w:rFonts w:cs="Times New Roman"/>
    </w:rPr>
  </w:style>
  <w:style w:type="character" w:customStyle="1" w:styleId="ft3206">
    <w:name w:val="ft3206"/>
    <w:basedOn w:val="a3"/>
    <w:uiPriority w:val="99"/>
    <w:qFormat/>
    <w:rsid w:val="00D07D73"/>
    <w:rPr>
      <w:rFonts w:cs="Times New Roman"/>
    </w:rPr>
  </w:style>
  <w:style w:type="character" w:customStyle="1" w:styleId="ft3264">
    <w:name w:val="ft3264"/>
    <w:basedOn w:val="a3"/>
    <w:uiPriority w:val="99"/>
    <w:qFormat/>
    <w:rsid w:val="00D07D73"/>
    <w:rPr>
      <w:rFonts w:cs="Times New Roman"/>
    </w:rPr>
  </w:style>
  <w:style w:type="character" w:customStyle="1" w:styleId="ft3315">
    <w:name w:val="ft3315"/>
    <w:basedOn w:val="a3"/>
    <w:uiPriority w:val="99"/>
    <w:qFormat/>
    <w:rsid w:val="00D07D73"/>
    <w:rPr>
      <w:rFonts w:cs="Times New Roman"/>
    </w:rPr>
  </w:style>
  <w:style w:type="character" w:customStyle="1" w:styleId="ft3373">
    <w:name w:val="ft3373"/>
    <w:basedOn w:val="a3"/>
    <w:uiPriority w:val="99"/>
    <w:qFormat/>
    <w:rsid w:val="00D07D73"/>
    <w:rPr>
      <w:rFonts w:cs="Times New Roman"/>
    </w:rPr>
  </w:style>
  <w:style w:type="character" w:customStyle="1" w:styleId="ft3432">
    <w:name w:val="ft3432"/>
    <w:basedOn w:val="a3"/>
    <w:uiPriority w:val="99"/>
    <w:qFormat/>
    <w:rsid w:val="00D07D73"/>
    <w:rPr>
      <w:rFonts w:cs="Times New Roman"/>
    </w:rPr>
  </w:style>
  <w:style w:type="character" w:customStyle="1" w:styleId="ft3489">
    <w:name w:val="ft3489"/>
    <w:basedOn w:val="a3"/>
    <w:uiPriority w:val="99"/>
    <w:qFormat/>
    <w:rsid w:val="00D07D73"/>
    <w:rPr>
      <w:rFonts w:cs="Times New Roman"/>
    </w:rPr>
  </w:style>
  <w:style w:type="character" w:customStyle="1" w:styleId="ft3546">
    <w:name w:val="ft3546"/>
    <w:basedOn w:val="a3"/>
    <w:uiPriority w:val="99"/>
    <w:qFormat/>
    <w:rsid w:val="00D07D73"/>
    <w:rPr>
      <w:rFonts w:cs="Times New Roman"/>
    </w:rPr>
  </w:style>
  <w:style w:type="character" w:customStyle="1" w:styleId="ft3608">
    <w:name w:val="ft3608"/>
    <w:basedOn w:val="a3"/>
    <w:uiPriority w:val="99"/>
    <w:qFormat/>
    <w:rsid w:val="00D07D73"/>
    <w:rPr>
      <w:rFonts w:cs="Times New Roman"/>
    </w:rPr>
  </w:style>
  <w:style w:type="character" w:customStyle="1" w:styleId="ft3651">
    <w:name w:val="ft3651"/>
    <w:basedOn w:val="a3"/>
    <w:uiPriority w:val="99"/>
    <w:qFormat/>
    <w:rsid w:val="00D07D73"/>
    <w:rPr>
      <w:rFonts w:cs="Times New Roman"/>
    </w:rPr>
  </w:style>
  <w:style w:type="paragraph" w:customStyle="1" w:styleId="c4c8c7c24">
    <w:name w:val="c4 c8 c7 c24"/>
    <w:basedOn w:val="a2"/>
    <w:uiPriority w:val="99"/>
    <w:qFormat/>
    <w:rsid w:val="00D07D73"/>
    <w:pPr>
      <w:widowControl/>
      <w:snapToGrid/>
      <w:spacing w:before="90" w:after="90"/>
    </w:pPr>
    <w:rPr>
      <w:rFonts w:eastAsia="Times New Roman"/>
      <w:szCs w:val="24"/>
    </w:rPr>
  </w:style>
  <w:style w:type="character" w:customStyle="1" w:styleId="c5">
    <w:name w:val="c5"/>
    <w:basedOn w:val="a3"/>
    <w:uiPriority w:val="99"/>
    <w:qFormat/>
    <w:rsid w:val="00D07D73"/>
    <w:rPr>
      <w:rFonts w:cs="Times New Roman"/>
    </w:rPr>
  </w:style>
  <w:style w:type="character" w:customStyle="1" w:styleId="1142">
    <w:name w:val="Знак Знак114"/>
    <w:uiPriority w:val="99"/>
    <w:locked/>
    <w:rsid w:val="00D07D73"/>
    <w:rPr>
      <w:rFonts w:ascii="Arial" w:hAnsi="Arial"/>
      <w:b/>
      <w:color w:val="000000"/>
      <w:sz w:val="26"/>
      <w:lang w:val="ru-RU" w:eastAsia="ru-RU"/>
    </w:rPr>
  </w:style>
  <w:style w:type="paragraph" w:customStyle="1" w:styleId="1122">
    <w:name w:val="Стиль Заголовок 1 + 12 пт"/>
    <w:basedOn w:val="10"/>
    <w:uiPriority w:val="99"/>
    <w:qFormat/>
    <w:rsid w:val="00D07D73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suppressAutoHyphens/>
      <w:spacing w:line="312" w:lineRule="auto"/>
      <w:ind w:firstLine="454"/>
      <w:jc w:val="left"/>
    </w:pPr>
    <w:rPr>
      <w:rFonts w:ascii="Times New Roman ??????????" w:hAnsi="Times New Roman ??????????"/>
      <w:b/>
      <w:bCs/>
      <w:caps/>
      <w:sz w:val="24"/>
    </w:rPr>
  </w:style>
  <w:style w:type="character" w:customStyle="1" w:styleId="ft9267">
    <w:name w:val="ft9267"/>
    <w:uiPriority w:val="99"/>
    <w:qFormat/>
    <w:rsid w:val="00D07D73"/>
  </w:style>
  <w:style w:type="character" w:customStyle="1" w:styleId="ft9274">
    <w:name w:val="ft9274"/>
    <w:uiPriority w:val="99"/>
    <w:qFormat/>
    <w:rsid w:val="00D07D73"/>
  </w:style>
  <w:style w:type="character" w:customStyle="1" w:styleId="ft9282">
    <w:name w:val="ft9282"/>
    <w:uiPriority w:val="99"/>
    <w:qFormat/>
    <w:rsid w:val="00D07D73"/>
  </w:style>
  <w:style w:type="character" w:customStyle="1" w:styleId="ft9284">
    <w:name w:val="ft9284"/>
    <w:uiPriority w:val="99"/>
    <w:qFormat/>
    <w:rsid w:val="00D07D73"/>
  </w:style>
  <w:style w:type="character" w:customStyle="1" w:styleId="ft9287">
    <w:name w:val="ft9287"/>
    <w:uiPriority w:val="99"/>
    <w:qFormat/>
    <w:rsid w:val="00D07D73"/>
  </w:style>
  <w:style w:type="character" w:customStyle="1" w:styleId="ft9293">
    <w:name w:val="ft9293"/>
    <w:uiPriority w:val="99"/>
    <w:qFormat/>
    <w:rsid w:val="00D07D73"/>
  </w:style>
  <w:style w:type="character" w:customStyle="1" w:styleId="ft9299">
    <w:name w:val="ft9299"/>
    <w:uiPriority w:val="99"/>
    <w:qFormat/>
    <w:rsid w:val="00D07D73"/>
  </w:style>
  <w:style w:type="character" w:customStyle="1" w:styleId="ft9306">
    <w:name w:val="ft9306"/>
    <w:uiPriority w:val="99"/>
    <w:qFormat/>
    <w:rsid w:val="00D07D73"/>
  </w:style>
  <w:style w:type="character" w:customStyle="1" w:styleId="ft8849">
    <w:name w:val="ft8849"/>
    <w:uiPriority w:val="99"/>
    <w:qFormat/>
    <w:rsid w:val="00D07D73"/>
  </w:style>
  <w:style w:type="character" w:customStyle="1" w:styleId="ft9312">
    <w:name w:val="ft9312"/>
    <w:uiPriority w:val="99"/>
    <w:qFormat/>
    <w:rsid w:val="00D07D73"/>
  </w:style>
  <w:style w:type="character" w:customStyle="1" w:styleId="ft9316">
    <w:name w:val="ft9316"/>
    <w:uiPriority w:val="99"/>
    <w:qFormat/>
    <w:rsid w:val="00D07D73"/>
  </w:style>
  <w:style w:type="character" w:customStyle="1" w:styleId="ft9324">
    <w:name w:val="ft9324"/>
    <w:uiPriority w:val="99"/>
    <w:qFormat/>
    <w:rsid w:val="00D07D73"/>
  </w:style>
  <w:style w:type="character" w:customStyle="1" w:styleId="ft9330">
    <w:name w:val="ft9330"/>
    <w:uiPriority w:val="99"/>
    <w:qFormat/>
    <w:rsid w:val="00D07D73"/>
  </w:style>
  <w:style w:type="character" w:customStyle="1" w:styleId="18100">
    <w:name w:val="Знак Знак1810"/>
    <w:uiPriority w:val="99"/>
    <w:rsid w:val="00D07D73"/>
    <w:rPr>
      <w:rFonts w:eastAsia="SimSun"/>
      <w:b/>
      <w:caps/>
      <w:sz w:val="24"/>
      <w:lang w:val="ru-RU" w:eastAsia="ru-RU"/>
    </w:rPr>
  </w:style>
  <w:style w:type="paragraph" w:customStyle="1" w:styleId="1fffffb">
    <w:name w:val="1 уровень Знак"/>
    <w:basedOn w:val="a2"/>
    <w:link w:val="1fffffc"/>
    <w:uiPriority w:val="99"/>
    <w:qFormat/>
    <w:rsid w:val="00D07D73"/>
    <w:pPr>
      <w:keepNext/>
      <w:shd w:val="clear" w:color="auto" w:fill="FFFFFF"/>
      <w:autoSpaceDE w:val="0"/>
      <w:autoSpaceDN w:val="0"/>
      <w:adjustRightInd w:val="0"/>
      <w:snapToGrid/>
      <w:spacing w:before="520" w:after="260" w:line="312" w:lineRule="auto"/>
      <w:jc w:val="center"/>
      <w:outlineLvl w:val="0"/>
    </w:pPr>
    <w:rPr>
      <w:b/>
      <w:color w:val="000000"/>
    </w:rPr>
  </w:style>
  <w:style w:type="character" w:customStyle="1" w:styleId="1fffffc">
    <w:name w:val="1 уровень Знак Знак"/>
    <w:link w:val="1fffffb"/>
    <w:uiPriority w:val="99"/>
    <w:qFormat/>
    <w:locked/>
    <w:rsid w:val="00D07D73"/>
    <w:rPr>
      <w:rFonts w:ascii="Times New Roman" w:eastAsia="Calibri" w:hAnsi="Times New Roman" w:cs="Times New Roman"/>
      <w:b/>
      <w:color w:val="000000"/>
      <w:sz w:val="24"/>
      <w:szCs w:val="20"/>
      <w:shd w:val="clear" w:color="auto" w:fill="FFFFFF"/>
      <w:lang w:eastAsia="ru-RU"/>
    </w:rPr>
  </w:style>
  <w:style w:type="character" w:customStyle="1" w:styleId="WW8Num36z0">
    <w:name w:val="WW8Num36z0"/>
    <w:uiPriority w:val="99"/>
    <w:qFormat/>
    <w:rsid w:val="00D07D73"/>
    <w:rPr>
      <w:rFonts w:ascii="Wingdings" w:hAnsi="Wingdings"/>
    </w:rPr>
  </w:style>
  <w:style w:type="character" w:customStyle="1" w:styleId="WW8Num39z0">
    <w:name w:val="WW8Num39z0"/>
    <w:uiPriority w:val="99"/>
    <w:qFormat/>
    <w:rsid w:val="00D07D73"/>
    <w:rPr>
      <w:rFonts w:ascii="Wingdings" w:hAnsi="Wingdings"/>
    </w:rPr>
  </w:style>
  <w:style w:type="character" w:customStyle="1" w:styleId="WW8Num42z0">
    <w:name w:val="WW8Num42z0"/>
    <w:uiPriority w:val="99"/>
    <w:qFormat/>
    <w:rsid w:val="00D07D73"/>
    <w:rPr>
      <w:rFonts w:ascii="Wingdings" w:hAnsi="Wingdings"/>
    </w:rPr>
  </w:style>
  <w:style w:type="character" w:customStyle="1" w:styleId="WW8Num44z0">
    <w:name w:val="WW8Num44z0"/>
    <w:uiPriority w:val="99"/>
    <w:qFormat/>
    <w:rsid w:val="00D07D73"/>
    <w:rPr>
      <w:rFonts w:ascii="Wingdings" w:hAnsi="Wingdings"/>
    </w:rPr>
  </w:style>
  <w:style w:type="character" w:customStyle="1" w:styleId="WW8Num44z1">
    <w:name w:val="WW8Num44z1"/>
    <w:uiPriority w:val="99"/>
    <w:qFormat/>
    <w:rsid w:val="00D07D73"/>
    <w:rPr>
      <w:rFonts w:ascii="Courier New" w:hAnsi="Courier New"/>
    </w:rPr>
  </w:style>
  <w:style w:type="character" w:customStyle="1" w:styleId="WW8Num44z3">
    <w:name w:val="WW8Num44z3"/>
    <w:uiPriority w:val="99"/>
    <w:qFormat/>
    <w:rsid w:val="00D07D73"/>
    <w:rPr>
      <w:rFonts w:ascii="Symbol" w:hAnsi="Symbol"/>
    </w:rPr>
  </w:style>
  <w:style w:type="character" w:customStyle="1" w:styleId="WW8Num47z0">
    <w:name w:val="WW8Num47z0"/>
    <w:uiPriority w:val="99"/>
    <w:qFormat/>
    <w:rsid w:val="00D07D73"/>
    <w:rPr>
      <w:rFonts w:ascii="Wingdings" w:hAnsi="Wingdings"/>
    </w:rPr>
  </w:style>
  <w:style w:type="character" w:customStyle="1" w:styleId="WW8Num47z1">
    <w:name w:val="WW8Num47z1"/>
    <w:uiPriority w:val="99"/>
    <w:qFormat/>
    <w:rsid w:val="00D07D73"/>
    <w:rPr>
      <w:rFonts w:ascii="Courier New" w:hAnsi="Courier New"/>
    </w:rPr>
  </w:style>
  <w:style w:type="character" w:customStyle="1" w:styleId="WW8Num47z3">
    <w:name w:val="WW8Num47z3"/>
    <w:uiPriority w:val="99"/>
    <w:qFormat/>
    <w:rsid w:val="00D07D73"/>
    <w:rPr>
      <w:rFonts w:ascii="Symbol" w:hAnsi="Symbol"/>
    </w:rPr>
  </w:style>
  <w:style w:type="character" w:customStyle="1" w:styleId="WW8Num50z0">
    <w:name w:val="WW8Num50z0"/>
    <w:uiPriority w:val="99"/>
    <w:qFormat/>
    <w:rsid w:val="00D07D73"/>
    <w:rPr>
      <w:rFonts w:ascii="Wingdings" w:hAnsi="Wingdings"/>
    </w:rPr>
  </w:style>
  <w:style w:type="character" w:customStyle="1" w:styleId="WW8Num51z0">
    <w:name w:val="WW8Num51z0"/>
    <w:uiPriority w:val="99"/>
    <w:qFormat/>
    <w:rsid w:val="00D07D73"/>
    <w:rPr>
      <w:rFonts w:ascii="Wingdings" w:hAnsi="Wingdings"/>
    </w:rPr>
  </w:style>
  <w:style w:type="character" w:customStyle="1" w:styleId="WW8Num52z0">
    <w:name w:val="WW8Num52z0"/>
    <w:uiPriority w:val="99"/>
    <w:qFormat/>
    <w:rsid w:val="00D07D73"/>
    <w:rPr>
      <w:rFonts w:ascii="Symbol" w:hAnsi="Symbol"/>
    </w:rPr>
  </w:style>
  <w:style w:type="character" w:customStyle="1" w:styleId="WW8Num53z0">
    <w:name w:val="WW8Num53z0"/>
    <w:uiPriority w:val="99"/>
    <w:qFormat/>
    <w:rsid w:val="00D07D73"/>
    <w:rPr>
      <w:rFonts w:ascii="Wingdings" w:hAnsi="Wingdings"/>
    </w:rPr>
  </w:style>
  <w:style w:type="character" w:customStyle="1" w:styleId="WW8Num53z1">
    <w:name w:val="WW8Num53z1"/>
    <w:uiPriority w:val="99"/>
    <w:qFormat/>
    <w:rsid w:val="00D07D73"/>
    <w:rPr>
      <w:rFonts w:ascii="Courier New" w:hAnsi="Courier New"/>
    </w:rPr>
  </w:style>
  <w:style w:type="character" w:customStyle="1" w:styleId="WW8Num53z3">
    <w:name w:val="WW8Num53z3"/>
    <w:uiPriority w:val="99"/>
    <w:qFormat/>
    <w:rsid w:val="00D07D73"/>
    <w:rPr>
      <w:rFonts w:ascii="Symbol" w:hAnsi="Symbol"/>
    </w:rPr>
  </w:style>
  <w:style w:type="character" w:customStyle="1" w:styleId="WW8Num55z0">
    <w:name w:val="WW8Num55z0"/>
    <w:uiPriority w:val="99"/>
    <w:qFormat/>
    <w:rsid w:val="00D07D73"/>
    <w:rPr>
      <w:rFonts w:ascii="Symbol" w:hAnsi="Symbol"/>
    </w:rPr>
  </w:style>
  <w:style w:type="character" w:customStyle="1" w:styleId="WW8Num56z0">
    <w:name w:val="WW8Num56z0"/>
    <w:uiPriority w:val="99"/>
    <w:qFormat/>
    <w:rsid w:val="00D07D73"/>
    <w:rPr>
      <w:rFonts w:ascii="Symbol" w:hAnsi="Symbol"/>
    </w:rPr>
  </w:style>
  <w:style w:type="character" w:customStyle="1" w:styleId="WW8Num59z0">
    <w:name w:val="WW8Num59z0"/>
    <w:uiPriority w:val="99"/>
    <w:qFormat/>
    <w:rsid w:val="00D07D73"/>
    <w:rPr>
      <w:rFonts w:ascii="Symbol" w:hAnsi="Symbol"/>
    </w:rPr>
  </w:style>
  <w:style w:type="character" w:customStyle="1" w:styleId="WW8Num63z0">
    <w:name w:val="WW8Num63z0"/>
    <w:uiPriority w:val="99"/>
    <w:qFormat/>
    <w:rsid w:val="00D07D73"/>
    <w:rPr>
      <w:rFonts w:ascii="Symbol" w:hAnsi="Symbol"/>
    </w:rPr>
  </w:style>
  <w:style w:type="character" w:customStyle="1" w:styleId="WW8Num66z0">
    <w:name w:val="WW8Num66z0"/>
    <w:uiPriority w:val="99"/>
    <w:qFormat/>
    <w:rsid w:val="00D07D73"/>
    <w:rPr>
      <w:rFonts w:ascii="Symbol" w:hAnsi="Symbol"/>
    </w:rPr>
  </w:style>
  <w:style w:type="character" w:customStyle="1" w:styleId="WW8Num69z1">
    <w:name w:val="WW8Num69z1"/>
    <w:uiPriority w:val="99"/>
    <w:qFormat/>
    <w:rsid w:val="00D07D73"/>
    <w:rPr>
      <w:rFonts w:ascii="Wingdings" w:hAnsi="Wingdings"/>
    </w:rPr>
  </w:style>
  <w:style w:type="character" w:customStyle="1" w:styleId="WW8Num72z0">
    <w:name w:val="WW8Num72z0"/>
    <w:uiPriority w:val="99"/>
    <w:qFormat/>
    <w:rsid w:val="00D07D73"/>
    <w:rPr>
      <w:rFonts w:ascii="Symbol" w:hAnsi="Symbol"/>
    </w:rPr>
  </w:style>
  <w:style w:type="character" w:customStyle="1" w:styleId="WW8Num72z1">
    <w:name w:val="WW8Num72z1"/>
    <w:uiPriority w:val="99"/>
    <w:qFormat/>
    <w:rsid w:val="00D07D73"/>
    <w:rPr>
      <w:rFonts w:ascii="Courier New" w:hAnsi="Courier New"/>
    </w:rPr>
  </w:style>
  <w:style w:type="character" w:customStyle="1" w:styleId="WW8Num72z2">
    <w:name w:val="WW8Num72z2"/>
    <w:uiPriority w:val="99"/>
    <w:qFormat/>
    <w:rsid w:val="00D07D73"/>
    <w:rPr>
      <w:rFonts w:ascii="Wingdings" w:hAnsi="Wingdings"/>
    </w:rPr>
  </w:style>
  <w:style w:type="character" w:customStyle="1" w:styleId="WW8Num74z0">
    <w:name w:val="WW8Num74z0"/>
    <w:uiPriority w:val="99"/>
    <w:qFormat/>
    <w:rsid w:val="00D07D73"/>
    <w:rPr>
      <w:rFonts w:ascii="Symbol" w:hAnsi="Symbol"/>
    </w:rPr>
  </w:style>
  <w:style w:type="character" w:customStyle="1" w:styleId="WW8Num75z0">
    <w:name w:val="WW8Num75z0"/>
    <w:uiPriority w:val="99"/>
    <w:qFormat/>
    <w:rsid w:val="00D07D73"/>
    <w:rPr>
      <w:rFonts w:ascii="Wingdings" w:hAnsi="Wingdings"/>
    </w:rPr>
  </w:style>
  <w:style w:type="character" w:customStyle="1" w:styleId="WW8Num75z1">
    <w:name w:val="WW8Num75z1"/>
    <w:uiPriority w:val="99"/>
    <w:qFormat/>
    <w:rsid w:val="00D07D73"/>
    <w:rPr>
      <w:rFonts w:ascii="Courier New" w:hAnsi="Courier New"/>
    </w:rPr>
  </w:style>
  <w:style w:type="character" w:customStyle="1" w:styleId="WW8Num75z3">
    <w:name w:val="WW8Num75z3"/>
    <w:uiPriority w:val="99"/>
    <w:qFormat/>
    <w:rsid w:val="00D07D73"/>
    <w:rPr>
      <w:rFonts w:ascii="Symbol" w:hAnsi="Symbol"/>
    </w:rPr>
  </w:style>
  <w:style w:type="character" w:customStyle="1" w:styleId="WW8Num77z0">
    <w:name w:val="WW8Num77z0"/>
    <w:uiPriority w:val="99"/>
    <w:qFormat/>
    <w:rsid w:val="00D07D73"/>
    <w:rPr>
      <w:rFonts w:ascii="Symbol" w:hAnsi="Symbol"/>
    </w:rPr>
  </w:style>
  <w:style w:type="character" w:customStyle="1" w:styleId="WW8Num78z0">
    <w:name w:val="WW8Num78z0"/>
    <w:uiPriority w:val="99"/>
    <w:qFormat/>
    <w:rsid w:val="00D07D73"/>
    <w:rPr>
      <w:rFonts w:ascii="Wingdings" w:hAnsi="Wingdings"/>
    </w:rPr>
  </w:style>
  <w:style w:type="character" w:customStyle="1" w:styleId="WW8Num78z1">
    <w:name w:val="WW8Num78z1"/>
    <w:uiPriority w:val="99"/>
    <w:qFormat/>
    <w:rsid w:val="00D07D73"/>
    <w:rPr>
      <w:rFonts w:ascii="Courier New" w:hAnsi="Courier New"/>
    </w:rPr>
  </w:style>
  <w:style w:type="character" w:customStyle="1" w:styleId="WW8Num78z3">
    <w:name w:val="WW8Num78z3"/>
    <w:uiPriority w:val="99"/>
    <w:qFormat/>
    <w:rsid w:val="00D07D73"/>
    <w:rPr>
      <w:rFonts w:ascii="Symbol" w:hAnsi="Symbol"/>
    </w:rPr>
  </w:style>
  <w:style w:type="character" w:customStyle="1" w:styleId="WW8Num79z0">
    <w:name w:val="WW8Num79z0"/>
    <w:uiPriority w:val="99"/>
    <w:qFormat/>
    <w:rsid w:val="00D07D73"/>
    <w:rPr>
      <w:rFonts w:ascii="Symbol" w:hAnsi="Symbol"/>
    </w:rPr>
  </w:style>
  <w:style w:type="character" w:customStyle="1" w:styleId="WW8Num86z0">
    <w:name w:val="WW8Num86z0"/>
    <w:uiPriority w:val="99"/>
    <w:qFormat/>
    <w:rsid w:val="00D07D73"/>
    <w:rPr>
      <w:rFonts w:ascii="Wingdings" w:hAnsi="Wingdings"/>
    </w:rPr>
  </w:style>
  <w:style w:type="character" w:customStyle="1" w:styleId="WW8Num86z1">
    <w:name w:val="WW8Num86z1"/>
    <w:uiPriority w:val="99"/>
    <w:qFormat/>
    <w:rsid w:val="00D07D73"/>
    <w:rPr>
      <w:rFonts w:ascii="Courier New" w:hAnsi="Courier New"/>
    </w:rPr>
  </w:style>
  <w:style w:type="character" w:customStyle="1" w:styleId="WW8Num86z3">
    <w:name w:val="WW8Num86z3"/>
    <w:uiPriority w:val="99"/>
    <w:qFormat/>
    <w:rsid w:val="00D07D73"/>
    <w:rPr>
      <w:rFonts w:ascii="Symbol" w:hAnsi="Symbol"/>
    </w:rPr>
  </w:style>
  <w:style w:type="character" w:customStyle="1" w:styleId="WW8Num87z0">
    <w:name w:val="WW8Num87z0"/>
    <w:uiPriority w:val="99"/>
    <w:qFormat/>
    <w:rsid w:val="00D07D73"/>
    <w:rPr>
      <w:rFonts w:ascii="Symbol" w:hAnsi="Symbol"/>
    </w:rPr>
  </w:style>
  <w:style w:type="character" w:customStyle="1" w:styleId="WW8Num89z0">
    <w:name w:val="WW8Num89z0"/>
    <w:uiPriority w:val="99"/>
    <w:qFormat/>
    <w:rsid w:val="00D07D73"/>
    <w:rPr>
      <w:rFonts w:ascii="Symbol" w:hAnsi="Symbol"/>
    </w:rPr>
  </w:style>
  <w:style w:type="character" w:customStyle="1" w:styleId="WW8Num90z0">
    <w:name w:val="WW8Num90z0"/>
    <w:uiPriority w:val="99"/>
    <w:qFormat/>
    <w:rsid w:val="00D07D73"/>
    <w:rPr>
      <w:rFonts w:ascii="Symbol" w:hAnsi="Symbol"/>
    </w:rPr>
  </w:style>
  <w:style w:type="character" w:customStyle="1" w:styleId="WW8Num92z0">
    <w:name w:val="WW8Num92z0"/>
    <w:uiPriority w:val="99"/>
    <w:qFormat/>
    <w:rsid w:val="00D07D73"/>
    <w:rPr>
      <w:rFonts w:ascii="Symbol" w:hAnsi="Symbol"/>
    </w:rPr>
  </w:style>
  <w:style w:type="character" w:customStyle="1" w:styleId="WW8Num93z0">
    <w:name w:val="WW8Num93z0"/>
    <w:uiPriority w:val="99"/>
    <w:qFormat/>
    <w:rsid w:val="00D07D73"/>
    <w:rPr>
      <w:rFonts w:ascii="Wingdings" w:hAnsi="Wingdings"/>
    </w:rPr>
  </w:style>
  <w:style w:type="character" w:customStyle="1" w:styleId="WW8Num93z1">
    <w:name w:val="WW8Num93z1"/>
    <w:uiPriority w:val="99"/>
    <w:qFormat/>
    <w:rsid w:val="00D07D73"/>
    <w:rPr>
      <w:rFonts w:ascii="Courier New" w:hAnsi="Courier New"/>
    </w:rPr>
  </w:style>
  <w:style w:type="character" w:customStyle="1" w:styleId="WW8Num93z3">
    <w:name w:val="WW8Num93z3"/>
    <w:uiPriority w:val="99"/>
    <w:qFormat/>
    <w:rsid w:val="00D07D73"/>
    <w:rPr>
      <w:rFonts w:ascii="Symbol" w:hAnsi="Symbol"/>
    </w:rPr>
  </w:style>
  <w:style w:type="character" w:customStyle="1" w:styleId="WW8Num94z0">
    <w:name w:val="WW8Num94z0"/>
    <w:uiPriority w:val="99"/>
    <w:qFormat/>
    <w:rsid w:val="00D07D73"/>
    <w:rPr>
      <w:rFonts w:ascii="Symbol" w:hAnsi="Symbol"/>
    </w:rPr>
  </w:style>
  <w:style w:type="character" w:customStyle="1" w:styleId="WW8Num97z0">
    <w:name w:val="WW8Num97z0"/>
    <w:uiPriority w:val="99"/>
    <w:qFormat/>
    <w:rsid w:val="00D07D73"/>
    <w:rPr>
      <w:rFonts w:ascii="Symbol" w:hAnsi="Symbol"/>
    </w:rPr>
  </w:style>
  <w:style w:type="character" w:customStyle="1" w:styleId="WW8Num99z0">
    <w:name w:val="WW8Num99z0"/>
    <w:uiPriority w:val="99"/>
    <w:qFormat/>
    <w:rsid w:val="00D07D73"/>
    <w:rPr>
      <w:rFonts w:ascii="Symbol" w:hAnsi="Symbol"/>
    </w:rPr>
  </w:style>
  <w:style w:type="character" w:customStyle="1" w:styleId="WW8Num101z0">
    <w:name w:val="WW8Num101z0"/>
    <w:uiPriority w:val="99"/>
    <w:qFormat/>
    <w:rsid w:val="00D07D73"/>
    <w:rPr>
      <w:rFonts w:ascii="Symbol" w:hAnsi="Symbol"/>
    </w:rPr>
  </w:style>
  <w:style w:type="character" w:customStyle="1" w:styleId="WW8Num104z0">
    <w:name w:val="WW8Num104z0"/>
    <w:uiPriority w:val="99"/>
    <w:qFormat/>
    <w:rsid w:val="00D07D73"/>
    <w:rPr>
      <w:rFonts w:ascii="Symbol" w:hAnsi="Symbol"/>
    </w:rPr>
  </w:style>
  <w:style w:type="character" w:customStyle="1" w:styleId="WW8Num107z0">
    <w:name w:val="WW8Num107z0"/>
    <w:uiPriority w:val="99"/>
    <w:qFormat/>
    <w:rsid w:val="00D07D73"/>
    <w:rPr>
      <w:rFonts w:ascii="Symbol" w:hAnsi="Symbol"/>
    </w:rPr>
  </w:style>
  <w:style w:type="character" w:customStyle="1" w:styleId="WW8Num109z0">
    <w:name w:val="WW8Num109z0"/>
    <w:uiPriority w:val="99"/>
    <w:qFormat/>
    <w:rsid w:val="00D07D73"/>
    <w:rPr>
      <w:rFonts w:ascii="Symbol" w:hAnsi="Symbol"/>
    </w:rPr>
  </w:style>
  <w:style w:type="character" w:customStyle="1" w:styleId="WW8Num112z1">
    <w:name w:val="WW8Num112z1"/>
    <w:uiPriority w:val="99"/>
    <w:qFormat/>
    <w:rsid w:val="00D07D73"/>
    <w:rPr>
      <w:color w:val="000000"/>
    </w:rPr>
  </w:style>
  <w:style w:type="character" w:customStyle="1" w:styleId="WW8Num114z0">
    <w:name w:val="WW8Num114z0"/>
    <w:uiPriority w:val="99"/>
    <w:qFormat/>
    <w:rsid w:val="00D07D73"/>
    <w:rPr>
      <w:rFonts w:ascii="Symbol" w:hAnsi="Symbol"/>
    </w:rPr>
  </w:style>
  <w:style w:type="character" w:customStyle="1" w:styleId="WW8Num117z0">
    <w:name w:val="WW8Num117z0"/>
    <w:uiPriority w:val="99"/>
    <w:qFormat/>
    <w:rsid w:val="00D07D73"/>
    <w:rPr>
      <w:rFonts w:ascii="Symbol" w:hAnsi="Symbol"/>
    </w:rPr>
  </w:style>
  <w:style w:type="character" w:customStyle="1" w:styleId="WW8Num118z0">
    <w:name w:val="WW8Num118z0"/>
    <w:uiPriority w:val="99"/>
    <w:qFormat/>
    <w:rsid w:val="00D07D73"/>
    <w:rPr>
      <w:rFonts w:ascii="Wingdings" w:hAnsi="Wingdings"/>
    </w:rPr>
  </w:style>
  <w:style w:type="character" w:customStyle="1" w:styleId="WW8Num118z1">
    <w:name w:val="WW8Num118z1"/>
    <w:uiPriority w:val="99"/>
    <w:qFormat/>
    <w:rsid w:val="00D07D73"/>
    <w:rPr>
      <w:rFonts w:ascii="Courier New" w:hAnsi="Courier New"/>
    </w:rPr>
  </w:style>
  <w:style w:type="character" w:customStyle="1" w:styleId="WW8Num118z3">
    <w:name w:val="WW8Num118z3"/>
    <w:uiPriority w:val="99"/>
    <w:qFormat/>
    <w:rsid w:val="00D07D73"/>
    <w:rPr>
      <w:rFonts w:ascii="Symbol" w:hAnsi="Symbol"/>
    </w:rPr>
  </w:style>
  <w:style w:type="character" w:customStyle="1" w:styleId="WW8Num120z0">
    <w:name w:val="WW8Num120z0"/>
    <w:uiPriority w:val="99"/>
    <w:qFormat/>
    <w:rsid w:val="00D07D73"/>
    <w:rPr>
      <w:rFonts w:ascii="Symbol" w:hAnsi="Symbol"/>
    </w:rPr>
  </w:style>
  <w:style w:type="character" w:customStyle="1" w:styleId="WW8Num121z0">
    <w:name w:val="WW8Num121z0"/>
    <w:uiPriority w:val="99"/>
    <w:qFormat/>
    <w:rsid w:val="00D07D73"/>
    <w:rPr>
      <w:rFonts w:ascii="Symbol" w:hAnsi="Symbol"/>
    </w:rPr>
  </w:style>
  <w:style w:type="character" w:customStyle="1" w:styleId="WW8Num124z0">
    <w:name w:val="WW8Num124z0"/>
    <w:uiPriority w:val="99"/>
    <w:qFormat/>
    <w:rsid w:val="00D07D73"/>
    <w:rPr>
      <w:rFonts w:ascii="Symbol" w:hAnsi="Symbol"/>
    </w:rPr>
  </w:style>
  <w:style w:type="character" w:customStyle="1" w:styleId="WW8Num125z0">
    <w:name w:val="WW8Num125z0"/>
    <w:uiPriority w:val="99"/>
    <w:qFormat/>
    <w:rsid w:val="00D07D73"/>
    <w:rPr>
      <w:rFonts w:ascii="Wingdings" w:hAnsi="Wingdings"/>
    </w:rPr>
  </w:style>
  <w:style w:type="character" w:customStyle="1" w:styleId="WW8Num125z1">
    <w:name w:val="WW8Num125z1"/>
    <w:uiPriority w:val="99"/>
    <w:qFormat/>
    <w:rsid w:val="00D07D73"/>
    <w:rPr>
      <w:rFonts w:ascii="Courier New" w:hAnsi="Courier New"/>
    </w:rPr>
  </w:style>
  <w:style w:type="character" w:customStyle="1" w:styleId="WW8Num125z3">
    <w:name w:val="WW8Num125z3"/>
    <w:uiPriority w:val="99"/>
    <w:qFormat/>
    <w:rsid w:val="00D07D73"/>
    <w:rPr>
      <w:rFonts w:ascii="Symbol" w:hAnsi="Symbol"/>
    </w:rPr>
  </w:style>
  <w:style w:type="character" w:customStyle="1" w:styleId="WW8Num126z0">
    <w:name w:val="WW8Num126z0"/>
    <w:uiPriority w:val="99"/>
    <w:qFormat/>
    <w:rsid w:val="00D07D73"/>
    <w:rPr>
      <w:rFonts w:ascii="Symbol" w:hAnsi="Symbol"/>
    </w:rPr>
  </w:style>
  <w:style w:type="character" w:customStyle="1" w:styleId="WW8Num127z0">
    <w:name w:val="WW8Num127z0"/>
    <w:uiPriority w:val="99"/>
    <w:qFormat/>
    <w:rsid w:val="00D07D73"/>
    <w:rPr>
      <w:rFonts w:ascii="Symbol" w:hAnsi="Symbol"/>
    </w:rPr>
  </w:style>
  <w:style w:type="character" w:customStyle="1" w:styleId="WW8Num130z0">
    <w:name w:val="WW8Num130z0"/>
    <w:uiPriority w:val="99"/>
    <w:qFormat/>
    <w:rsid w:val="00D07D73"/>
    <w:rPr>
      <w:rFonts w:ascii="Symbol" w:hAnsi="Symbol"/>
    </w:rPr>
  </w:style>
  <w:style w:type="character" w:customStyle="1" w:styleId="WW8Num131z0">
    <w:name w:val="WW8Num131z0"/>
    <w:uiPriority w:val="99"/>
    <w:qFormat/>
    <w:rsid w:val="00D07D73"/>
    <w:rPr>
      <w:rFonts w:ascii="Symbol" w:hAnsi="Symbol"/>
    </w:rPr>
  </w:style>
  <w:style w:type="character" w:customStyle="1" w:styleId="WW8Num132z0">
    <w:name w:val="WW8Num132z0"/>
    <w:uiPriority w:val="99"/>
    <w:qFormat/>
    <w:rsid w:val="00D07D73"/>
    <w:rPr>
      <w:rFonts w:ascii="Symbol" w:hAnsi="Symbol"/>
    </w:rPr>
  </w:style>
  <w:style w:type="character" w:customStyle="1" w:styleId="WW8Num134z0">
    <w:name w:val="WW8Num134z0"/>
    <w:uiPriority w:val="99"/>
    <w:qFormat/>
    <w:rsid w:val="00D07D73"/>
    <w:rPr>
      <w:rFonts w:ascii="Wingdings" w:hAnsi="Wingdings"/>
    </w:rPr>
  </w:style>
  <w:style w:type="character" w:customStyle="1" w:styleId="WW8Num136z0">
    <w:name w:val="WW8Num136z0"/>
    <w:uiPriority w:val="99"/>
    <w:qFormat/>
    <w:rsid w:val="00D07D73"/>
    <w:rPr>
      <w:rFonts w:ascii="Symbol" w:hAnsi="Symbol"/>
    </w:rPr>
  </w:style>
  <w:style w:type="character" w:customStyle="1" w:styleId="WW8Num139z0">
    <w:name w:val="WW8Num139z0"/>
    <w:uiPriority w:val="99"/>
    <w:qFormat/>
    <w:rsid w:val="00D07D73"/>
    <w:rPr>
      <w:rFonts w:ascii="Symbol" w:hAnsi="Symbol"/>
    </w:rPr>
  </w:style>
  <w:style w:type="character" w:customStyle="1" w:styleId="WW8Num143z0">
    <w:name w:val="WW8Num143z0"/>
    <w:uiPriority w:val="99"/>
    <w:qFormat/>
    <w:rsid w:val="00D07D73"/>
    <w:rPr>
      <w:rFonts w:ascii="Symbol" w:hAnsi="Symbol"/>
    </w:rPr>
  </w:style>
  <w:style w:type="character" w:customStyle="1" w:styleId="WW8Num144z0">
    <w:name w:val="WW8Num144z0"/>
    <w:uiPriority w:val="99"/>
    <w:qFormat/>
    <w:rsid w:val="00D07D73"/>
    <w:rPr>
      <w:rFonts w:ascii="Symbol" w:hAnsi="Symbol"/>
    </w:rPr>
  </w:style>
  <w:style w:type="character" w:customStyle="1" w:styleId="WW8Num145z0">
    <w:name w:val="WW8Num145z0"/>
    <w:uiPriority w:val="99"/>
    <w:qFormat/>
    <w:rsid w:val="00D07D73"/>
    <w:rPr>
      <w:rFonts w:ascii="Symbol" w:hAnsi="Symbol"/>
    </w:rPr>
  </w:style>
  <w:style w:type="character" w:customStyle="1" w:styleId="WW8Num146z0">
    <w:name w:val="WW8Num146z0"/>
    <w:uiPriority w:val="99"/>
    <w:qFormat/>
    <w:rsid w:val="00D07D73"/>
    <w:rPr>
      <w:rFonts w:ascii="Symbol" w:hAnsi="Symbol"/>
    </w:rPr>
  </w:style>
  <w:style w:type="character" w:customStyle="1" w:styleId="WW8Num147z0">
    <w:name w:val="WW8Num147z0"/>
    <w:uiPriority w:val="99"/>
    <w:qFormat/>
    <w:rsid w:val="00D07D73"/>
    <w:rPr>
      <w:rFonts w:ascii="Wingdings" w:hAnsi="Wingdings"/>
    </w:rPr>
  </w:style>
  <w:style w:type="character" w:customStyle="1" w:styleId="WW8Num147z1">
    <w:name w:val="WW8Num147z1"/>
    <w:uiPriority w:val="99"/>
    <w:qFormat/>
    <w:rsid w:val="00D07D73"/>
    <w:rPr>
      <w:rFonts w:ascii="Courier New" w:hAnsi="Courier New"/>
    </w:rPr>
  </w:style>
  <w:style w:type="character" w:customStyle="1" w:styleId="WW8Num147z3">
    <w:name w:val="WW8Num147z3"/>
    <w:uiPriority w:val="99"/>
    <w:qFormat/>
    <w:rsid w:val="00D07D73"/>
    <w:rPr>
      <w:rFonts w:ascii="Symbol" w:hAnsi="Symbol"/>
    </w:rPr>
  </w:style>
  <w:style w:type="character" w:customStyle="1" w:styleId="WW8Num150z0">
    <w:name w:val="WW8Num150z0"/>
    <w:uiPriority w:val="99"/>
    <w:qFormat/>
    <w:rsid w:val="00D07D73"/>
    <w:rPr>
      <w:rFonts w:ascii="Symbol" w:hAnsi="Symbol"/>
    </w:rPr>
  </w:style>
  <w:style w:type="character" w:customStyle="1" w:styleId="WW8Num157z0">
    <w:name w:val="WW8Num157z0"/>
    <w:uiPriority w:val="99"/>
    <w:qFormat/>
    <w:rsid w:val="00D07D73"/>
    <w:rPr>
      <w:rFonts w:ascii="Symbol" w:hAnsi="Symbol"/>
    </w:rPr>
  </w:style>
  <w:style w:type="character" w:customStyle="1" w:styleId="WW8Num159z0">
    <w:name w:val="WW8Num159z0"/>
    <w:uiPriority w:val="99"/>
    <w:qFormat/>
    <w:rsid w:val="00D07D73"/>
    <w:rPr>
      <w:rFonts w:ascii="Symbol" w:hAnsi="Symbol"/>
    </w:rPr>
  </w:style>
  <w:style w:type="character" w:customStyle="1" w:styleId="WW8Num160z0">
    <w:name w:val="WW8Num160z0"/>
    <w:uiPriority w:val="99"/>
    <w:qFormat/>
    <w:rsid w:val="00D07D73"/>
    <w:rPr>
      <w:rFonts w:ascii="Symbol" w:hAnsi="Symbol"/>
    </w:rPr>
  </w:style>
  <w:style w:type="character" w:customStyle="1" w:styleId="WW8Num162z0">
    <w:name w:val="WW8Num162z0"/>
    <w:uiPriority w:val="99"/>
    <w:qFormat/>
    <w:rsid w:val="00D07D73"/>
    <w:rPr>
      <w:rFonts w:ascii="Symbol" w:hAnsi="Symbol"/>
    </w:rPr>
  </w:style>
  <w:style w:type="character" w:customStyle="1" w:styleId="WW8Num163z0">
    <w:name w:val="WW8Num163z0"/>
    <w:uiPriority w:val="99"/>
    <w:qFormat/>
    <w:rsid w:val="00D07D73"/>
    <w:rPr>
      <w:rFonts w:ascii="Symbol" w:hAnsi="Symbol"/>
    </w:rPr>
  </w:style>
  <w:style w:type="character" w:customStyle="1" w:styleId="WW8Num164z0">
    <w:name w:val="WW8Num164z0"/>
    <w:uiPriority w:val="99"/>
    <w:qFormat/>
    <w:rsid w:val="00D07D73"/>
    <w:rPr>
      <w:rFonts w:ascii="Wingdings" w:hAnsi="Wingdings"/>
    </w:rPr>
  </w:style>
  <w:style w:type="character" w:customStyle="1" w:styleId="WW8Num164z1">
    <w:name w:val="WW8Num164z1"/>
    <w:uiPriority w:val="99"/>
    <w:qFormat/>
    <w:rsid w:val="00D07D73"/>
    <w:rPr>
      <w:rFonts w:ascii="Courier New" w:hAnsi="Courier New"/>
    </w:rPr>
  </w:style>
  <w:style w:type="character" w:customStyle="1" w:styleId="WW8Num164z3">
    <w:name w:val="WW8Num164z3"/>
    <w:uiPriority w:val="99"/>
    <w:qFormat/>
    <w:rsid w:val="00D07D73"/>
    <w:rPr>
      <w:rFonts w:ascii="Symbol" w:hAnsi="Symbol"/>
    </w:rPr>
  </w:style>
  <w:style w:type="character" w:customStyle="1" w:styleId="WW8Num168z0">
    <w:name w:val="WW8Num168z0"/>
    <w:uiPriority w:val="99"/>
    <w:qFormat/>
    <w:rsid w:val="00D07D73"/>
    <w:rPr>
      <w:rFonts w:ascii="Symbol" w:hAnsi="Symbol"/>
    </w:rPr>
  </w:style>
  <w:style w:type="character" w:customStyle="1" w:styleId="WW8Num169z0">
    <w:name w:val="WW8Num169z0"/>
    <w:uiPriority w:val="99"/>
    <w:qFormat/>
    <w:rsid w:val="00D07D73"/>
    <w:rPr>
      <w:rFonts w:ascii="Symbol" w:hAnsi="Symbol"/>
    </w:rPr>
  </w:style>
  <w:style w:type="character" w:customStyle="1" w:styleId="WW8Num170z0">
    <w:name w:val="WW8Num170z0"/>
    <w:uiPriority w:val="99"/>
    <w:qFormat/>
    <w:rsid w:val="00D07D73"/>
    <w:rPr>
      <w:rFonts w:ascii="Symbol" w:hAnsi="Symbol"/>
    </w:rPr>
  </w:style>
  <w:style w:type="character" w:customStyle="1" w:styleId="WW8Num174z0">
    <w:name w:val="WW8Num174z0"/>
    <w:uiPriority w:val="99"/>
    <w:qFormat/>
    <w:rsid w:val="00D07D73"/>
    <w:rPr>
      <w:rFonts w:ascii="Symbol" w:hAnsi="Symbol"/>
    </w:rPr>
  </w:style>
  <w:style w:type="character" w:customStyle="1" w:styleId="WW8Num177z0">
    <w:name w:val="WW8Num177z0"/>
    <w:uiPriority w:val="99"/>
    <w:qFormat/>
    <w:rsid w:val="00D07D73"/>
    <w:rPr>
      <w:rFonts w:ascii="Symbol" w:hAnsi="Symbol"/>
    </w:rPr>
  </w:style>
  <w:style w:type="character" w:customStyle="1" w:styleId="WW8Num178z0">
    <w:name w:val="WW8Num178z0"/>
    <w:uiPriority w:val="99"/>
    <w:qFormat/>
    <w:rsid w:val="00D07D73"/>
    <w:rPr>
      <w:rFonts w:ascii="Symbol" w:hAnsi="Symbol"/>
    </w:rPr>
  </w:style>
  <w:style w:type="character" w:customStyle="1" w:styleId="WW8Num182z0">
    <w:name w:val="WW8Num182z0"/>
    <w:uiPriority w:val="99"/>
    <w:qFormat/>
    <w:rsid w:val="00D07D73"/>
    <w:rPr>
      <w:rFonts w:ascii="Symbol" w:hAnsi="Symbol"/>
    </w:rPr>
  </w:style>
  <w:style w:type="character" w:customStyle="1" w:styleId="WW8Num37z0">
    <w:name w:val="WW8Num37z0"/>
    <w:uiPriority w:val="99"/>
    <w:qFormat/>
    <w:rsid w:val="00D07D73"/>
    <w:rPr>
      <w:rFonts w:ascii="Wingdings" w:hAnsi="Wingdings"/>
    </w:rPr>
  </w:style>
  <w:style w:type="character" w:customStyle="1" w:styleId="WW8Num38z0">
    <w:name w:val="WW8Num38z0"/>
    <w:uiPriority w:val="99"/>
    <w:qFormat/>
    <w:rsid w:val="00D07D73"/>
    <w:rPr>
      <w:rFonts w:ascii="Wingdings" w:hAnsi="Wingdings"/>
    </w:rPr>
  </w:style>
  <w:style w:type="character" w:customStyle="1" w:styleId="WW8Num40z0">
    <w:name w:val="WW8Num40z0"/>
    <w:uiPriority w:val="99"/>
    <w:qFormat/>
    <w:rsid w:val="00D07D73"/>
    <w:rPr>
      <w:rFonts w:ascii="Wingdings" w:hAnsi="Wingdings"/>
    </w:rPr>
  </w:style>
  <w:style w:type="character" w:customStyle="1" w:styleId="WW8Num41z0">
    <w:name w:val="WW8Num41z0"/>
    <w:uiPriority w:val="99"/>
    <w:qFormat/>
    <w:rsid w:val="00D07D73"/>
    <w:rPr>
      <w:rFonts w:ascii="Wingdings" w:hAnsi="Wingdings"/>
    </w:rPr>
  </w:style>
  <w:style w:type="character" w:customStyle="1" w:styleId="WW8Num43z0">
    <w:name w:val="WW8Num43z0"/>
    <w:uiPriority w:val="99"/>
    <w:qFormat/>
    <w:rsid w:val="00D07D73"/>
    <w:rPr>
      <w:rFonts w:ascii="Wingdings" w:hAnsi="Wingdings"/>
    </w:rPr>
  </w:style>
  <w:style w:type="character" w:customStyle="1" w:styleId="WW8Num20z1">
    <w:name w:val="WW8Num20z1"/>
    <w:uiPriority w:val="99"/>
    <w:qFormat/>
    <w:rsid w:val="00D07D73"/>
    <w:rPr>
      <w:rFonts w:ascii="Courier New" w:hAnsi="Courier New"/>
    </w:rPr>
  </w:style>
  <w:style w:type="character" w:customStyle="1" w:styleId="WW8Num20z3">
    <w:name w:val="WW8Num20z3"/>
    <w:uiPriority w:val="99"/>
    <w:qFormat/>
    <w:rsid w:val="00D07D73"/>
    <w:rPr>
      <w:rFonts w:ascii="Symbol" w:hAnsi="Symbol"/>
    </w:rPr>
  </w:style>
  <w:style w:type="character" w:customStyle="1" w:styleId="WW8Num26z3">
    <w:name w:val="WW8Num26z3"/>
    <w:uiPriority w:val="99"/>
    <w:qFormat/>
    <w:rsid w:val="00D07D73"/>
    <w:rPr>
      <w:rFonts w:ascii="Symbol" w:hAnsi="Symbol"/>
    </w:rPr>
  </w:style>
  <w:style w:type="character" w:customStyle="1" w:styleId="WW8Num33z0">
    <w:name w:val="WW8Num33z0"/>
    <w:uiPriority w:val="99"/>
    <w:qFormat/>
    <w:rsid w:val="00D07D73"/>
    <w:rPr>
      <w:rFonts w:ascii="Wingdings" w:hAnsi="Wingdings"/>
    </w:rPr>
  </w:style>
  <w:style w:type="character" w:customStyle="1" w:styleId="WW8Num33z3">
    <w:name w:val="WW8Num33z3"/>
    <w:uiPriority w:val="99"/>
    <w:qFormat/>
    <w:rsid w:val="00D07D73"/>
    <w:rPr>
      <w:rFonts w:ascii="Symbol" w:hAnsi="Symbol"/>
    </w:rPr>
  </w:style>
  <w:style w:type="character" w:customStyle="1" w:styleId="WW8Num33z4">
    <w:name w:val="WW8Num33z4"/>
    <w:uiPriority w:val="99"/>
    <w:qFormat/>
    <w:rsid w:val="00D07D73"/>
    <w:rPr>
      <w:rFonts w:ascii="Courier New" w:hAnsi="Courier New"/>
    </w:rPr>
  </w:style>
  <w:style w:type="character" w:customStyle="1" w:styleId="WW8Num34z0">
    <w:name w:val="WW8Num34z0"/>
    <w:uiPriority w:val="99"/>
    <w:qFormat/>
    <w:rsid w:val="00D07D73"/>
    <w:rPr>
      <w:rFonts w:ascii="Wingdings" w:hAnsi="Wingdings"/>
    </w:rPr>
  </w:style>
  <w:style w:type="character" w:customStyle="1" w:styleId="WW8Num34z1">
    <w:name w:val="WW8Num34z1"/>
    <w:uiPriority w:val="99"/>
    <w:qFormat/>
    <w:rsid w:val="00D07D73"/>
    <w:rPr>
      <w:rFonts w:ascii="Courier New" w:hAnsi="Courier New"/>
    </w:rPr>
  </w:style>
  <w:style w:type="character" w:customStyle="1" w:styleId="WW8Num34z3">
    <w:name w:val="WW8Num34z3"/>
    <w:uiPriority w:val="99"/>
    <w:qFormat/>
    <w:rsid w:val="00D07D73"/>
    <w:rPr>
      <w:rFonts w:ascii="Symbol" w:hAnsi="Symbol"/>
    </w:rPr>
  </w:style>
  <w:style w:type="character" w:customStyle="1" w:styleId="WW8Num35z0">
    <w:name w:val="WW8Num35z0"/>
    <w:uiPriority w:val="99"/>
    <w:qFormat/>
    <w:rsid w:val="00D07D73"/>
    <w:rPr>
      <w:rFonts w:ascii="Wingdings" w:hAnsi="Wingdings"/>
    </w:rPr>
  </w:style>
  <w:style w:type="character" w:customStyle="1" w:styleId="WW8Num35z1">
    <w:name w:val="WW8Num35z1"/>
    <w:uiPriority w:val="99"/>
    <w:qFormat/>
    <w:rsid w:val="00D07D73"/>
    <w:rPr>
      <w:rFonts w:ascii="Courier New" w:hAnsi="Courier New"/>
    </w:rPr>
  </w:style>
  <w:style w:type="character" w:customStyle="1" w:styleId="WW8Num35z3">
    <w:name w:val="WW8Num35z3"/>
    <w:uiPriority w:val="99"/>
    <w:qFormat/>
    <w:rsid w:val="00D07D73"/>
    <w:rPr>
      <w:rFonts w:ascii="Symbol" w:hAnsi="Symbol"/>
    </w:rPr>
  </w:style>
  <w:style w:type="character" w:customStyle="1" w:styleId="WW8Num36z1">
    <w:name w:val="WW8Num36z1"/>
    <w:uiPriority w:val="99"/>
    <w:qFormat/>
    <w:rsid w:val="00D07D73"/>
    <w:rPr>
      <w:rFonts w:ascii="Courier New" w:hAnsi="Courier New"/>
    </w:rPr>
  </w:style>
  <w:style w:type="character" w:customStyle="1" w:styleId="WW8Num36z3">
    <w:name w:val="WW8Num36z3"/>
    <w:uiPriority w:val="99"/>
    <w:qFormat/>
    <w:rsid w:val="00D07D73"/>
    <w:rPr>
      <w:rFonts w:ascii="Symbol" w:hAnsi="Symbol"/>
    </w:rPr>
  </w:style>
  <w:style w:type="character" w:customStyle="1" w:styleId="WW8Num37z1">
    <w:name w:val="WW8Num37z1"/>
    <w:uiPriority w:val="99"/>
    <w:qFormat/>
    <w:rsid w:val="00D07D73"/>
    <w:rPr>
      <w:rFonts w:ascii="Courier New" w:hAnsi="Courier New"/>
    </w:rPr>
  </w:style>
  <w:style w:type="character" w:customStyle="1" w:styleId="WW8Num37z3">
    <w:name w:val="WW8Num37z3"/>
    <w:uiPriority w:val="99"/>
    <w:qFormat/>
    <w:rsid w:val="00D07D73"/>
    <w:rPr>
      <w:rFonts w:ascii="Symbol" w:hAnsi="Symbol"/>
    </w:rPr>
  </w:style>
  <w:style w:type="character" w:customStyle="1" w:styleId="WW8Num39z1">
    <w:name w:val="WW8Num39z1"/>
    <w:uiPriority w:val="99"/>
    <w:qFormat/>
    <w:rsid w:val="00D07D73"/>
    <w:rPr>
      <w:rFonts w:ascii="Times New Roman" w:hAnsi="Times New Roman"/>
    </w:rPr>
  </w:style>
  <w:style w:type="character" w:customStyle="1" w:styleId="WW8Num39z3">
    <w:name w:val="WW8Num39z3"/>
    <w:uiPriority w:val="99"/>
    <w:qFormat/>
    <w:rsid w:val="00D07D73"/>
    <w:rPr>
      <w:rFonts w:ascii="Symbol" w:hAnsi="Symbol"/>
    </w:rPr>
  </w:style>
  <w:style w:type="character" w:customStyle="1" w:styleId="WW8Num39z4">
    <w:name w:val="WW8Num39z4"/>
    <w:uiPriority w:val="99"/>
    <w:qFormat/>
    <w:rsid w:val="00D07D73"/>
    <w:rPr>
      <w:rFonts w:ascii="Courier New" w:hAnsi="Courier New"/>
    </w:rPr>
  </w:style>
  <w:style w:type="character" w:customStyle="1" w:styleId="WW8Num42z1">
    <w:name w:val="WW8Num42z1"/>
    <w:uiPriority w:val="99"/>
    <w:qFormat/>
    <w:rsid w:val="00D07D73"/>
    <w:rPr>
      <w:rFonts w:ascii="Courier New" w:hAnsi="Courier New"/>
    </w:rPr>
  </w:style>
  <w:style w:type="character" w:customStyle="1" w:styleId="WW8Num42z3">
    <w:name w:val="WW8Num42z3"/>
    <w:uiPriority w:val="99"/>
    <w:qFormat/>
    <w:rsid w:val="00D07D73"/>
    <w:rPr>
      <w:rFonts w:ascii="Symbol" w:hAnsi="Symbol"/>
    </w:rPr>
  </w:style>
  <w:style w:type="character" w:customStyle="1" w:styleId="WW8Num45z0">
    <w:name w:val="WW8Num45z0"/>
    <w:uiPriority w:val="99"/>
    <w:qFormat/>
    <w:rsid w:val="00D07D73"/>
    <w:rPr>
      <w:rFonts w:ascii="Wingdings" w:hAnsi="Wingdings"/>
    </w:rPr>
  </w:style>
  <w:style w:type="character" w:customStyle="1" w:styleId="WW8Num45z1">
    <w:name w:val="WW8Num45z1"/>
    <w:uiPriority w:val="99"/>
    <w:qFormat/>
    <w:rsid w:val="00D07D73"/>
    <w:rPr>
      <w:rFonts w:ascii="Courier New" w:hAnsi="Courier New"/>
    </w:rPr>
  </w:style>
  <w:style w:type="character" w:customStyle="1" w:styleId="WW8Num45z3">
    <w:name w:val="WW8Num45z3"/>
    <w:uiPriority w:val="99"/>
    <w:qFormat/>
    <w:rsid w:val="00D07D73"/>
    <w:rPr>
      <w:rFonts w:ascii="Symbol" w:hAnsi="Symbol"/>
    </w:rPr>
  </w:style>
  <w:style w:type="character" w:customStyle="1" w:styleId="WW8Num46z0">
    <w:name w:val="WW8Num46z0"/>
    <w:uiPriority w:val="99"/>
    <w:qFormat/>
    <w:rsid w:val="00D07D73"/>
    <w:rPr>
      <w:rFonts w:ascii="Wingdings" w:hAnsi="Wingdings"/>
    </w:rPr>
  </w:style>
  <w:style w:type="character" w:customStyle="1" w:styleId="WW8Num46z1">
    <w:name w:val="WW8Num46z1"/>
    <w:uiPriority w:val="99"/>
    <w:qFormat/>
    <w:rsid w:val="00D07D73"/>
    <w:rPr>
      <w:rFonts w:ascii="Courier New" w:hAnsi="Courier New"/>
    </w:rPr>
  </w:style>
  <w:style w:type="character" w:customStyle="1" w:styleId="WW8Num46z3">
    <w:name w:val="WW8Num46z3"/>
    <w:uiPriority w:val="99"/>
    <w:qFormat/>
    <w:rsid w:val="00D07D73"/>
    <w:rPr>
      <w:rFonts w:ascii="Symbol" w:hAnsi="Symbol"/>
    </w:rPr>
  </w:style>
  <w:style w:type="character" w:customStyle="1" w:styleId="WW8Num48z0">
    <w:name w:val="WW8Num48z0"/>
    <w:uiPriority w:val="99"/>
    <w:qFormat/>
    <w:rsid w:val="00D07D73"/>
    <w:rPr>
      <w:rFonts w:ascii="Wingdings" w:hAnsi="Wingdings"/>
    </w:rPr>
  </w:style>
  <w:style w:type="character" w:customStyle="1" w:styleId="WW8Num48z1">
    <w:name w:val="WW8Num48z1"/>
    <w:uiPriority w:val="99"/>
    <w:qFormat/>
    <w:rsid w:val="00D07D73"/>
    <w:rPr>
      <w:rFonts w:ascii="Courier New" w:hAnsi="Courier New"/>
    </w:rPr>
  </w:style>
  <w:style w:type="character" w:customStyle="1" w:styleId="WW8Num48z3">
    <w:name w:val="WW8Num48z3"/>
    <w:uiPriority w:val="99"/>
    <w:qFormat/>
    <w:rsid w:val="00D07D73"/>
    <w:rPr>
      <w:rFonts w:ascii="Symbol" w:hAnsi="Symbol"/>
    </w:rPr>
  </w:style>
  <w:style w:type="character" w:customStyle="1" w:styleId="WW8Num49z0">
    <w:name w:val="WW8Num49z0"/>
    <w:uiPriority w:val="99"/>
    <w:qFormat/>
    <w:rsid w:val="00D07D73"/>
    <w:rPr>
      <w:rFonts w:ascii="Wingdings" w:hAnsi="Wingdings"/>
    </w:rPr>
  </w:style>
  <w:style w:type="character" w:customStyle="1" w:styleId="WW8Num49z1">
    <w:name w:val="WW8Num49z1"/>
    <w:uiPriority w:val="99"/>
    <w:qFormat/>
    <w:rsid w:val="00D07D73"/>
    <w:rPr>
      <w:rFonts w:ascii="Courier New" w:hAnsi="Courier New"/>
    </w:rPr>
  </w:style>
  <w:style w:type="character" w:customStyle="1" w:styleId="WW8Num49z3">
    <w:name w:val="WW8Num49z3"/>
    <w:uiPriority w:val="99"/>
    <w:qFormat/>
    <w:rsid w:val="00D07D73"/>
    <w:rPr>
      <w:rFonts w:ascii="Symbol" w:hAnsi="Symbol"/>
    </w:rPr>
  </w:style>
  <w:style w:type="character" w:customStyle="1" w:styleId="WW8Num50z1">
    <w:name w:val="WW8Num50z1"/>
    <w:uiPriority w:val="99"/>
    <w:qFormat/>
    <w:rsid w:val="00D07D73"/>
    <w:rPr>
      <w:rFonts w:ascii="Courier New" w:hAnsi="Courier New"/>
    </w:rPr>
  </w:style>
  <w:style w:type="character" w:customStyle="1" w:styleId="WW8Num50z3">
    <w:name w:val="WW8Num50z3"/>
    <w:uiPriority w:val="99"/>
    <w:qFormat/>
    <w:rsid w:val="00D07D73"/>
    <w:rPr>
      <w:rFonts w:ascii="Symbol" w:hAnsi="Symbol"/>
    </w:rPr>
  </w:style>
  <w:style w:type="character" w:customStyle="1" w:styleId="WW8Num51z1">
    <w:name w:val="WW8Num51z1"/>
    <w:uiPriority w:val="99"/>
    <w:qFormat/>
    <w:rsid w:val="00D07D73"/>
    <w:rPr>
      <w:rFonts w:ascii="Courier New" w:hAnsi="Courier New"/>
    </w:rPr>
  </w:style>
  <w:style w:type="character" w:customStyle="1" w:styleId="WW8Num51z3">
    <w:name w:val="WW8Num51z3"/>
    <w:uiPriority w:val="99"/>
    <w:qFormat/>
    <w:rsid w:val="00D07D73"/>
    <w:rPr>
      <w:rFonts w:ascii="Symbol" w:hAnsi="Symbol"/>
    </w:rPr>
  </w:style>
  <w:style w:type="character" w:customStyle="1" w:styleId="WW-">
    <w:name w:val="WW-Основной шрифт абзаца"/>
    <w:uiPriority w:val="99"/>
    <w:qFormat/>
    <w:rsid w:val="00D07D73"/>
  </w:style>
  <w:style w:type="character" w:customStyle="1" w:styleId="FontStyle1600">
    <w:name w:val="Font Style160"/>
    <w:uiPriority w:val="99"/>
    <w:qFormat/>
    <w:rsid w:val="00D07D73"/>
    <w:rPr>
      <w:rFonts w:ascii="Bookman Old Style" w:hAnsi="Bookman Old Style"/>
      <w:sz w:val="18"/>
    </w:rPr>
  </w:style>
  <w:style w:type="character" w:customStyle="1" w:styleId="FontStyle116">
    <w:name w:val="Font Style116"/>
    <w:uiPriority w:val="99"/>
    <w:qFormat/>
    <w:rsid w:val="00D07D73"/>
    <w:rPr>
      <w:rFonts w:ascii="Bookman Old Style" w:hAnsi="Bookman Old Style"/>
      <w:sz w:val="18"/>
    </w:rPr>
  </w:style>
  <w:style w:type="character" w:customStyle="1" w:styleId="FontStyle131">
    <w:name w:val="Font Style131"/>
    <w:uiPriority w:val="99"/>
    <w:qFormat/>
    <w:rsid w:val="00D07D73"/>
    <w:rPr>
      <w:rFonts w:ascii="Arial" w:hAnsi="Arial"/>
      <w:b/>
      <w:sz w:val="16"/>
    </w:rPr>
  </w:style>
  <w:style w:type="character" w:customStyle="1" w:styleId="FontStyle221">
    <w:name w:val="Font Style221"/>
    <w:uiPriority w:val="99"/>
    <w:qFormat/>
    <w:rsid w:val="00D07D73"/>
    <w:rPr>
      <w:rFonts w:ascii="Times New Roman" w:hAnsi="Times New Roman"/>
      <w:sz w:val="20"/>
    </w:rPr>
  </w:style>
  <w:style w:type="paragraph" w:customStyle="1" w:styleId="3ffc">
    <w:name w:val="Заголовок оглавления3"/>
    <w:basedOn w:val="10"/>
    <w:next w:val="a2"/>
    <w:uiPriority w:val="99"/>
    <w:qFormat/>
    <w:rsid w:val="00D07D73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suppressAutoHyphens/>
      <w:autoSpaceDE/>
      <w:autoSpaceDN/>
      <w:adjustRightInd/>
      <w:spacing w:before="480" w:line="276" w:lineRule="auto"/>
      <w:jc w:val="left"/>
    </w:pPr>
    <w:rPr>
      <w:rFonts w:ascii="Cambria" w:hAnsi="Cambria" w:cs="Calibri"/>
      <w:b/>
      <w:bCs/>
      <w:color w:val="365F91"/>
      <w:kern w:val="1"/>
      <w:sz w:val="28"/>
      <w:szCs w:val="28"/>
      <w:lang w:eastAsia="ar-SA"/>
    </w:rPr>
  </w:style>
  <w:style w:type="paragraph" w:customStyle="1" w:styleId="10e">
    <w:name w:val="Оглавление 10"/>
    <w:basedOn w:val="aff3"/>
    <w:uiPriority w:val="99"/>
    <w:qFormat/>
    <w:rsid w:val="00D07D73"/>
    <w:pPr>
      <w:tabs>
        <w:tab w:val="right" w:leader="dot" w:pos="9637"/>
      </w:tabs>
      <w:spacing w:after="200" w:line="276" w:lineRule="auto"/>
      <w:ind w:left="2547"/>
    </w:pPr>
    <w:rPr>
      <w:rFonts w:ascii="Calibri" w:hAnsi="Calibri"/>
      <w:sz w:val="22"/>
      <w:szCs w:val="22"/>
    </w:rPr>
  </w:style>
  <w:style w:type="paragraph" w:customStyle="1" w:styleId="affffffffff3">
    <w:name w:val="Рисунок"/>
    <w:basedOn w:val="affb"/>
    <w:uiPriority w:val="99"/>
    <w:qFormat/>
    <w:rsid w:val="00D07D73"/>
    <w:pPr>
      <w:suppressLineNumbers/>
      <w:suppressAutoHyphens/>
      <w:spacing w:before="120" w:after="120" w:line="276" w:lineRule="auto"/>
      <w:jc w:val="left"/>
    </w:pPr>
    <w:rPr>
      <w:rFonts w:ascii="Calibri" w:hAnsi="Calibri" w:cs="Tahoma"/>
      <w:i/>
      <w:iCs/>
      <w:sz w:val="24"/>
      <w:lang w:val="ru-RU" w:eastAsia="ar-SA"/>
    </w:rPr>
  </w:style>
  <w:style w:type="paragraph" w:customStyle="1" w:styleId="summary">
    <w:name w:val="summary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31c">
    <w:name w:val="Основной текст + Полужирный31"/>
    <w:uiPriority w:val="99"/>
    <w:qFormat/>
    <w:rsid w:val="00D07D73"/>
    <w:rPr>
      <w:rFonts w:ascii="Microsoft Sans Serif" w:hAnsi="Microsoft Sans Serif"/>
      <w:b/>
      <w:spacing w:val="10"/>
      <w:sz w:val="26"/>
    </w:rPr>
  </w:style>
  <w:style w:type="character" w:customStyle="1" w:styleId="303">
    <w:name w:val="Основной текст + Полужирный30"/>
    <w:uiPriority w:val="99"/>
    <w:qFormat/>
    <w:rsid w:val="00D07D73"/>
    <w:rPr>
      <w:rFonts w:ascii="Microsoft Sans Serif" w:hAnsi="Microsoft Sans Serif"/>
      <w:b/>
      <w:spacing w:val="10"/>
      <w:sz w:val="26"/>
    </w:rPr>
  </w:style>
  <w:style w:type="character" w:customStyle="1" w:styleId="291">
    <w:name w:val="Основной текст + Полужирный29"/>
    <w:uiPriority w:val="99"/>
    <w:qFormat/>
    <w:rsid w:val="00D07D73"/>
    <w:rPr>
      <w:rFonts w:ascii="Microsoft Sans Serif" w:hAnsi="Microsoft Sans Serif"/>
      <w:b/>
      <w:spacing w:val="10"/>
      <w:sz w:val="26"/>
    </w:rPr>
  </w:style>
  <w:style w:type="character" w:customStyle="1" w:styleId="282">
    <w:name w:val="Основной текст + Полужирный28"/>
    <w:uiPriority w:val="99"/>
    <w:qFormat/>
    <w:rsid w:val="00D07D73"/>
    <w:rPr>
      <w:rFonts w:ascii="Microsoft Sans Serif" w:hAnsi="Microsoft Sans Serif"/>
      <w:b/>
      <w:spacing w:val="10"/>
      <w:sz w:val="26"/>
    </w:rPr>
  </w:style>
  <w:style w:type="character" w:customStyle="1" w:styleId="274">
    <w:name w:val="Основной текст + Полужирный27"/>
    <w:uiPriority w:val="99"/>
    <w:rsid w:val="00D07D73"/>
    <w:rPr>
      <w:rFonts w:ascii="Microsoft Sans Serif" w:hAnsi="Microsoft Sans Serif"/>
      <w:b/>
      <w:spacing w:val="10"/>
      <w:sz w:val="26"/>
    </w:rPr>
  </w:style>
  <w:style w:type="character" w:customStyle="1" w:styleId="12pt21">
    <w:name w:val="Основной текст + 12 pt21"/>
    <w:uiPriority w:val="99"/>
    <w:qFormat/>
    <w:rsid w:val="00D07D73"/>
    <w:rPr>
      <w:rFonts w:ascii="Microsoft Sans Serif" w:hAnsi="Microsoft Sans Serif"/>
      <w:i/>
      <w:spacing w:val="30"/>
      <w:sz w:val="24"/>
    </w:rPr>
  </w:style>
  <w:style w:type="character" w:customStyle="1" w:styleId="12pt20">
    <w:name w:val="Основной текст + 12 pt20"/>
    <w:uiPriority w:val="99"/>
    <w:qFormat/>
    <w:rsid w:val="00D07D73"/>
    <w:rPr>
      <w:rFonts w:ascii="Microsoft Sans Serif" w:hAnsi="Microsoft Sans Serif"/>
      <w:i/>
      <w:spacing w:val="30"/>
      <w:sz w:val="24"/>
    </w:rPr>
  </w:style>
  <w:style w:type="character" w:customStyle="1" w:styleId="12pt19">
    <w:name w:val="Основной текст + 12 pt19"/>
    <w:uiPriority w:val="99"/>
    <w:qFormat/>
    <w:rsid w:val="00D07D73"/>
    <w:rPr>
      <w:rFonts w:ascii="Microsoft Sans Serif" w:hAnsi="Microsoft Sans Serif"/>
      <w:i/>
      <w:spacing w:val="30"/>
      <w:sz w:val="24"/>
    </w:rPr>
  </w:style>
  <w:style w:type="character" w:customStyle="1" w:styleId="6f3">
    <w:name w:val="Заголовок №6_"/>
    <w:link w:val="6f4"/>
    <w:uiPriority w:val="99"/>
    <w:qFormat/>
    <w:locked/>
    <w:rsid w:val="00D07D73"/>
    <w:rPr>
      <w:rFonts w:ascii="Microsoft Sans Serif" w:hAnsi="Microsoft Sans Serif"/>
      <w:b/>
      <w:spacing w:val="10"/>
      <w:sz w:val="26"/>
      <w:shd w:val="clear" w:color="auto" w:fill="FFFFFF"/>
    </w:rPr>
  </w:style>
  <w:style w:type="paragraph" w:customStyle="1" w:styleId="6f4">
    <w:name w:val="Заголовок №6"/>
    <w:basedOn w:val="a2"/>
    <w:link w:val="6f3"/>
    <w:uiPriority w:val="99"/>
    <w:qFormat/>
    <w:rsid w:val="00D07D73"/>
    <w:pPr>
      <w:widowControl/>
      <w:shd w:val="clear" w:color="auto" w:fill="FFFFFF"/>
      <w:snapToGrid/>
      <w:spacing w:before="1200" w:after="0" w:line="240" w:lineRule="atLeast"/>
      <w:outlineLvl w:val="5"/>
    </w:pPr>
    <w:rPr>
      <w:rFonts w:ascii="Microsoft Sans Serif" w:eastAsiaTheme="minorHAnsi" w:hAnsi="Microsoft Sans Serif" w:cstheme="minorBidi"/>
      <w:b/>
      <w:spacing w:val="10"/>
      <w:sz w:val="26"/>
      <w:szCs w:val="22"/>
      <w:shd w:val="clear" w:color="auto" w:fill="FFFFFF"/>
      <w:lang w:eastAsia="en-US"/>
    </w:rPr>
  </w:style>
  <w:style w:type="paragraph" w:customStyle="1" w:styleId="1212">
    <w:name w:val="Основной текст (12)1"/>
    <w:basedOn w:val="a2"/>
    <w:uiPriority w:val="99"/>
    <w:qFormat/>
    <w:rsid w:val="00D07D73"/>
    <w:pPr>
      <w:widowControl/>
      <w:shd w:val="clear" w:color="auto" w:fill="FFFFFF"/>
      <w:snapToGrid/>
      <w:spacing w:before="0" w:after="0" w:line="293" w:lineRule="exact"/>
      <w:jc w:val="right"/>
    </w:pPr>
    <w:rPr>
      <w:sz w:val="22"/>
      <w:szCs w:val="22"/>
    </w:rPr>
  </w:style>
  <w:style w:type="character" w:customStyle="1" w:styleId="12pt18">
    <w:name w:val="Основной текст + 12 pt18"/>
    <w:uiPriority w:val="99"/>
    <w:qFormat/>
    <w:rsid w:val="00D07D73"/>
    <w:rPr>
      <w:rFonts w:ascii="Microsoft Sans Serif" w:hAnsi="Microsoft Sans Serif"/>
      <w:i/>
      <w:spacing w:val="30"/>
      <w:sz w:val="24"/>
    </w:rPr>
  </w:style>
  <w:style w:type="character" w:customStyle="1" w:styleId="12pt17">
    <w:name w:val="Основной текст + 12 pt17"/>
    <w:uiPriority w:val="99"/>
    <w:qFormat/>
    <w:rsid w:val="00D07D73"/>
    <w:rPr>
      <w:rFonts w:ascii="Microsoft Sans Serif" w:hAnsi="Microsoft Sans Serif"/>
      <w:i/>
      <w:spacing w:val="30"/>
      <w:sz w:val="24"/>
    </w:rPr>
  </w:style>
  <w:style w:type="character" w:customStyle="1" w:styleId="265">
    <w:name w:val="Основной текст + Полужирный26"/>
    <w:uiPriority w:val="99"/>
    <w:qFormat/>
    <w:rsid w:val="00D07D73"/>
    <w:rPr>
      <w:rFonts w:ascii="Microsoft Sans Serif" w:hAnsi="Microsoft Sans Serif"/>
      <w:b/>
      <w:spacing w:val="10"/>
      <w:sz w:val="26"/>
    </w:rPr>
  </w:style>
  <w:style w:type="character" w:customStyle="1" w:styleId="25c">
    <w:name w:val="Основной текст + Полужирный25"/>
    <w:uiPriority w:val="99"/>
    <w:qFormat/>
    <w:rsid w:val="00D07D73"/>
    <w:rPr>
      <w:rFonts w:ascii="Microsoft Sans Serif" w:hAnsi="Microsoft Sans Serif"/>
      <w:b/>
      <w:spacing w:val="10"/>
      <w:sz w:val="26"/>
    </w:rPr>
  </w:style>
  <w:style w:type="character" w:customStyle="1" w:styleId="247">
    <w:name w:val="Основной текст + Полужирный24"/>
    <w:uiPriority w:val="99"/>
    <w:qFormat/>
    <w:rsid w:val="00D07D73"/>
    <w:rPr>
      <w:rFonts w:ascii="Microsoft Sans Serif" w:hAnsi="Microsoft Sans Serif"/>
      <w:b/>
      <w:spacing w:val="10"/>
      <w:sz w:val="26"/>
    </w:rPr>
  </w:style>
  <w:style w:type="character" w:customStyle="1" w:styleId="12pt16">
    <w:name w:val="Основной текст + 12 pt16"/>
    <w:uiPriority w:val="99"/>
    <w:qFormat/>
    <w:rsid w:val="00D07D73"/>
    <w:rPr>
      <w:rFonts w:ascii="Microsoft Sans Serif" w:hAnsi="Microsoft Sans Serif"/>
      <w:i/>
      <w:spacing w:val="30"/>
      <w:sz w:val="24"/>
    </w:rPr>
  </w:style>
  <w:style w:type="character" w:customStyle="1" w:styleId="23d">
    <w:name w:val="Основной текст + Полужирный23"/>
    <w:uiPriority w:val="99"/>
    <w:qFormat/>
    <w:rsid w:val="00D07D73"/>
    <w:rPr>
      <w:rFonts w:ascii="Microsoft Sans Serif" w:hAnsi="Microsoft Sans Serif"/>
      <w:b/>
      <w:spacing w:val="10"/>
      <w:sz w:val="26"/>
    </w:rPr>
  </w:style>
  <w:style w:type="character" w:customStyle="1" w:styleId="22e">
    <w:name w:val="Основной текст + Полужирный22"/>
    <w:uiPriority w:val="99"/>
    <w:qFormat/>
    <w:rsid w:val="00D07D73"/>
    <w:rPr>
      <w:rFonts w:ascii="Microsoft Sans Serif" w:hAnsi="Microsoft Sans Serif"/>
      <w:b/>
      <w:spacing w:val="10"/>
      <w:sz w:val="26"/>
    </w:rPr>
  </w:style>
  <w:style w:type="character" w:customStyle="1" w:styleId="21f4">
    <w:name w:val="Основной текст + Полужирный21"/>
    <w:uiPriority w:val="99"/>
    <w:qFormat/>
    <w:rsid w:val="00D07D73"/>
    <w:rPr>
      <w:rFonts w:ascii="Microsoft Sans Serif" w:hAnsi="Microsoft Sans Serif"/>
      <w:b/>
      <w:spacing w:val="10"/>
      <w:sz w:val="26"/>
    </w:rPr>
  </w:style>
  <w:style w:type="character" w:customStyle="1" w:styleId="20a">
    <w:name w:val="Основной текст + Полужирный20"/>
    <w:uiPriority w:val="99"/>
    <w:qFormat/>
    <w:rsid w:val="00D07D73"/>
    <w:rPr>
      <w:rFonts w:ascii="Microsoft Sans Serif" w:hAnsi="Microsoft Sans Serif"/>
      <w:b/>
      <w:spacing w:val="10"/>
      <w:sz w:val="26"/>
    </w:rPr>
  </w:style>
  <w:style w:type="character" w:customStyle="1" w:styleId="4pt">
    <w:name w:val="Основной текст + Интервал 4 pt"/>
    <w:uiPriority w:val="99"/>
    <w:qFormat/>
    <w:rsid w:val="00D07D73"/>
    <w:rPr>
      <w:rFonts w:ascii="Microsoft Sans Serif" w:hAnsi="Microsoft Sans Serif"/>
      <w:spacing w:val="80"/>
      <w:sz w:val="26"/>
    </w:rPr>
  </w:style>
  <w:style w:type="character" w:customStyle="1" w:styleId="19a">
    <w:name w:val="Основной текст + Полужирный19"/>
    <w:uiPriority w:val="99"/>
    <w:qFormat/>
    <w:rsid w:val="00D07D73"/>
    <w:rPr>
      <w:rFonts w:ascii="Microsoft Sans Serif" w:hAnsi="Microsoft Sans Serif"/>
      <w:b/>
      <w:spacing w:val="10"/>
      <w:sz w:val="26"/>
    </w:rPr>
  </w:style>
  <w:style w:type="character" w:customStyle="1" w:styleId="189">
    <w:name w:val="Основной текст + Полужирный18"/>
    <w:uiPriority w:val="99"/>
    <w:qFormat/>
    <w:rsid w:val="00D07D73"/>
    <w:rPr>
      <w:rFonts w:ascii="Microsoft Sans Serif" w:hAnsi="Microsoft Sans Serif"/>
      <w:b/>
      <w:spacing w:val="10"/>
      <w:sz w:val="26"/>
    </w:rPr>
  </w:style>
  <w:style w:type="character" w:customStyle="1" w:styleId="17a">
    <w:name w:val="Основной текст + Полужирный17"/>
    <w:uiPriority w:val="99"/>
    <w:qFormat/>
    <w:rsid w:val="00D07D73"/>
    <w:rPr>
      <w:rFonts w:ascii="Microsoft Sans Serif" w:hAnsi="Microsoft Sans Serif"/>
      <w:b/>
      <w:spacing w:val="10"/>
      <w:sz w:val="26"/>
    </w:rPr>
  </w:style>
  <w:style w:type="character" w:customStyle="1" w:styleId="12pt14">
    <w:name w:val="Основной текст + 12 pt14"/>
    <w:uiPriority w:val="99"/>
    <w:qFormat/>
    <w:rsid w:val="00D07D73"/>
    <w:rPr>
      <w:rFonts w:ascii="Microsoft Sans Serif" w:hAnsi="Microsoft Sans Serif"/>
      <w:i/>
      <w:spacing w:val="30"/>
      <w:sz w:val="24"/>
    </w:rPr>
  </w:style>
  <w:style w:type="character" w:customStyle="1" w:styleId="16a">
    <w:name w:val="Основной текст + Полужирный16"/>
    <w:uiPriority w:val="99"/>
    <w:qFormat/>
    <w:rsid w:val="00D07D73"/>
    <w:rPr>
      <w:rFonts w:ascii="Microsoft Sans Serif" w:hAnsi="Microsoft Sans Serif"/>
      <w:b/>
      <w:spacing w:val="10"/>
      <w:sz w:val="26"/>
    </w:rPr>
  </w:style>
  <w:style w:type="character" w:customStyle="1" w:styleId="17b">
    <w:name w:val="Основной текст (17)_"/>
    <w:link w:val="17c"/>
    <w:uiPriority w:val="99"/>
    <w:qFormat/>
    <w:locked/>
    <w:rsid w:val="00D07D73"/>
    <w:rPr>
      <w:i/>
      <w:spacing w:val="20"/>
      <w:sz w:val="26"/>
      <w:shd w:val="clear" w:color="auto" w:fill="FFFFFF"/>
      <w:lang w:val="en-US"/>
    </w:rPr>
  </w:style>
  <w:style w:type="paragraph" w:customStyle="1" w:styleId="17c">
    <w:name w:val="Основной текст (17)"/>
    <w:basedOn w:val="a2"/>
    <w:link w:val="17b"/>
    <w:uiPriority w:val="99"/>
    <w:qFormat/>
    <w:rsid w:val="00D07D73"/>
    <w:pPr>
      <w:widowControl/>
      <w:shd w:val="clear" w:color="auto" w:fill="FFFFFF"/>
      <w:snapToGrid/>
      <w:spacing w:before="60" w:after="0" w:line="240" w:lineRule="atLeast"/>
    </w:pPr>
    <w:rPr>
      <w:rFonts w:asciiTheme="minorHAnsi" w:eastAsiaTheme="minorHAnsi" w:hAnsiTheme="minorHAnsi" w:cstheme="minorBidi"/>
      <w:i/>
      <w:spacing w:val="20"/>
      <w:sz w:val="26"/>
      <w:szCs w:val="22"/>
      <w:shd w:val="clear" w:color="auto" w:fill="FFFFFF"/>
      <w:lang w:val="en-US" w:eastAsia="en-US"/>
    </w:rPr>
  </w:style>
  <w:style w:type="character" w:customStyle="1" w:styleId="6pt">
    <w:name w:val="Основной текст + Интервал 6 pt"/>
    <w:uiPriority w:val="99"/>
    <w:qFormat/>
    <w:rsid w:val="00D07D73"/>
    <w:rPr>
      <w:rFonts w:ascii="Microsoft Sans Serif" w:eastAsia="SimSun" w:hAnsi="Microsoft Sans Serif"/>
      <w:spacing w:val="130"/>
      <w:sz w:val="27"/>
      <w:u w:val="none"/>
      <w:lang w:val="ru-RU" w:eastAsia="zh-CN"/>
    </w:rPr>
  </w:style>
  <w:style w:type="paragraph" w:customStyle="1" w:styleId="1fffffd">
    <w:name w:val="Подпись к таблице1"/>
    <w:basedOn w:val="a2"/>
    <w:uiPriority w:val="99"/>
    <w:qFormat/>
    <w:rsid w:val="00D07D73"/>
    <w:pPr>
      <w:widowControl/>
      <w:shd w:val="clear" w:color="auto" w:fill="FFFFFF"/>
      <w:snapToGrid/>
      <w:spacing w:before="0" w:after="0" w:line="240" w:lineRule="atLeast"/>
    </w:pPr>
    <w:rPr>
      <w:rFonts w:ascii="Microsoft Sans Serif" w:eastAsia="Times New Roman" w:hAnsi="Microsoft Sans Serif"/>
      <w:spacing w:val="10"/>
      <w:sz w:val="26"/>
      <w:szCs w:val="26"/>
      <w:shd w:val="clear" w:color="auto" w:fill="FFFFFF"/>
    </w:rPr>
  </w:style>
  <w:style w:type="character" w:customStyle="1" w:styleId="12pt13">
    <w:name w:val="Основной текст + 12 pt13"/>
    <w:uiPriority w:val="99"/>
    <w:qFormat/>
    <w:rsid w:val="00D07D73"/>
    <w:rPr>
      <w:rFonts w:ascii="Microsoft Sans Serif" w:hAnsi="Microsoft Sans Serif"/>
      <w:i/>
      <w:spacing w:val="30"/>
      <w:sz w:val="24"/>
    </w:rPr>
  </w:style>
  <w:style w:type="character" w:customStyle="1" w:styleId="12pt12">
    <w:name w:val="Основной текст + 12 pt12"/>
    <w:uiPriority w:val="99"/>
    <w:qFormat/>
    <w:rsid w:val="00D07D73"/>
    <w:rPr>
      <w:rFonts w:ascii="Microsoft Sans Serif" w:hAnsi="Microsoft Sans Serif"/>
      <w:i/>
      <w:spacing w:val="30"/>
      <w:sz w:val="24"/>
    </w:rPr>
  </w:style>
  <w:style w:type="character" w:customStyle="1" w:styleId="15a">
    <w:name w:val="Основной текст + Полужирный15"/>
    <w:uiPriority w:val="99"/>
    <w:qFormat/>
    <w:rsid w:val="00D07D73"/>
    <w:rPr>
      <w:rFonts w:ascii="Microsoft Sans Serif" w:hAnsi="Microsoft Sans Serif"/>
      <w:b/>
      <w:spacing w:val="10"/>
      <w:sz w:val="26"/>
    </w:rPr>
  </w:style>
  <w:style w:type="character" w:customStyle="1" w:styleId="2ffff0">
    <w:name w:val="Основной текст + Полужирный2"/>
    <w:uiPriority w:val="99"/>
    <w:qFormat/>
    <w:rsid w:val="00D07D73"/>
    <w:rPr>
      <w:rFonts w:ascii="Microsoft Sans Serif" w:hAnsi="Microsoft Sans Serif"/>
      <w:b/>
      <w:spacing w:val="10"/>
      <w:sz w:val="26"/>
    </w:rPr>
  </w:style>
  <w:style w:type="character" w:customStyle="1" w:styleId="12pt5">
    <w:name w:val="Основной текст + 12 pt5"/>
    <w:uiPriority w:val="99"/>
    <w:qFormat/>
    <w:rsid w:val="00D07D73"/>
    <w:rPr>
      <w:rFonts w:ascii="Microsoft Sans Serif" w:hAnsi="Microsoft Sans Serif"/>
      <w:i/>
      <w:spacing w:val="30"/>
      <w:sz w:val="24"/>
    </w:rPr>
  </w:style>
  <w:style w:type="character" w:customStyle="1" w:styleId="affffffffff4">
    <w:name w:val="Подпись к картинке_"/>
    <w:link w:val="affffffffff5"/>
    <w:uiPriority w:val="99"/>
    <w:qFormat/>
    <w:locked/>
    <w:rsid w:val="00D07D73"/>
    <w:rPr>
      <w:rFonts w:ascii="Microsoft Sans Serif" w:hAnsi="Microsoft Sans Serif"/>
      <w:b/>
      <w:spacing w:val="10"/>
      <w:sz w:val="26"/>
      <w:shd w:val="clear" w:color="auto" w:fill="FFFFFF"/>
    </w:rPr>
  </w:style>
  <w:style w:type="paragraph" w:customStyle="1" w:styleId="affffffffff5">
    <w:name w:val="Подпись к картинке"/>
    <w:basedOn w:val="a2"/>
    <w:link w:val="affffffffff4"/>
    <w:uiPriority w:val="99"/>
    <w:qFormat/>
    <w:rsid w:val="00D07D73"/>
    <w:pPr>
      <w:widowControl/>
      <w:shd w:val="clear" w:color="auto" w:fill="FFFFFF"/>
      <w:snapToGrid/>
      <w:spacing w:before="0" w:after="0" w:line="240" w:lineRule="atLeast"/>
    </w:pPr>
    <w:rPr>
      <w:rFonts w:ascii="Microsoft Sans Serif" w:eastAsiaTheme="minorHAnsi" w:hAnsi="Microsoft Sans Serif" w:cstheme="minorBidi"/>
      <w:b/>
      <w:spacing w:val="10"/>
      <w:sz w:val="26"/>
      <w:szCs w:val="22"/>
      <w:shd w:val="clear" w:color="auto" w:fill="FFFFFF"/>
      <w:lang w:eastAsia="en-US"/>
    </w:rPr>
  </w:style>
  <w:style w:type="character" w:customStyle="1" w:styleId="12pt3">
    <w:name w:val="Основной текст + 12 pt3"/>
    <w:uiPriority w:val="99"/>
    <w:qFormat/>
    <w:rsid w:val="00D07D73"/>
    <w:rPr>
      <w:rFonts w:ascii="Microsoft Sans Serif" w:hAnsi="Microsoft Sans Serif"/>
      <w:i/>
      <w:spacing w:val="30"/>
      <w:sz w:val="24"/>
    </w:rPr>
  </w:style>
  <w:style w:type="character" w:customStyle="1" w:styleId="affffffffff6">
    <w:name w:val="Колонтитул_"/>
    <w:link w:val="affffffffff7"/>
    <w:uiPriority w:val="99"/>
    <w:qFormat/>
    <w:locked/>
    <w:rsid w:val="00D07D73"/>
    <w:rPr>
      <w:shd w:val="clear" w:color="auto" w:fill="FFFFFF"/>
    </w:rPr>
  </w:style>
  <w:style w:type="paragraph" w:customStyle="1" w:styleId="affffffffff7">
    <w:name w:val="Колонтитул"/>
    <w:basedOn w:val="a2"/>
    <w:link w:val="affffffffff6"/>
    <w:uiPriority w:val="99"/>
    <w:qFormat/>
    <w:rsid w:val="00D07D73"/>
    <w:pPr>
      <w:widowControl/>
      <w:shd w:val="clear" w:color="auto" w:fill="FFFFFF"/>
      <w:snapToGrid/>
      <w:spacing w:before="0" w:after="0"/>
    </w:pPr>
    <w:rPr>
      <w:rFonts w:asciiTheme="minorHAnsi" w:eastAsiaTheme="minorHAnsi" w:hAnsiTheme="minorHAnsi" w:cstheme="minorBidi"/>
      <w:sz w:val="22"/>
      <w:szCs w:val="22"/>
      <w:shd w:val="clear" w:color="auto" w:fill="FFFFFF"/>
      <w:lang w:eastAsia="en-US"/>
    </w:rPr>
  </w:style>
  <w:style w:type="character" w:customStyle="1" w:styleId="MicrosoftSansSerif">
    <w:name w:val="Колонтитул + Microsoft Sans Serif"/>
    <w:uiPriority w:val="99"/>
    <w:qFormat/>
    <w:rsid w:val="00D07D73"/>
    <w:rPr>
      <w:rFonts w:ascii="Microsoft Sans Serif" w:hAnsi="Microsoft Sans Serif"/>
      <w:spacing w:val="20"/>
      <w:sz w:val="22"/>
      <w:shd w:val="clear" w:color="auto" w:fill="FFFFFF"/>
    </w:rPr>
  </w:style>
  <w:style w:type="character" w:customStyle="1" w:styleId="12pt2">
    <w:name w:val="Основной текст + 12 pt2"/>
    <w:uiPriority w:val="99"/>
    <w:qFormat/>
    <w:rsid w:val="00D07D73"/>
    <w:rPr>
      <w:rFonts w:ascii="Microsoft Sans Serif" w:hAnsi="Microsoft Sans Serif"/>
      <w:i/>
      <w:spacing w:val="30"/>
      <w:sz w:val="24"/>
    </w:rPr>
  </w:style>
  <w:style w:type="character" w:customStyle="1" w:styleId="12pt1">
    <w:name w:val="Основной текст + 12 pt1"/>
    <w:uiPriority w:val="99"/>
    <w:qFormat/>
    <w:rsid w:val="00D07D73"/>
    <w:rPr>
      <w:rFonts w:ascii="Microsoft Sans Serif" w:hAnsi="Microsoft Sans Serif"/>
      <w:i/>
      <w:spacing w:val="30"/>
      <w:sz w:val="24"/>
    </w:rPr>
  </w:style>
  <w:style w:type="paragraph" w:customStyle="1" w:styleId="msonospacing0">
    <w:name w:val="msonospacing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ffffff8">
    <w:name w:val="Стиль Обычный (веб)"/>
    <w:basedOn w:val="afff1"/>
    <w:uiPriority w:val="99"/>
    <w:qFormat/>
    <w:rsid w:val="00D07D73"/>
    <w:pPr>
      <w:spacing w:beforeAutospacing="1" w:afterAutospacing="1" w:line="233" w:lineRule="auto"/>
      <w:jc w:val="both"/>
    </w:pPr>
  </w:style>
  <w:style w:type="character" w:customStyle="1" w:styleId="2ffff1">
    <w:name w:val="Основной текст (2) + Полужирный"/>
    <w:uiPriority w:val="99"/>
    <w:qFormat/>
    <w:rsid w:val="00D07D73"/>
    <w:rPr>
      <w:rFonts w:ascii="Times New Roman" w:hAnsi="Times New Roman"/>
      <w:b/>
      <w:sz w:val="19"/>
      <w:shd w:val="clear" w:color="auto" w:fill="FFFFFF"/>
    </w:rPr>
  </w:style>
  <w:style w:type="paragraph" w:customStyle="1" w:styleId="pic">
    <w:name w:val="pic"/>
    <w:basedOn w:val="a2"/>
    <w:uiPriority w:val="99"/>
    <w:qFormat/>
    <w:rsid w:val="00D07D73"/>
    <w:pPr>
      <w:widowControl/>
      <w:snapToGrid/>
      <w:spacing w:before="0" w:after="0"/>
      <w:ind w:firstLine="480"/>
    </w:pPr>
    <w:rPr>
      <w:rFonts w:eastAsia="Times New Roman"/>
      <w:szCs w:val="24"/>
    </w:rPr>
  </w:style>
  <w:style w:type="paragraph" w:customStyle="1" w:styleId="wysiwyg-text-align-center">
    <w:name w:val="wysiwyg-text-align-center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wysiwyg-text-align-right">
    <w:name w:val="wysiwyg-text-align-right"/>
    <w:basedOn w:val="a2"/>
    <w:uiPriority w:val="99"/>
    <w:qFormat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keyword2">
    <w:name w:val="keyword2"/>
    <w:basedOn w:val="a3"/>
    <w:uiPriority w:val="99"/>
    <w:qFormat/>
    <w:rsid w:val="00D07D73"/>
    <w:rPr>
      <w:rFonts w:cs="Times New Roman"/>
    </w:rPr>
  </w:style>
  <w:style w:type="character" w:customStyle="1" w:styleId="c8">
    <w:name w:val="c8"/>
    <w:basedOn w:val="a3"/>
    <w:uiPriority w:val="99"/>
    <w:qFormat/>
    <w:rsid w:val="00D07D73"/>
    <w:rPr>
      <w:rFonts w:cs="Times New Roman"/>
    </w:rPr>
  </w:style>
  <w:style w:type="character" w:customStyle="1" w:styleId="FontStyle805">
    <w:name w:val="Font Style805"/>
    <w:uiPriority w:val="99"/>
    <w:qFormat/>
    <w:rsid w:val="00D07D73"/>
    <w:rPr>
      <w:rFonts w:ascii="Arial Narrow" w:hAnsi="Arial Narrow"/>
      <w:i/>
      <w:sz w:val="12"/>
    </w:rPr>
  </w:style>
  <w:style w:type="character" w:customStyle="1" w:styleId="FontStyle97">
    <w:name w:val="Font Style97"/>
    <w:uiPriority w:val="99"/>
    <w:qFormat/>
    <w:rsid w:val="00D07D73"/>
    <w:rPr>
      <w:rFonts w:ascii="Times New Roman" w:hAnsi="Times New Roman"/>
      <w:sz w:val="24"/>
    </w:rPr>
  </w:style>
  <w:style w:type="character" w:customStyle="1" w:styleId="FontStyle764">
    <w:name w:val="Font Style764"/>
    <w:uiPriority w:val="99"/>
    <w:qFormat/>
    <w:rsid w:val="00D07D73"/>
    <w:rPr>
      <w:rFonts w:ascii="Times New Roman" w:hAnsi="Times New Roman"/>
      <w:b/>
      <w:i/>
      <w:sz w:val="20"/>
    </w:rPr>
  </w:style>
  <w:style w:type="paragraph" w:customStyle="1" w:styleId="11ff2">
    <w:name w:val="Загол11"/>
    <w:basedOn w:val="10f"/>
    <w:uiPriority w:val="99"/>
    <w:qFormat/>
    <w:rsid w:val="00D07D73"/>
    <w:rPr>
      <w:sz w:val="22"/>
      <w:szCs w:val="22"/>
    </w:rPr>
  </w:style>
  <w:style w:type="paragraph" w:customStyle="1" w:styleId="10f">
    <w:name w:val="Загол10"/>
    <w:basedOn w:val="9b"/>
    <w:uiPriority w:val="99"/>
    <w:qFormat/>
    <w:rsid w:val="00D07D73"/>
    <w:rPr>
      <w:caps/>
      <w:color w:val="auto"/>
      <w:sz w:val="20"/>
      <w:szCs w:val="20"/>
    </w:rPr>
  </w:style>
  <w:style w:type="paragraph" w:customStyle="1" w:styleId="9b">
    <w:name w:val="Загол9"/>
    <w:uiPriority w:val="99"/>
    <w:qFormat/>
    <w:rsid w:val="00D07D73"/>
    <w:pPr>
      <w:keepNext/>
      <w:autoSpaceDE w:val="0"/>
      <w:autoSpaceDN w:val="0"/>
      <w:adjustRightInd w:val="0"/>
      <w:spacing w:before="187" w:after="187" w:line="190" w:lineRule="atLeast"/>
      <w:jc w:val="center"/>
    </w:pPr>
    <w:rPr>
      <w:rFonts w:ascii="PragmaticaCTT" w:eastAsia="Times New Roman" w:hAnsi="PragmaticaCTT" w:cs="PragmaticaCTT"/>
      <w:b/>
      <w:bCs/>
      <w:color w:val="000000"/>
      <w:sz w:val="18"/>
      <w:szCs w:val="18"/>
      <w:lang w:eastAsia="ru-RU"/>
    </w:rPr>
  </w:style>
  <w:style w:type="paragraph" w:customStyle="1" w:styleId="12f">
    <w:name w:val="Абзац списка12"/>
    <w:basedOn w:val="a2"/>
    <w:uiPriority w:val="99"/>
    <w:qFormat/>
    <w:rsid w:val="00D07D73"/>
    <w:pPr>
      <w:widowControl/>
      <w:snapToGrid/>
      <w:spacing w:before="0" w:after="0"/>
      <w:ind w:left="720"/>
      <w:contextualSpacing/>
    </w:pPr>
    <w:rPr>
      <w:szCs w:val="22"/>
    </w:rPr>
  </w:style>
  <w:style w:type="paragraph" w:customStyle="1" w:styleId="13c">
    <w:name w:val="Обычный13"/>
    <w:uiPriority w:val="99"/>
    <w:qFormat/>
    <w:rsid w:val="00D07D73"/>
    <w:pPr>
      <w:widowControl w:val="0"/>
      <w:spacing w:after="0" w:line="259" w:lineRule="auto"/>
      <w:ind w:firstLine="460"/>
      <w:jc w:val="both"/>
    </w:pPr>
    <w:rPr>
      <w:rFonts w:ascii="Times New Roman" w:eastAsia="Calibri" w:hAnsi="Times New Roman" w:cs="Times New Roman"/>
      <w:sz w:val="18"/>
      <w:szCs w:val="20"/>
      <w:lang w:eastAsia="ru-RU"/>
    </w:rPr>
  </w:style>
  <w:style w:type="paragraph" w:customStyle="1" w:styleId="12f0">
    <w:name w:val="Основной текст12"/>
    <w:basedOn w:val="a2"/>
    <w:uiPriority w:val="99"/>
    <w:qFormat/>
    <w:rsid w:val="00D07D73"/>
    <w:pPr>
      <w:widowControl/>
      <w:shd w:val="clear" w:color="auto" w:fill="FFFFFF"/>
      <w:snapToGrid/>
      <w:spacing w:before="180" w:after="0" w:line="235" w:lineRule="exact"/>
      <w:jc w:val="both"/>
    </w:pPr>
    <w:rPr>
      <w:rFonts w:ascii="Arial" w:eastAsia="Times New Roman" w:hAnsi="Arial"/>
      <w:sz w:val="19"/>
    </w:rPr>
  </w:style>
  <w:style w:type="paragraph" w:customStyle="1" w:styleId="2124">
    <w:name w:val="Заголовок 212"/>
    <w:basedOn w:val="a2"/>
    <w:next w:val="a2"/>
    <w:uiPriority w:val="99"/>
    <w:qFormat/>
    <w:rsid w:val="00D07D73"/>
    <w:pPr>
      <w:keepNext/>
      <w:snapToGrid/>
      <w:spacing w:before="0" w:after="0"/>
      <w:jc w:val="center"/>
    </w:pPr>
    <w:rPr>
      <w:b/>
      <w:sz w:val="26"/>
    </w:rPr>
  </w:style>
  <w:style w:type="paragraph" w:customStyle="1" w:styleId="22f">
    <w:name w:val="Текст22"/>
    <w:basedOn w:val="a2"/>
    <w:uiPriority w:val="99"/>
    <w:qFormat/>
    <w:rsid w:val="00D07D73"/>
    <w:pPr>
      <w:widowControl/>
      <w:snapToGrid/>
      <w:spacing w:before="0" w:after="0"/>
    </w:pPr>
    <w:rPr>
      <w:rFonts w:ascii="Courier New" w:hAnsi="Courier New"/>
      <w:sz w:val="20"/>
    </w:rPr>
  </w:style>
  <w:style w:type="paragraph" w:customStyle="1" w:styleId="11ff3">
    <w:name w:val="Верхний колонтитул11"/>
    <w:basedOn w:val="a2"/>
    <w:uiPriority w:val="99"/>
    <w:qFormat/>
    <w:rsid w:val="00D07D73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hAnsi="Arial"/>
    </w:rPr>
  </w:style>
  <w:style w:type="paragraph" w:customStyle="1" w:styleId="3114">
    <w:name w:val="Заголовок 311"/>
    <w:basedOn w:val="13c"/>
    <w:next w:val="13c"/>
    <w:uiPriority w:val="99"/>
    <w:qFormat/>
    <w:rsid w:val="00D07D73"/>
    <w:pPr>
      <w:keepNext/>
      <w:widowControl/>
      <w:tabs>
        <w:tab w:val="left" w:pos="3330"/>
      </w:tabs>
      <w:spacing w:line="240" w:lineRule="auto"/>
      <w:ind w:firstLine="0"/>
      <w:jc w:val="left"/>
      <w:outlineLvl w:val="2"/>
    </w:pPr>
    <w:rPr>
      <w:sz w:val="24"/>
    </w:rPr>
  </w:style>
  <w:style w:type="paragraph" w:customStyle="1" w:styleId="4121">
    <w:name w:val="Заголовок 412"/>
    <w:basedOn w:val="13c"/>
    <w:next w:val="13c"/>
    <w:uiPriority w:val="99"/>
    <w:qFormat/>
    <w:rsid w:val="00D07D73"/>
    <w:pPr>
      <w:keepNext/>
      <w:widowControl/>
      <w:spacing w:line="240" w:lineRule="auto"/>
      <w:ind w:firstLine="0"/>
      <w:jc w:val="left"/>
    </w:pPr>
    <w:rPr>
      <w:rFonts w:eastAsia="Times New Roman"/>
      <w:sz w:val="24"/>
    </w:rPr>
  </w:style>
  <w:style w:type="paragraph" w:customStyle="1" w:styleId="11ff4">
    <w:name w:val="Без интервала11"/>
    <w:uiPriority w:val="99"/>
    <w:qFormat/>
    <w:rsid w:val="00D07D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11">
    <w:name w:val="Основной текст 221"/>
    <w:basedOn w:val="a2"/>
    <w:uiPriority w:val="99"/>
    <w:qFormat/>
    <w:rsid w:val="00D07D73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sz w:val="28"/>
    </w:rPr>
  </w:style>
  <w:style w:type="paragraph" w:customStyle="1" w:styleId="3210">
    <w:name w:val="Основной текст 321"/>
    <w:basedOn w:val="2ff1"/>
    <w:uiPriority w:val="99"/>
    <w:qFormat/>
    <w:rsid w:val="00D07D73"/>
    <w:pPr>
      <w:widowControl/>
      <w:spacing w:line="240" w:lineRule="auto"/>
      <w:ind w:firstLine="0"/>
    </w:pPr>
    <w:rPr>
      <w:rFonts w:eastAsia="Calibri"/>
      <w:i/>
      <w:sz w:val="26"/>
    </w:rPr>
  </w:style>
  <w:style w:type="paragraph" w:customStyle="1" w:styleId="21f5">
    <w:name w:val="Цитата21"/>
    <w:basedOn w:val="a2"/>
    <w:uiPriority w:val="99"/>
    <w:qFormat/>
    <w:rsid w:val="00D07D73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b/>
      <w:color w:val="000000"/>
      <w:spacing w:val="-5"/>
      <w:sz w:val="28"/>
    </w:rPr>
  </w:style>
  <w:style w:type="paragraph" w:customStyle="1" w:styleId="HTML11b">
    <w:name w:val="Стандартный HTML11"/>
    <w:basedOn w:val="a2"/>
    <w:uiPriority w:val="99"/>
    <w:qFormat/>
    <w:rsid w:val="00D07D7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paragraph" w:customStyle="1" w:styleId="msonormal0">
    <w:name w:val="msonormal"/>
    <w:basedOn w:val="a2"/>
    <w:uiPriority w:val="99"/>
    <w:qFormat/>
    <w:rsid w:val="00D07D73"/>
    <w:pPr>
      <w:widowControl/>
      <w:snapToGrid/>
      <w:spacing w:beforeAutospacing="1" w:afterAutospacing="1"/>
    </w:pPr>
    <w:rPr>
      <w:szCs w:val="24"/>
    </w:rPr>
  </w:style>
  <w:style w:type="paragraph" w:customStyle="1" w:styleId="p22">
    <w:name w:val="p22"/>
    <w:basedOn w:val="a2"/>
    <w:uiPriority w:val="99"/>
    <w:qFormat/>
    <w:rsid w:val="00D07D73"/>
    <w:pPr>
      <w:widowControl/>
      <w:snapToGrid/>
      <w:spacing w:beforeAutospacing="1" w:afterAutospacing="1"/>
    </w:pPr>
    <w:rPr>
      <w:szCs w:val="24"/>
    </w:rPr>
  </w:style>
  <w:style w:type="paragraph" w:customStyle="1" w:styleId="SP">
    <w:name w:val="SP"/>
    <w:uiPriority w:val="99"/>
    <w:qFormat/>
    <w:rsid w:val="00D07D73"/>
    <w:pPr>
      <w:tabs>
        <w:tab w:val="left" w:pos="907"/>
        <w:tab w:val="right" w:leader="underscore" w:pos="6917"/>
      </w:tabs>
      <w:autoSpaceDE w:val="0"/>
      <w:autoSpaceDN w:val="0"/>
      <w:adjustRightInd w:val="0"/>
      <w:spacing w:after="0" w:line="240" w:lineRule="auto"/>
      <w:ind w:left="907" w:hanging="340"/>
      <w:jc w:val="both"/>
    </w:pPr>
    <w:rPr>
      <w:rFonts w:ascii="PragmaticaCTT" w:eastAsia="Calibri" w:hAnsi="PragmaticaCTT" w:cs="PragmaticaCTT"/>
      <w:color w:val="000000"/>
      <w:sz w:val="20"/>
      <w:szCs w:val="20"/>
      <w:lang w:eastAsia="ru-RU"/>
    </w:rPr>
  </w:style>
  <w:style w:type="paragraph" w:customStyle="1" w:styleId="21210">
    <w:name w:val="Стиль Заголовок 2 + 12 пт1"/>
    <w:basedOn w:val="20"/>
    <w:uiPriority w:val="99"/>
    <w:qFormat/>
    <w:rsid w:val="00D07D73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 w:cs="Arial"/>
      <w:b/>
      <w:kern w:val="32"/>
      <w:sz w:val="24"/>
    </w:rPr>
  </w:style>
  <w:style w:type="paragraph" w:customStyle="1" w:styleId="21220">
    <w:name w:val="Стиль Заголовок 2 + 12 пт2"/>
    <w:basedOn w:val="20"/>
    <w:uiPriority w:val="99"/>
    <w:qFormat/>
    <w:rsid w:val="00D07D73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 w:cs="Arial"/>
      <w:b/>
      <w:kern w:val="32"/>
      <w:sz w:val="24"/>
    </w:rPr>
  </w:style>
  <w:style w:type="paragraph" w:customStyle="1" w:styleId="3ffd">
    <w:name w:val="3"/>
    <w:basedOn w:val="a2"/>
    <w:next w:val="affb"/>
    <w:uiPriority w:val="99"/>
    <w:qFormat/>
    <w:rsid w:val="00D07D73"/>
    <w:pPr>
      <w:widowControl/>
      <w:snapToGrid/>
      <w:spacing w:before="0" w:after="0"/>
      <w:jc w:val="center"/>
    </w:pPr>
    <w:rPr>
      <w:rFonts w:eastAsia="Times New Roman"/>
      <w:sz w:val="28"/>
      <w:szCs w:val="24"/>
      <w:lang w:val="en-US"/>
    </w:rPr>
  </w:style>
  <w:style w:type="character" w:customStyle="1" w:styleId="11ff5">
    <w:name w:val="Основной шрифт абзаца11"/>
    <w:uiPriority w:val="99"/>
    <w:qFormat/>
    <w:rsid w:val="00D07D73"/>
  </w:style>
  <w:style w:type="character" w:customStyle="1" w:styleId="11ff6">
    <w:name w:val="Слабое выделение11"/>
    <w:uiPriority w:val="99"/>
    <w:qFormat/>
    <w:rsid w:val="00D07D73"/>
    <w:rPr>
      <w:i/>
      <w:color w:val="808080"/>
    </w:rPr>
  </w:style>
  <w:style w:type="character" w:customStyle="1" w:styleId="11ff7">
    <w:name w:val="Сильное выделение11"/>
    <w:uiPriority w:val="99"/>
    <w:qFormat/>
    <w:rsid w:val="00D07D73"/>
    <w:rPr>
      <w:b/>
    </w:rPr>
  </w:style>
  <w:style w:type="character" w:customStyle="1" w:styleId="mathjax1">
    <w:name w:val="mathjax1"/>
    <w:uiPriority w:val="99"/>
    <w:qFormat/>
    <w:rsid w:val="00D07D73"/>
    <w:rPr>
      <w:spacing w:val="0"/>
      <w:sz w:val="24"/>
    </w:rPr>
  </w:style>
  <w:style w:type="character" w:customStyle="1" w:styleId="2ffff2">
    <w:name w:val="Заголовок 2 Знак Знак"/>
    <w:uiPriority w:val="99"/>
    <w:qFormat/>
    <w:locked/>
    <w:rsid w:val="00D07D73"/>
    <w:rPr>
      <w:rFonts w:ascii="Arial" w:hAnsi="Arial"/>
      <w:b/>
      <w:sz w:val="28"/>
      <w:lang w:val="ru-RU" w:eastAsia="en-US"/>
    </w:rPr>
  </w:style>
  <w:style w:type="character" w:customStyle="1" w:styleId="2ffff3">
    <w:name w:val="Основной текст (2)"/>
    <w:uiPriority w:val="99"/>
    <w:qFormat/>
    <w:rsid w:val="00D07D73"/>
    <w:rPr>
      <w:rFonts w:ascii="Times New Roman" w:hAnsi="Times New Roman"/>
      <w:color w:val="000000"/>
      <w:spacing w:val="0"/>
      <w:w w:val="100"/>
      <w:position w:val="0"/>
      <w:sz w:val="19"/>
      <w:u w:val="none"/>
      <w:lang w:val="ru-RU" w:eastAsia="ru-RU"/>
    </w:rPr>
  </w:style>
  <w:style w:type="character" w:customStyle="1" w:styleId="rvts210">
    <w:name w:val="rvts210"/>
    <w:uiPriority w:val="99"/>
    <w:qFormat/>
    <w:rsid w:val="00D07D73"/>
    <w:rPr>
      <w:i/>
      <w:color w:val="000000"/>
      <w:sz w:val="20"/>
    </w:rPr>
  </w:style>
  <w:style w:type="character" w:customStyle="1" w:styleId="3100">
    <w:name w:val="Знак Знак310"/>
    <w:uiPriority w:val="99"/>
    <w:qFormat/>
    <w:locked/>
    <w:rsid w:val="00D07D73"/>
    <w:rPr>
      <w:rFonts w:ascii="Tahoma" w:hAnsi="Tahoma"/>
      <w:sz w:val="16"/>
      <w:lang w:val="ru-RU" w:eastAsia="ru-RU"/>
    </w:rPr>
  </w:style>
  <w:style w:type="character" w:customStyle="1" w:styleId="3520">
    <w:name w:val="Знак Знак352"/>
    <w:uiPriority w:val="99"/>
    <w:qFormat/>
    <w:locked/>
    <w:rsid w:val="00D07D73"/>
    <w:rPr>
      <w:sz w:val="24"/>
      <w:lang w:val="ru-RU" w:eastAsia="ru-RU"/>
    </w:rPr>
  </w:style>
  <w:style w:type="character" w:customStyle="1" w:styleId="4011">
    <w:name w:val="Знак Знак401"/>
    <w:uiPriority w:val="99"/>
    <w:qFormat/>
    <w:locked/>
    <w:rsid w:val="00D07D73"/>
    <w:rPr>
      <w:b/>
      <w:sz w:val="27"/>
      <w:lang w:val="ru-RU" w:eastAsia="ru-RU"/>
    </w:rPr>
  </w:style>
  <w:style w:type="character" w:customStyle="1" w:styleId="3910">
    <w:name w:val="Знак Знак391"/>
    <w:uiPriority w:val="99"/>
    <w:qFormat/>
    <w:locked/>
    <w:rsid w:val="00D07D73"/>
    <w:rPr>
      <w:b/>
      <w:sz w:val="28"/>
      <w:lang w:val="ru-RU" w:eastAsia="ru-RU"/>
    </w:rPr>
  </w:style>
  <w:style w:type="character" w:customStyle="1" w:styleId="3810">
    <w:name w:val="Знак Знак381"/>
    <w:uiPriority w:val="99"/>
    <w:qFormat/>
    <w:locked/>
    <w:rsid w:val="00D07D73"/>
    <w:rPr>
      <w:b/>
      <w:i/>
      <w:sz w:val="26"/>
      <w:lang w:val="ru-RU" w:eastAsia="ru-RU"/>
    </w:rPr>
  </w:style>
  <w:style w:type="character" w:customStyle="1" w:styleId="3710">
    <w:name w:val="Знак Знак371"/>
    <w:uiPriority w:val="99"/>
    <w:qFormat/>
    <w:locked/>
    <w:rsid w:val="00D07D73"/>
    <w:rPr>
      <w:sz w:val="24"/>
      <w:lang w:val="ru-RU" w:eastAsia="ru-RU"/>
    </w:rPr>
  </w:style>
  <w:style w:type="character" w:customStyle="1" w:styleId="3610">
    <w:name w:val="Знак Знак361"/>
    <w:uiPriority w:val="99"/>
    <w:qFormat/>
    <w:locked/>
    <w:rsid w:val="00D07D73"/>
    <w:rPr>
      <w:sz w:val="24"/>
      <w:lang w:val="ru-RU" w:eastAsia="ru-RU"/>
    </w:rPr>
  </w:style>
  <w:style w:type="character" w:customStyle="1" w:styleId="3510">
    <w:name w:val="Знак Знак351"/>
    <w:uiPriority w:val="99"/>
    <w:qFormat/>
    <w:locked/>
    <w:rsid w:val="00D07D73"/>
    <w:rPr>
      <w:i/>
      <w:sz w:val="24"/>
      <w:lang w:val="ru-RU" w:eastAsia="ru-RU"/>
    </w:rPr>
  </w:style>
  <w:style w:type="character" w:customStyle="1" w:styleId="3410">
    <w:name w:val="Знак Знак341"/>
    <w:uiPriority w:val="99"/>
    <w:qFormat/>
    <w:locked/>
    <w:rsid w:val="00D07D73"/>
    <w:rPr>
      <w:rFonts w:ascii="Arial" w:hAnsi="Arial"/>
      <w:sz w:val="22"/>
      <w:lang w:val="ru-RU" w:eastAsia="ru-RU"/>
    </w:rPr>
  </w:style>
  <w:style w:type="character" w:customStyle="1" w:styleId="3310">
    <w:name w:val="Знак Знак331"/>
    <w:uiPriority w:val="99"/>
    <w:qFormat/>
    <w:locked/>
    <w:rsid w:val="00D07D73"/>
    <w:rPr>
      <w:rFonts w:ascii="Courier New" w:hAnsi="Courier New"/>
      <w:lang w:val="ru-RU" w:eastAsia="ru-RU"/>
    </w:rPr>
  </w:style>
  <w:style w:type="character" w:customStyle="1" w:styleId="3211">
    <w:name w:val="Знак Знак321"/>
    <w:uiPriority w:val="99"/>
    <w:qFormat/>
    <w:locked/>
    <w:rsid w:val="00D07D73"/>
    <w:rPr>
      <w:lang w:val="ru-RU" w:eastAsia="ru-RU"/>
    </w:rPr>
  </w:style>
  <w:style w:type="character" w:customStyle="1" w:styleId="3115">
    <w:name w:val="Знак Знак311"/>
    <w:uiPriority w:val="99"/>
    <w:qFormat/>
    <w:locked/>
    <w:rsid w:val="00D07D73"/>
    <w:rPr>
      <w:sz w:val="24"/>
      <w:lang w:val="ru-RU" w:eastAsia="ru-RU"/>
    </w:rPr>
  </w:style>
  <w:style w:type="character" w:customStyle="1" w:styleId="2910">
    <w:name w:val="Знак Знак291"/>
    <w:uiPriority w:val="99"/>
    <w:qFormat/>
    <w:locked/>
    <w:rsid w:val="00D07D73"/>
    <w:rPr>
      <w:sz w:val="16"/>
      <w:lang w:val="ru-RU" w:eastAsia="ru-RU"/>
    </w:rPr>
  </w:style>
  <w:style w:type="character" w:customStyle="1" w:styleId="2810">
    <w:name w:val="Знак Знак281"/>
    <w:uiPriority w:val="99"/>
    <w:qFormat/>
    <w:locked/>
    <w:rsid w:val="00D07D73"/>
    <w:rPr>
      <w:sz w:val="16"/>
      <w:lang w:val="ru-RU" w:eastAsia="ru-RU"/>
    </w:rPr>
  </w:style>
  <w:style w:type="character" w:customStyle="1" w:styleId="2710">
    <w:name w:val="Знак Знак271"/>
    <w:uiPriority w:val="99"/>
    <w:qFormat/>
    <w:locked/>
    <w:rsid w:val="00D07D73"/>
    <w:rPr>
      <w:rFonts w:ascii="Courier New" w:hAnsi="Courier New"/>
      <w:lang w:val="ru-RU" w:eastAsia="ru-RU"/>
    </w:rPr>
  </w:style>
  <w:style w:type="character" w:customStyle="1" w:styleId="1320">
    <w:name w:val="Знак Знак132"/>
    <w:uiPriority w:val="99"/>
    <w:qFormat/>
    <w:locked/>
    <w:rsid w:val="00D07D73"/>
    <w:rPr>
      <w:lang w:val="ru-RU" w:eastAsia="ar-SA" w:bidi="ar-SA"/>
    </w:rPr>
  </w:style>
  <w:style w:type="character" w:customStyle="1" w:styleId="1221">
    <w:name w:val="Знак Знак122"/>
    <w:uiPriority w:val="99"/>
    <w:qFormat/>
    <w:locked/>
    <w:rsid w:val="00D07D73"/>
    <w:rPr>
      <w:sz w:val="28"/>
      <w:lang w:val="ru-RU" w:eastAsia="ru-RU"/>
    </w:rPr>
  </w:style>
  <w:style w:type="character" w:customStyle="1" w:styleId="1123">
    <w:name w:val="Знак Знак112"/>
    <w:uiPriority w:val="99"/>
    <w:qFormat/>
    <w:locked/>
    <w:rsid w:val="00D07D73"/>
    <w:rPr>
      <w:sz w:val="28"/>
      <w:lang w:val="ru-RU" w:eastAsia="ru-RU"/>
    </w:rPr>
  </w:style>
  <w:style w:type="character" w:customStyle="1" w:styleId="922">
    <w:name w:val="Знак Знак92"/>
    <w:uiPriority w:val="99"/>
    <w:qFormat/>
    <w:locked/>
    <w:rsid w:val="00D07D73"/>
    <w:rPr>
      <w:rFonts w:ascii="Tahoma" w:hAnsi="Tahoma"/>
      <w:lang w:val="ru-RU" w:eastAsia="ru-RU"/>
    </w:rPr>
  </w:style>
  <w:style w:type="character" w:customStyle="1" w:styleId="4020">
    <w:name w:val="Знак Знак402"/>
    <w:uiPriority w:val="99"/>
    <w:qFormat/>
    <w:locked/>
    <w:rsid w:val="00D07D73"/>
    <w:rPr>
      <w:rFonts w:ascii="Arial" w:hAnsi="Arial"/>
      <w:b/>
      <w:i/>
      <w:sz w:val="28"/>
      <w:lang w:val="ru-RU" w:eastAsia="zh-CN"/>
    </w:rPr>
  </w:style>
  <w:style w:type="character" w:customStyle="1" w:styleId="392">
    <w:name w:val="Знак Знак392"/>
    <w:uiPriority w:val="99"/>
    <w:qFormat/>
    <w:locked/>
    <w:rsid w:val="00D07D73"/>
    <w:rPr>
      <w:b/>
      <w:sz w:val="27"/>
      <w:lang w:val="ru-RU" w:eastAsia="zh-CN"/>
    </w:rPr>
  </w:style>
  <w:style w:type="character" w:customStyle="1" w:styleId="382">
    <w:name w:val="Знак Знак382"/>
    <w:uiPriority w:val="99"/>
    <w:qFormat/>
    <w:locked/>
    <w:rsid w:val="00D07D73"/>
    <w:rPr>
      <w:b/>
      <w:sz w:val="28"/>
      <w:lang w:val="ru-RU" w:eastAsia="ru-RU"/>
    </w:rPr>
  </w:style>
  <w:style w:type="character" w:customStyle="1" w:styleId="3720">
    <w:name w:val="Знак Знак372"/>
    <w:uiPriority w:val="99"/>
    <w:qFormat/>
    <w:locked/>
    <w:rsid w:val="00D07D73"/>
    <w:rPr>
      <w:b/>
      <w:i/>
      <w:sz w:val="26"/>
      <w:lang w:val="ru-RU" w:eastAsia="zh-CN"/>
    </w:rPr>
  </w:style>
  <w:style w:type="character" w:customStyle="1" w:styleId="3620">
    <w:name w:val="Знак Знак362"/>
    <w:uiPriority w:val="99"/>
    <w:qFormat/>
    <w:locked/>
    <w:rsid w:val="00D07D73"/>
    <w:rPr>
      <w:sz w:val="24"/>
      <w:lang w:val="ru-RU" w:eastAsia="ru-RU"/>
    </w:rPr>
  </w:style>
  <w:style w:type="character" w:customStyle="1" w:styleId="3120">
    <w:name w:val="Знак Знак312"/>
    <w:uiPriority w:val="99"/>
    <w:qFormat/>
    <w:locked/>
    <w:rsid w:val="00D07D73"/>
    <w:rPr>
      <w:rFonts w:ascii="Courier New" w:hAnsi="Courier New"/>
      <w:lang w:val="ru-RU" w:eastAsia="ru-RU"/>
    </w:rPr>
  </w:style>
  <w:style w:type="character" w:customStyle="1" w:styleId="3420">
    <w:name w:val="Знак Знак342"/>
    <w:uiPriority w:val="99"/>
    <w:qFormat/>
    <w:locked/>
    <w:rsid w:val="00D07D73"/>
    <w:rPr>
      <w:rFonts w:ascii="Calibri" w:hAnsi="Calibri"/>
      <w:i/>
      <w:sz w:val="24"/>
      <w:lang w:val="ru-RU" w:eastAsia="zh-CN"/>
    </w:rPr>
  </w:style>
  <w:style w:type="character" w:customStyle="1" w:styleId="3220">
    <w:name w:val="Знак Знак322"/>
    <w:uiPriority w:val="99"/>
    <w:qFormat/>
    <w:locked/>
    <w:rsid w:val="00D07D73"/>
    <w:rPr>
      <w:rFonts w:ascii="Arial" w:hAnsi="Arial"/>
      <w:sz w:val="22"/>
      <w:lang w:val="ru-RU" w:eastAsia="ru-RU"/>
    </w:rPr>
  </w:style>
  <w:style w:type="character" w:customStyle="1" w:styleId="3010">
    <w:name w:val="Знак Знак301"/>
    <w:uiPriority w:val="99"/>
    <w:qFormat/>
    <w:locked/>
    <w:rsid w:val="00D07D73"/>
    <w:rPr>
      <w:lang w:val="ru-RU" w:eastAsia="ru-RU"/>
    </w:rPr>
  </w:style>
  <w:style w:type="character" w:customStyle="1" w:styleId="292">
    <w:name w:val="Знак Знак292"/>
    <w:uiPriority w:val="99"/>
    <w:qFormat/>
    <w:locked/>
    <w:rsid w:val="00D07D73"/>
    <w:rPr>
      <w:sz w:val="24"/>
      <w:lang w:val="ru-RU" w:eastAsia="zh-CN"/>
    </w:rPr>
  </w:style>
  <w:style w:type="character" w:customStyle="1" w:styleId="2820">
    <w:name w:val="Знак Знак282"/>
    <w:uiPriority w:val="99"/>
    <w:qFormat/>
    <w:locked/>
    <w:rsid w:val="00D07D73"/>
    <w:rPr>
      <w:sz w:val="24"/>
      <w:lang w:val="ru-RU" w:eastAsia="ru-RU"/>
    </w:rPr>
  </w:style>
  <w:style w:type="character" w:customStyle="1" w:styleId="2720">
    <w:name w:val="Знак Знак272"/>
    <w:uiPriority w:val="99"/>
    <w:qFormat/>
    <w:locked/>
    <w:rsid w:val="00D07D73"/>
    <w:rPr>
      <w:sz w:val="16"/>
      <w:lang w:val="ru-RU" w:eastAsia="ru-RU"/>
    </w:rPr>
  </w:style>
  <w:style w:type="character" w:customStyle="1" w:styleId="2125">
    <w:name w:val="Знак Знак212"/>
    <w:uiPriority w:val="99"/>
    <w:qFormat/>
    <w:locked/>
    <w:rsid w:val="00D07D73"/>
    <w:rPr>
      <w:rFonts w:ascii="Tahoma" w:hAnsi="Tahoma"/>
      <w:lang w:val="ru-RU" w:eastAsia="ru-RU"/>
    </w:rPr>
  </w:style>
  <w:style w:type="character" w:customStyle="1" w:styleId="2620">
    <w:name w:val="Знак Знак262"/>
    <w:uiPriority w:val="99"/>
    <w:qFormat/>
    <w:rsid w:val="00D07D73"/>
    <w:rPr>
      <w:rFonts w:ascii="Cambria" w:hAnsi="Cambria"/>
      <w:b/>
      <w:sz w:val="26"/>
    </w:rPr>
  </w:style>
  <w:style w:type="character" w:customStyle="1" w:styleId="2420">
    <w:name w:val="Знак Знак242"/>
    <w:uiPriority w:val="99"/>
    <w:qFormat/>
    <w:rsid w:val="00D07D73"/>
    <w:rPr>
      <w:rFonts w:ascii="Times New Roman" w:hAnsi="Times New Roman"/>
      <w:b/>
      <w:i/>
      <w:sz w:val="26"/>
    </w:rPr>
  </w:style>
  <w:style w:type="character" w:customStyle="1" w:styleId="2320">
    <w:name w:val="Знак Знак232"/>
    <w:uiPriority w:val="99"/>
    <w:qFormat/>
    <w:rsid w:val="00D07D73"/>
    <w:rPr>
      <w:rFonts w:ascii="Times New Roman" w:hAnsi="Times New Roman"/>
      <w:b/>
      <w:sz w:val="22"/>
    </w:rPr>
  </w:style>
  <w:style w:type="character" w:customStyle="1" w:styleId="3130">
    <w:name w:val="Знак Знак313"/>
    <w:uiPriority w:val="99"/>
    <w:qFormat/>
    <w:locked/>
    <w:rsid w:val="00D07D73"/>
    <w:rPr>
      <w:rFonts w:ascii="PragmaticaCTT" w:hAnsi="PragmaticaCTT"/>
      <w:b/>
      <w:sz w:val="24"/>
      <w:lang w:val="ru-RU" w:eastAsia="ru-RU"/>
    </w:rPr>
  </w:style>
  <w:style w:type="character" w:customStyle="1" w:styleId="2015">
    <w:name w:val="Знак Знак2015"/>
    <w:uiPriority w:val="99"/>
    <w:rsid w:val="00D07D73"/>
    <w:rPr>
      <w:rFonts w:ascii="Arial" w:hAnsi="Arial"/>
      <w:sz w:val="22"/>
    </w:rPr>
  </w:style>
  <w:style w:type="character" w:customStyle="1" w:styleId="font55">
    <w:name w:val="font55"/>
    <w:basedOn w:val="a3"/>
    <w:uiPriority w:val="99"/>
    <w:rsid w:val="00D07D73"/>
    <w:rPr>
      <w:rFonts w:cs="Times New Roman"/>
    </w:rPr>
  </w:style>
  <w:style w:type="character" w:customStyle="1" w:styleId="WW8Num24z4">
    <w:name w:val="WW8Num24z4"/>
    <w:uiPriority w:val="99"/>
    <w:rsid w:val="00D07D73"/>
  </w:style>
  <w:style w:type="character" w:customStyle="1" w:styleId="WW8Num24z5">
    <w:name w:val="WW8Num24z5"/>
    <w:uiPriority w:val="99"/>
    <w:rsid w:val="00D07D73"/>
  </w:style>
  <w:style w:type="character" w:customStyle="1" w:styleId="WW8Num24z6">
    <w:name w:val="WW8Num24z6"/>
    <w:uiPriority w:val="99"/>
    <w:rsid w:val="00D07D73"/>
  </w:style>
  <w:style w:type="character" w:customStyle="1" w:styleId="WW8Num24z7">
    <w:name w:val="WW8Num24z7"/>
    <w:uiPriority w:val="99"/>
    <w:rsid w:val="00D07D73"/>
  </w:style>
  <w:style w:type="character" w:customStyle="1" w:styleId="WW8Num24z8">
    <w:name w:val="WW8Num24z8"/>
    <w:uiPriority w:val="99"/>
    <w:rsid w:val="00D07D73"/>
  </w:style>
  <w:style w:type="character" w:customStyle="1" w:styleId="WW8Num25z4">
    <w:name w:val="WW8Num25z4"/>
    <w:uiPriority w:val="99"/>
    <w:rsid w:val="00D07D73"/>
  </w:style>
  <w:style w:type="character" w:customStyle="1" w:styleId="WW8Num25z5">
    <w:name w:val="WW8Num25z5"/>
    <w:uiPriority w:val="99"/>
    <w:rsid w:val="00D07D73"/>
  </w:style>
  <w:style w:type="character" w:customStyle="1" w:styleId="WW8Num25z6">
    <w:name w:val="WW8Num25z6"/>
    <w:uiPriority w:val="99"/>
    <w:rsid w:val="00D07D73"/>
  </w:style>
  <w:style w:type="character" w:customStyle="1" w:styleId="WW8Num25z7">
    <w:name w:val="WW8Num25z7"/>
    <w:uiPriority w:val="99"/>
    <w:rsid w:val="00D07D73"/>
  </w:style>
  <w:style w:type="character" w:customStyle="1" w:styleId="WW8Num25z8">
    <w:name w:val="WW8Num25z8"/>
    <w:uiPriority w:val="99"/>
    <w:rsid w:val="00D07D73"/>
  </w:style>
  <w:style w:type="character" w:customStyle="1" w:styleId="WW8Num30z2">
    <w:name w:val="WW8Num30z2"/>
    <w:uiPriority w:val="99"/>
    <w:rsid w:val="00D07D73"/>
  </w:style>
  <w:style w:type="character" w:customStyle="1" w:styleId="WW8Num30z4">
    <w:name w:val="WW8Num30z4"/>
    <w:uiPriority w:val="99"/>
    <w:rsid w:val="00D07D73"/>
  </w:style>
  <w:style w:type="character" w:customStyle="1" w:styleId="WW8Num30z5">
    <w:name w:val="WW8Num30z5"/>
    <w:uiPriority w:val="99"/>
    <w:rsid w:val="00D07D73"/>
  </w:style>
  <w:style w:type="character" w:customStyle="1" w:styleId="WW8Num30z6">
    <w:name w:val="WW8Num30z6"/>
    <w:uiPriority w:val="99"/>
    <w:rsid w:val="00D07D73"/>
  </w:style>
  <w:style w:type="character" w:customStyle="1" w:styleId="WW8Num30z7">
    <w:name w:val="WW8Num30z7"/>
    <w:uiPriority w:val="99"/>
    <w:rsid w:val="00D07D73"/>
  </w:style>
  <w:style w:type="character" w:customStyle="1" w:styleId="WW8Num30z8">
    <w:name w:val="WW8Num30z8"/>
    <w:uiPriority w:val="99"/>
    <w:rsid w:val="00D07D73"/>
  </w:style>
  <w:style w:type="character" w:customStyle="1" w:styleId="WW8Num32z4">
    <w:name w:val="WW8Num32z4"/>
    <w:uiPriority w:val="99"/>
    <w:rsid w:val="00D07D73"/>
  </w:style>
  <w:style w:type="character" w:customStyle="1" w:styleId="WW8Num32z5">
    <w:name w:val="WW8Num32z5"/>
    <w:uiPriority w:val="99"/>
    <w:rsid w:val="00D07D73"/>
  </w:style>
  <w:style w:type="character" w:customStyle="1" w:styleId="WW8Num32z6">
    <w:name w:val="WW8Num32z6"/>
    <w:uiPriority w:val="99"/>
    <w:rsid w:val="00D07D73"/>
  </w:style>
  <w:style w:type="character" w:customStyle="1" w:styleId="WW8Num32z7">
    <w:name w:val="WW8Num32z7"/>
    <w:uiPriority w:val="99"/>
    <w:rsid w:val="00D07D73"/>
  </w:style>
  <w:style w:type="character" w:customStyle="1" w:styleId="WW8Num32z8">
    <w:name w:val="WW8Num32z8"/>
    <w:uiPriority w:val="99"/>
    <w:rsid w:val="00D07D73"/>
  </w:style>
  <w:style w:type="character" w:customStyle="1" w:styleId="WW8Num33z1">
    <w:name w:val="WW8Num33z1"/>
    <w:uiPriority w:val="99"/>
    <w:rsid w:val="00D07D73"/>
  </w:style>
  <w:style w:type="character" w:customStyle="1" w:styleId="WW8Num33z2">
    <w:name w:val="WW8Num33z2"/>
    <w:uiPriority w:val="99"/>
    <w:rsid w:val="00D07D73"/>
  </w:style>
  <w:style w:type="character" w:customStyle="1" w:styleId="WW8Num33z5">
    <w:name w:val="WW8Num33z5"/>
    <w:uiPriority w:val="99"/>
    <w:rsid w:val="00D07D73"/>
  </w:style>
  <w:style w:type="character" w:customStyle="1" w:styleId="WW8Num33z6">
    <w:name w:val="WW8Num33z6"/>
    <w:uiPriority w:val="99"/>
    <w:rsid w:val="00D07D73"/>
  </w:style>
  <w:style w:type="character" w:customStyle="1" w:styleId="WW8Num33z7">
    <w:name w:val="WW8Num33z7"/>
    <w:uiPriority w:val="99"/>
    <w:rsid w:val="00D07D73"/>
  </w:style>
  <w:style w:type="character" w:customStyle="1" w:styleId="WW8Num33z8">
    <w:name w:val="WW8Num33z8"/>
    <w:uiPriority w:val="99"/>
    <w:rsid w:val="00D07D73"/>
  </w:style>
  <w:style w:type="character" w:customStyle="1" w:styleId="WW8Num35z2">
    <w:name w:val="WW8Num35z2"/>
    <w:uiPriority w:val="99"/>
    <w:rsid w:val="00D07D73"/>
  </w:style>
  <w:style w:type="character" w:customStyle="1" w:styleId="WW8Num35z4">
    <w:name w:val="WW8Num35z4"/>
    <w:uiPriority w:val="99"/>
    <w:rsid w:val="00D07D73"/>
  </w:style>
  <w:style w:type="character" w:customStyle="1" w:styleId="WW8Num35z5">
    <w:name w:val="WW8Num35z5"/>
    <w:uiPriority w:val="99"/>
    <w:rsid w:val="00D07D73"/>
  </w:style>
  <w:style w:type="character" w:customStyle="1" w:styleId="WW8Num35z6">
    <w:name w:val="WW8Num35z6"/>
    <w:uiPriority w:val="99"/>
    <w:rsid w:val="00D07D73"/>
  </w:style>
  <w:style w:type="character" w:customStyle="1" w:styleId="WW8Num35z7">
    <w:name w:val="WW8Num35z7"/>
    <w:uiPriority w:val="99"/>
    <w:rsid w:val="00D07D73"/>
  </w:style>
  <w:style w:type="character" w:customStyle="1" w:styleId="WW8Num35z8">
    <w:name w:val="WW8Num35z8"/>
    <w:uiPriority w:val="99"/>
    <w:rsid w:val="00D07D73"/>
  </w:style>
  <w:style w:type="character" w:customStyle="1" w:styleId="WW8Num37z2">
    <w:name w:val="WW8Num37z2"/>
    <w:uiPriority w:val="99"/>
    <w:rsid w:val="00D07D73"/>
  </w:style>
  <w:style w:type="character" w:customStyle="1" w:styleId="WW8Num37z4">
    <w:name w:val="WW8Num37z4"/>
    <w:uiPriority w:val="99"/>
    <w:rsid w:val="00D07D73"/>
  </w:style>
  <w:style w:type="character" w:customStyle="1" w:styleId="WW8Num37z5">
    <w:name w:val="WW8Num37z5"/>
    <w:uiPriority w:val="99"/>
    <w:qFormat/>
    <w:rsid w:val="00D07D73"/>
  </w:style>
  <w:style w:type="character" w:customStyle="1" w:styleId="WW8Num37z6">
    <w:name w:val="WW8Num37z6"/>
    <w:uiPriority w:val="99"/>
    <w:rsid w:val="00D07D73"/>
  </w:style>
  <w:style w:type="character" w:customStyle="1" w:styleId="WW8Num37z7">
    <w:name w:val="WW8Num37z7"/>
    <w:uiPriority w:val="99"/>
    <w:rsid w:val="00D07D73"/>
  </w:style>
  <w:style w:type="character" w:customStyle="1" w:styleId="WW8Num37z8">
    <w:name w:val="WW8Num37z8"/>
    <w:uiPriority w:val="99"/>
    <w:rsid w:val="00D07D73"/>
  </w:style>
  <w:style w:type="character" w:customStyle="1" w:styleId="WW8Num38z1">
    <w:name w:val="WW8Num38z1"/>
    <w:uiPriority w:val="99"/>
    <w:rsid w:val="00D07D73"/>
  </w:style>
  <w:style w:type="character" w:customStyle="1" w:styleId="WW8Num38z2">
    <w:name w:val="WW8Num38z2"/>
    <w:uiPriority w:val="99"/>
    <w:rsid w:val="00D07D73"/>
  </w:style>
  <w:style w:type="character" w:customStyle="1" w:styleId="WW8Num38z3">
    <w:name w:val="WW8Num38z3"/>
    <w:uiPriority w:val="99"/>
    <w:rsid w:val="00D07D73"/>
  </w:style>
  <w:style w:type="character" w:customStyle="1" w:styleId="WW8Num38z4">
    <w:name w:val="WW8Num38z4"/>
    <w:uiPriority w:val="99"/>
    <w:rsid w:val="00D07D73"/>
  </w:style>
  <w:style w:type="character" w:customStyle="1" w:styleId="WW8Num38z5">
    <w:name w:val="WW8Num38z5"/>
    <w:uiPriority w:val="99"/>
    <w:rsid w:val="00D07D73"/>
  </w:style>
  <w:style w:type="character" w:customStyle="1" w:styleId="WW8Num38z6">
    <w:name w:val="WW8Num38z6"/>
    <w:uiPriority w:val="99"/>
    <w:rsid w:val="00D07D73"/>
  </w:style>
  <w:style w:type="character" w:customStyle="1" w:styleId="WW8Num38z7">
    <w:name w:val="WW8Num38z7"/>
    <w:uiPriority w:val="99"/>
    <w:rsid w:val="00D07D73"/>
  </w:style>
  <w:style w:type="character" w:customStyle="1" w:styleId="WW8Num38z8">
    <w:name w:val="WW8Num38z8"/>
    <w:uiPriority w:val="99"/>
    <w:rsid w:val="00D07D73"/>
  </w:style>
  <w:style w:type="character" w:customStyle="1" w:styleId="WW8Num40z1">
    <w:name w:val="WW8Num40z1"/>
    <w:uiPriority w:val="99"/>
    <w:rsid w:val="00D07D73"/>
    <w:rPr>
      <w:rFonts w:ascii="Courier New" w:hAnsi="Courier New"/>
    </w:rPr>
  </w:style>
  <w:style w:type="character" w:customStyle="1" w:styleId="WW8Num40z2">
    <w:name w:val="WW8Num40z2"/>
    <w:uiPriority w:val="99"/>
    <w:rsid w:val="00D07D73"/>
    <w:rPr>
      <w:rFonts w:ascii="Wingdings" w:hAnsi="Wingdings"/>
    </w:rPr>
  </w:style>
  <w:style w:type="character" w:customStyle="1" w:styleId="WW8Num41z1">
    <w:name w:val="WW8Num41z1"/>
    <w:uiPriority w:val="99"/>
    <w:rsid w:val="00D07D73"/>
  </w:style>
  <w:style w:type="character" w:customStyle="1" w:styleId="WW8Num41z2">
    <w:name w:val="WW8Num41z2"/>
    <w:uiPriority w:val="99"/>
    <w:rsid w:val="00D07D73"/>
  </w:style>
  <w:style w:type="character" w:customStyle="1" w:styleId="WW8Num41z3">
    <w:name w:val="WW8Num41z3"/>
    <w:uiPriority w:val="99"/>
    <w:rsid w:val="00D07D73"/>
  </w:style>
  <w:style w:type="character" w:customStyle="1" w:styleId="WW8Num41z4">
    <w:name w:val="WW8Num41z4"/>
    <w:uiPriority w:val="99"/>
    <w:rsid w:val="00D07D73"/>
  </w:style>
  <w:style w:type="character" w:customStyle="1" w:styleId="WW8Num41z5">
    <w:name w:val="WW8Num41z5"/>
    <w:uiPriority w:val="99"/>
    <w:rsid w:val="00D07D73"/>
  </w:style>
  <w:style w:type="character" w:customStyle="1" w:styleId="WW8Num41z6">
    <w:name w:val="WW8Num41z6"/>
    <w:uiPriority w:val="99"/>
    <w:rsid w:val="00D07D73"/>
  </w:style>
  <w:style w:type="character" w:customStyle="1" w:styleId="WW8Num41z7">
    <w:name w:val="WW8Num41z7"/>
    <w:uiPriority w:val="99"/>
    <w:rsid w:val="00D07D73"/>
  </w:style>
  <w:style w:type="character" w:customStyle="1" w:styleId="WW8Num41z8">
    <w:name w:val="WW8Num41z8"/>
    <w:uiPriority w:val="99"/>
    <w:rsid w:val="00D07D73"/>
  </w:style>
  <w:style w:type="character" w:customStyle="1" w:styleId="WW8Num43z1">
    <w:name w:val="WW8Num43z1"/>
    <w:uiPriority w:val="99"/>
    <w:rsid w:val="00D07D73"/>
  </w:style>
  <w:style w:type="character" w:customStyle="1" w:styleId="WW8Num43z2">
    <w:name w:val="WW8Num43z2"/>
    <w:uiPriority w:val="99"/>
    <w:rsid w:val="00D07D73"/>
  </w:style>
  <w:style w:type="character" w:customStyle="1" w:styleId="WW8Num43z3">
    <w:name w:val="WW8Num43z3"/>
    <w:uiPriority w:val="99"/>
    <w:rsid w:val="00D07D73"/>
  </w:style>
  <w:style w:type="character" w:customStyle="1" w:styleId="WW8Num43z4">
    <w:name w:val="WW8Num43z4"/>
    <w:uiPriority w:val="99"/>
    <w:rsid w:val="00D07D73"/>
  </w:style>
  <w:style w:type="character" w:customStyle="1" w:styleId="WW8Num43z5">
    <w:name w:val="WW8Num43z5"/>
    <w:uiPriority w:val="99"/>
    <w:rsid w:val="00D07D73"/>
  </w:style>
  <w:style w:type="character" w:customStyle="1" w:styleId="WW8Num43z6">
    <w:name w:val="WW8Num43z6"/>
    <w:uiPriority w:val="99"/>
    <w:rsid w:val="00D07D73"/>
  </w:style>
  <w:style w:type="character" w:customStyle="1" w:styleId="WW8Num43z7">
    <w:name w:val="WW8Num43z7"/>
    <w:uiPriority w:val="99"/>
    <w:rsid w:val="00D07D73"/>
  </w:style>
  <w:style w:type="character" w:customStyle="1" w:styleId="WW8Num43z8">
    <w:name w:val="WW8Num43z8"/>
    <w:uiPriority w:val="99"/>
    <w:rsid w:val="00D07D73"/>
  </w:style>
  <w:style w:type="character" w:customStyle="1" w:styleId="WW8Num44z2">
    <w:name w:val="WW8Num44z2"/>
    <w:uiPriority w:val="99"/>
    <w:rsid w:val="00D07D73"/>
    <w:rPr>
      <w:rFonts w:ascii="Wingdings" w:hAnsi="Wingdings"/>
    </w:rPr>
  </w:style>
  <w:style w:type="character" w:customStyle="1" w:styleId="WW8Num46z2">
    <w:name w:val="WW8Num46z2"/>
    <w:uiPriority w:val="99"/>
    <w:rsid w:val="00D07D73"/>
    <w:rPr>
      <w:rFonts w:ascii="Wingdings" w:hAnsi="Wingdings"/>
    </w:rPr>
  </w:style>
  <w:style w:type="character" w:customStyle="1" w:styleId="WW8Num47z2">
    <w:name w:val="WW8Num47z2"/>
    <w:uiPriority w:val="99"/>
    <w:rsid w:val="00D07D73"/>
    <w:rPr>
      <w:rFonts w:ascii="Wingdings" w:hAnsi="Wingdings"/>
    </w:rPr>
  </w:style>
  <w:style w:type="character" w:customStyle="1" w:styleId="WW8NumSt31z0">
    <w:name w:val="WW8NumSt31z0"/>
    <w:uiPriority w:val="99"/>
    <w:rsid w:val="00D07D73"/>
    <w:rPr>
      <w:rFonts w:ascii="Times New Roman" w:hAnsi="Times New Roman"/>
      <w:sz w:val="20"/>
    </w:rPr>
  </w:style>
  <w:style w:type="character" w:customStyle="1" w:styleId="FootnoteCharacters">
    <w:name w:val="Footnote Characters"/>
    <w:uiPriority w:val="99"/>
    <w:rsid w:val="00D07D73"/>
    <w:rPr>
      <w:vertAlign w:val="superscript"/>
    </w:rPr>
  </w:style>
  <w:style w:type="character" w:customStyle="1" w:styleId="1fffffe">
    <w:name w:val="Знак примечания1"/>
    <w:uiPriority w:val="99"/>
    <w:rsid w:val="00D07D73"/>
    <w:rPr>
      <w:sz w:val="16"/>
    </w:rPr>
  </w:style>
  <w:style w:type="character" w:customStyle="1" w:styleId="EndnoteCharacters">
    <w:name w:val="Endnote Characters"/>
    <w:uiPriority w:val="99"/>
    <w:rsid w:val="00D07D73"/>
    <w:rPr>
      <w:vertAlign w:val="superscript"/>
    </w:rPr>
  </w:style>
  <w:style w:type="paragraph" w:customStyle="1" w:styleId="LO-Normal1">
    <w:name w:val="LO-Normal1"/>
    <w:uiPriority w:val="99"/>
    <w:qFormat/>
    <w:rsid w:val="00D07D73"/>
    <w:pPr>
      <w:suppressAutoHyphens/>
      <w:spacing w:after="0" w:line="480" w:lineRule="auto"/>
      <w:ind w:right="400" w:firstLine="1220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2ffff4">
    <w:name w:val="Схема документа2"/>
    <w:basedOn w:val="a2"/>
    <w:uiPriority w:val="99"/>
    <w:qFormat/>
    <w:rsid w:val="00D07D73"/>
    <w:pPr>
      <w:widowControl/>
      <w:shd w:val="clear" w:color="auto" w:fill="000080"/>
      <w:suppressAutoHyphens/>
      <w:snapToGrid/>
      <w:spacing w:before="0" w:after="0"/>
    </w:pPr>
    <w:rPr>
      <w:rFonts w:ascii="Tahoma" w:eastAsia="Times New Roman" w:hAnsi="Tahoma" w:cs="Tahoma"/>
      <w:szCs w:val="24"/>
      <w:lang w:eastAsia="zh-CN"/>
    </w:rPr>
  </w:style>
  <w:style w:type="paragraph" w:customStyle="1" w:styleId="22f0">
    <w:name w:val="Список 22"/>
    <w:basedOn w:val="a2"/>
    <w:uiPriority w:val="99"/>
    <w:qFormat/>
    <w:rsid w:val="00D07D73"/>
    <w:pPr>
      <w:widowControl/>
      <w:suppressAutoHyphens/>
      <w:snapToGrid/>
      <w:spacing w:before="0" w:after="0"/>
      <w:ind w:left="566" w:hanging="283"/>
    </w:pPr>
    <w:rPr>
      <w:rFonts w:eastAsia="Times New Roman"/>
      <w:szCs w:val="24"/>
      <w:lang w:eastAsia="zh-CN"/>
    </w:rPr>
  </w:style>
  <w:style w:type="paragraph" w:customStyle="1" w:styleId="31d">
    <w:name w:val="Список 31"/>
    <w:basedOn w:val="a2"/>
    <w:uiPriority w:val="99"/>
    <w:qFormat/>
    <w:rsid w:val="00D07D73"/>
    <w:pPr>
      <w:widowControl/>
      <w:suppressAutoHyphens/>
      <w:snapToGrid/>
      <w:spacing w:before="0" w:after="0"/>
      <w:ind w:left="849" w:hanging="283"/>
    </w:pPr>
    <w:rPr>
      <w:rFonts w:eastAsia="Times New Roman"/>
      <w:szCs w:val="24"/>
      <w:lang w:eastAsia="zh-CN"/>
    </w:rPr>
  </w:style>
  <w:style w:type="paragraph" w:customStyle="1" w:styleId="1ffffff">
    <w:name w:val="Обычный отступ1"/>
    <w:basedOn w:val="a2"/>
    <w:uiPriority w:val="99"/>
    <w:qFormat/>
    <w:rsid w:val="00D07D73"/>
    <w:pPr>
      <w:widowControl/>
      <w:suppressAutoHyphens/>
      <w:snapToGrid/>
      <w:spacing w:before="0" w:after="0"/>
      <w:ind w:firstLine="720"/>
      <w:jc w:val="both"/>
    </w:pPr>
    <w:rPr>
      <w:rFonts w:eastAsia="Times New Roman"/>
      <w:sz w:val="28"/>
      <w:lang w:eastAsia="zh-CN"/>
    </w:rPr>
  </w:style>
  <w:style w:type="paragraph" w:customStyle="1" w:styleId="2">
    <w:name w:val="Нумерованный список2"/>
    <w:basedOn w:val="a2"/>
    <w:uiPriority w:val="99"/>
    <w:qFormat/>
    <w:rsid w:val="00D07D73"/>
    <w:pPr>
      <w:keepNext/>
      <w:widowControl/>
      <w:numPr>
        <w:numId w:val="9"/>
      </w:numPr>
      <w:suppressAutoHyphens/>
      <w:snapToGrid/>
      <w:spacing w:before="0" w:after="0"/>
      <w:jc w:val="both"/>
    </w:pPr>
    <w:rPr>
      <w:rFonts w:eastAsia="Times New Roman"/>
      <w:b/>
      <w:szCs w:val="24"/>
      <w:lang w:val="en-US" w:eastAsia="zh-CN"/>
    </w:rPr>
  </w:style>
  <w:style w:type="paragraph" w:customStyle="1" w:styleId="1ffffff0">
    <w:name w:val="Красная строка1"/>
    <w:basedOn w:val="aff1"/>
    <w:uiPriority w:val="99"/>
    <w:qFormat/>
    <w:rsid w:val="00D07D73"/>
    <w:pPr>
      <w:suppressAutoHyphens/>
      <w:spacing w:after="120" w:line="240" w:lineRule="auto"/>
      <w:ind w:firstLine="210"/>
    </w:pPr>
    <w:rPr>
      <w:szCs w:val="24"/>
      <w:lang w:eastAsia="zh-CN"/>
    </w:rPr>
  </w:style>
  <w:style w:type="paragraph" w:customStyle="1" w:styleId="21">
    <w:name w:val="Нумерованный список 21"/>
    <w:basedOn w:val="a2"/>
    <w:uiPriority w:val="99"/>
    <w:qFormat/>
    <w:rsid w:val="00D07D73"/>
    <w:pPr>
      <w:widowControl/>
      <w:numPr>
        <w:numId w:val="10"/>
      </w:numPr>
      <w:suppressAutoHyphens/>
      <w:snapToGrid/>
      <w:spacing w:before="0" w:after="0"/>
    </w:pPr>
    <w:rPr>
      <w:rFonts w:eastAsia="Times New Roman"/>
      <w:szCs w:val="24"/>
      <w:lang w:eastAsia="zh-CN"/>
    </w:rPr>
  </w:style>
  <w:style w:type="paragraph" w:customStyle="1" w:styleId="42a">
    <w:name w:val="Список 42"/>
    <w:basedOn w:val="a2"/>
    <w:uiPriority w:val="99"/>
    <w:qFormat/>
    <w:rsid w:val="00D07D73"/>
    <w:pPr>
      <w:widowControl/>
      <w:suppressAutoHyphens/>
      <w:snapToGrid/>
      <w:spacing w:before="0" w:after="0"/>
      <w:ind w:left="1132" w:hanging="283"/>
    </w:pPr>
    <w:rPr>
      <w:rFonts w:eastAsia="Times New Roman"/>
      <w:szCs w:val="24"/>
      <w:lang w:eastAsia="zh-CN"/>
    </w:rPr>
  </w:style>
  <w:style w:type="paragraph" w:customStyle="1" w:styleId="22f1">
    <w:name w:val="Маркированный список 22"/>
    <w:basedOn w:val="a2"/>
    <w:uiPriority w:val="99"/>
    <w:qFormat/>
    <w:rsid w:val="00D07D73"/>
    <w:pPr>
      <w:widowControl/>
      <w:tabs>
        <w:tab w:val="left" w:pos="720"/>
        <w:tab w:val="left" w:pos="851"/>
      </w:tabs>
      <w:suppressAutoHyphens/>
      <w:snapToGrid/>
      <w:spacing w:before="0" w:after="0"/>
      <w:ind w:left="851" w:hanging="363"/>
    </w:pPr>
    <w:rPr>
      <w:rFonts w:eastAsia="Times New Roman"/>
      <w:szCs w:val="24"/>
      <w:lang w:eastAsia="zh-CN"/>
    </w:rPr>
  </w:style>
  <w:style w:type="paragraph" w:customStyle="1" w:styleId="31e">
    <w:name w:val="Маркированный список 31"/>
    <w:basedOn w:val="a2"/>
    <w:uiPriority w:val="99"/>
    <w:qFormat/>
    <w:rsid w:val="00D07D73"/>
    <w:pPr>
      <w:widowControl/>
      <w:tabs>
        <w:tab w:val="left" w:pos="708"/>
      </w:tabs>
      <w:suppressAutoHyphens/>
      <w:snapToGrid/>
      <w:spacing w:before="0" w:after="0"/>
      <w:jc w:val="both"/>
    </w:pPr>
    <w:rPr>
      <w:rFonts w:eastAsia="Times New Roman"/>
      <w:bCs/>
      <w:iCs/>
      <w:sz w:val="28"/>
      <w:szCs w:val="28"/>
      <w:lang w:eastAsia="zh-CN"/>
    </w:rPr>
  </w:style>
  <w:style w:type="paragraph" w:customStyle="1" w:styleId="2ffff5">
    <w:name w:val="Текст примечания2"/>
    <w:basedOn w:val="a2"/>
    <w:uiPriority w:val="99"/>
    <w:qFormat/>
    <w:rsid w:val="00D07D73"/>
    <w:pPr>
      <w:widowControl/>
      <w:suppressAutoHyphens/>
      <w:snapToGrid/>
      <w:spacing w:before="0" w:after="0"/>
    </w:pPr>
    <w:rPr>
      <w:rFonts w:eastAsia="Times New Roman"/>
      <w:sz w:val="20"/>
      <w:lang w:eastAsia="zh-CN"/>
    </w:rPr>
  </w:style>
  <w:style w:type="paragraph" w:customStyle="1" w:styleId="2ffff6">
    <w:name w:val="Название объекта2"/>
    <w:basedOn w:val="a2"/>
    <w:next w:val="a2"/>
    <w:uiPriority w:val="99"/>
    <w:qFormat/>
    <w:rsid w:val="00D07D73"/>
    <w:pPr>
      <w:shd w:val="clear" w:color="auto" w:fill="FFFFFF"/>
      <w:suppressAutoHyphens/>
      <w:autoSpaceDE w:val="0"/>
      <w:snapToGrid/>
      <w:spacing w:before="0" w:after="0"/>
      <w:ind w:firstLine="284"/>
      <w:jc w:val="right"/>
    </w:pPr>
    <w:rPr>
      <w:rFonts w:eastAsia="Times New Roman"/>
      <w:i/>
      <w:iCs/>
      <w:color w:val="000000"/>
      <w:lang w:eastAsia="zh-CN"/>
    </w:rPr>
  </w:style>
  <w:style w:type="paragraph" w:customStyle="1" w:styleId="WW-Heading3">
    <w:name w:val="WW-Heading 3"/>
    <w:uiPriority w:val="99"/>
    <w:qFormat/>
    <w:rsid w:val="00D07D73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9">
    <w:name w:val="WW-Heading 9"/>
    <w:uiPriority w:val="99"/>
    <w:qFormat/>
    <w:rsid w:val="00D07D73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1">
    <w:name w:val="WW-Heading 1"/>
    <w:uiPriority w:val="99"/>
    <w:qFormat/>
    <w:rsid w:val="00D07D73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6">
    <w:name w:val="WW-Heading 6"/>
    <w:uiPriority w:val="99"/>
    <w:qFormat/>
    <w:rsid w:val="00D07D73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7">
    <w:name w:val="WW-Heading 7"/>
    <w:uiPriority w:val="99"/>
    <w:qFormat/>
    <w:rsid w:val="00D07D73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2">
    <w:name w:val="WW-Heading 2"/>
    <w:uiPriority w:val="99"/>
    <w:qFormat/>
    <w:rsid w:val="00D07D73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5">
    <w:name w:val="WW-Heading 5"/>
    <w:uiPriority w:val="99"/>
    <w:qFormat/>
    <w:rsid w:val="00D07D73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1ffffff1">
    <w:name w:val="Маркированный список1"/>
    <w:basedOn w:val="a2"/>
    <w:uiPriority w:val="99"/>
    <w:qFormat/>
    <w:rsid w:val="00D07D73"/>
    <w:pPr>
      <w:widowControl/>
      <w:tabs>
        <w:tab w:val="left" w:pos="360"/>
      </w:tabs>
      <w:suppressAutoHyphens/>
      <w:snapToGrid/>
      <w:spacing w:before="0" w:after="0"/>
      <w:ind w:left="360" w:hanging="360"/>
    </w:pPr>
    <w:rPr>
      <w:rFonts w:eastAsia="Times New Roman"/>
      <w:sz w:val="20"/>
      <w:lang w:val="en-US" w:eastAsia="zh-CN"/>
    </w:rPr>
  </w:style>
  <w:style w:type="paragraph" w:customStyle="1" w:styleId="22f2">
    <w:name w:val="Красная строка 22"/>
    <w:basedOn w:val="aff8"/>
    <w:uiPriority w:val="99"/>
    <w:qFormat/>
    <w:rsid w:val="00D07D73"/>
    <w:pPr>
      <w:widowControl/>
      <w:suppressAutoHyphens/>
      <w:snapToGrid/>
      <w:spacing w:before="0"/>
      <w:ind w:firstLine="210"/>
    </w:pPr>
    <w:rPr>
      <w:rFonts w:cs="PragmaticaCTT"/>
      <w:szCs w:val="24"/>
      <w:lang w:eastAsia="zh-CN"/>
    </w:rPr>
  </w:style>
  <w:style w:type="paragraph" w:customStyle="1" w:styleId="WW-Heading">
    <w:name w:val="WW-Heading"/>
    <w:uiPriority w:val="99"/>
    <w:qFormat/>
    <w:rsid w:val="00D07D73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lang w:eastAsia="zh-CN"/>
    </w:rPr>
  </w:style>
  <w:style w:type="paragraph" w:customStyle="1" w:styleId="LO-normal10">
    <w:name w:val="LO-normal1"/>
    <w:basedOn w:val="a2"/>
    <w:uiPriority w:val="99"/>
    <w:qFormat/>
    <w:rsid w:val="00D07D73"/>
    <w:pPr>
      <w:widowControl/>
      <w:suppressAutoHyphens/>
      <w:snapToGrid/>
      <w:spacing w:before="280" w:after="280"/>
    </w:pPr>
    <w:rPr>
      <w:rFonts w:eastAsia="Times New Roman"/>
      <w:szCs w:val="24"/>
      <w:lang w:eastAsia="zh-CN"/>
    </w:rPr>
  </w:style>
  <w:style w:type="paragraph" w:customStyle="1" w:styleId="1ffffff2">
    <w:name w:val="Текст макроса1"/>
    <w:uiPriority w:val="99"/>
    <w:qFormat/>
    <w:rsid w:val="00D07D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val="en-US" w:eastAsia="zh-CN"/>
    </w:rPr>
  </w:style>
  <w:style w:type="paragraph" w:customStyle="1" w:styleId="51a">
    <w:name w:val="Нумерованный список 51"/>
    <w:basedOn w:val="a2"/>
    <w:uiPriority w:val="99"/>
    <w:qFormat/>
    <w:rsid w:val="00D07D73"/>
    <w:pPr>
      <w:widowControl/>
      <w:suppressAutoHyphens/>
      <w:snapToGrid/>
      <w:spacing w:before="0" w:after="0"/>
      <w:ind w:left="720" w:hanging="360"/>
    </w:pPr>
    <w:rPr>
      <w:rFonts w:eastAsia="Times New Roman"/>
      <w:szCs w:val="24"/>
      <w:lang w:eastAsia="zh-CN"/>
    </w:rPr>
  </w:style>
  <w:style w:type="paragraph" w:customStyle="1" w:styleId="WW-TextBody">
    <w:name w:val="WW-Text Body"/>
    <w:basedOn w:val="a2"/>
    <w:uiPriority w:val="99"/>
    <w:qFormat/>
    <w:rsid w:val="00D07D73"/>
    <w:pPr>
      <w:widowControl/>
      <w:suppressAutoHyphens/>
      <w:snapToGrid/>
      <w:spacing w:before="0" w:after="120"/>
    </w:pPr>
    <w:rPr>
      <w:rFonts w:eastAsia="Times New Roman"/>
      <w:szCs w:val="24"/>
      <w:lang w:val="en-US" w:eastAsia="zh-CN"/>
    </w:rPr>
  </w:style>
  <w:style w:type="paragraph" w:customStyle="1" w:styleId="WW-Heading4">
    <w:name w:val="WW-Heading 4"/>
    <w:basedOn w:val="a2"/>
    <w:next w:val="a2"/>
    <w:uiPriority w:val="99"/>
    <w:qFormat/>
    <w:rsid w:val="00D07D73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</w:pPr>
    <w:rPr>
      <w:rFonts w:eastAsia="Times New Roman"/>
      <w:b/>
      <w:bCs/>
      <w:sz w:val="28"/>
      <w:szCs w:val="28"/>
      <w:lang w:eastAsia="zh-CN"/>
    </w:rPr>
  </w:style>
  <w:style w:type="paragraph" w:customStyle="1" w:styleId="WW-Heading8">
    <w:name w:val="WW-Heading 8"/>
    <w:basedOn w:val="a2"/>
    <w:next w:val="a2"/>
    <w:uiPriority w:val="99"/>
    <w:qFormat/>
    <w:rsid w:val="00D07D73"/>
    <w:pPr>
      <w:widowControl/>
      <w:tabs>
        <w:tab w:val="left" w:pos="1440"/>
      </w:tabs>
      <w:suppressAutoHyphens/>
      <w:snapToGrid/>
      <w:spacing w:before="240" w:after="60"/>
      <w:ind w:left="1440" w:hanging="1440"/>
    </w:pPr>
    <w:rPr>
      <w:rFonts w:eastAsia="Times New Roman"/>
      <w:i/>
      <w:iCs/>
      <w:szCs w:val="24"/>
      <w:lang w:eastAsia="zh-CN"/>
    </w:rPr>
  </w:style>
  <w:style w:type="paragraph" w:customStyle="1" w:styleId="21f6">
    <w:name w:val="Продолжение списка 21"/>
    <w:basedOn w:val="a2"/>
    <w:uiPriority w:val="99"/>
    <w:qFormat/>
    <w:rsid w:val="00D07D73"/>
    <w:pPr>
      <w:widowControl/>
      <w:suppressAutoHyphens/>
      <w:snapToGrid/>
      <w:spacing w:before="0" w:after="120"/>
      <w:ind w:left="566"/>
    </w:pPr>
    <w:rPr>
      <w:rFonts w:eastAsia="Times New Roman"/>
      <w:sz w:val="20"/>
      <w:lang w:eastAsia="zh-CN"/>
    </w:rPr>
  </w:style>
  <w:style w:type="paragraph" w:customStyle="1" w:styleId="31f">
    <w:name w:val="Нумерованный список 31"/>
    <w:basedOn w:val="a2"/>
    <w:uiPriority w:val="99"/>
    <w:qFormat/>
    <w:rsid w:val="00D07D73"/>
    <w:pPr>
      <w:widowControl/>
      <w:tabs>
        <w:tab w:val="left" w:pos="360"/>
      </w:tabs>
      <w:suppressAutoHyphens/>
      <w:snapToGrid/>
      <w:spacing w:before="0" w:after="0"/>
      <w:ind w:left="360" w:hanging="360"/>
    </w:pPr>
    <w:rPr>
      <w:rFonts w:eastAsia="Times New Roman"/>
      <w:szCs w:val="24"/>
      <w:lang w:eastAsia="zh-CN"/>
    </w:rPr>
  </w:style>
  <w:style w:type="paragraph" w:customStyle="1" w:styleId="TableContents">
    <w:name w:val="Table Contents"/>
    <w:basedOn w:val="a2"/>
    <w:qFormat/>
    <w:rsid w:val="00D07D73"/>
    <w:pPr>
      <w:widowControl/>
      <w:suppressLineNumbers/>
      <w:suppressAutoHyphens/>
      <w:snapToGrid/>
      <w:spacing w:before="0" w:after="0"/>
    </w:pPr>
    <w:rPr>
      <w:rFonts w:eastAsia="Times New Roman"/>
      <w:szCs w:val="24"/>
      <w:lang w:eastAsia="zh-CN"/>
    </w:rPr>
  </w:style>
  <w:style w:type="paragraph" w:customStyle="1" w:styleId="TableHeading">
    <w:name w:val="Table Heading"/>
    <w:basedOn w:val="TableContents"/>
    <w:uiPriority w:val="99"/>
    <w:qFormat/>
    <w:rsid w:val="00D07D73"/>
    <w:pPr>
      <w:jc w:val="center"/>
    </w:pPr>
    <w:rPr>
      <w:b/>
      <w:bCs/>
    </w:rPr>
  </w:style>
  <w:style w:type="character" w:customStyle="1" w:styleId="InternetLink">
    <w:name w:val="Internet Link"/>
    <w:uiPriority w:val="99"/>
    <w:rsid w:val="00D07D73"/>
    <w:rPr>
      <w:color w:val="0000FF"/>
      <w:u w:val="single"/>
    </w:rPr>
  </w:style>
  <w:style w:type="character" w:customStyle="1" w:styleId="23e">
    <w:name w:val="Основной текст с отступом 2 Знак3"/>
    <w:uiPriority w:val="99"/>
    <w:qFormat/>
    <w:rsid w:val="00D07D73"/>
    <w:rPr>
      <w:rFonts w:ascii="Microsoft Sans Serif" w:hAnsi="Microsoft Sans Serif"/>
      <w:b/>
      <w:spacing w:val="10"/>
      <w:sz w:val="26"/>
    </w:rPr>
  </w:style>
  <w:style w:type="character" w:customStyle="1" w:styleId="34a">
    <w:name w:val="Основной текст с отступом 3 Знак4"/>
    <w:uiPriority w:val="99"/>
    <w:qFormat/>
    <w:locked/>
    <w:rsid w:val="00D07D73"/>
    <w:rPr>
      <w:rFonts w:ascii="Times New Roman" w:hAnsi="Times New Roman"/>
      <w:sz w:val="24"/>
      <w:lang w:val="en-US"/>
    </w:rPr>
  </w:style>
  <w:style w:type="character" w:customStyle="1" w:styleId="326">
    <w:name w:val="Основной текст 3 Знак2"/>
    <w:uiPriority w:val="99"/>
    <w:qFormat/>
    <w:locked/>
    <w:rsid w:val="00D07D73"/>
    <w:rPr>
      <w:rFonts w:ascii="Garamond" w:hAnsi="Garamond"/>
      <w:sz w:val="24"/>
      <w:shd w:val="clear" w:color="auto" w:fill="FFFFFF"/>
    </w:rPr>
  </w:style>
  <w:style w:type="character" w:customStyle="1" w:styleId="ListLabel7">
    <w:name w:val="ListLabel 7"/>
    <w:uiPriority w:val="99"/>
    <w:qFormat/>
    <w:rsid w:val="00D07D73"/>
  </w:style>
  <w:style w:type="character" w:customStyle="1" w:styleId="ListLabel8">
    <w:name w:val="ListLabel 8"/>
    <w:uiPriority w:val="99"/>
    <w:qFormat/>
    <w:rsid w:val="00D07D73"/>
  </w:style>
  <w:style w:type="character" w:customStyle="1" w:styleId="ListLabel9">
    <w:name w:val="ListLabel 9"/>
    <w:uiPriority w:val="99"/>
    <w:qFormat/>
    <w:rsid w:val="00D07D73"/>
  </w:style>
  <w:style w:type="character" w:customStyle="1" w:styleId="ListLabel10">
    <w:name w:val="ListLabel 10"/>
    <w:uiPriority w:val="99"/>
    <w:qFormat/>
    <w:rsid w:val="00D07D73"/>
  </w:style>
  <w:style w:type="character" w:customStyle="1" w:styleId="ListLabel11">
    <w:name w:val="ListLabel 11"/>
    <w:uiPriority w:val="99"/>
    <w:qFormat/>
    <w:rsid w:val="00D07D73"/>
  </w:style>
  <w:style w:type="character" w:customStyle="1" w:styleId="ListLabel12">
    <w:name w:val="ListLabel 12"/>
    <w:uiPriority w:val="99"/>
    <w:qFormat/>
    <w:rsid w:val="00D07D73"/>
  </w:style>
  <w:style w:type="character" w:customStyle="1" w:styleId="ListLabel13">
    <w:name w:val="ListLabel 13"/>
    <w:uiPriority w:val="99"/>
    <w:qFormat/>
    <w:rsid w:val="00D07D73"/>
  </w:style>
  <w:style w:type="character" w:customStyle="1" w:styleId="ListLabel14">
    <w:name w:val="ListLabel 14"/>
    <w:uiPriority w:val="99"/>
    <w:qFormat/>
    <w:rsid w:val="00D07D73"/>
  </w:style>
  <w:style w:type="character" w:customStyle="1" w:styleId="ListLabel15">
    <w:name w:val="ListLabel 15"/>
    <w:uiPriority w:val="99"/>
    <w:qFormat/>
    <w:rsid w:val="00D07D73"/>
  </w:style>
  <w:style w:type="character" w:customStyle="1" w:styleId="ListLabel16">
    <w:name w:val="ListLabel 16"/>
    <w:uiPriority w:val="99"/>
    <w:qFormat/>
    <w:rsid w:val="00D07D73"/>
  </w:style>
  <w:style w:type="character" w:customStyle="1" w:styleId="ListLabel17">
    <w:name w:val="ListLabel 17"/>
    <w:uiPriority w:val="99"/>
    <w:qFormat/>
    <w:rsid w:val="00D07D73"/>
  </w:style>
  <w:style w:type="character" w:customStyle="1" w:styleId="ListLabel18">
    <w:name w:val="ListLabel 18"/>
    <w:uiPriority w:val="99"/>
    <w:qFormat/>
    <w:rsid w:val="00D07D73"/>
  </w:style>
  <w:style w:type="character" w:customStyle="1" w:styleId="ListLabel19">
    <w:name w:val="ListLabel 19"/>
    <w:uiPriority w:val="99"/>
    <w:qFormat/>
    <w:rsid w:val="00D07D73"/>
  </w:style>
  <w:style w:type="character" w:customStyle="1" w:styleId="ListLabel20">
    <w:name w:val="ListLabel 20"/>
    <w:uiPriority w:val="99"/>
    <w:qFormat/>
    <w:rsid w:val="00D07D73"/>
  </w:style>
  <w:style w:type="character" w:customStyle="1" w:styleId="ListLabel21">
    <w:name w:val="ListLabel 21"/>
    <w:uiPriority w:val="99"/>
    <w:qFormat/>
    <w:rsid w:val="00D07D73"/>
  </w:style>
  <w:style w:type="character" w:customStyle="1" w:styleId="ListLabel22">
    <w:name w:val="ListLabel 22"/>
    <w:uiPriority w:val="99"/>
    <w:qFormat/>
    <w:rsid w:val="00D07D73"/>
  </w:style>
  <w:style w:type="character" w:customStyle="1" w:styleId="ListLabel23">
    <w:name w:val="ListLabel 23"/>
    <w:uiPriority w:val="99"/>
    <w:qFormat/>
    <w:rsid w:val="00D07D73"/>
  </w:style>
  <w:style w:type="character" w:customStyle="1" w:styleId="ListLabel24">
    <w:name w:val="ListLabel 24"/>
    <w:uiPriority w:val="99"/>
    <w:qFormat/>
    <w:rsid w:val="00D07D73"/>
  </w:style>
  <w:style w:type="character" w:customStyle="1" w:styleId="ListLabel25">
    <w:name w:val="ListLabel 25"/>
    <w:uiPriority w:val="99"/>
    <w:qFormat/>
    <w:rsid w:val="00D07D73"/>
  </w:style>
  <w:style w:type="character" w:customStyle="1" w:styleId="ListLabel26">
    <w:name w:val="ListLabel 26"/>
    <w:uiPriority w:val="99"/>
    <w:qFormat/>
    <w:rsid w:val="00D07D73"/>
  </w:style>
  <w:style w:type="character" w:customStyle="1" w:styleId="ListLabel27">
    <w:name w:val="ListLabel 27"/>
    <w:uiPriority w:val="99"/>
    <w:qFormat/>
    <w:rsid w:val="00D07D73"/>
  </w:style>
  <w:style w:type="character" w:customStyle="1" w:styleId="ListLabel28">
    <w:name w:val="ListLabel 28"/>
    <w:uiPriority w:val="99"/>
    <w:qFormat/>
    <w:rsid w:val="00D07D73"/>
  </w:style>
  <w:style w:type="character" w:customStyle="1" w:styleId="ListLabel29">
    <w:name w:val="ListLabel 29"/>
    <w:uiPriority w:val="99"/>
    <w:qFormat/>
    <w:rsid w:val="00D07D73"/>
  </w:style>
  <w:style w:type="character" w:customStyle="1" w:styleId="ListLabel30">
    <w:name w:val="ListLabel 30"/>
    <w:uiPriority w:val="99"/>
    <w:qFormat/>
    <w:rsid w:val="00D07D73"/>
  </w:style>
  <w:style w:type="character" w:customStyle="1" w:styleId="ListLabel31">
    <w:name w:val="ListLabel 31"/>
    <w:uiPriority w:val="99"/>
    <w:qFormat/>
    <w:rsid w:val="00D07D73"/>
  </w:style>
  <w:style w:type="character" w:customStyle="1" w:styleId="ListLabel32">
    <w:name w:val="ListLabel 32"/>
    <w:uiPriority w:val="99"/>
    <w:qFormat/>
    <w:rsid w:val="00D07D73"/>
  </w:style>
  <w:style w:type="character" w:customStyle="1" w:styleId="ListLabel33">
    <w:name w:val="ListLabel 33"/>
    <w:uiPriority w:val="99"/>
    <w:qFormat/>
    <w:rsid w:val="00D07D73"/>
  </w:style>
  <w:style w:type="character" w:customStyle="1" w:styleId="ListLabel34">
    <w:name w:val="ListLabel 34"/>
    <w:uiPriority w:val="99"/>
    <w:qFormat/>
    <w:rsid w:val="00D07D73"/>
    <w:rPr>
      <w:color w:val="00000A"/>
    </w:rPr>
  </w:style>
  <w:style w:type="character" w:customStyle="1" w:styleId="ListLabel35">
    <w:name w:val="ListLabel 35"/>
    <w:uiPriority w:val="99"/>
    <w:qFormat/>
    <w:rsid w:val="00D07D73"/>
  </w:style>
  <w:style w:type="character" w:customStyle="1" w:styleId="ListLabel36">
    <w:name w:val="ListLabel 36"/>
    <w:uiPriority w:val="99"/>
    <w:qFormat/>
    <w:rsid w:val="00D07D73"/>
  </w:style>
  <w:style w:type="character" w:customStyle="1" w:styleId="ListLabel37">
    <w:name w:val="ListLabel 37"/>
    <w:uiPriority w:val="99"/>
    <w:qFormat/>
    <w:rsid w:val="00D07D73"/>
  </w:style>
  <w:style w:type="character" w:customStyle="1" w:styleId="ListLabel38">
    <w:name w:val="ListLabel 38"/>
    <w:uiPriority w:val="99"/>
    <w:qFormat/>
    <w:rsid w:val="00D07D73"/>
  </w:style>
  <w:style w:type="character" w:customStyle="1" w:styleId="ListLabel39">
    <w:name w:val="ListLabel 39"/>
    <w:uiPriority w:val="99"/>
    <w:qFormat/>
    <w:rsid w:val="00D07D73"/>
  </w:style>
  <w:style w:type="character" w:customStyle="1" w:styleId="ListLabel40">
    <w:name w:val="ListLabel 40"/>
    <w:uiPriority w:val="99"/>
    <w:qFormat/>
    <w:rsid w:val="00D07D73"/>
  </w:style>
  <w:style w:type="character" w:customStyle="1" w:styleId="ListLabel41">
    <w:name w:val="ListLabel 41"/>
    <w:uiPriority w:val="99"/>
    <w:qFormat/>
    <w:rsid w:val="00D07D73"/>
  </w:style>
  <w:style w:type="character" w:customStyle="1" w:styleId="ListLabel42">
    <w:name w:val="ListLabel 42"/>
    <w:uiPriority w:val="99"/>
    <w:qFormat/>
    <w:rsid w:val="00D07D73"/>
  </w:style>
  <w:style w:type="character" w:customStyle="1" w:styleId="ListLabel43">
    <w:name w:val="ListLabel 43"/>
    <w:uiPriority w:val="99"/>
    <w:qFormat/>
    <w:rsid w:val="00D07D73"/>
  </w:style>
  <w:style w:type="character" w:customStyle="1" w:styleId="ListLabel44">
    <w:name w:val="ListLabel 44"/>
    <w:uiPriority w:val="99"/>
    <w:qFormat/>
    <w:rsid w:val="00D07D73"/>
  </w:style>
  <w:style w:type="character" w:customStyle="1" w:styleId="ListLabel45">
    <w:name w:val="ListLabel 45"/>
    <w:uiPriority w:val="99"/>
    <w:qFormat/>
    <w:rsid w:val="00D07D73"/>
  </w:style>
  <w:style w:type="character" w:customStyle="1" w:styleId="ListLabel46">
    <w:name w:val="ListLabel 46"/>
    <w:uiPriority w:val="99"/>
    <w:qFormat/>
    <w:rsid w:val="00D07D73"/>
  </w:style>
  <w:style w:type="character" w:customStyle="1" w:styleId="ListLabel47">
    <w:name w:val="ListLabel 47"/>
    <w:uiPriority w:val="99"/>
    <w:qFormat/>
    <w:rsid w:val="00D07D73"/>
  </w:style>
  <w:style w:type="character" w:customStyle="1" w:styleId="ListLabel48">
    <w:name w:val="ListLabel 48"/>
    <w:uiPriority w:val="99"/>
    <w:qFormat/>
    <w:rsid w:val="00D07D73"/>
  </w:style>
  <w:style w:type="character" w:customStyle="1" w:styleId="ListLabel49">
    <w:name w:val="ListLabel 49"/>
    <w:uiPriority w:val="99"/>
    <w:qFormat/>
    <w:rsid w:val="00D07D73"/>
  </w:style>
  <w:style w:type="character" w:customStyle="1" w:styleId="ListLabel50">
    <w:name w:val="ListLabel 50"/>
    <w:uiPriority w:val="99"/>
    <w:qFormat/>
    <w:rsid w:val="00D07D73"/>
  </w:style>
  <w:style w:type="character" w:customStyle="1" w:styleId="ListLabel51">
    <w:name w:val="ListLabel 51"/>
    <w:uiPriority w:val="99"/>
    <w:qFormat/>
    <w:rsid w:val="00D07D73"/>
  </w:style>
  <w:style w:type="character" w:customStyle="1" w:styleId="ListLabel52">
    <w:name w:val="ListLabel 52"/>
    <w:uiPriority w:val="99"/>
    <w:qFormat/>
    <w:rsid w:val="00D07D73"/>
  </w:style>
  <w:style w:type="character" w:customStyle="1" w:styleId="ListLabel53">
    <w:name w:val="ListLabel 53"/>
    <w:uiPriority w:val="99"/>
    <w:qFormat/>
    <w:rsid w:val="00D07D73"/>
    <w:rPr>
      <w:color w:val="00000A"/>
      <w:position w:val="0"/>
      <w:sz w:val="24"/>
      <w:u w:val="none"/>
      <w:vertAlign w:val="baseline"/>
    </w:rPr>
  </w:style>
  <w:style w:type="character" w:customStyle="1" w:styleId="ListLabel54">
    <w:name w:val="ListLabel 54"/>
    <w:uiPriority w:val="99"/>
    <w:qFormat/>
    <w:rsid w:val="00D07D73"/>
    <w:rPr>
      <w:position w:val="0"/>
      <w:sz w:val="20"/>
      <w:u w:val="none"/>
      <w:vertAlign w:val="baseline"/>
    </w:rPr>
  </w:style>
  <w:style w:type="character" w:customStyle="1" w:styleId="ListLabel55">
    <w:name w:val="ListLabel 55"/>
    <w:uiPriority w:val="99"/>
    <w:qFormat/>
    <w:rsid w:val="00D07D73"/>
    <w:rPr>
      <w:position w:val="0"/>
      <w:sz w:val="20"/>
      <w:u w:val="none"/>
      <w:vertAlign w:val="baseline"/>
    </w:rPr>
  </w:style>
  <w:style w:type="character" w:customStyle="1" w:styleId="ListLabel56">
    <w:name w:val="ListLabel 56"/>
    <w:uiPriority w:val="99"/>
    <w:qFormat/>
    <w:rsid w:val="00D07D73"/>
  </w:style>
  <w:style w:type="character" w:customStyle="1" w:styleId="ListLabel57">
    <w:name w:val="ListLabel 57"/>
    <w:uiPriority w:val="99"/>
    <w:qFormat/>
    <w:rsid w:val="00D07D73"/>
  </w:style>
  <w:style w:type="character" w:customStyle="1" w:styleId="ListLabel58">
    <w:name w:val="ListLabel 58"/>
    <w:uiPriority w:val="99"/>
    <w:qFormat/>
    <w:rsid w:val="00D07D73"/>
  </w:style>
  <w:style w:type="character" w:customStyle="1" w:styleId="ListLabel59">
    <w:name w:val="ListLabel 59"/>
    <w:uiPriority w:val="99"/>
    <w:qFormat/>
    <w:rsid w:val="00D07D73"/>
  </w:style>
  <w:style w:type="character" w:customStyle="1" w:styleId="ListLabel60">
    <w:name w:val="ListLabel 60"/>
    <w:uiPriority w:val="99"/>
    <w:qFormat/>
    <w:rsid w:val="00D07D73"/>
  </w:style>
  <w:style w:type="character" w:customStyle="1" w:styleId="ListLabel61">
    <w:name w:val="ListLabel 61"/>
    <w:uiPriority w:val="99"/>
    <w:qFormat/>
    <w:rsid w:val="00D07D73"/>
  </w:style>
  <w:style w:type="character" w:customStyle="1" w:styleId="ListLabel62">
    <w:name w:val="ListLabel 62"/>
    <w:uiPriority w:val="99"/>
    <w:qFormat/>
    <w:rsid w:val="00D07D73"/>
  </w:style>
  <w:style w:type="character" w:customStyle="1" w:styleId="ListLabel63">
    <w:name w:val="ListLabel 63"/>
    <w:uiPriority w:val="99"/>
    <w:qFormat/>
    <w:rsid w:val="00D07D73"/>
    <w:rPr>
      <w:sz w:val="24"/>
    </w:rPr>
  </w:style>
  <w:style w:type="character" w:customStyle="1" w:styleId="ListLabel64">
    <w:name w:val="ListLabel 64"/>
    <w:uiPriority w:val="99"/>
    <w:qFormat/>
    <w:rsid w:val="00D07D73"/>
  </w:style>
  <w:style w:type="character" w:customStyle="1" w:styleId="ListLabel65">
    <w:name w:val="ListLabel 65"/>
    <w:uiPriority w:val="99"/>
    <w:qFormat/>
    <w:rsid w:val="00D07D73"/>
  </w:style>
  <w:style w:type="character" w:customStyle="1" w:styleId="ListLabel66">
    <w:name w:val="ListLabel 66"/>
    <w:uiPriority w:val="99"/>
    <w:qFormat/>
    <w:rsid w:val="00D07D73"/>
  </w:style>
  <w:style w:type="character" w:customStyle="1" w:styleId="ListLabel67">
    <w:name w:val="ListLabel 67"/>
    <w:uiPriority w:val="99"/>
    <w:qFormat/>
    <w:rsid w:val="00D07D73"/>
  </w:style>
  <w:style w:type="character" w:customStyle="1" w:styleId="ListLabel68">
    <w:name w:val="ListLabel 68"/>
    <w:uiPriority w:val="99"/>
    <w:qFormat/>
    <w:rsid w:val="00D07D73"/>
  </w:style>
  <w:style w:type="character" w:customStyle="1" w:styleId="ListLabel69">
    <w:name w:val="ListLabel 69"/>
    <w:uiPriority w:val="99"/>
    <w:qFormat/>
    <w:rsid w:val="00D07D73"/>
  </w:style>
  <w:style w:type="character" w:customStyle="1" w:styleId="ListLabel70">
    <w:name w:val="ListLabel 70"/>
    <w:uiPriority w:val="99"/>
    <w:qFormat/>
    <w:rsid w:val="00D07D73"/>
  </w:style>
  <w:style w:type="character" w:customStyle="1" w:styleId="ListLabel71">
    <w:name w:val="ListLabel 71"/>
    <w:uiPriority w:val="99"/>
    <w:qFormat/>
    <w:rsid w:val="00D07D73"/>
  </w:style>
  <w:style w:type="character" w:customStyle="1" w:styleId="ListLabel72">
    <w:name w:val="ListLabel 72"/>
    <w:uiPriority w:val="99"/>
    <w:qFormat/>
    <w:rsid w:val="00D07D73"/>
  </w:style>
  <w:style w:type="character" w:customStyle="1" w:styleId="ListLabel73">
    <w:name w:val="ListLabel 73"/>
    <w:uiPriority w:val="99"/>
    <w:qFormat/>
    <w:rsid w:val="00D07D73"/>
  </w:style>
  <w:style w:type="character" w:customStyle="1" w:styleId="ListLabel74">
    <w:name w:val="ListLabel 74"/>
    <w:uiPriority w:val="99"/>
    <w:qFormat/>
    <w:rsid w:val="00D07D73"/>
  </w:style>
  <w:style w:type="character" w:customStyle="1" w:styleId="ListLabel75">
    <w:name w:val="ListLabel 75"/>
    <w:uiPriority w:val="99"/>
    <w:qFormat/>
    <w:rsid w:val="00D07D73"/>
  </w:style>
  <w:style w:type="character" w:customStyle="1" w:styleId="ListLabel76">
    <w:name w:val="ListLabel 76"/>
    <w:uiPriority w:val="99"/>
    <w:qFormat/>
    <w:rsid w:val="00D07D73"/>
  </w:style>
  <w:style w:type="character" w:customStyle="1" w:styleId="ListLabel77">
    <w:name w:val="ListLabel 77"/>
    <w:uiPriority w:val="99"/>
    <w:qFormat/>
    <w:rsid w:val="00D07D73"/>
  </w:style>
  <w:style w:type="character" w:customStyle="1" w:styleId="ListLabel78">
    <w:name w:val="ListLabel 78"/>
    <w:uiPriority w:val="99"/>
    <w:qFormat/>
    <w:rsid w:val="00D07D73"/>
    <w:rPr>
      <w:sz w:val="24"/>
    </w:rPr>
  </w:style>
  <w:style w:type="character" w:customStyle="1" w:styleId="ListLabel79">
    <w:name w:val="ListLabel 79"/>
    <w:uiPriority w:val="99"/>
    <w:qFormat/>
    <w:rsid w:val="00D07D73"/>
  </w:style>
  <w:style w:type="character" w:customStyle="1" w:styleId="ListLabel80">
    <w:name w:val="ListLabel 80"/>
    <w:uiPriority w:val="99"/>
    <w:qFormat/>
    <w:rsid w:val="00D07D73"/>
  </w:style>
  <w:style w:type="character" w:customStyle="1" w:styleId="ListLabel81">
    <w:name w:val="ListLabel 81"/>
    <w:uiPriority w:val="99"/>
    <w:qFormat/>
    <w:rsid w:val="00D07D73"/>
  </w:style>
  <w:style w:type="character" w:customStyle="1" w:styleId="ListLabel82">
    <w:name w:val="ListLabel 82"/>
    <w:uiPriority w:val="99"/>
    <w:qFormat/>
    <w:rsid w:val="00D07D73"/>
  </w:style>
  <w:style w:type="character" w:customStyle="1" w:styleId="ListLabel83">
    <w:name w:val="ListLabel 83"/>
    <w:uiPriority w:val="99"/>
    <w:qFormat/>
    <w:rsid w:val="00D07D73"/>
  </w:style>
  <w:style w:type="character" w:customStyle="1" w:styleId="ListLabel84">
    <w:name w:val="ListLabel 84"/>
    <w:uiPriority w:val="99"/>
    <w:qFormat/>
    <w:rsid w:val="00D07D73"/>
  </w:style>
  <w:style w:type="character" w:customStyle="1" w:styleId="ListLabel85">
    <w:name w:val="ListLabel 85"/>
    <w:uiPriority w:val="99"/>
    <w:qFormat/>
    <w:rsid w:val="00D07D73"/>
  </w:style>
  <w:style w:type="character" w:customStyle="1" w:styleId="ListLabel86">
    <w:name w:val="ListLabel 86"/>
    <w:uiPriority w:val="99"/>
    <w:qFormat/>
    <w:rsid w:val="00D07D73"/>
  </w:style>
  <w:style w:type="character" w:customStyle="1" w:styleId="ListLabel87">
    <w:name w:val="ListLabel 87"/>
    <w:uiPriority w:val="99"/>
    <w:qFormat/>
    <w:rsid w:val="00D07D73"/>
  </w:style>
  <w:style w:type="character" w:customStyle="1" w:styleId="ListLabel88">
    <w:name w:val="ListLabel 88"/>
    <w:uiPriority w:val="99"/>
    <w:qFormat/>
    <w:rsid w:val="00D07D73"/>
  </w:style>
  <w:style w:type="character" w:customStyle="1" w:styleId="ListLabel89">
    <w:name w:val="ListLabel 89"/>
    <w:uiPriority w:val="99"/>
    <w:qFormat/>
    <w:rsid w:val="00D07D73"/>
  </w:style>
  <w:style w:type="character" w:customStyle="1" w:styleId="ListLabel90">
    <w:name w:val="ListLabel 90"/>
    <w:uiPriority w:val="99"/>
    <w:qFormat/>
    <w:rsid w:val="00D07D73"/>
  </w:style>
  <w:style w:type="character" w:customStyle="1" w:styleId="ListLabel91">
    <w:name w:val="ListLabel 91"/>
    <w:uiPriority w:val="99"/>
    <w:qFormat/>
    <w:rsid w:val="00D07D73"/>
  </w:style>
  <w:style w:type="character" w:customStyle="1" w:styleId="ListLabel92">
    <w:name w:val="ListLabel 92"/>
    <w:uiPriority w:val="99"/>
    <w:qFormat/>
    <w:rsid w:val="00D07D73"/>
  </w:style>
  <w:style w:type="character" w:customStyle="1" w:styleId="ListLabel93">
    <w:name w:val="ListLabel 93"/>
    <w:uiPriority w:val="99"/>
    <w:qFormat/>
    <w:rsid w:val="00D07D73"/>
  </w:style>
  <w:style w:type="character" w:customStyle="1" w:styleId="ListLabel94">
    <w:name w:val="ListLabel 94"/>
    <w:uiPriority w:val="99"/>
    <w:qFormat/>
    <w:rsid w:val="00D07D73"/>
  </w:style>
  <w:style w:type="character" w:customStyle="1" w:styleId="ListLabel95">
    <w:name w:val="ListLabel 95"/>
    <w:uiPriority w:val="99"/>
    <w:qFormat/>
    <w:rsid w:val="00D07D73"/>
  </w:style>
  <w:style w:type="character" w:customStyle="1" w:styleId="ListLabel96">
    <w:name w:val="ListLabel 96"/>
    <w:uiPriority w:val="99"/>
    <w:qFormat/>
    <w:rsid w:val="00D07D73"/>
    <w:rPr>
      <w:sz w:val="24"/>
    </w:rPr>
  </w:style>
  <w:style w:type="character" w:customStyle="1" w:styleId="ListLabel97">
    <w:name w:val="ListLabel 97"/>
    <w:uiPriority w:val="99"/>
    <w:qFormat/>
    <w:rsid w:val="00D07D73"/>
  </w:style>
  <w:style w:type="character" w:customStyle="1" w:styleId="ListLabel98">
    <w:name w:val="ListLabel 98"/>
    <w:uiPriority w:val="99"/>
    <w:qFormat/>
    <w:rsid w:val="00D07D73"/>
  </w:style>
  <w:style w:type="character" w:customStyle="1" w:styleId="ListLabel99">
    <w:name w:val="ListLabel 99"/>
    <w:uiPriority w:val="99"/>
    <w:qFormat/>
    <w:rsid w:val="00D07D73"/>
  </w:style>
  <w:style w:type="character" w:customStyle="1" w:styleId="ListLabel100">
    <w:name w:val="ListLabel 100"/>
    <w:uiPriority w:val="99"/>
    <w:qFormat/>
    <w:rsid w:val="00D07D73"/>
  </w:style>
  <w:style w:type="character" w:customStyle="1" w:styleId="ListLabel101">
    <w:name w:val="ListLabel 101"/>
    <w:uiPriority w:val="99"/>
    <w:qFormat/>
    <w:rsid w:val="00D07D73"/>
  </w:style>
  <w:style w:type="character" w:customStyle="1" w:styleId="ListLabel102">
    <w:name w:val="ListLabel 102"/>
    <w:uiPriority w:val="99"/>
    <w:qFormat/>
    <w:rsid w:val="00D07D73"/>
  </w:style>
  <w:style w:type="character" w:customStyle="1" w:styleId="ListLabel103">
    <w:name w:val="ListLabel 103"/>
    <w:uiPriority w:val="99"/>
    <w:qFormat/>
    <w:rsid w:val="00D07D73"/>
  </w:style>
  <w:style w:type="character" w:customStyle="1" w:styleId="ListLabel104">
    <w:name w:val="ListLabel 104"/>
    <w:uiPriority w:val="99"/>
    <w:qFormat/>
    <w:rsid w:val="00D07D73"/>
  </w:style>
  <w:style w:type="character" w:customStyle="1" w:styleId="ListLabel105">
    <w:name w:val="ListLabel 105"/>
    <w:uiPriority w:val="99"/>
    <w:qFormat/>
    <w:rsid w:val="00D07D73"/>
  </w:style>
  <w:style w:type="character" w:customStyle="1" w:styleId="ListLabel106">
    <w:name w:val="ListLabel 106"/>
    <w:uiPriority w:val="99"/>
    <w:qFormat/>
    <w:rsid w:val="00D07D73"/>
  </w:style>
  <w:style w:type="character" w:customStyle="1" w:styleId="ListLabel107">
    <w:name w:val="ListLabel 107"/>
    <w:uiPriority w:val="99"/>
    <w:qFormat/>
    <w:rsid w:val="00D07D73"/>
  </w:style>
  <w:style w:type="character" w:customStyle="1" w:styleId="ListLabel108">
    <w:name w:val="ListLabel 108"/>
    <w:uiPriority w:val="99"/>
    <w:qFormat/>
    <w:rsid w:val="00D07D73"/>
  </w:style>
  <w:style w:type="character" w:customStyle="1" w:styleId="ListLabel109">
    <w:name w:val="ListLabel 109"/>
    <w:uiPriority w:val="99"/>
    <w:qFormat/>
    <w:rsid w:val="00D07D73"/>
  </w:style>
  <w:style w:type="character" w:customStyle="1" w:styleId="ListLabel110">
    <w:name w:val="ListLabel 110"/>
    <w:uiPriority w:val="99"/>
    <w:qFormat/>
    <w:rsid w:val="00D07D73"/>
  </w:style>
  <w:style w:type="character" w:customStyle="1" w:styleId="ListLabel111">
    <w:name w:val="ListLabel 111"/>
    <w:uiPriority w:val="99"/>
    <w:qFormat/>
    <w:rsid w:val="00D07D73"/>
  </w:style>
  <w:style w:type="character" w:customStyle="1" w:styleId="ListLabel112">
    <w:name w:val="ListLabel 112"/>
    <w:uiPriority w:val="99"/>
    <w:qFormat/>
    <w:rsid w:val="00D07D73"/>
  </w:style>
  <w:style w:type="character" w:customStyle="1" w:styleId="ListLabel113">
    <w:name w:val="ListLabel 113"/>
    <w:uiPriority w:val="99"/>
    <w:qFormat/>
    <w:rsid w:val="00D07D73"/>
  </w:style>
  <w:style w:type="character" w:customStyle="1" w:styleId="ListLabel114">
    <w:name w:val="ListLabel 114"/>
    <w:uiPriority w:val="99"/>
    <w:qFormat/>
    <w:rsid w:val="00D07D73"/>
    <w:rPr>
      <w:sz w:val="24"/>
    </w:rPr>
  </w:style>
  <w:style w:type="character" w:customStyle="1" w:styleId="ListLabel115">
    <w:name w:val="ListLabel 115"/>
    <w:uiPriority w:val="99"/>
    <w:qFormat/>
    <w:rsid w:val="00D07D73"/>
  </w:style>
  <w:style w:type="character" w:customStyle="1" w:styleId="ListLabel116">
    <w:name w:val="ListLabel 116"/>
    <w:uiPriority w:val="99"/>
    <w:qFormat/>
    <w:rsid w:val="00D07D73"/>
  </w:style>
  <w:style w:type="character" w:customStyle="1" w:styleId="ListLabel117">
    <w:name w:val="ListLabel 117"/>
    <w:uiPriority w:val="99"/>
    <w:qFormat/>
    <w:rsid w:val="00D07D73"/>
  </w:style>
  <w:style w:type="character" w:customStyle="1" w:styleId="ListLabel118">
    <w:name w:val="ListLabel 118"/>
    <w:uiPriority w:val="99"/>
    <w:qFormat/>
    <w:rsid w:val="00D07D73"/>
  </w:style>
  <w:style w:type="character" w:customStyle="1" w:styleId="ListLabel119">
    <w:name w:val="ListLabel 119"/>
    <w:uiPriority w:val="99"/>
    <w:qFormat/>
    <w:rsid w:val="00D07D73"/>
  </w:style>
  <w:style w:type="character" w:customStyle="1" w:styleId="ListLabel120">
    <w:name w:val="ListLabel 120"/>
    <w:uiPriority w:val="99"/>
    <w:qFormat/>
    <w:rsid w:val="00D07D73"/>
  </w:style>
  <w:style w:type="character" w:customStyle="1" w:styleId="ListLabel121">
    <w:name w:val="ListLabel 121"/>
    <w:uiPriority w:val="99"/>
    <w:qFormat/>
    <w:rsid w:val="00D07D73"/>
  </w:style>
  <w:style w:type="character" w:customStyle="1" w:styleId="ListLabel122">
    <w:name w:val="ListLabel 122"/>
    <w:uiPriority w:val="99"/>
    <w:qFormat/>
    <w:rsid w:val="00D07D73"/>
  </w:style>
  <w:style w:type="character" w:customStyle="1" w:styleId="ListLabel123">
    <w:name w:val="ListLabel 123"/>
    <w:uiPriority w:val="99"/>
    <w:qFormat/>
    <w:rsid w:val="00D07D73"/>
  </w:style>
  <w:style w:type="character" w:customStyle="1" w:styleId="ListLabel124">
    <w:name w:val="ListLabel 124"/>
    <w:uiPriority w:val="99"/>
    <w:qFormat/>
    <w:rsid w:val="00D07D73"/>
  </w:style>
  <w:style w:type="character" w:customStyle="1" w:styleId="ListLabel125">
    <w:name w:val="ListLabel 125"/>
    <w:uiPriority w:val="99"/>
    <w:qFormat/>
    <w:rsid w:val="00D07D73"/>
  </w:style>
  <w:style w:type="character" w:customStyle="1" w:styleId="ListLabel126">
    <w:name w:val="ListLabel 126"/>
    <w:uiPriority w:val="99"/>
    <w:qFormat/>
    <w:rsid w:val="00D07D73"/>
  </w:style>
  <w:style w:type="character" w:customStyle="1" w:styleId="ListLabel127">
    <w:name w:val="ListLabel 127"/>
    <w:uiPriority w:val="99"/>
    <w:qFormat/>
    <w:rsid w:val="00D07D73"/>
  </w:style>
  <w:style w:type="character" w:customStyle="1" w:styleId="ListLabel128">
    <w:name w:val="ListLabel 128"/>
    <w:uiPriority w:val="99"/>
    <w:qFormat/>
    <w:rsid w:val="00D07D73"/>
  </w:style>
  <w:style w:type="character" w:customStyle="1" w:styleId="ListLabel129">
    <w:name w:val="ListLabel 129"/>
    <w:uiPriority w:val="99"/>
    <w:qFormat/>
    <w:rsid w:val="00D07D73"/>
  </w:style>
  <w:style w:type="character" w:customStyle="1" w:styleId="ListLabel130">
    <w:name w:val="ListLabel 130"/>
    <w:uiPriority w:val="99"/>
    <w:qFormat/>
    <w:rsid w:val="00D07D73"/>
  </w:style>
  <w:style w:type="character" w:customStyle="1" w:styleId="ListLabel131">
    <w:name w:val="ListLabel 131"/>
    <w:uiPriority w:val="99"/>
    <w:qFormat/>
    <w:rsid w:val="00D07D73"/>
  </w:style>
  <w:style w:type="character" w:customStyle="1" w:styleId="ListLabel132">
    <w:name w:val="ListLabel 132"/>
    <w:uiPriority w:val="99"/>
    <w:qFormat/>
    <w:rsid w:val="00D07D73"/>
  </w:style>
  <w:style w:type="character" w:customStyle="1" w:styleId="ListLabel133">
    <w:name w:val="ListLabel 133"/>
    <w:uiPriority w:val="99"/>
    <w:qFormat/>
    <w:rsid w:val="00D07D73"/>
  </w:style>
  <w:style w:type="character" w:customStyle="1" w:styleId="ListLabel134">
    <w:name w:val="ListLabel 134"/>
    <w:uiPriority w:val="99"/>
    <w:qFormat/>
    <w:rsid w:val="00D07D73"/>
  </w:style>
  <w:style w:type="character" w:customStyle="1" w:styleId="ListLabel135">
    <w:name w:val="ListLabel 135"/>
    <w:uiPriority w:val="99"/>
    <w:qFormat/>
    <w:rsid w:val="00D07D73"/>
  </w:style>
  <w:style w:type="character" w:customStyle="1" w:styleId="ListLabel136">
    <w:name w:val="ListLabel 136"/>
    <w:uiPriority w:val="99"/>
    <w:qFormat/>
    <w:rsid w:val="00D07D73"/>
  </w:style>
  <w:style w:type="character" w:customStyle="1" w:styleId="ListLabel137">
    <w:name w:val="ListLabel 137"/>
    <w:uiPriority w:val="99"/>
    <w:qFormat/>
    <w:rsid w:val="00D07D73"/>
  </w:style>
  <w:style w:type="character" w:customStyle="1" w:styleId="ListLabel138">
    <w:name w:val="ListLabel 138"/>
    <w:uiPriority w:val="99"/>
    <w:qFormat/>
    <w:rsid w:val="00D07D73"/>
  </w:style>
  <w:style w:type="character" w:customStyle="1" w:styleId="ListLabel139">
    <w:name w:val="ListLabel 139"/>
    <w:uiPriority w:val="99"/>
    <w:qFormat/>
    <w:rsid w:val="00D07D73"/>
  </w:style>
  <w:style w:type="character" w:customStyle="1" w:styleId="ListLabel140">
    <w:name w:val="ListLabel 140"/>
    <w:uiPriority w:val="99"/>
    <w:qFormat/>
    <w:rsid w:val="00D07D73"/>
  </w:style>
  <w:style w:type="character" w:customStyle="1" w:styleId="ListLabel141">
    <w:name w:val="ListLabel 141"/>
    <w:uiPriority w:val="99"/>
    <w:qFormat/>
    <w:rsid w:val="00D07D73"/>
  </w:style>
  <w:style w:type="character" w:customStyle="1" w:styleId="ListLabel142">
    <w:name w:val="ListLabel 142"/>
    <w:uiPriority w:val="99"/>
    <w:qFormat/>
    <w:rsid w:val="00D07D73"/>
  </w:style>
  <w:style w:type="character" w:customStyle="1" w:styleId="ListLabel143">
    <w:name w:val="ListLabel 143"/>
    <w:uiPriority w:val="99"/>
    <w:qFormat/>
    <w:rsid w:val="00D07D73"/>
  </w:style>
  <w:style w:type="character" w:customStyle="1" w:styleId="ListLabel144">
    <w:name w:val="ListLabel 144"/>
    <w:uiPriority w:val="99"/>
    <w:qFormat/>
    <w:rsid w:val="00D07D73"/>
  </w:style>
  <w:style w:type="character" w:customStyle="1" w:styleId="ListLabel145">
    <w:name w:val="ListLabel 145"/>
    <w:uiPriority w:val="99"/>
    <w:qFormat/>
    <w:rsid w:val="00D07D73"/>
  </w:style>
  <w:style w:type="character" w:customStyle="1" w:styleId="ListLabel146">
    <w:name w:val="ListLabel 146"/>
    <w:uiPriority w:val="99"/>
    <w:qFormat/>
    <w:rsid w:val="00D07D73"/>
  </w:style>
  <w:style w:type="character" w:customStyle="1" w:styleId="ListLabel147">
    <w:name w:val="ListLabel 147"/>
    <w:uiPriority w:val="99"/>
    <w:qFormat/>
    <w:rsid w:val="00D07D73"/>
  </w:style>
  <w:style w:type="character" w:customStyle="1" w:styleId="ListLabel148">
    <w:name w:val="ListLabel 148"/>
    <w:uiPriority w:val="99"/>
    <w:qFormat/>
    <w:rsid w:val="00D07D73"/>
  </w:style>
  <w:style w:type="character" w:customStyle="1" w:styleId="ListLabel149">
    <w:name w:val="ListLabel 149"/>
    <w:uiPriority w:val="99"/>
    <w:qFormat/>
    <w:rsid w:val="00D07D73"/>
  </w:style>
  <w:style w:type="character" w:customStyle="1" w:styleId="ListLabel150">
    <w:name w:val="ListLabel 150"/>
    <w:uiPriority w:val="99"/>
    <w:qFormat/>
    <w:rsid w:val="00D07D73"/>
    <w:rPr>
      <w:sz w:val="24"/>
    </w:rPr>
  </w:style>
  <w:style w:type="character" w:customStyle="1" w:styleId="ListLabel151">
    <w:name w:val="ListLabel 151"/>
    <w:uiPriority w:val="99"/>
    <w:qFormat/>
    <w:rsid w:val="00D07D73"/>
  </w:style>
  <w:style w:type="character" w:customStyle="1" w:styleId="ListLabel152">
    <w:name w:val="ListLabel 152"/>
    <w:uiPriority w:val="99"/>
    <w:qFormat/>
    <w:rsid w:val="00D07D73"/>
  </w:style>
  <w:style w:type="character" w:customStyle="1" w:styleId="ListLabel153">
    <w:name w:val="ListLabel 153"/>
    <w:uiPriority w:val="99"/>
    <w:qFormat/>
    <w:rsid w:val="00D07D73"/>
  </w:style>
  <w:style w:type="character" w:customStyle="1" w:styleId="ListLabel154">
    <w:name w:val="ListLabel 154"/>
    <w:uiPriority w:val="99"/>
    <w:qFormat/>
    <w:rsid w:val="00D07D73"/>
  </w:style>
  <w:style w:type="character" w:customStyle="1" w:styleId="ListLabel155">
    <w:name w:val="ListLabel 155"/>
    <w:uiPriority w:val="99"/>
    <w:qFormat/>
    <w:rsid w:val="00D07D73"/>
  </w:style>
  <w:style w:type="character" w:customStyle="1" w:styleId="ListLabel156">
    <w:name w:val="ListLabel 156"/>
    <w:uiPriority w:val="99"/>
    <w:qFormat/>
    <w:rsid w:val="00D07D73"/>
  </w:style>
  <w:style w:type="character" w:customStyle="1" w:styleId="ListLabel157">
    <w:name w:val="ListLabel 157"/>
    <w:uiPriority w:val="99"/>
    <w:qFormat/>
    <w:rsid w:val="00D07D73"/>
  </w:style>
  <w:style w:type="character" w:customStyle="1" w:styleId="ListLabel158">
    <w:name w:val="ListLabel 158"/>
    <w:uiPriority w:val="99"/>
    <w:qFormat/>
    <w:rsid w:val="00D07D73"/>
  </w:style>
  <w:style w:type="character" w:customStyle="1" w:styleId="ListLabel159">
    <w:name w:val="ListLabel 159"/>
    <w:uiPriority w:val="99"/>
    <w:qFormat/>
    <w:rsid w:val="00D07D73"/>
    <w:rPr>
      <w:sz w:val="24"/>
    </w:rPr>
  </w:style>
  <w:style w:type="character" w:customStyle="1" w:styleId="ListLabel160">
    <w:name w:val="ListLabel 160"/>
    <w:uiPriority w:val="99"/>
    <w:qFormat/>
    <w:rsid w:val="00D07D73"/>
  </w:style>
  <w:style w:type="character" w:customStyle="1" w:styleId="ListLabel161">
    <w:name w:val="ListLabel 161"/>
    <w:uiPriority w:val="99"/>
    <w:qFormat/>
    <w:rsid w:val="00D07D73"/>
  </w:style>
  <w:style w:type="character" w:customStyle="1" w:styleId="ListLabel162">
    <w:name w:val="ListLabel 162"/>
    <w:uiPriority w:val="99"/>
    <w:qFormat/>
    <w:rsid w:val="00D07D73"/>
  </w:style>
  <w:style w:type="character" w:customStyle="1" w:styleId="ListLabel163">
    <w:name w:val="ListLabel 163"/>
    <w:uiPriority w:val="99"/>
    <w:qFormat/>
    <w:rsid w:val="00D07D73"/>
  </w:style>
  <w:style w:type="character" w:customStyle="1" w:styleId="ListLabel164">
    <w:name w:val="ListLabel 164"/>
    <w:uiPriority w:val="99"/>
    <w:qFormat/>
    <w:rsid w:val="00D07D73"/>
  </w:style>
  <w:style w:type="character" w:customStyle="1" w:styleId="ListLabel165">
    <w:name w:val="ListLabel 165"/>
    <w:uiPriority w:val="99"/>
    <w:qFormat/>
    <w:rsid w:val="00D07D73"/>
  </w:style>
  <w:style w:type="character" w:customStyle="1" w:styleId="ListLabel166">
    <w:name w:val="ListLabel 166"/>
    <w:uiPriority w:val="99"/>
    <w:qFormat/>
    <w:rsid w:val="00D07D73"/>
  </w:style>
  <w:style w:type="character" w:customStyle="1" w:styleId="ListLabel167">
    <w:name w:val="ListLabel 167"/>
    <w:uiPriority w:val="99"/>
    <w:qFormat/>
    <w:rsid w:val="00D07D73"/>
  </w:style>
  <w:style w:type="character" w:customStyle="1" w:styleId="ListLabel168">
    <w:name w:val="ListLabel 168"/>
    <w:uiPriority w:val="99"/>
    <w:qFormat/>
    <w:rsid w:val="00D07D73"/>
    <w:rPr>
      <w:sz w:val="24"/>
    </w:rPr>
  </w:style>
  <w:style w:type="character" w:customStyle="1" w:styleId="ListLabel169">
    <w:name w:val="ListLabel 169"/>
    <w:uiPriority w:val="99"/>
    <w:qFormat/>
    <w:rsid w:val="00D07D73"/>
  </w:style>
  <w:style w:type="character" w:customStyle="1" w:styleId="ListLabel170">
    <w:name w:val="ListLabel 170"/>
    <w:uiPriority w:val="99"/>
    <w:qFormat/>
    <w:rsid w:val="00D07D73"/>
  </w:style>
  <w:style w:type="character" w:customStyle="1" w:styleId="ListLabel171">
    <w:name w:val="ListLabel 171"/>
    <w:uiPriority w:val="99"/>
    <w:qFormat/>
    <w:rsid w:val="00D07D73"/>
  </w:style>
  <w:style w:type="character" w:customStyle="1" w:styleId="ListLabel172">
    <w:name w:val="ListLabel 172"/>
    <w:uiPriority w:val="99"/>
    <w:qFormat/>
    <w:rsid w:val="00D07D73"/>
  </w:style>
  <w:style w:type="character" w:customStyle="1" w:styleId="ListLabel173">
    <w:name w:val="ListLabel 173"/>
    <w:uiPriority w:val="99"/>
    <w:qFormat/>
    <w:rsid w:val="00D07D73"/>
  </w:style>
  <w:style w:type="character" w:customStyle="1" w:styleId="ListLabel174">
    <w:name w:val="ListLabel 174"/>
    <w:uiPriority w:val="99"/>
    <w:qFormat/>
    <w:rsid w:val="00D07D73"/>
  </w:style>
  <w:style w:type="character" w:customStyle="1" w:styleId="ListLabel175">
    <w:name w:val="ListLabel 175"/>
    <w:uiPriority w:val="99"/>
    <w:qFormat/>
    <w:rsid w:val="00D07D73"/>
  </w:style>
  <w:style w:type="character" w:customStyle="1" w:styleId="ListLabel176">
    <w:name w:val="ListLabel 176"/>
    <w:uiPriority w:val="99"/>
    <w:qFormat/>
    <w:rsid w:val="00D07D73"/>
  </w:style>
  <w:style w:type="character" w:customStyle="1" w:styleId="ListLabel177">
    <w:name w:val="ListLabel 177"/>
    <w:uiPriority w:val="99"/>
    <w:qFormat/>
    <w:rsid w:val="00D07D73"/>
  </w:style>
  <w:style w:type="character" w:customStyle="1" w:styleId="ListLabel178">
    <w:name w:val="ListLabel 178"/>
    <w:uiPriority w:val="99"/>
    <w:qFormat/>
    <w:rsid w:val="00D07D73"/>
  </w:style>
  <w:style w:type="character" w:customStyle="1" w:styleId="ListLabel179">
    <w:name w:val="ListLabel 179"/>
    <w:uiPriority w:val="99"/>
    <w:qFormat/>
    <w:rsid w:val="00D07D73"/>
  </w:style>
  <w:style w:type="character" w:customStyle="1" w:styleId="ListLabel180">
    <w:name w:val="ListLabel 180"/>
    <w:uiPriority w:val="99"/>
    <w:qFormat/>
    <w:rsid w:val="00D07D73"/>
  </w:style>
  <w:style w:type="character" w:customStyle="1" w:styleId="ListLabel181">
    <w:name w:val="ListLabel 181"/>
    <w:uiPriority w:val="99"/>
    <w:qFormat/>
    <w:rsid w:val="00D07D73"/>
  </w:style>
  <w:style w:type="character" w:customStyle="1" w:styleId="ListLabel182">
    <w:name w:val="ListLabel 182"/>
    <w:uiPriority w:val="99"/>
    <w:qFormat/>
    <w:rsid w:val="00D07D73"/>
  </w:style>
  <w:style w:type="character" w:customStyle="1" w:styleId="ListLabel183">
    <w:name w:val="ListLabel 183"/>
    <w:uiPriority w:val="99"/>
    <w:qFormat/>
    <w:rsid w:val="00D07D73"/>
  </w:style>
  <w:style w:type="character" w:customStyle="1" w:styleId="ListLabel184">
    <w:name w:val="ListLabel 184"/>
    <w:uiPriority w:val="99"/>
    <w:qFormat/>
    <w:rsid w:val="00D07D73"/>
  </w:style>
  <w:style w:type="character" w:customStyle="1" w:styleId="ListLabel185">
    <w:name w:val="ListLabel 185"/>
    <w:uiPriority w:val="99"/>
    <w:qFormat/>
    <w:rsid w:val="00D07D73"/>
  </w:style>
  <w:style w:type="character" w:customStyle="1" w:styleId="ListLabel186">
    <w:name w:val="ListLabel 186"/>
    <w:uiPriority w:val="99"/>
    <w:qFormat/>
    <w:rsid w:val="00D07D73"/>
    <w:rPr>
      <w:sz w:val="20"/>
    </w:rPr>
  </w:style>
  <w:style w:type="character" w:customStyle="1" w:styleId="ListLabel187">
    <w:name w:val="ListLabel 187"/>
    <w:uiPriority w:val="99"/>
    <w:qFormat/>
    <w:rsid w:val="00D07D73"/>
  </w:style>
  <w:style w:type="character" w:customStyle="1" w:styleId="ListLabel188">
    <w:name w:val="ListLabel 188"/>
    <w:uiPriority w:val="99"/>
    <w:qFormat/>
    <w:rsid w:val="00D07D73"/>
  </w:style>
  <w:style w:type="character" w:customStyle="1" w:styleId="ListLabel189">
    <w:name w:val="ListLabel 189"/>
    <w:uiPriority w:val="99"/>
    <w:qFormat/>
    <w:rsid w:val="00D07D73"/>
  </w:style>
  <w:style w:type="character" w:customStyle="1" w:styleId="ListLabel190">
    <w:name w:val="ListLabel 190"/>
    <w:uiPriority w:val="99"/>
    <w:qFormat/>
    <w:rsid w:val="00D07D73"/>
  </w:style>
  <w:style w:type="character" w:customStyle="1" w:styleId="ListLabel191">
    <w:name w:val="ListLabel 191"/>
    <w:uiPriority w:val="99"/>
    <w:qFormat/>
    <w:rsid w:val="00D07D73"/>
  </w:style>
  <w:style w:type="character" w:customStyle="1" w:styleId="ListLabel192">
    <w:name w:val="ListLabel 192"/>
    <w:uiPriority w:val="99"/>
    <w:qFormat/>
    <w:rsid w:val="00D07D73"/>
  </w:style>
  <w:style w:type="character" w:customStyle="1" w:styleId="ListLabel193">
    <w:name w:val="ListLabel 193"/>
    <w:uiPriority w:val="99"/>
    <w:qFormat/>
    <w:rsid w:val="00D07D73"/>
  </w:style>
  <w:style w:type="character" w:customStyle="1" w:styleId="ListLabel194">
    <w:name w:val="ListLabel 194"/>
    <w:uiPriority w:val="99"/>
    <w:qFormat/>
    <w:rsid w:val="00D07D73"/>
  </w:style>
  <w:style w:type="character" w:customStyle="1" w:styleId="ListLabel195">
    <w:name w:val="ListLabel 195"/>
    <w:uiPriority w:val="99"/>
    <w:qFormat/>
    <w:rsid w:val="00D07D73"/>
    <w:rPr>
      <w:sz w:val="20"/>
    </w:rPr>
  </w:style>
  <w:style w:type="character" w:customStyle="1" w:styleId="ListLabel196">
    <w:name w:val="ListLabel 196"/>
    <w:uiPriority w:val="99"/>
    <w:qFormat/>
    <w:rsid w:val="00D07D73"/>
  </w:style>
  <w:style w:type="character" w:customStyle="1" w:styleId="ListLabel197">
    <w:name w:val="ListLabel 197"/>
    <w:uiPriority w:val="99"/>
    <w:qFormat/>
    <w:rsid w:val="00D07D73"/>
  </w:style>
  <w:style w:type="character" w:customStyle="1" w:styleId="ListLabel198">
    <w:name w:val="ListLabel 198"/>
    <w:uiPriority w:val="99"/>
    <w:qFormat/>
    <w:rsid w:val="00D07D73"/>
  </w:style>
  <w:style w:type="character" w:customStyle="1" w:styleId="ListLabel199">
    <w:name w:val="ListLabel 199"/>
    <w:uiPriority w:val="99"/>
    <w:qFormat/>
    <w:rsid w:val="00D07D73"/>
  </w:style>
  <w:style w:type="character" w:customStyle="1" w:styleId="ListLabel200">
    <w:name w:val="ListLabel 200"/>
    <w:uiPriority w:val="99"/>
    <w:qFormat/>
    <w:rsid w:val="00D07D73"/>
  </w:style>
  <w:style w:type="character" w:customStyle="1" w:styleId="ListLabel201">
    <w:name w:val="ListLabel 201"/>
    <w:uiPriority w:val="99"/>
    <w:qFormat/>
    <w:rsid w:val="00D07D73"/>
  </w:style>
  <w:style w:type="character" w:customStyle="1" w:styleId="ListLabel202">
    <w:name w:val="ListLabel 202"/>
    <w:uiPriority w:val="99"/>
    <w:qFormat/>
    <w:rsid w:val="00D07D73"/>
  </w:style>
  <w:style w:type="character" w:customStyle="1" w:styleId="ListLabel203">
    <w:name w:val="ListLabel 203"/>
    <w:uiPriority w:val="99"/>
    <w:qFormat/>
    <w:rsid w:val="00D07D73"/>
  </w:style>
  <w:style w:type="character" w:customStyle="1" w:styleId="ListLabel204">
    <w:name w:val="ListLabel 204"/>
    <w:uiPriority w:val="99"/>
    <w:qFormat/>
    <w:rsid w:val="00D07D73"/>
  </w:style>
  <w:style w:type="character" w:customStyle="1" w:styleId="ListLabel205">
    <w:name w:val="ListLabel 205"/>
    <w:uiPriority w:val="99"/>
    <w:qFormat/>
    <w:rsid w:val="00D07D73"/>
  </w:style>
  <w:style w:type="character" w:customStyle="1" w:styleId="ListLabel206">
    <w:name w:val="ListLabel 206"/>
    <w:uiPriority w:val="99"/>
    <w:qFormat/>
    <w:rsid w:val="00D07D73"/>
  </w:style>
  <w:style w:type="character" w:customStyle="1" w:styleId="ListLabel207">
    <w:name w:val="ListLabel 207"/>
    <w:uiPriority w:val="99"/>
    <w:qFormat/>
    <w:rsid w:val="00D07D73"/>
  </w:style>
  <w:style w:type="character" w:customStyle="1" w:styleId="ListLabel208">
    <w:name w:val="ListLabel 208"/>
    <w:uiPriority w:val="99"/>
    <w:qFormat/>
    <w:rsid w:val="00D07D73"/>
  </w:style>
  <w:style w:type="character" w:customStyle="1" w:styleId="ListLabel209">
    <w:name w:val="ListLabel 209"/>
    <w:uiPriority w:val="99"/>
    <w:qFormat/>
    <w:rsid w:val="00D07D73"/>
  </w:style>
  <w:style w:type="character" w:customStyle="1" w:styleId="ListLabel210">
    <w:name w:val="ListLabel 210"/>
    <w:uiPriority w:val="99"/>
    <w:qFormat/>
    <w:rsid w:val="00D07D73"/>
  </w:style>
  <w:style w:type="character" w:customStyle="1" w:styleId="ListLabel211">
    <w:name w:val="ListLabel 211"/>
    <w:uiPriority w:val="99"/>
    <w:qFormat/>
    <w:rsid w:val="00D07D73"/>
  </w:style>
  <w:style w:type="character" w:customStyle="1" w:styleId="ListLabel212">
    <w:name w:val="ListLabel 212"/>
    <w:uiPriority w:val="99"/>
    <w:qFormat/>
    <w:rsid w:val="00D07D73"/>
  </w:style>
  <w:style w:type="character" w:customStyle="1" w:styleId="ListLabel213">
    <w:name w:val="ListLabel 213"/>
    <w:uiPriority w:val="99"/>
    <w:qFormat/>
    <w:rsid w:val="00D07D73"/>
  </w:style>
  <w:style w:type="character" w:customStyle="1" w:styleId="ListLabel214">
    <w:name w:val="ListLabel 214"/>
    <w:uiPriority w:val="99"/>
    <w:qFormat/>
    <w:rsid w:val="00D07D73"/>
  </w:style>
  <w:style w:type="character" w:customStyle="1" w:styleId="ListLabel215">
    <w:name w:val="ListLabel 215"/>
    <w:uiPriority w:val="99"/>
    <w:qFormat/>
    <w:rsid w:val="00D07D73"/>
  </w:style>
  <w:style w:type="character" w:customStyle="1" w:styleId="ListLabel216">
    <w:name w:val="ListLabel 216"/>
    <w:uiPriority w:val="99"/>
    <w:qFormat/>
    <w:rsid w:val="00D07D73"/>
  </w:style>
  <w:style w:type="character" w:customStyle="1" w:styleId="ListLabel217">
    <w:name w:val="ListLabel 217"/>
    <w:uiPriority w:val="99"/>
    <w:qFormat/>
    <w:rsid w:val="00D07D73"/>
  </w:style>
  <w:style w:type="character" w:customStyle="1" w:styleId="ListLabel218">
    <w:name w:val="ListLabel 218"/>
    <w:uiPriority w:val="99"/>
    <w:qFormat/>
    <w:rsid w:val="00D07D73"/>
  </w:style>
  <w:style w:type="character" w:customStyle="1" w:styleId="ListLabel219">
    <w:name w:val="ListLabel 219"/>
    <w:uiPriority w:val="99"/>
    <w:qFormat/>
    <w:rsid w:val="00D07D73"/>
  </w:style>
  <w:style w:type="character" w:customStyle="1" w:styleId="ListLabel220">
    <w:name w:val="ListLabel 220"/>
    <w:uiPriority w:val="99"/>
    <w:qFormat/>
    <w:rsid w:val="00D07D73"/>
  </w:style>
  <w:style w:type="character" w:customStyle="1" w:styleId="ListLabel221">
    <w:name w:val="ListLabel 221"/>
    <w:uiPriority w:val="99"/>
    <w:qFormat/>
    <w:rsid w:val="00D07D73"/>
  </w:style>
  <w:style w:type="character" w:customStyle="1" w:styleId="ListLabel222">
    <w:name w:val="ListLabel 222"/>
    <w:uiPriority w:val="99"/>
    <w:qFormat/>
    <w:rsid w:val="00D07D73"/>
  </w:style>
  <w:style w:type="character" w:customStyle="1" w:styleId="ListLabel223">
    <w:name w:val="ListLabel 223"/>
    <w:uiPriority w:val="99"/>
    <w:qFormat/>
    <w:rsid w:val="00D07D73"/>
  </w:style>
  <w:style w:type="character" w:customStyle="1" w:styleId="ListLabel224">
    <w:name w:val="ListLabel 224"/>
    <w:uiPriority w:val="99"/>
    <w:qFormat/>
    <w:rsid w:val="00D07D73"/>
  </w:style>
  <w:style w:type="character" w:customStyle="1" w:styleId="ListLabel225">
    <w:name w:val="ListLabel 225"/>
    <w:uiPriority w:val="99"/>
    <w:qFormat/>
    <w:rsid w:val="00D07D73"/>
  </w:style>
  <w:style w:type="character" w:customStyle="1" w:styleId="ListLabel226">
    <w:name w:val="ListLabel 226"/>
    <w:uiPriority w:val="99"/>
    <w:qFormat/>
    <w:rsid w:val="00D07D73"/>
    <w:rPr>
      <w:b/>
      <w:sz w:val="20"/>
    </w:rPr>
  </w:style>
  <w:style w:type="character" w:customStyle="1" w:styleId="ListLabel227">
    <w:name w:val="ListLabel 227"/>
    <w:uiPriority w:val="99"/>
    <w:qFormat/>
    <w:rsid w:val="00D07D73"/>
  </w:style>
  <w:style w:type="character" w:customStyle="1" w:styleId="ListLabel228">
    <w:name w:val="ListLabel 228"/>
    <w:uiPriority w:val="99"/>
    <w:qFormat/>
    <w:rsid w:val="00D07D73"/>
  </w:style>
  <w:style w:type="character" w:customStyle="1" w:styleId="ListLabel229">
    <w:name w:val="ListLabel 229"/>
    <w:uiPriority w:val="99"/>
    <w:qFormat/>
    <w:rsid w:val="00D07D73"/>
  </w:style>
  <w:style w:type="character" w:customStyle="1" w:styleId="ListLabel230">
    <w:name w:val="ListLabel 230"/>
    <w:uiPriority w:val="99"/>
    <w:qFormat/>
    <w:rsid w:val="00D07D73"/>
  </w:style>
  <w:style w:type="character" w:customStyle="1" w:styleId="ListLabel231">
    <w:name w:val="ListLabel 231"/>
    <w:uiPriority w:val="99"/>
    <w:qFormat/>
    <w:rsid w:val="00D07D73"/>
  </w:style>
  <w:style w:type="character" w:customStyle="1" w:styleId="ListLabel232">
    <w:name w:val="ListLabel 232"/>
    <w:uiPriority w:val="99"/>
    <w:qFormat/>
    <w:rsid w:val="00D07D73"/>
  </w:style>
  <w:style w:type="character" w:customStyle="1" w:styleId="ListLabel233">
    <w:name w:val="ListLabel 233"/>
    <w:uiPriority w:val="99"/>
    <w:qFormat/>
    <w:rsid w:val="00D07D73"/>
  </w:style>
  <w:style w:type="character" w:customStyle="1" w:styleId="ListLabel234">
    <w:name w:val="ListLabel 234"/>
    <w:uiPriority w:val="99"/>
    <w:qFormat/>
    <w:rsid w:val="00D07D73"/>
  </w:style>
  <w:style w:type="character" w:customStyle="1" w:styleId="ListLabel235">
    <w:name w:val="ListLabel 235"/>
    <w:uiPriority w:val="99"/>
    <w:qFormat/>
    <w:rsid w:val="00D07D73"/>
    <w:rPr>
      <w:sz w:val="20"/>
    </w:rPr>
  </w:style>
  <w:style w:type="character" w:customStyle="1" w:styleId="ListLabel236">
    <w:name w:val="ListLabel 236"/>
    <w:uiPriority w:val="99"/>
    <w:qFormat/>
    <w:rsid w:val="00D07D73"/>
  </w:style>
  <w:style w:type="character" w:customStyle="1" w:styleId="ListLabel237">
    <w:name w:val="ListLabel 237"/>
    <w:uiPriority w:val="99"/>
    <w:qFormat/>
    <w:rsid w:val="00D07D73"/>
  </w:style>
  <w:style w:type="character" w:customStyle="1" w:styleId="ListLabel238">
    <w:name w:val="ListLabel 238"/>
    <w:uiPriority w:val="99"/>
    <w:qFormat/>
    <w:rsid w:val="00D07D73"/>
  </w:style>
  <w:style w:type="character" w:customStyle="1" w:styleId="ListLabel239">
    <w:name w:val="ListLabel 239"/>
    <w:uiPriority w:val="99"/>
    <w:qFormat/>
    <w:rsid w:val="00D07D73"/>
  </w:style>
  <w:style w:type="character" w:customStyle="1" w:styleId="ListLabel240">
    <w:name w:val="ListLabel 240"/>
    <w:uiPriority w:val="99"/>
    <w:qFormat/>
    <w:rsid w:val="00D07D73"/>
  </w:style>
  <w:style w:type="character" w:customStyle="1" w:styleId="ListLabel241">
    <w:name w:val="ListLabel 241"/>
    <w:uiPriority w:val="99"/>
    <w:qFormat/>
    <w:rsid w:val="00D07D73"/>
  </w:style>
  <w:style w:type="character" w:customStyle="1" w:styleId="ListLabel242">
    <w:name w:val="ListLabel 242"/>
    <w:uiPriority w:val="99"/>
    <w:qFormat/>
    <w:rsid w:val="00D07D73"/>
  </w:style>
  <w:style w:type="character" w:customStyle="1" w:styleId="ListLabel243">
    <w:name w:val="ListLabel 243"/>
    <w:uiPriority w:val="99"/>
    <w:qFormat/>
    <w:rsid w:val="00D07D73"/>
  </w:style>
  <w:style w:type="character" w:customStyle="1" w:styleId="ListLabel244">
    <w:name w:val="ListLabel 244"/>
    <w:uiPriority w:val="99"/>
    <w:qFormat/>
    <w:rsid w:val="00D07D73"/>
    <w:rPr>
      <w:sz w:val="20"/>
    </w:rPr>
  </w:style>
  <w:style w:type="character" w:customStyle="1" w:styleId="ListLabel245">
    <w:name w:val="ListLabel 245"/>
    <w:uiPriority w:val="99"/>
    <w:qFormat/>
    <w:rsid w:val="00D07D73"/>
  </w:style>
  <w:style w:type="character" w:customStyle="1" w:styleId="ListLabel246">
    <w:name w:val="ListLabel 246"/>
    <w:uiPriority w:val="99"/>
    <w:qFormat/>
    <w:rsid w:val="00D07D73"/>
  </w:style>
  <w:style w:type="character" w:customStyle="1" w:styleId="ListLabel247">
    <w:name w:val="ListLabel 247"/>
    <w:uiPriority w:val="99"/>
    <w:qFormat/>
    <w:rsid w:val="00D07D73"/>
  </w:style>
  <w:style w:type="character" w:customStyle="1" w:styleId="ListLabel248">
    <w:name w:val="ListLabel 248"/>
    <w:uiPriority w:val="99"/>
    <w:qFormat/>
    <w:rsid w:val="00D07D73"/>
  </w:style>
  <w:style w:type="character" w:customStyle="1" w:styleId="ListLabel249">
    <w:name w:val="ListLabel 249"/>
    <w:uiPriority w:val="99"/>
    <w:qFormat/>
    <w:rsid w:val="00D07D73"/>
  </w:style>
  <w:style w:type="character" w:customStyle="1" w:styleId="ListLabel250">
    <w:name w:val="ListLabel 250"/>
    <w:uiPriority w:val="99"/>
    <w:qFormat/>
    <w:rsid w:val="00D07D73"/>
  </w:style>
  <w:style w:type="character" w:customStyle="1" w:styleId="ListLabel251">
    <w:name w:val="ListLabel 251"/>
    <w:uiPriority w:val="99"/>
    <w:qFormat/>
    <w:rsid w:val="00D07D73"/>
  </w:style>
  <w:style w:type="character" w:customStyle="1" w:styleId="ListLabel252">
    <w:name w:val="ListLabel 252"/>
    <w:uiPriority w:val="99"/>
    <w:qFormat/>
    <w:rsid w:val="00D07D73"/>
  </w:style>
  <w:style w:type="character" w:customStyle="1" w:styleId="ListLabel253">
    <w:name w:val="ListLabel 253"/>
    <w:uiPriority w:val="99"/>
    <w:qFormat/>
    <w:rsid w:val="00D07D73"/>
    <w:rPr>
      <w:sz w:val="20"/>
    </w:rPr>
  </w:style>
  <w:style w:type="character" w:customStyle="1" w:styleId="ListLabel254">
    <w:name w:val="ListLabel 254"/>
    <w:uiPriority w:val="99"/>
    <w:qFormat/>
    <w:rsid w:val="00D07D73"/>
  </w:style>
  <w:style w:type="character" w:customStyle="1" w:styleId="ListLabel255">
    <w:name w:val="ListLabel 255"/>
    <w:uiPriority w:val="99"/>
    <w:qFormat/>
    <w:rsid w:val="00D07D73"/>
  </w:style>
  <w:style w:type="character" w:customStyle="1" w:styleId="ListLabel256">
    <w:name w:val="ListLabel 256"/>
    <w:uiPriority w:val="99"/>
    <w:qFormat/>
    <w:rsid w:val="00D07D73"/>
  </w:style>
  <w:style w:type="character" w:customStyle="1" w:styleId="ListLabel257">
    <w:name w:val="ListLabel 257"/>
    <w:uiPriority w:val="99"/>
    <w:qFormat/>
    <w:rsid w:val="00D07D73"/>
  </w:style>
  <w:style w:type="character" w:customStyle="1" w:styleId="ListLabel258">
    <w:name w:val="ListLabel 258"/>
    <w:uiPriority w:val="99"/>
    <w:qFormat/>
    <w:rsid w:val="00D07D73"/>
  </w:style>
  <w:style w:type="character" w:customStyle="1" w:styleId="ListLabel259">
    <w:name w:val="ListLabel 259"/>
    <w:uiPriority w:val="99"/>
    <w:qFormat/>
    <w:rsid w:val="00D07D73"/>
  </w:style>
  <w:style w:type="character" w:customStyle="1" w:styleId="ListLabel260">
    <w:name w:val="ListLabel 260"/>
    <w:uiPriority w:val="99"/>
    <w:qFormat/>
    <w:rsid w:val="00D07D73"/>
  </w:style>
  <w:style w:type="character" w:customStyle="1" w:styleId="ListLabel261">
    <w:name w:val="ListLabel 261"/>
    <w:uiPriority w:val="99"/>
    <w:qFormat/>
    <w:rsid w:val="00D07D73"/>
  </w:style>
  <w:style w:type="character" w:customStyle="1" w:styleId="ListLabel262">
    <w:name w:val="ListLabel 262"/>
    <w:uiPriority w:val="99"/>
    <w:qFormat/>
    <w:rsid w:val="00D07D73"/>
    <w:rPr>
      <w:sz w:val="20"/>
    </w:rPr>
  </w:style>
  <w:style w:type="character" w:customStyle="1" w:styleId="ListLabel263">
    <w:name w:val="ListLabel 263"/>
    <w:uiPriority w:val="99"/>
    <w:qFormat/>
    <w:rsid w:val="00D07D73"/>
  </w:style>
  <w:style w:type="character" w:customStyle="1" w:styleId="ListLabel264">
    <w:name w:val="ListLabel 264"/>
    <w:uiPriority w:val="99"/>
    <w:qFormat/>
    <w:rsid w:val="00D07D73"/>
  </w:style>
  <w:style w:type="character" w:customStyle="1" w:styleId="ListLabel265">
    <w:name w:val="ListLabel 265"/>
    <w:uiPriority w:val="99"/>
    <w:qFormat/>
    <w:rsid w:val="00D07D73"/>
  </w:style>
  <w:style w:type="character" w:customStyle="1" w:styleId="ListLabel266">
    <w:name w:val="ListLabel 266"/>
    <w:uiPriority w:val="99"/>
    <w:qFormat/>
    <w:rsid w:val="00D07D73"/>
  </w:style>
  <w:style w:type="character" w:customStyle="1" w:styleId="ListLabel267">
    <w:name w:val="ListLabel 267"/>
    <w:uiPriority w:val="99"/>
    <w:qFormat/>
    <w:rsid w:val="00D07D73"/>
  </w:style>
  <w:style w:type="character" w:customStyle="1" w:styleId="ListLabel268">
    <w:name w:val="ListLabel 268"/>
    <w:uiPriority w:val="99"/>
    <w:qFormat/>
    <w:rsid w:val="00D07D73"/>
  </w:style>
  <w:style w:type="character" w:customStyle="1" w:styleId="ListLabel269">
    <w:name w:val="ListLabel 269"/>
    <w:uiPriority w:val="99"/>
    <w:qFormat/>
    <w:rsid w:val="00D07D73"/>
  </w:style>
  <w:style w:type="character" w:customStyle="1" w:styleId="ListLabel270">
    <w:name w:val="ListLabel 270"/>
    <w:uiPriority w:val="99"/>
    <w:qFormat/>
    <w:rsid w:val="00D07D73"/>
  </w:style>
  <w:style w:type="character" w:customStyle="1" w:styleId="ListLabel271">
    <w:name w:val="ListLabel 271"/>
    <w:uiPriority w:val="99"/>
    <w:qFormat/>
    <w:rsid w:val="00D07D73"/>
    <w:rPr>
      <w:sz w:val="20"/>
    </w:rPr>
  </w:style>
  <w:style w:type="character" w:customStyle="1" w:styleId="ListLabel272">
    <w:name w:val="ListLabel 272"/>
    <w:uiPriority w:val="99"/>
    <w:qFormat/>
    <w:rsid w:val="00D07D73"/>
  </w:style>
  <w:style w:type="character" w:customStyle="1" w:styleId="ListLabel273">
    <w:name w:val="ListLabel 273"/>
    <w:uiPriority w:val="99"/>
    <w:qFormat/>
    <w:rsid w:val="00D07D73"/>
  </w:style>
  <w:style w:type="character" w:customStyle="1" w:styleId="ListLabel274">
    <w:name w:val="ListLabel 274"/>
    <w:uiPriority w:val="99"/>
    <w:qFormat/>
    <w:rsid w:val="00D07D73"/>
  </w:style>
  <w:style w:type="character" w:customStyle="1" w:styleId="ListLabel275">
    <w:name w:val="ListLabel 275"/>
    <w:uiPriority w:val="99"/>
    <w:qFormat/>
    <w:rsid w:val="00D07D73"/>
  </w:style>
  <w:style w:type="character" w:customStyle="1" w:styleId="ListLabel276">
    <w:name w:val="ListLabel 276"/>
    <w:uiPriority w:val="99"/>
    <w:qFormat/>
    <w:rsid w:val="00D07D73"/>
  </w:style>
  <w:style w:type="character" w:customStyle="1" w:styleId="ListLabel277">
    <w:name w:val="ListLabel 277"/>
    <w:uiPriority w:val="99"/>
    <w:qFormat/>
    <w:rsid w:val="00D07D73"/>
  </w:style>
  <w:style w:type="character" w:customStyle="1" w:styleId="ListLabel278">
    <w:name w:val="ListLabel 278"/>
    <w:uiPriority w:val="99"/>
    <w:qFormat/>
    <w:rsid w:val="00D07D73"/>
  </w:style>
  <w:style w:type="character" w:customStyle="1" w:styleId="ListLabel279">
    <w:name w:val="ListLabel 279"/>
    <w:uiPriority w:val="99"/>
    <w:qFormat/>
    <w:rsid w:val="00D07D73"/>
  </w:style>
  <w:style w:type="character" w:customStyle="1" w:styleId="ListLabel280">
    <w:name w:val="ListLabel 280"/>
    <w:uiPriority w:val="99"/>
    <w:qFormat/>
    <w:rsid w:val="00D07D73"/>
    <w:rPr>
      <w:sz w:val="20"/>
    </w:rPr>
  </w:style>
  <w:style w:type="character" w:customStyle="1" w:styleId="ListLabel281">
    <w:name w:val="ListLabel 281"/>
    <w:uiPriority w:val="99"/>
    <w:qFormat/>
    <w:rsid w:val="00D07D73"/>
  </w:style>
  <w:style w:type="character" w:customStyle="1" w:styleId="ListLabel282">
    <w:name w:val="ListLabel 282"/>
    <w:uiPriority w:val="99"/>
    <w:qFormat/>
    <w:rsid w:val="00D07D73"/>
  </w:style>
  <w:style w:type="character" w:customStyle="1" w:styleId="ListLabel283">
    <w:name w:val="ListLabel 283"/>
    <w:uiPriority w:val="99"/>
    <w:qFormat/>
    <w:rsid w:val="00D07D73"/>
  </w:style>
  <w:style w:type="character" w:customStyle="1" w:styleId="ListLabel284">
    <w:name w:val="ListLabel 284"/>
    <w:uiPriority w:val="99"/>
    <w:qFormat/>
    <w:rsid w:val="00D07D73"/>
  </w:style>
  <w:style w:type="character" w:customStyle="1" w:styleId="ListLabel285">
    <w:name w:val="ListLabel 285"/>
    <w:uiPriority w:val="99"/>
    <w:qFormat/>
    <w:rsid w:val="00D07D73"/>
  </w:style>
  <w:style w:type="character" w:customStyle="1" w:styleId="ListLabel286">
    <w:name w:val="ListLabel 286"/>
    <w:uiPriority w:val="99"/>
    <w:qFormat/>
    <w:rsid w:val="00D07D73"/>
  </w:style>
  <w:style w:type="character" w:customStyle="1" w:styleId="ListLabel287">
    <w:name w:val="ListLabel 287"/>
    <w:uiPriority w:val="99"/>
    <w:qFormat/>
    <w:rsid w:val="00D07D73"/>
  </w:style>
  <w:style w:type="character" w:customStyle="1" w:styleId="ListLabel288">
    <w:name w:val="ListLabel 288"/>
    <w:uiPriority w:val="99"/>
    <w:qFormat/>
    <w:rsid w:val="00D07D73"/>
  </w:style>
  <w:style w:type="character" w:customStyle="1" w:styleId="ListLabel289">
    <w:name w:val="ListLabel 289"/>
    <w:uiPriority w:val="99"/>
    <w:qFormat/>
    <w:rsid w:val="00D07D73"/>
    <w:rPr>
      <w:b/>
      <w:color w:val="00000A"/>
      <w:sz w:val="20"/>
    </w:rPr>
  </w:style>
  <w:style w:type="character" w:customStyle="1" w:styleId="ListLabel290">
    <w:name w:val="ListLabel 290"/>
    <w:uiPriority w:val="99"/>
    <w:qFormat/>
    <w:rsid w:val="00D07D73"/>
  </w:style>
  <w:style w:type="character" w:customStyle="1" w:styleId="ListLabel291">
    <w:name w:val="ListLabel 291"/>
    <w:uiPriority w:val="99"/>
    <w:qFormat/>
    <w:rsid w:val="00D07D73"/>
  </w:style>
  <w:style w:type="character" w:customStyle="1" w:styleId="ListLabel292">
    <w:name w:val="ListLabel 292"/>
    <w:uiPriority w:val="99"/>
    <w:qFormat/>
    <w:rsid w:val="00D07D73"/>
  </w:style>
  <w:style w:type="character" w:customStyle="1" w:styleId="ListLabel293">
    <w:name w:val="ListLabel 293"/>
    <w:uiPriority w:val="99"/>
    <w:qFormat/>
    <w:rsid w:val="00D07D73"/>
  </w:style>
  <w:style w:type="character" w:customStyle="1" w:styleId="ListLabel294">
    <w:name w:val="ListLabel 294"/>
    <w:uiPriority w:val="99"/>
    <w:qFormat/>
    <w:rsid w:val="00D07D73"/>
  </w:style>
  <w:style w:type="character" w:customStyle="1" w:styleId="ListLabel295">
    <w:name w:val="ListLabel 295"/>
    <w:uiPriority w:val="99"/>
    <w:qFormat/>
    <w:rsid w:val="00D07D73"/>
  </w:style>
  <w:style w:type="character" w:customStyle="1" w:styleId="ListLabel296">
    <w:name w:val="ListLabel 296"/>
    <w:uiPriority w:val="99"/>
    <w:qFormat/>
    <w:rsid w:val="00D07D73"/>
  </w:style>
  <w:style w:type="character" w:customStyle="1" w:styleId="ListLabel297">
    <w:name w:val="ListLabel 297"/>
    <w:uiPriority w:val="99"/>
    <w:qFormat/>
    <w:rsid w:val="00D07D73"/>
  </w:style>
  <w:style w:type="character" w:customStyle="1" w:styleId="ListLabel298">
    <w:name w:val="ListLabel 298"/>
    <w:uiPriority w:val="99"/>
    <w:qFormat/>
    <w:rsid w:val="00D07D73"/>
    <w:rPr>
      <w:b/>
      <w:color w:val="00000A"/>
      <w:sz w:val="20"/>
    </w:rPr>
  </w:style>
  <w:style w:type="character" w:customStyle="1" w:styleId="Bullets">
    <w:name w:val="Bullets"/>
    <w:uiPriority w:val="99"/>
    <w:qFormat/>
    <w:rsid w:val="00D07D73"/>
    <w:rPr>
      <w:rFonts w:ascii="OpenSymbol" w:hAnsi="OpenSymbol"/>
    </w:rPr>
  </w:style>
  <w:style w:type="character" w:customStyle="1" w:styleId="StrongEmphasis">
    <w:name w:val="Strong Emphasis"/>
    <w:uiPriority w:val="99"/>
    <w:qFormat/>
    <w:rsid w:val="00D07D73"/>
    <w:rPr>
      <w:b/>
    </w:rPr>
  </w:style>
  <w:style w:type="character" w:customStyle="1" w:styleId="ListLabel299">
    <w:name w:val="ListLabel 299"/>
    <w:uiPriority w:val="99"/>
    <w:qFormat/>
    <w:rsid w:val="00D07D73"/>
    <w:rPr>
      <w:sz w:val="20"/>
    </w:rPr>
  </w:style>
  <w:style w:type="character" w:customStyle="1" w:styleId="ListLabel300">
    <w:name w:val="ListLabel 300"/>
    <w:uiPriority w:val="99"/>
    <w:qFormat/>
    <w:rsid w:val="00D07D73"/>
  </w:style>
  <w:style w:type="character" w:customStyle="1" w:styleId="ListLabel301">
    <w:name w:val="ListLabel 301"/>
    <w:uiPriority w:val="99"/>
    <w:qFormat/>
    <w:rsid w:val="00D07D73"/>
  </w:style>
  <w:style w:type="character" w:customStyle="1" w:styleId="ListLabel302">
    <w:name w:val="ListLabel 302"/>
    <w:uiPriority w:val="99"/>
    <w:qFormat/>
    <w:rsid w:val="00D07D73"/>
  </w:style>
  <w:style w:type="character" w:customStyle="1" w:styleId="ListLabel303">
    <w:name w:val="ListLabel 303"/>
    <w:uiPriority w:val="99"/>
    <w:qFormat/>
    <w:rsid w:val="00D07D73"/>
  </w:style>
  <w:style w:type="character" w:customStyle="1" w:styleId="ListLabel304">
    <w:name w:val="ListLabel 304"/>
    <w:uiPriority w:val="99"/>
    <w:qFormat/>
    <w:rsid w:val="00D07D73"/>
  </w:style>
  <w:style w:type="character" w:customStyle="1" w:styleId="ListLabel305">
    <w:name w:val="ListLabel 305"/>
    <w:uiPriority w:val="99"/>
    <w:qFormat/>
    <w:rsid w:val="00D07D73"/>
  </w:style>
  <w:style w:type="character" w:customStyle="1" w:styleId="ListLabel306">
    <w:name w:val="ListLabel 306"/>
    <w:uiPriority w:val="99"/>
    <w:qFormat/>
    <w:rsid w:val="00D07D73"/>
  </w:style>
  <w:style w:type="character" w:customStyle="1" w:styleId="ListLabel307">
    <w:name w:val="ListLabel 307"/>
    <w:uiPriority w:val="99"/>
    <w:qFormat/>
    <w:rsid w:val="00D07D73"/>
  </w:style>
  <w:style w:type="character" w:customStyle="1" w:styleId="ListLabel308">
    <w:name w:val="ListLabel 308"/>
    <w:uiPriority w:val="99"/>
    <w:qFormat/>
    <w:rsid w:val="00D07D73"/>
    <w:rPr>
      <w:sz w:val="20"/>
    </w:rPr>
  </w:style>
  <w:style w:type="character" w:customStyle="1" w:styleId="ListLabel309">
    <w:name w:val="ListLabel 309"/>
    <w:uiPriority w:val="99"/>
    <w:qFormat/>
    <w:rsid w:val="00D07D73"/>
    <w:rPr>
      <w:sz w:val="20"/>
    </w:rPr>
  </w:style>
  <w:style w:type="character" w:customStyle="1" w:styleId="ListLabel310">
    <w:name w:val="ListLabel 310"/>
    <w:uiPriority w:val="99"/>
    <w:qFormat/>
    <w:rsid w:val="00D07D73"/>
  </w:style>
  <w:style w:type="character" w:customStyle="1" w:styleId="ListLabel311">
    <w:name w:val="ListLabel 311"/>
    <w:uiPriority w:val="99"/>
    <w:qFormat/>
    <w:rsid w:val="00D07D73"/>
  </w:style>
  <w:style w:type="character" w:customStyle="1" w:styleId="ListLabel312">
    <w:name w:val="ListLabel 312"/>
    <w:uiPriority w:val="99"/>
    <w:qFormat/>
    <w:rsid w:val="00D07D73"/>
  </w:style>
  <w:style w:type="character" w:customStyle="1" w:styleId="ListLabel313">
    <w:name w:val="ListLabel 313"/>
    <w:uiPriority w:val="99"/>
    <w:qFormat/>
    <w:rsid w:val="00D07D73"/>
  </w:style>
  <w:style w:type="character" w:customStyle="1" w:styleId="ListLabel314">
    <w:name w:val="ListLabel 314"/>
    <w:uiPriority w:val="99"/>
    <w:qFormat/>
    <w:rsid w:val="00D07D73"/>
  </w:style>
  <w:style w:type="character" w:customStyle="1" w:styleId="ListLabel315">
    <w:name w:val="ListLabel 315"/>
    <w:uiPriority w:val="99"/>
    <w:qFormat/>
    <w:rsid w:val="00D07D73"/>
  </w:style>
  <w:style w:type="character" w:customStyle="1" w:styleId="ListLabel316">
    <w:name w:val="ListLabel 316"/>
    <w:uiPriority w:val="99"/>
    <w:qFormat/>
    <w:rsid w:val="00D07D73"/>
  </w:style>
  <w:style w:type="character" w:customStyle="1" w:styleId="ListLabel317">
    <w:name w:val="ListLabel 317"/>
    <w:uiPriority w:val="99"/>
    <w:qFormat/>
    <w:rsid w:val="00D07D73"/>
  </w:style>
  <w:style w:type="character" w:customStyle="1" w:styleId="ListLabel318">
    <w:name w:val="ListLabel 318"/>
    <w:uiPriority w:val="99"/>
    <w:qFormat/>
    <w:rsid w:val="00D07D73"/>
    <w:rPr>
      <w:sz w:val="20"/>
    </w:rPr>
  </w:style>
  <w:style w:type="character" w:customStyle="1" w:styleId="ListLabel319">
    <w:name w:val="ListLabel 319"/>
    <w:uiPriority w:val="99"/>
    <w:qFormat/>
    <w:rsid w:val="00D07D73"/>
  </w:style>
  <w:style w:type="character" w:customStyle="1" w:styleId="ListLabel320">
    <w:name w:val="ListLabel 320"/>
    <w:uiPriority w:val="99"/>
    <w:qFormat/>
    <w:rsid w:val="00D07D73"/>
  </w:style>
  <w:style w:type="character" w:customStyle="1" w:styleId="ListLabel321">
    <w:name w:val="ListLabel 321"/>
    <w:uiPriority w:val="99"/>
    <w:qFormat/>
    <w:rsid w:val="00D07D73"/>
  </w:style>
  <w:style w:type="character" w:customStyle="1" w:styleId="ListLabel322">
    <w:name w:val="ListLabel 322"/>
    <w:uiPriority w:val="99"/>
    <w:qFormat/>
    <w:rsid w:val="00D07D73"/>
  </w:style>
  <w:style w:type="character" w:customStyle="1" w:styleId="ListLabel323">
    <w:name w:val="ListLabel 323"/>
    <w:uiPriority w:val="99"/>
    <w:qFormat/>
    <w:rsid w:val="00D07D73"/>
  </w:style>
  <w:style w:type="character" w:customStyle="1" w:styleId="ListLabel324">
    <w:name w:val="ListLabel 324"/>
    <w:uiPriority w:val="99"/>
    <w:qFormat/>
    <w:rsid w:val="00D07D73"/>
  </w:style>
  <w:style w:type="character" w:customStyle="1" w:styleId="ListLabel325">
    <w:name w:val="ListLabel 325"/>
    <w:uiPriority w:val="99"/>
    <w:qFormat/>
    <w:rsid w:val="00D07D73"/>
  </w:style>
  <w:style w:type="character" w:customStyle="1" w:styleId="ListLabel326">
    <w:name w:val="ListLabel 326"/>
    <w:uiPriority w:val="99"/>
    <w:qFormat/>
    <w:rsid w:val="00D07D73"/>
  </w:style>
  <w:style w:type="character" w:customStyle="1" w:styleId="ListLabel327">
    <w:name w:val="ListLabel 327"/>
    <w:uiPriority w:val="99"/>
    <w:qFormat/>
    <w:rsid w:val="00D07D73"/>
    <w:rPr>
      <w:b/>
      <w:sz w:val="20"/>
    </w:rPr>
  </w:style>
  <w:style w:type="character" w:customStyle="1" w:styleId="ListLabel328">
    <w:name w:val="ListLabel 328"/>
    <w:uiPriority w:val="99"/>
    <w:qFormat/>
    <w:rsid w:val="00D07D73"/>
  </w:style>
  <w:style w:type="character" w:customStyle="1" w:styleId="ListLabel329">
    <w:name w:val="ListLabel 329"/>
    <w:uiPriority w:val="99"/>
    <w:qFormat/>
    <w:rsid w:val="00D07D73"/>
  </w:style>
  <w:style w:type="character" w:customStyle="1" w:styleId="ListLabel330">
    <w:name w:val="ListLabel 330"/>
    <w:uiPriority w:val="99"/>
    <w:qFormat/>
    <w:rsid w:val="00D07D73"/>
  </w:style>
  <w:style w:type="character" w:customStyle="1" w:styleId="ListLabel331">
    <w:name w:val="ListLabel 331"/>
    <w:uiPriority w:val="99"/>
    <w:qFormat/>
    <w:rsid w:val="00D07D73"/>
  </w:style>
  <w:style w:type="character" w:customStyle="1" w:styleId="ListLabel332">
    <w:name w:val="ListLabel 332"/>
    <w:uiPriority w:val="99"/>
    <w:qFormat/>
    <w:rsid w:val="00D07D73"/>
  </w:style>
  <w:style w:type="character" w:customStyle="1" w:styleId="ListLabel333">
    <w:name w:val="ListLabel 333"/>
    <w:uiPriority w:val="99"/>
    <w:qFormat/>
    <w:rsid w:val="00D07D73"/>
  </w:style>
  <w:style w:type="character" w:customStyle="1" w:styleId="ListLabel334">
    <w:name w:val="ListLabel 334"/>
    <w:uiPriority w:val="99"/>
    <w:qFormat/>
    <w:rsid w:val="00D07D73"/>
  </w:style>
  <w:style w:type="character" w:customStyle="1" w:styleId="ListLabel335">
    <w:name w:val="ListLabel 335"/>
    <w:uiPriority w:val="99"/>
    <w:qFormat/>
    <w:rsid w:val="00D07D73"/>
  </w:style>
  <w:style w:type="character" w:customStyle="1" w:styleId="ListLabel336">
    <w:name w:val="ListLabel 336"/>
    <w:uiPriority w:val="99"/>
    <w:qFormat/>
    <w:rsid w:val="00D07D73"/>
    <w:rPr>
      <w:sz w:val="20"/>
    </w:rPr>
  </w:style>
  <w:style w:type="character" w:customStyle="1" w:styleId="ListLabel337">
    <w:name w:val="ListLabel 337"/>
    <w:uiPriority w:val="99"/>
    <w:qFormat/>
    <w:rsid w:val="00D07D73"/>
  </w:style>
  <w:style w:type="character" w:customStyle="1" w:styleId="ListLabel338">
    <w:name w:val="ListLabel 338"/>
    <w:uiPriority w:val="99"/>
    <w:qFormat/>
    <w:rsid w:val="00D07D73"/>
  </w:style>
  <w:style w:type="character" w:customStyle="1" w:styleId="ListLabel339">
    <w:name w:val="ListLabel 339"/>
    <w:uiPriority w:val="99"/>
    <w:qFormat/>
    <w:rsid w:val="00D07D73"/>
  </w:style>
  <w:style w:type="character" w:customStyle="1" w:styleId="ListLabel340">
    <w:name w:val="ListLabel 340"/>
    <w:uiPriority w:val="99"/>
    <w:qFormat/>
    <w:rsid w:val="00D07D73"/>
  </w:style>
  <w:style w:type="character" w:customStyle="1" w:styleId="ListLabel341">
    <w:name w:val="ListLabel 341"/>
    <w:uiPriority w:val="99"/>
    <w:qFormat/>
    <w:rsid w:val="00D07D73"/>
  </w:style>
  <w:style w:type="character" w:customStyle="1" w:styleId="ListLabel342">
    <w:name w:val="ListLabel 342"/>
    <w:uiPriority w:val="99"/>
    <w:qFormat/>
    <w:rsid w:val="00D07D73"/>
  </w:style>
  <w:style w:type="character" w:customStyle="1" w:styleId="ListLabel343">
    <w:name w:val="ListLabel 343"/>
    <w:uiPriority w:val="99"/>
    <w:qFormat/>
    <w:rsid w:val="00D07D73"/>
  </w:style>
  <w:style w:type="character" w:customStyle="1" w:styleId="ListLabel344">
    <w:name w:val="ListLabel 344"/>
    <w:uiPriority w:val="99"/>
    <w:qFormat/>
    <w:rsid w:val="00D07D73"/>
  </w:style>
  <w:style w:type="character" w:customStyle="1" w:styleId="ListLabel345">
    <w:name w:val="ListLabel 345"/>
    <w:uiPriority w:val="99"/>
    <w:qFormat/>
    <w:rsid w:val="00D07D73"/>
    <w:rPr>
      <w:sz w:val="20"/>
    </w:rPr>
  </w:style>
  <w:style w:type="character" w:customStyle="1" w:styleId="ListLabel346">
    <w:name w:val="ListLabel 346"/>
    <w:uiPriority w:val="99"/>
    <w:qFormat/>
    <w:rsid w:val="00D07D73"/>
  </w:style>
  <w:style w:type="character" w:customStyle="1" w:styleId="ListLabel347">
    <w:name w:val="ListLabel 347"/>
    <w:uiPriority w:val="99"/>
    <w:qFormat/>
    <w:rsid w:val="00D07D73"/>
  </w:style>
  <w:style w:type="character" w:customStyle="1" w:styleId="ListLabel348">
    <w:name w:val="ListLabel 348"/>
    <w:uiPriority w:val="99"/>
    <w:qFormat/>
    <w:rsid w:val="00D07D73"/>
  </w:style>
  <w:style w:type="character" w:customStyle="1" w:styleId="ListLabel349">
    <w:name w:val="ListLabel 349"/>
    <w:uiPriority w:val="99"/>
    <w:qFormat/>
    <w:rsid w:val="00D07D73"/>
  </w:style>
  <w:style w:type="character" w:customStyle="1" w:styleId="ListLabel350">
    <w:name w:val="ListLabel 350"/>
    <w:uiPriority w:val="99"/>
    <w:qFormat/>
    <w:rsid w:val="00D07D73"/>
  </w:style>
  <w:style w:type="character" w:customStyle="1" w:styleId="ListLabel351">
    <w:name w:val="ListLabel 351"/>
    <w:uiPriority w:val="99"/>
    <w:qFormat/>
    <w:rsid w:val="00D07D73"/>
  </w:style>
  <w:style w:type="character" w:customStyle="1" w:styleId="ListLabel352">
    <w:name w:val="ListLabel 352"/>
    <w:uiPriority w:val="99"/>
    <w:qFormat/>
    <w:rsid w:val="00D07D73"/>
  </w:style>
  <w:style w:type="character" w:customStyle="1" w:styleId="ListLabel353">
    <w:name w:val="ListLabel 353"/>
    <w:uiPriority w:val="99"/>
    <w:qFormat/>
    <w:rsid w:val="00D07D73"/>
  </w:style>
  <w:style w:type="character" w:customStyle="1" w:styleId="ListLabel354">
    <w:name w:val="ListLabel 354"/>
    <w:uiPriority w:val="99"/>
    <w:qFormat/>
    <w:rsid w:val="00D07D73"/>
    <w:rPr>
      <w:sz w:val="20"/>
    </w:rPr>
  </w:style>
  <w:style w:type="character" w:customStyle="1" w:styleId="ListLabel355">
    <w:name w:val="ListLabel 355"/>
    <w:uiPriority w:val="99"/>
    <w:qFormat/>
    <w:rsid w:val="00D07D73"/>
  </w:style>
  <w:style w:type="character" w:customStyle="1" w:styleId="ListLabel356">
    <w:name w:val="ListLabel 356"/>
    <w:uiPriority w:val="99"/>
    <w:qFormat/>
    <w:rsid w:val="00D07D73"/>
  </w:style>
  <w:style w:type="character" w:customStyle="1" w:styleId="ListLabel357">
    <w:name w:val="ListLabel 357"/>
    <w:uiPriority w:val="99"/>
    <w:qFormat/>
    <w:rsid w:val="00D07D73"/>
  </w:style>
  <w:style w:type="character" w:customStyle="1" w:styleId="ListLabel358">
    <w:name w:val="ListLabel 358"/>
    <w:uiPriority w:val="99"/>
    <w:qFormat/>
    <w:rsid w:val="00D07D73"/>
  </w:style>
  <w:style w:type="character" w:customStyle="1" w:styleId="ListLabel359">
    <w:name w:val="ListLabel 359"/>
    <w:uiPriority w:val="99"/>
    <w:qFormat/>
    <w:rsid w:val="00D07D73"/>
  </w:style>
  <w:style w:type="character" w:customStyle="1" w:styleId="ListLabel360">
    <w:name w:val="ListLabel 360"/>
    <w:uiPriority w:val="99"/>
    <w:qFormat/>
    <w:rsid w:val="00D07D73"/>
  </w:style>
  <w:style w:type="character" w:customStyle="1" w:styleId="ListLabel361">
    <w:name w:val="ListLabel 361"/>
    <w:uiPriority w:val="99"/>
    <w:qFormat/>
    <w:rsid w:val="00D07D73"/>
  </w:style>
  <w:style w:type="character" w:customStyle="1" w:styleId="ListLabel362">
    <w:name w:val="ListLabel 362"/>
    <w:uiPriority w:val="99"/>
    <w:qFormat/>
    <w:rsid w:val="00D07D73"/>
  </w:style>
  <w:style w:type="character" w:customStyle="1" w:styleId="ListLabel363">
    <w:name w:val="ListLabel 363"/>
    <w:uiPriority w:val="99"/>
    <w:qFormat/>
    <w:rsid w:val="00D07D73"/>
    <w:rPr>
      <w:sz w:val="20"/>
    </w:rPr>
  </w:style>
  <w:style w:type="character" w:customStyle="1" w:styleId="ListLabel364">
    <w:name w:val="ListLabel 364"/>
    <w:uiPriority w:val="99"/>
    <w:qFormat/>
    <w:rsid w:val="00D07D73"/>
  </w:style>
  <w:style w:type="character" w:customStyle="1" w:styleId="ListLabel365">
    <w:name w:val="ListLabel 365"/>
    <w:uiPriority w:val="99"/>
    <w:qFormat/>
    <w:rsid w:val="00D07D73"/>
  </w:style>
  <w:style w:type="character" w:customStyle="1" w:styleId="ListLabel366">
    <w:name w:val="ListLabel 366"/>
    <w:uiPriority w:val="99"/>
    <w:qFormat/>
    <w:rsid w:val="00D07D73"/>
  </w:style>
  <w:style w:type="character" w:customStyle="1" w:styleId="ListLabel367">
    <w:name w:val="ListLabel 367"/>
    <w:uiPriority w:val="99"/>
    <w:qFormat/>
    <w:rsid w:val="00D07D73"/>
  </w:style>
  <w:style w:type="character" w:customStyle="1" w:styleId="ListLabel368">
    <w:name w:val="ListLabel 368"/>
    <w:uiPriority w:val="99"/>
    <w:qFormat/>
    <w:rsid w:val="00D07D73"/>
  </w:style>
  <w:style w:type="character" w:customStyle="1" w:styleId="ListLabel369">
    <w:name w:val="ListLabel 369"/>
    <w:uiPriority w:val="99"/>
    <w:qFormat/>
    <w:rsid w:val="00D07D73"/>
  </w:style>
  <w:style w:type="character" w:customStyle="1" w:styleId="ListLabel370">
    <w:name w:val="ListLabel 370"/>
    <w:uiPriority w:val="99"/>
    <w:qFormat/>
    <w:rsid w:val="00D07D73"/>
  </w:style>
  <w:style w:type="character" w:customStyle="1" w:styleId="ListLabel371">
    <w:name w:val="ListLabel 371"/>
    <w:uiPriority w:val="99"/>
    <w:qFormat/>
    <w:rsid w:val="00D07D73"/>
  </w:style>
  <w:style w:type="character" w:customStyle="1" w:styleId="ListLabel372">
    <w:name w:val="ListLabel 372"/>
    <w:uiPriority w:val="99"/>
    <w:qFormat/>
    <w:rsid w:val="00D07D73"/>
    <w:rPr>
      <w:sz w:val="20"/>
    </w:rPr>
  </w:style>
  <w:style w:type="character" w:customStyle="1" w:styleId="ListLabel373">
    <w:name w:val="ListLabel 373"/>
    <w:uiPriority w:val="99"/>
    <w:qFormat/>
    <w:rsid w:val="00D07D73"/>
  </w:style>
  <w:style w:type="character" w:customStyle="1" w:styleId="ListLabel374">
    <w:name w:val="ListLabel 374"/>
    <w:uiPriority w:val="99"/>
    <w:qFormat/>
    <w:rsid w:val="00D07D73"/>
  </w:style>
  <w:style w:type="character" w:customStyle="1" w:styleId="ListLabel375">
    <w:name w:val="ListLabel 375"/>
    <w:uiPriority w:val="99"/>
    <w:qFormat/>
    <w:rsid w:val="00D07D73"/>
  </w:style>
  <w:style w:type="character" w:customStyle="1" w:styleId="ListLabel376">
    <w:name w:val="ListLabel 376"/>
    <w:uiPriority w:val="99"/>
    <w:qFormat/>
    <w:rsid w:val="00D07D73"/>
  </w:style>
  <w:style w:type="character" w:customStyle="1" w:styleId="ListLabel377">
    <w:name w:val="ListLabel 377"/>
    <w:uiPriority w:val="99"/>
    <w:qFormat/>
    <w:rsid w:val="00D07D73"/>
  </w:style>
  <w:style w:type="character" w:customStyle="1" w:styleId="ListLabel378">
    <w:name w:val="ListLabel 378"/>
    <w:uiPriority w:val="99"/>
    <w:qFormat/>
    <w:rsid w:val="00D07D73"/>
  </w:style>
  <w:style w:type="character" w:customStyle="1" w:styleId="ListLabel379">
    <w:name w:val="ListLabel 379"/>
    <w:uiPriority w:val="99"/>
    <w:qFormat/>
    <w:rsid w:val="00D07D73"/>
  </w:style>
  <w:style w:type="character" w:customStyle="1" w:styleId="ListLabel380">
    <w:name w:val="ListLabel 380"/>
    <w:uiPriority w:val="99"/>
    <w:qFormat/>
    <w:rsid w:val="00D07D73"/>
  </w:style>
  <w:style w:type="character" w:customStyle="1" w:styleId="ListLabel381">
    <w:name w:val="ListLabel 381"/>
    <w:uiPriority w:val="99"/>
    <w:qFormat/>
    <w:rsid w:val="00D07D73"/>
    <w:rPr>
      <w:b/>
      <w:color w:val="00000A"/>
      <w:sz w:val="20"/>
    </w:rPr>
  </w:style>
  <w:style w:type="character" w:customStyle="1" w:styleId="ListLabel382">
    <w:name w:val="ListLabel 382"/>
    <w:uiPriority w:val="99"/>
    <w:qFormat/>
    <w:rsid w:val="00D07D73"/>
  </w:style>
  <w:style w:type="character" w:customStyle="1" w:styleId="ListLabel383">
    <w:name w:val="ListLabel 383"/>
    <w:uiPriority w:val="99"/>
    <w:qFormat/>
    <w:rsid w:val="00D07D73"/>
  </w:style>
  <w:style w:type="character" w:customStyle="1" w:styleId="ListLabel384">
    <w:name w:val="ListLabel 384"/>
    <w:uiPriority w:val="99"/>
    <w:qFormat/>
    <w:rsid w:val="00D07D73"/>
  </w:style>
  <w:style w:type="character" w:customStyle="1" w:styleId="ListLabel385">
    <w:name w:val="ListLabel 385"/>
    <w:uiPriority w:val="99"/>
    <w:qFormat/>
    <w:rsid w:val="00D07D73"/>
  </w:style>
  <w:style w:type="character" w:customStyle="1" w:styleId="ListLabel386">
    <w:name w:val="ListLabel 386"/>
    <w:uiPriority w:val="99"/>
    <w:qFormat/>
    <w:rsid w:val="00D07D73"/>
  </w:style>
  <w:style w:type="character" w:customStyle="1" w:styleId="ListLabel387">
    <w:name w:val="ListLabel 387"/>
    <w:uiPriority w:val="99"/>
    <w:qFormat/>
    <w:rsid w:val="00D07D73"/>
  </w:style>
  <w:style w:type="character" w:customStyle="1" w:styleId="ListLabel388">
    <w:name w:val="ListLabel 388"/>
    <w:uiPriority w:val="99"/>
    <w:qFormat/>
    <w:rsid w:val="00D07D73"/>
  </w:style>
  <w:style w:type="character" w:customStyle="1" w:styleId="ListLabel389">
    <w:name w:val="ListLabel 389"/>
    <w:uiPriority w:val="99"/>
    <w:qFormat/>
    <w:rsid w:val="00D07D73"/>
  </w:style>
  <w:style w:type="character" w:customStyle="1" w:styleId="ListLabel390">
    <w:name w:val="ListLabel 390"/>
    <w:uiPriority w:val="99"/>
    <w:qFormat/>
    <w:rsid w:val="00D07D73"/>
    <w:rPr>
      <w:b/>
      <w:color w:val="00000A"/>
      <w:sz w:val="20"/>
    </w:rPr>
  </w:style>
  <w:style w:type="character" w:customStyle="1" w:styleId="ListLabel391">
    <w:name w:val="ListLabel 391"/>
    <w:uiPriority w:val="99"/>
    <w:qFormat/>
    <w:rsid w:val="00D07D73"/>
  </w:style>
  <w:style w:type="character" w:customStyle="1" w:styleId="ListLabel392">
    <w:name w:val="ListLabel 392"/>
    <w:uiPriority w:val="99"/>
    <w:qFormat/>
    <w:rsid w:val="00D07D73"/>
  </w:style>
  <w:style w:type="character" w:customStyle="1" w:styleId="ListLabel393">
    <w:name w:val="ListLabel 393"/>
    <w:uiPriority w:val="99"/>
    <w:qFormat/>
    <w:rsid w:val="00D07D73"/>
  </w:style>
  <w:style w:type="character" w:customStyle="1" w:styleId="ListLabel394">
    <w:name w:val="ListLabel 394"/>
    <w:uiPriority w:val="99"/>
    <w:qFormat/>
    <w:rsid w:val="00D07D73"/>
  </w:style>
  <w:style w:type="character" w:customStyle="1" w:styleId="ListLabel395">
    <w:name w:val="ListLabel 395"/>
    <w:uiPriority w:val="99"/>
    <w:qFormat/>
    <w:rsid w:val="00D07D73"/>
  </w:style>
  <w:style w:type="character" w:customStyle="1" w:styleId="ListLabel396">
    <w:name w:val="ListLabel 396"/>
    <w:uiPriority w:val="99"/>
    <w:qFormat/>
    <w:rsid w:val="00D07D73"/>
  </w:style>
  <w:style w:type="character" w:customStyle="1" w:styleId="ListLabel397">
    <w:name w:val="ListLabel 397"/>
    <w:uiPriority w:val="99"/>
    <w:qFormat/>
    <w:rsid w:val="00D07D73"/>
  </w:style>
  <w:style w:type="character" w:customStyle="1" w:styleId="ListLabel398">
    <w:name w:val="ListLabel 398"/>
    <w:uiPriority w:val="99"/>
    <w:qFormat/>
    <w:rsid w:val="00D07D73"/>
  </w:style>
  <w:style w:type="paragraph" w:customStyle="1" w:styleId="Caption1">
    <w:name w:val="Caption1"/>
    <w:basedOn w:val="a2"/>
    <w:uiPriority w:val="99"/>
    <w:qFormat/>
    <w:rsid w:val="00D07D73"/>
    <w:pPr>
      <w:widowControl/>
      <w:suppressLineNumbers/>
      <w:snapToGrid/>
      <w:spacing w:before="120" w:after="120"/>
    </w:pPr>
    <w:rPr>
      <w:rFonts w:eastAsia="Times New Roman" w:cs="FreeSans"/>
      <w:i/>
      <w:iCs/>
      <w:color w:val="00000A"/>
      <w:szCs w:val="24"/>
    </w:rPr>
  </w:style>
  <w:style w:type="paragraph" w:customStyle="1" w:styleId="Footer1">
    <w:name w:val="Footer1"/>
    <w:basedOn w:val="a2"/>
    <w:uiPriority w:val="99"/>
    <w:qFormat/>
    <w:rsid w:val="00D07D73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Header2">
    <w:name w:val="Header2"/>
    <w:basedOn w:val="a2"/>
    <w:uiPriority w:val="99"/>
    <w:qFormat/>
    <w:rsid w:val="00D07D73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TOC11">
    <w:name w:val="TOC 11"/>
    <w:basedOn w:val="a2"/>
    <w:uiPriority w:val="99"/>
    <w:qFormat/>
    <w:rsid w:val="00D07D73"/>
    <w:pPr>
      <w:widowControl/>
      <w:tabs>
        <w:tab w:val="right" w:leader="dot" w:pos="1019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1ffffff3">
    <w:name w:val="Знак Знак Знак Знак Знак Знак Знак Знак Знак Знак Знак Знак Знак Знак Знак Знак Знак Знак Знак Знак Знак Знак Знак Знак Знак1"/>
    <w:basedOn w:val="a2"/>
    <w:uiPriority w:val="99"/>
    <w:qFormat/>
    <w:rsid w:val="00D07D73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color w:val="00000A"/>
      <w:sz w:val="20"/>
      <w:lang w:val="en-US" w:eastAsia="en-US"/>
    </w:rPr>
  </w:style>
  <w:style w:type="paragraph" w:customStyle="1" w:styleId="TOC21">
    <w:name w:val="TOC 21"/>
    <w:basedOn w:val="a2"/>
    <w:uiPriority w:val="99"/>
    <w:qFormat/>
    <w:rsid w:val="00D07D73"/>
    <w:pPr>
      <w:widowControl/>
      <w:snapToGrid/>
      <w:spacing w:before="0" w:after="0"/>
      <w:ind w:left="238"/>
    </w:pPr>
    <w:rPr>
      <w:rFonts w:eastAsia="Times New Roman"/>
      <w:color w:val="00000A"/>
      <w:szCs w:val="24"/>
    </w:rPr>
  </w:style>
  <w:style w:type="paragraph" w:customStyle="1" w:styleId="1ffffff4">
    <w:name w:val="ͮ𬠫1"/>
    <w:uiPriority w:val="99"/>
    <w:qFormat/>
    <w:rsid w:val="00D07D73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color w:val="00000A"/>
      <w:sz w:val="20"/>
      <w:szCs w:val="20"/>
      <w:lang w:val="en-US" w:eastAsia="ru-RU"/>
    </w:rPr>
  </w:style>
  <w:style w:type="paragraph" w:customStyle="1" w:styleId="TOC31">
    <w:name w:val="TOC 31"/>
    <w:basedOn w:val="a2"/>
    <w:uiPriority w:val="99"/>
    <w:qFormat/>
    <w:rsid w:val="00D07D73"/>
    <w:pPr>
      <w:widowControl/>
      <w:snapToGrid/>
      <w:spacing w:before="0" w:after="0"/>
      <w:ind w:left="480"/>
    </w:pPr>
    <w:rPr>
      <w:rFonts w:eastAsia="Times New Roman"/>
      <w:color w:val="00000A"/>
      <w:szCs w:val="24"/>
    </w:rPr>
  </w:style>
  <w:style w:type="paragraph" w:customStyle="1" w:styleId="TOC41">
    <w:name w:val="TOC 41"/>
    <w:basedOn w:val="a2"/>
    <w:uiPriority w:val="99"/>
    <w:qFormat/>
    <w:rsid w:val="00D07D73"/>
    <w:pPr>
      <w:tabs>
        <w:tab w:val="left" w:pos="502"/>
        <w:tab w:val="left" w:pos="3330"/>
      </w:tabs>
      <w:snapToGrid/>
      <w:spacing w:before="0" w:after="0"/>
      <w:ind w:left="502" w:hanging="720"/>
    </w:pPr>
    <w:rPr>
      <w:color w:val="00000A"/>
      <w:szCs w:val="24"/>
    </w:rPr>
  </w:style>
  <w:style w:type="paragraph" w:customStyle="1" w:styleId="TOC51">
    <w:name w:val="TOC 51"/>
    <w:basedOn w:val="a2"/>
    <w:uiPriority w:val="99"/>
    <w:qFormat/>
    <w:rsid w:val="00D07D73"/>
    <w:pPr>
      <w:widowControl/>
      <w:snapToGrid/>
      <w:spacing w:before="0" w:line="276" w:lineRule="auto"/>
      <w:ind w:left="88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61">
    <w:name w:val="TOC 61"/>
    <w:basedOn w:val="a2"/>
    <w:uiPriority w:val="99"/>
    <w:qFormat/>
    <w:rsid w:val="00D07D73"/>
    <w:pPr>
      <w:widowControl/>
      <w:snapToGrid/>
      <w:spacing w:before="0" w:line="276" w:lineRule="auto"/>
      <w:ind w:left="110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71">
    <w:name w:val="TOC 71"/>
    <w:basedOn w:val="a2"/>
    <w:uiPriority w:val="99"/>
    <w:qFormat/>
    <w:rsid w:val="00D07D73"/>
    <w:pPr>
      <w:widowControl/>
      <w:snapToGrid/>
      <w:spacing w:before="0" w:line="276" w:lineRule="auto"/>
      <w:ind w:left="132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81">
    <w:name w:val="TOC 81"/>
    <w:basedOn w:val="a2"/>
    <w:uiPriority w:val="99"/>
    <w:qFormat/>
    <w:rsid w:val="00D07D73"/>
    <w:pPr>
      <w:widowControl/>
      <w:snapToGrid/>
      <w:spacing w:before="0" w:line="276" w:lineRule="auto"/>
      <w:ind w:left="154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91">
    <w:name w:val="TOC 91"/>
    <w:basedOn w:val="a2"/>
    <w:uiPriority w:val="99"/>
    <w:qFormat/>
    <w:rsid w:val="00D07D73"/>
    <w:pPr>
      <w:widowControl/>
      <w:snapToGrid/>
      <w:spacing w:before="0" w:line="276" w:lineRule="auto"/>
      <w:ind w:left="176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PreformattedText">
    <w:name w:val="Preformatted Text"/>
    <w:basedOn w:val="a2"/>
    <w:uiPriority w:val="99"/>
    <w:qFormat/>
    <w:rsid w:val="00D07D73"/>
    <w:pPr>
      <w:widowControl/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9c">
    <w:name w:val="Стиль9"/>
    <w:uiPriority w:val="99"/>
    <w:qFormat/>
    <w:rsid w:val="00D07D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3Char4">
    <w:name w:val="Body Text 3 Char4"/>
    <w:uiPriority w:val="99"/>
    <w:locked/>
    <w:rsid w:val="00D07D73"/>
    <w:rPr>
      <w:sz w:val="16"/>
    </w:rPr>
  </w:style>
  <w:style w:type="paragraph" w:customStyle="1" w:styleId="7f1">
    <w:name w:val="Знак7"/>
    <w:basedOn w:val="a2"/>
    <w:uiPriority w:val="99"/>
    <w:qFormat/>
    <w:rsid w:val="00D07D73"/>
    <w:pPr>
      <w:widowControl/>
      <w:snapToGrid/>
      <w:spacing w:before="0" w:after="160" w:line="240" w:lineRule="exact"/>
    </w:pPr>
    <w:rPr>
      <w:rFonts w:ascii="Verdana" w:eastAsia="Times New Roman" w:hAnsi="Verdana"/>
      <w:sz w:val="20"/>
      <w:lang w:val="en-US" w:eastAsia="en-US"/>
    </w:rPr>
  </w:style>
  <w:style w:type="character" w:customStyle="1" w:styleId="6230">
    <w:name w:val="Знак Знак623"/>
    <w:uiPriority w:val="99"/>
    <w:rsid w:val="00D07D73"/>
    <w:rPr>
      <w:rFonts w:ascii="Cambria" w:hAnsi="Cambria"/>
      <w:b/>
      <w:kern w:val="1"/>
      <w:sz w:val="32"/>
      <w:lang w:val="ru-RU" w:eastAsia="ar-SA" w:bidi="ar-SA"/>
    </w:rPr>
  </w:style>
  <w:style w:type="paragraph" w:customStyle="1" w:styleId="TOCHeading1">
    <w:name w:val="TOC Heading1"/>
    <w:basedOn w:val="10"/>
    <w:next w:val="a2"/>
    <w:uiPriority w:val="99"/>
    <w:qFormat/>
    <w:rsid w:val="00D07D73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suppressAutoHyphens/>
      <w:autoSpaceDE/>
      <w:autoSpaceDN/>
      <w:adjustRightInd/>
      <w:spacing w:before="480" w:line="276" w:lineRule="auto"/>
      <w:jc w:val="left"/>
    </w:pPr>
    <w:rPr>
      <w:rFonts w:ascii="Cambria" w:hAnsi="Cambria" w:cs="Calibri"/>
      <w:b/>
      <w:bCs/>
      <w:color w:val="365F91"/>
      <w:kern w:val="1"/>
      <w:sz w:val="28"/>
      <w:szCs w:val="28"/>
      <w:lang w:eastAsia="ar-SA"/>
    </w:rPr>
  </w:style>
  <w:style w:type="character" w:customStyle="1" w:styleId="QuoteChar5">
    <w:name w:val="Quote Char5"/>
    <w:uiPriority w:val="99"/>
    <w:locked/>
    <w:rsid w:val="00D07D73"/>
    <w:rPr>
      <w:i/>
      <w:color w:val="000000"/>
      <w:sz w:val="24"/>
    </w:rPr>
  </w:style>
  <w:style w:type="character" w:customStyle="1" w:styleId="IntenseQuoteChar5">
    <w:name w:val="Intense Quote Char5"/>
    <w:uiPriority w:val="99"/>
    <w:locked/>
    <w:rsid w:val="00D07D73"/>
    <w:rPr>
      <w:b/>
      <w:i/>
      <w:color w:val="4F81BD"/>
      <w:sz w:val="24"/>
    </w:rPr>
  </w:style>
  <w:style w:type="paragraph" w:customStyle="1" w:styleId="11ff8">
    <w:name w:val="Знак Знак Знак Знак Знак Знак Знак Знак Знак Знак Знак Знак Знак11"/>
    <w:basedOn w:val="a2"/>
    <w:uiPriority w:val="99"/>
    <w:qFormat/>
    <w:rsid w:val="00D07D73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BodyText221">
    <w:name w:val="Body Text 221"/>
    <w:basedOn w:val="a2"/>
    <w:uiPriority w:val="99"/>
    <w:qFormat/>
    <w:rsid w:val="00D07D73"/>
    <w:pPr>
      <w:keepNext/>
      <w:tabs>
        <w:tab w:val="left" w:pos="142"/>
        <w:tab w:val="left" w:pos="6946"/>
      </w:tabs>
      <w:autoSpaceDE w:val="0"/>
      <w:autoSpaceDN w:val="0"/>
      <w:snapToGrid/>
      <w:spacing w:before="0" w:after="0"/>
      <w:ind w:left="284" w:firstLine="709"/>
      <w:jc w:val="both"/>
    </w:pPr>
    <w:rPr>
      <w:sz w:val="22"/>
      <w:szCs w:val="22"/>
      <w:lang w:val="en-US"/>
    </w:rPr>
  </w:style>
  <w:style w:type="paragraph" w:customStyle="1" w:styleId="Heading112">
    <w:name w:val="Heading 112"/>
    <w:basedOn w:val="a2"/>
    <w:next w:val="a2"/>
    <w:uiPriority w:val="99"/>
    <w:qFormat/>
    <w:rsid w:val="00D07D73"/>
    <w:pPr>
      <w:widowControl/>
      <w:suppressAutoHyphens/>
      <w:snapToGrid/>
      <w:spacing w:before="0" w:after="0"/>
      <w:ind w:firstLine="454"/>
    </w:pPr>
    <w:rPr>
      <w:b/>
      <w:caps/>
      <w:szCs w:val="24"/>
      <w:lang w:eastAsia="zh-CN"/>
    </w:rPr>
  </w:style>
  <w:style w:type="paragraph" w:customStyle="1" w:styleId="Heading212">
    <w:name w:val="Heading 212"/>
    <w:basedOn w:val="a2"/>
    <w:next w:val="a2"/>
    <w:uiPriority w:val="99"/>
    <w:qFormat/>
    <w:rsid w:val="00D07D73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  <w:lang w:eastAsia="zh-CN"/>
    </w:rPr>
  </w:style>
  <w:style w:type="paragraph" w:customStyle="1" w:styleId="Heading321">
    <w:name w:val="Heading 321"/>
    <w:basedOn w:val="a2"/>
    <w:next w:val="a2"/>
    <w:uiPriority w:val="99"/>
    <w:qFormat/>
    <w:rsid w:val="00D07D73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b/>
      <w:bCs/>
      <w:sz w:val="27"/>
      <w:szCs w:val="27"/>
      <w:lang w:eastAsia="zh-CN"/>
    </w:rPr>
  </w:style>
  <w:style w:type="paragraph" w:customStyle="1" w:styleId="Heading411">
    <w:name w:val="Heading 411"/>
    <w:basedOn w:val="a2"/>
    <w:next w:val="a2"/>
    <w:uiPriority w:val="99"/>
    <w:qFormat/>
    <w:rsid w:val="00D07D73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b/>
      <w:bCs/>
      <w:sz w:val="28"/>
      <w:szCs w:val="28"/>
      <w:lang w:eastAsia="zh-CN"/>
    </w:rPr>
  </w:style>
  <w:style w:type="paragraph" w:customStyle="1" w:styleId="Heading512">
    <w:name w:val="Heading 512"/>
    <w:basedOn w:val="a2"/>
    <w:next w:val="a2"/>
    <w:uiPriority w:val="99"/>
    <w:qFormat/>
    <w:rsid w:val="00D07D73"/>
    <w:pPr>
      <w:widowControl/>
      <w:tabs>
        <w:tab w:val="left" w:pos="1008"/>
      </w:tabs>
      <w:suppressAutoHyphens/>
      <w:snapToGrid/>
      <w:spacing w:before="240" w:after="60"/>
      <w:ind w:left="1008" w:hanging="1008"/>
      <w:outlineLvl w:val="4"/>
    </w:pPr>
    <w:rPr>
      <w:b/>
      <w:bCs/>
      <w:i/>
      <w:iCs/>
      <w:sz w:val="26"/>
      <w:szCs w:val="26"/>
      <w:lang w:eastAsia="zh-CN"/>
    </w:rPr>
  </w:style>
  <w:style w:type="paragraph" w:customStyle="1" w:styleId="Heading612">
    <w:name w:val="Heading 612"/>
    <w:basedOn w:val="a2"/>
    <w:next w:val="a2"/>
    <w:uiPriority w:val="99"/>
    <w:qFormat/>
    <w:rsid w:val="00D07D73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lang w:val="en-US" w:eastAsia="en-US"/>
    </w:rPr>
  </w:style>
  <w:style w:type="paragraph" w:customStyle="1" w:styleId="Heading712">
    <w:name w:val="Heading 712"/>
    <w:basedOn w:val="a2"/>
    <w:next w:val="a2"/>
    <w:uiPriority w:val="99"/>
    <w:qFormat/>
    <w:rsid w:val="00D07D73"/>
    <w:pPr>
      <w:widowControl/>
      <w:tabs>
        <w:tab w:val="left" w:pos="1296"/>
      </w:tabs>
      <w:suppressAutoHyphens/>
      <w:snapToGrid/>
      <w:spacing w:before="240" w:after="60"/>
      <w:ind w:left="1296" w:hanging="1296"/>
      <w:outlineLvl w:val="6"/>
    </w:pPr>
    <w:rPr>
      <w:szCs w:val="24"/>
      <w:lang w:eastAsia="zh-CN"/>
    </w:rPr>
  </w:style>
  <w:style w:type="paragraph" w:customStyle="1" w:styleId="Heading912">
    <w:name w:val="Heading 912"/>
    <w:basedOn w:val="a2"/>
    <w:next w:val="a2"/>
    <w:uiPriority w:val="99"/>
    <w:qFormat/>
    <w:rsid w:val="00D07D73"/>
    <w:pPr>
      <w:widowControl/>
      <w:tabs>
        <w:tab w:val="left" w:pos="1584"/>
      </w:tabs>
      <w:suppressAutoHyphens/>
      <w:snapToGrid/>
      <w:spacing w:before="240" w:after="60"/>
      <w:ind w:left="1584" w:hanging="1584"/>
      <w:outlineLvl w:val="8"/>
    </w:pPr>
    <w:rPr>
      <w:rFonts w:ascii="Arial" w:hAnsi="Arial" w:cs="Arial"/>
      <w:sz w:val="22"/>
      <w:szCs w:val="22"/>
      <w:lang w:eastAsia="zh-CN"/>
    </w:rPr>
  </w:style>
  <w:style w:type="character" w:customStyle="1" w:styleId="Heading2Char4">
    <w:name w:val="Heading 2 Char4"/>
    <w:uiPriority w:val="99"/>
    <w:locked/>
    <w:rsid w:val="00D07D73"/>
    <w:rPr>
      <w:rFonts w:ascii="Cambria" w:hAnsi="Cambria"/>
      <w:b/>
      <w:i/>
      <w:sz w:val="28"/>
    </w:rPr>
  </w:style>
  <w:style w:type="character" w:customStyle="1" w:styleId="7110">
    <w:name w:val="Знак Знак711"/>
    <w:uiPriority w:val="99"/>
    <w:rsid w:val="00D07D73"/>
    <w:rPr>
      <w:sz w:val="16"/>
      <w:lang w:val="ru-RU" w:eastAsia="ru-RU"/>
    </w:rPr>
  </w:style>
  <w:style w:type="character" w:customStyle="1" w:styleId="1890">
    <w:name w:val="Знак Знак189"/>
    <w:uiPriority w:val="99"/>
    <w:rsid w:val="00D07D73"/>
    <w:rPr>
      <w:rFonts w:ascii="Courier New" w:hAnsi="Courier New"/>
    </w:rPr>
  </w:style>
  <w:style w:type="character" w:customStyle="1" w:styleId="931">
    <w:name w:val="Знак Знак93"/>
    <w:uiPriority w:val="99"/>
    <w:locked/>
    <w:rsid w:val="00D07D73"/>
    <w:rPr>
      <w:rFonts w:ascii="Tahoma" w:hAnsi="Tahoma"/>
      <w:lang w:val="ru-RU" w:eastAsia="ru-RU"/>
    </w:rPr>
  </w:style>
  <w:style w:type="character" w:customStyle="1" w:styleId="1330">
    <w:name w:val="Знак Знак133"/>
    <w:uiPriority w:val="99"/>
    <w:locked/>
    <w:rsid w:val="00D07D73"/>
    <w:rPr>
      <w:lang w:val="ru-RU" w:eastAsia="ar-SA" w:bidi="ar-SA"/>
    </w:rPr>
  </w:style>
  <w:style w:type="character" w:customStyle="1" w:styleId="1132">
    <w:name w:val="Знак Знак113"/>
    <w:uiPriority w:val="99"/>
    <w:locked/>
    <w:rsid w:val="00D07D73"/>
    <w:rPr>
      <w:sz w:val="28"/>
      <w:lang w:val="ru-RU" w:eastAsia="ru-RU"/>
    </w:rPr>
  </w:style>
  <w:style w:type="character" w:customStyle="1" w:styleId="1191">
    <w:name w:val="Знак1 Знак Знак19"/>
    <w:uiPriority w:val="99"/>
    <w:locked/>
    <w:rsid w:val="00D07D73"/>
    <w:rPr>
      <w:rFonts w:ascii="Times New Roman" w:hAnsi="Times New Roman"/>
      <w:sz w:val="24"/>
      <w:lang w:eastAsia="ru-RU"/>
    </w:rPr>
  </w:style>
  <w:style w:type="character" w:customStyle="1" w:styleId="690">
    <w:name w:val="Знак6 Знак Знак9"/>
    <w:uiPriority w:val="99"/>
    <w:rsid w:val="00D07D73"/>
    <w:rPr>
      <w:sz w:val="24"/>
      <w:lang w:val="ru-RU" w:eastAsia="ru-RU"/>
    </w:rPr>
  </w:style>
  <w:style w:type="character" w:customStyle="1" w:styleId="QuoteChar6">
    <w:name w:val="Quote Char6"/>
    <w:basedOn w:val="a3"/>
    <w:uiPriority w:val="99"/>
    <w:locked/>
    <w:rsid w:val="00D07D73"/>
    <w:rPr>
      <w:rFonts w:ascii="Times New Roman" w:hAnsi="Times New Roman" w:cs="Times New Roman"/>
      <w:i/>
      <w:iCs/>
      <w:color w:val="000000"/>
      <w:sz w:val="24"/>
      <w:szCs w:val="24"/>
    </w:rPr>
  </w:style>
  <w:style w:type="character" w:customStyle="1" w:styleId="IntenseQuoteChar6">
    <w:name w:val="Intense Quote Char6"/>
    <w:basedOn w:val="a3"/>
    <w:uiPriority w:val="99"/>
    <w:locked/>
    <w:rsid w:val="00D07D73"/>
    <w:rPr>
      <w:rFonts w:ascii="Times New Roman" w:hAnsi="Times New Roman" w:cs="Times New Roman"/>
      <w:b/>
      <w:bCs/>
      <w:i/>
      <w:iCs/>
      <w:color w:val="4F81BD"/>
      <w:sz w:val="24"/>
      <w:szCs w:val="24"/>
    </w:rPr>
  </w:style>
  <w:style w:type="character" w:customStyle="1" w:styleId="821">
    <w:name w:val="Знак Знак82"/>
    <w:uiPriority w:val="99"/>
    <w:locked/>
    <w:rsid w:val="00D07D73"/>
    <w:rPr>
      <w:rFonts w:ascii="Arial" w:hAnsi="Arial"/>
      <w:sz w:val="24"/>
      <w:lang w:val="ru-RU" w:eastAsia="ru-RU"/>
    </w:rPr>
  </w:style>
  <w:style w:type="character" w:customStyle="1" w:styleId="2012">
    <w:name w:val="Знак Знак2012"/>
    <w:uiPriority w:val="99"/>
    <w:rsid w:val="00D07D73"/>
    <w:rPr>
      <w:rFonts w:ascii="Arial" w:hAnsi="Arial"/>
      <w:sz w:val="22"/>
    </w:rPr>
  </w:style>
  <w:style w:type="paragraph" w:customStyle="1" w:styleId="1ffffff5">
    <w:name w:val="Заголовок1"/>
    <w:basedOn w:val="a2"/>
    <w:next w:val="aff1"/>
    <w:uiPriority w:val="99"/>
    <w:rsid w:val="00D07D73"/>
    <w:pPr>
      <w:keepNext/>
      <w:widowControl/>
      <w:suppressAutoHyphens/>
      <w:snapToGrid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character" w:customStyle="1" w:styleId="2014">
    <w:name w:val="Знак Знак2014"/>
    <w:uiPriority w:val="99"/>
    <w:rsid w:val="00D07D73"/>
    <w:rPr>
      <w:rFonts w:ascii="Arial" w:hAnsi="Arial"/>
      <w:sz w:val="22"/>
    </w:rPr>
  </w:style>
  <w:style w:type="paragraph" w:customStyle="1" w:styleId="8a">
    <w:name w:val="Абзац списка8"/>
    <w:basedOn w:val="a2"/>
    <w:uiPriority w:val="99"/>
    <w:qFormat/>
    <w:rsid w:val="00D07D73"/>
    <w:pPr>
      <w:widowControl/>
      <w:snapToGrid/>
      <w:spacing w:before="0"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14a">
    <w:name w:val="Обычный14"/>
    <w:uiPriority w:val="99"/>
    <w:qFormat/>
    <w:rsid w:val="00D07D73"/>
    <w:pPr>
      <w:widowControl w:val="0"/>
      <w:snapToGrid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275">
    <w:name w:val="Основной текст 27"/>
    <w:basedOn w:val="a2"/>
    <w:uiPriority w:val="99"/>
    <w:qFormat/>
    <w:rsid w:val="00D07D73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rFonts w:eastAsia="Times New Roman"/>
      <w:sz w:val="28"/>
    </w:rPr>
  </w:style>
  <w:style w:type="paragraph" w:customStyle="1" w:styleId="384">
    <w:name w:val="Заголовок 38"/>
    <w:basedOn w:val="14a"/>
    <w:next w:val="14a"/>
    <w:uiPriority w:val="99"/>
    <w:qFormat/>
    <w:rsid w:val="00D07D73"/>
    <w:pPr>
      <w:keepNext/>
      <w:widowControl/>
      <w:snapToGrid/>
      <w:ind w:left="0" w:firstLine="0"/>
      <w:outlineLvl w:val="2"/>
    </w:pPr>
    <w:rPr>
      <w:sz w:val="24"/>
    </w:rPr>
  </w:style>
  <w:style w:type="paragraph" w:customStyle="1" w:styleId="8b">
    <w:name w:val="Основной текст8"/>
    <w:basedOn w:val="14a"/>
    <w:uiPriority w:val="99"/>
    <w:qFormat/>
    <w:rsid w:val="00D07D73"/>
    <w:pPr>
      <w:widowControl/>
      <w:snapToGrid/>
      <w:spacing w:line="360" w:lineRule="auto"/>
      <w:ind w:left="0" w:firstLine="0"/>
    </w:pPr>
    <w:rPr>
      <w:sz w:val="24"/>
    </w:rPr>
  </w:style>
  <w:style w:type="paragraph" w:customStyle="1" w:styleId="276">
    <w:name w:val="Заголовок 27"/>
    <w:basedOn w:val="a2"/>
    <w:next w:val="a2"/>
    <w:uiPriority w:val="99"/>
    <w:qFormat/>
    <w:rsid w:val="00D07D73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6f5">
    <w:name w:val="Цитата6"/>
    <w:basedOn w:val="a2"/>
    <w:uiPriority w:val="99"/>
    <w:qFormat/>
    <w:rsid w:val="00D07D73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7f2">
    <w:name w:val="Текст7"/>
    <w:basedOn w:val="a2"/>
    <w:uiPriority w:val="99"/>
    <w:qFormat/>
    <w:rsid w:val="00D07D73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74">
    <w:name w:val="Основной текст 37"/>
    <w:basedOn w:val="14a"/>
    <w:uiPriority w:val="99"/>
    <w:qFormat/>
    <w:rsid w:val="00D07D73"/>
    <w:pPr>
      <w:widowControl/>
      <w:tabs>
        <w:tab w:val="left" w:pos="360"/>
      </w:tabs>
      <w:snapToGrid/>
      <w:ind w:left="0" w:firstLine="0"/>
      <w:jc w:val="both"/>
    </w:pPr>
    <w:rPr>
      <w:i/>
      <w:sz w:val="26"/>
    </w:rPr>
  </w:style>
  <w:style w:type="paragraph" w:customStyle="1" w:styleId="266">
    <w:name w:val="Основной текст с отступом 26"/>
    <w:basedOn w:val="a2"/>
    <w:uiPriority w:val="99"/>
    <w:qFormat/>
    <w:rsid w:val="00D07D73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75">
    <w:name w:val="Основной текст с отступом 37"/>
    <w:basedOn w:val="a2"/>
    <w:uiPriority w:val="99"/>
    <w:qFormat/>
    <w:rsid w:val="00D07D73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5f6">
    <w:name w:val="Верхний колонтитул5"/>
    <w:basedOn w:val="a2"/>
    <w:uiPriority w:val="99"/>
    <w:qFormat/>
    <w:rsid w:val="00D07D73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6f6">
    <w:name w:val="Без интервала6"/>
    <w:uiPriority w:val="99"/>
    <w:qFormat/>
    <w:rsid w:val="00D07D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8a">
    <w:name w:val="Заголовок 48"/>
    <w:basedOn w:val="14a"/>
    <w:next w:val="14a"/>
    <w:uiPriority w:val="99"/>
    <w:qFormat/>
    <w:rsid w:val="00D07D73"/>
    <w:pPr>
      <w:keepNext/>
      <w:widowControl/>
      <w:snapToGrid/>
      <w:ind w:left="0" w:firstLine="0"/>
    </w:pPr>
    <w:rPr>
      <w:sz w:val="24"/>
    </w:rPr>
  </w:style>
  <w:style w:type="paragraph" w:customStyle="1" w:styleId="664">
    <w:name w:val="Заголовок 66"/>
    <w:uiPriority w:val="99"/>
    <w:qFormat/>
    <w:rsid w:val="00D07D73"/>
    <w:pPr>
      <w:keepNext/>
      <w:snapToGrid w:val="0"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paragraph" w:customStyle="1" w:styleId="25d">
    <w:name w:val="Цитата 25"/>
    <w:basedOn w:val="a2"/>
    <w:next w:val="a2"/>
    <w:uiPriority w:val="99"/>
    <w:qFormat/>
    <w:rsid w:val="00D07D73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5f7">
    <w:name w:val="Выделенная цитата5"/>
    <w:basedOn w:val="a2"/>
    <w:next w:val="a2"/>
    <w:uiPriority w:val="99"/>
    <w:qFormat/>
    <w:rsid w:val="00D07D73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paragraph" w:customStyle="1" w:styleId="HTML50">
    <w:name w:val="Стандартный HTML5"/>
    <w:basedOn w:val="a2"/>
    <w:uiPriority w:val="99"/>
    <w:qFormat/>
    <w:rsid w:val="00D07D7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3ffe">
    <w:name w:val="Основной текст с отступом Знак3"/>
    <w:uiPriority w:val="99"/>
    <w:qFormat/>
    <w:rsid w:val="00D07D73"/>
    <w:rPr>
      <w:sz w:val="24"/>
    </w:rPr>
  </w:style>
  <w:style w:type="character" w:customStyle="1" w:styleId="6f7">
    <w:name w:val="Слабое выделение6"/>
    <w:uiPriority w:val="99"/>
    <w:rsid w:val="00D07D73"/>
    <w:rPr>
      <w:i/>
      <w:color w:val="808080"/>
    </w:rPr>
  </w:style>
  <w:style w:type="character" w:customStyle="1" w:styleId="21f7">
    <w:name w:val="Знак21"/>
    <w:uiPriority w:val="99"/>
    <w:rsid w:val="00D07D73"/>
    <w:rPr>
      <w:sz w:val="24"/>
      <w:lang w:val="ru-RU" w:eastAsia="en-US"/>
    </w:rPr>
  </w:style>
  <w:style w:type="character" w:customStyle="1" w:styleId="5f8">
    <w:name w:val="Основной шрифт абзаца5"/>
    <w:uiPriority w:val="99"/>
    <w:rsid w:val="00D07D73"/>
  </w:style>
  <w:style w:type="character" w:customStyle="1" w:styleId="5f9">
    <w:name w:val="Замещающий текст5"/>
    <w:uiPriority w:val="99"/>
    <w:rsid w:val="00D07D73"/>
    <w:rPr>
      <w:color w:val="808080"/>
    </w:rPr>
  </w:style>
  <w:style w:type="character" w:customStyle="1" w:styleId="6f8">
    <w:name w:val="Сильное выделение6"/>
    <w:uiPriority w:val="99"/>
    <w:rsid w:val="00D07D73"/>
    <w:rPr>
      <w:b/>
    </w:rPr>
  </w:style>
  <w:style w:type="character" w:customStyle="1" w:styleId="4fd">
    <w:name w:val="Основной текст с отступом Знак4"/>
    <w:uiPriority w:val="99"/>
    <w:semiHidden/>
    <w:rsid w:val="00D07D73"/>
    <w:rPr>
      <w:sz w:val="24"/>
    </w:rPr>
  </w:style>
  <w:style w:type="character" w:customStyle="1" w:styleId="2013">
    <w:name w:val="Знак Знак2013"/>
    <w:uiPriority w:val="99"/>
    <w:rsid w:val="00D07D73"/>
    <w:rPr>
      <w:rFonts w:ascii="Arial" w:hAnsi="Arial"/>
      <w:sz w:val="22"/>
    </w:rPr>
  </w:style>
  <w:style w:type="paragraph" w:customStyle="1" w:styleId="9d">
    <w:name w:val="Абзац списка9"/>
    <w:basedOn w:val="a2"/>
    <w:uiPriority w:val="99"/>
    <w:qFormat/>
    <w:rsid w:val="00D07D73"/>
    <w:pPr>
      <w:widowControl/>
      <w:snapToGrid/>
      <w:spacing w:before="0"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15b">
    <w:name w:val="Обычный15"/>
    <w:uiPriority w:val="99"/>
    <w:qFormat/>
    <w:rsid w:val="00D07D73"/>
    <w:pPr>
      <w:widowControl w:val="0"/>
      <w:snapToGrid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284">
    <w:name w:val="Основной текст 28"/>
    <w:basedOn w:val="a2"/>
    <w:uiPriority w:val="99"/>
    <w:qFormat/>
    <w:rsid w:val="00D07D73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rFonts w:eastAsia="Times New Roman"/>
      <w:sz w:val="28"/>
    </w:rPr>
  </w:style>
  <w:style w:type="paragraph" w:customStyle="1" w:styleId="394">
    <w:name w:val="Заголовок 39"/>
    <w:basedOn w:val="15b"/>
    <w:next w:val="15b"/>
    <w:uiPriority w:val="99"/>
    <w:qFormat/>
    <w:rsid w:val="00D07D73"/>
    <w:pPr>
      <w:keepNext/>
      <w:widowControl/>
      <w:snapToGrid/>
      <w:ind w:left="0" w:firstLine="0"/>
      <w:outlineLvl w:val="2"/>
    </w:pPr>
    <w:rPr>
      <w:sz w:val="24"/>
    </w:rPr>
  </w:style>
  <w:style w:type="paragraph" w:customStyle="1" w:styleId="9e">
    <w:name w:val="Основной текст9"/>
    <w:basedOn w:val="15b"/>
    <w:uiPriority w:val="99"/>
    <w:qFormat/>
    <w:rsid w:val="00D07D73"/>
    <w:pPr>
      <w:widowControl/>
      <w:snapToGrid/>
      <w:spacing w:line="360" w:lineRule="auto"/>
      <w:ind w:left="0" w:firstLine="0"/>
    </w:pPr>
    <w:rPr>
      <w:sz w:val="24"/>
    </w:rPr>
  </w:style>
  <w:style w:type="paragraph" w:customStyle="1" w:styleId="285">
    <w:name w:val="Заголовок 28"/>
    <w:basedOn w:val="a2"/>
    <w:next w:val="a2"/>
    <w:uiPriority w:val="99"/>
    <w:qFormat/>
    <w:rsid w:val="00D07D73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7f3">
    <w:name w:val="Цитата7"/>
    <w:basedOn w:val="a2"/>
    <w:uiPriority w:val="99"/>
    <w:qFormat/>
    <w:rsid w:val="00D07D73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8c">
    <w:name w:val="Текст8"/>
    <w:basedOn w:val="a2"/>
    <w:uiPriority w:val="99"/>
    <w:qFormat/>
    <w:rsid w:val="00D07D73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85">
    <w:name w:val="Основной текст 38"/>
    <w:basedOn w:val="15b"/>
    <w:uiPriority w:val="99"/>
    <w:qFormat/>
    <w:rsid w:val="00D07D73"/>
    <w:pPr>
      <w:widowControl/>
      <w:tabs>
        <w:tab w:val="left" w:pos="360"/>
      </w:tabs>
      <w:snapToGrid/>
      <w:ind w:left="0" w:firstLine="0"/>
      <w:jc w:val="both"/>
    </w:pPr>
    <w:rPr>
      <w:i/>
      <w:sz w:val="26"/>
    </w:rPr>
  </w:style>
  <w:style w:type="paragraph" w:customStyle="1" w:styleId="277">
    <w:name w:val="Основной текст с отступом 27"/>
    <w:basedOn w:val="a2"/>
    <w:uiPriority w:val="99"/>
    <w:qFormat/>
    <w:rsid w:val="00D07D73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86">
    <w:name w:val="Основной текст с отступом 38"/>
    <w:basedOn w:val="a2"/>
    <w:uiPriority w:val="99"/>
    <w:qFormat/>
    <w:rsid w:val="00D07D73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6f9">
    <w:name w:val="Верхний колонтитул6"/>
    <w:basedOn w:val="a2"/>
    <w:uiPriority w:val="99"/>
    <w:qFormat/>
    <w:rsid w:val="00D07D73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7f4">
    <w:name w:val="Без интервала7"/>
    <w:uiPriority w:val="99"/>
    <w:qFormat/>
    <w:rsid w:val="00D07D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9a">
    <w:name w:val="Заголовок 49"/>
    <w:basedOn w:val="15b"/>
    <w:next w:val="15b"/>
    <w:uiPriority w:val="99"/>
    <w:qFormat/>
    <w:rsid w:val="00D07D73"/>
    <w:pPr>
      <w:keepNext/>
      <w:widowControl/>
      <w:snapToGrid/>
      <w:ind w:left="0" w:firstLine="0"/>
    </w:pPr>
    <w:rPr>
      <w:sz w:val="24"/>
    </w:rPr>
  </w:style>
  <w:style w:type="paragraph" w:customStyle="1" w:styleId="674">
    <w:name w:val="Заголовок 67"/>
    <w:uiPriority w:val="99"/>
    <w:qFormat/>
    <w:rsid w:val="00D07D73"/>
    <w:pPr>
      <w:keepNext/>
      <w:snapToGrid w:val="0"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paragraph" w:customStyle="1" w:styleId="267">
    <w:name w:val="Цитата 26"/>
    <w:basedOn w:val="a2"/>
    <w:next w:val="a2"/>
    <w:uiPriority w:val="99"/>
    <w:qFormat/>
    <w:rsid w:val="00D07D73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6fa">
    <w:name w:val="Выделенная цитата6"/>
    <w:basedOn w:val="a2"/>
    <w:next w:val="a2"/>
    <w:uiPriority w:val="99"/>
    <w:qFormat/>
    <w:rsid w:val="00D07D73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paragraph" w:customStyle="1" w:styleId="HTML60">
    <w:name w:val="Стандартный HTML6"/>
    <w:basedOn w:val="a2"/>
    <w:uiPriority w:val="99"/>
    <w:qFormat/>
    <w:rsid w:val="00D07D7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7f5">
    <w:name w:val="Слабое выделение7"/>
    <w:uiPriority w:val="99"/>
    <w:rsid w:val="00D07D73"/>
    <w:rPr>
      <w:i/>
      <w:color w:val="808080"/>
    </w:rPr>
  </w:style>
  <w:style w:type="character" w:customStyle="1" w:styleId="6fb">
    <w:name w:val="Основной шрифт абзаца6"/>
    <w:uiPriority w:val="99"/>
    <w:rsid w:val="00D07D73"/>
  </w:style>
  <w:style w:type="character" w:customStyle="1" w:styleId="6fc">
    <w:name w:val="Замещающий текст6"/>
    <w:uiPriority w:val="99"/>
    <w:rsid w:val="00D07D73"/>
    <w:rPr>
      <w:color w:val="808080"/>
    </w:rPr>
  </w:style>
  <w:style w:type="character" w:customStyle="1" w:styleId="7f6">
    <w:name w:val="Сильное выделение7"/>
    <w:uiPriority w:val="99"/>
    <w:rsid w:val="00D07D73"/>
    <w:rPr>
      <w:b/>
    </w:rPr>
  </w:style>
  <w:style w:type="character" w:customStyle="1" w:styleId="b-sharetext">
    <w:name w:val="b-share__text"/>
    <w:basedOn w:val="a3"/>
    <w:uiPriority w:val="99"/>
    <w:rsid w:val="00D07D73"/>
    <w:rPr>
      <w:rFonts w:cs="Times New Roman"/>
    </w:rPr>
  </w:style>
  <w:style w:type="character" w:customStyle="1" w:styleId="2017">
    <w:name w:val="Знак Знак2017"/>
    <w:uiPriority w:val="99"/>
    <w:rsid w:val="00D07D73"/>
    <w:rPr>
      <w:rFonts w:ascii="Arial" w:hAnsi="Arial"/>
      <w:sz w:val="22"/>
    </w:rPr>
  </w:style>
  <w:style w:type="paragraph" w:customStyle="1" w:styleId="10f0">
    <w:name w:val="Абзац списка10"/>
    <w:basedOn w:val="a2"/>
    <w:uiPriority w:val="99"/>
    <w:qFormat/>
    <w:rsid w:val="00D07D73"/>
    <w:pPr>
      <w:widowControl/>
      <w:snapToGrid/>
      <w:spacing w:before="0"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16b">
    <w:name w:val="Обычный16"/>
    <w:uiPriority w:val="99"/>
    <w:qFormat/>
    <w:rsid w:val="00D07D73"/>
    <w:pPr>
      <w:widowControl w:val="0"/>
      <w:snapToGrid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294">
    <w:name w:val="Основной текст 29"/>
    <w:basedOn w:val="a2"/>
    <w:uiPriority w:val="99"/>
    <w:qFormat/>
    <w:rsid w:val="00D07D73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rFonts w:eastAsia="Times New Roman"/>
      <w:sz w:val="28"/>
    </w:rPr>
  </w:style>
  <w:style w:type="paragraph" w:customStyle="1" w:styleId="3101">
    <w:name w:val="Заголовок 310"/>
    <w:basedOn w:val="16b"/>
    <w:next w:val="16b"/>
    <w:uiPriority w:val="99"/>
    <w:qFormat/>
    <w:rsid w:val="00D07D73"/>
    <w:pPr>
      <w:keepNext/>
      <w:widowControl/>
      <w:snapToGrid/>
      <w:ind w:left="0" w:firstLine="0"/>
      <w:outlineLvl w:val="2"/>
    </w:pPr>
    <w:rPr>
      <w:sz w:val="24"/>
    </w:rPr>
  </w:style>
  <w:style w:type="paragraph" w:customStyle="1" w:styleId="10f1">
    <w:name w:val="Основной текст10"/>
    <w:basedOn w:val="16b"/>
    <w:uiPriority w:val="99"/>
    <w:qFormat/>
    <w:rsid w:val="00D07D73"/>
    <w:pPr>
      <w:widowControl/>
      <w:snapToGrid/>
      <w:spacing w:line="360" w:lineRule="auto"/>
      <w:ind w:left="0" w:firstLine="0"/>
    </w:pPr>
    <w:rPr>
      <w:sz w:val="24"/>
    </w:rPr>
  </w:style>
  <w:style w:type="paragraph" w:customStyle="1" w:styleId="295">
    <w:name w:val="Заголовок 29"/>
    <w:basedOn w:val="a2"/>
    <w:next w:val="a2"/>
    <w:uiPriority w:val="99"/>
    <w:qFormat/>
    <w:rsid w:val="00D07D73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8d">
    <w:name w:val="Цитата8"/>
    <w:basedOn w:val="a2"/>
    <w:uiPriority w:val="99"/>
    <w:qFormat/>
    <w:rsid w:val="00D07D73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9f">
    <w:name w:val="Текст9"/>
    <w:basedOn w:val="a2"/>
    <w:uiPriority w:val="99"/>
    <w:qFormat/>
    <w:rsid w:val="00D07D73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95">
    <w:name w:val="Основной текст 39"/>
    <w:basedOn w:val="16b"/>
    <w:uiPriority w:val="99"/>
    <w:qFormat/>
    <w:rsid w:val="00D07D73"/>
    <w:pPr>
      <w:widowControl/>
      <w:tabs>
        <w:tab w:val="left" w:pos="360"/>
      </w:tabs>
      <w:snapToGrid/>
      <w:ind w:left="0" w:firstLine="0"/>
      <w:jc w:val="both"/>
    </w:pPr>
    <w:rPr>
      <w:i/>
      <w:sz w:val="26"/>
    </w:rPr>
  </w:style>
  <w:style w:type="paragraph" w:customStyle="1" w:styleId="286">
    <w:name w:val="Основной текст с отступом 28"/>
    <w:basedOn w:val="a2"/>
    <w:uiPriority w:val="99"/>
    <w:qFormat/>
    <w:rsid w:val="00D07D73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96">
    <w:name w:val="Основной текст с отступом 39"/>
    <w:basedOn w:val="a2"/>
    <w:uiPriority w:val="99"/>
    <w:qFormat/>
    <w:rsid w:val="00D07D73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7f7">
    <w:name w:val="Верхний колонтитул7"/>
    <w:basedOn w:val="a2"/>
    <w:uiPriority w:val="99"/>
    <w:qFormat/>
    <w:rsid w:val="00D07D73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8e">
    <w:name w:val="Без интервала8"/>
    <w:uiPriority w:val="99"/>
    <w:qFormat/>
    <w:rsid w:val="00D07D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101">
    <w:name w:val="Заголовок 410"/>
    <w:basedOn w:val="16b"/>
    <w:next w:val="16b"/>
    <w:uiPriority w:val="99"/>
    <w:qFormat/>
    <w:rsid w:val="00D07D73"/>
    <w:pPr>
      <w:keepNext/>
      <w:widowControl/>
      <w:snapToGrid/>
      <w:ind w:left="0" w:firstLine="0"/>
    </w:pPr>
    <w:rPr>
      <w:sz w:val="24"/>
    </w:rPr>
  </w:style>
  <w:style w:type="paragraph" w:customStyle="1" w:styleId="684">
    <w:name w:val="Заголовок 68"/>
    <w:uiPriority w:val="99"/>
    <w:qFormat/>
    <w:rsid w:val="00D07D73"/>
    <w:pPr>
      <w:keepNext/>
      <w:snapToGrid w:val="0"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paragraph" w:customStyle="1" w:styleId="278">
    <w:name w:val="Цитата 27"/>
    <w:basedOn w:val="a2"/>
    <w:next w:val="a2"/>
    <w:uiPriority w:val="99"/>
    <w:qFormat/>
    <w:rsid w:val="00D07D73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7f8">
    <w:name w:val="Выделенная цитата7"/>
    <w:basedOn w:val="a2"/>
    <w:next w:val="a2"/>
    <w:uiPriority w:val="99"/>
    <w:qFormat/>
    <w:rsid w:val="00D07D73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paragraph" w:customStyle="1" w:styleId="Heading33">
    <w:name w:val="Heading 33"/>
    <w:uiPriority w:val="99"/>
    <w:rsid w:val="00D07D73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93">
    <w:name w:val="Heading 93"/>
    <w:uiPriority w:val="99"/>
    <w:rsid w:val="00D07D73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14">
    <w:name w:val="Heading 14"/>
    <w:uiPriority w:val="99"/>
    <w:rsid w:val="00D07D73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63">
    <w:name w:val="Heading 63"/>
    <w:uiPriority w:val="99"/>
    <w:rsid w:val="00D07D73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73">
    <w:name w:val="Heading 73"/>
    <w:uiPriority w:val="99"/>
    <w:rsid w:val="00D07D73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23">
    <w:name w:val="Heading 23"/>
    <w:uiPriority w:val="99"/>
    <w:rsid w:val="00D07D73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53">
    <w:name w:val="Heading 53"/>
    <w:uiPriority w:val="99"/>
    <w:rsid w:val="00D07D73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TML70">
    <w:name w:val="Стандартный HTML7"/>
    <w:basedOn w:val="a2"/>
    <w:uiPriority w:val="99"/>
    <w:qFormat/>
    <w:rsid w:val="00D07D7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8f">
    <w:name w:val="Слабое выделение8"/>
    <w:uiPriority w:val="99"/>
    <w:rsid w:val="00D07D73"/>
    <w:rPr>
      <w:i/>
      <w:color w:val="808080"/>
    </w:rPr>
  </w:style>
  <w:style w:type="character" w:customStyle="1" w:styleId="7f9">
    <w:name w:val="Основной шрифт абзаца7"/>
    <w:uiPriority w:val="99"/>
    <w:rsid w:val="00D07D73"/>
  </w:style>
  <w:style w:type="character" w:customStyle="1" w:styleId="7fa">
    <w:name w:val="Замещающий текст7"/>
    <w:uiPriority w:val="99"/>
    <w:rsid w:val="00D07D73"/>
    <w:rPr>
      <w:color w:val="808080"/>
    </w:rPr>
  </w:style>
  <w:style w:type="character" w:customStyle="1" w:styleId="8f0">
    <w:name w:val="Сильное выделение8"/>
    <w:uiPriority w:val="99"/>
    <w:rsid w:val="00D07D73"/>
    <w:rPr>
      <w:b/>
    </w:rPr>
  </w:style>
  <w:style w:type="paragraph" w:customStyle="1" w:styleId="Heading43">
    <w:name w:val="Heading 43"/>
    <w:basedOn w:val="a2"/>
    <w:next w:val="a2"/>
    <w:uiPriority w:val="99"/>
    <w:rsid w:val="00D07D73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rFonts w:eastAsia="Times New Roman"/>
      <w:b/>
      <w:bCs/>
      <w:sz w:val="28"/>
      <w:szCs w:val="28"/>
      <w:lang w:eastAsia="zh-CN"/>
    </w:rPr>
  </w:style>
  <w:style w:type="paragraph" w:customStyle="1" w:styleId="Heading82">
    <w:name w:val="Heading 82"/>
    <w:basedOn w:val="a2"/>
    <w:next w:val="a2"/>
    <w:uiPriority w:val="99"/>
    <w:rsid w:val="00D07D73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customStyle="1" w:styleId="Caption2">
    <w:name w:val="Caption2"/>
    <w:basedOn w:val="a2"/>
    <w:uiPriority w:val="99"/>
    <w:rsid w:val="00D07D73"/>
    <w:pPr>
      <w:widowControl/>
      <w:suppressLineNumbers/>
      <w:snapToGrid/>
      <w:spacing w:before="120" w:after="120"/>
    </w:pPr>
    <w:rPr>
      <w:rFonts w:eastAsia="Times New Roman" w:cs="FreeSans"/>
      <w:i/>
      <w:iCs/>
      <w:color w:val="00000A"/>
      <w:szCs w:val="24"/>
    </w:rPr>
  </w:style>
  <w:style w:type="paragraph" w:customStyle="1" w:styleId="Footer2">
    <w:name w:val="Footer2"/>
    <w:basedOn w:val="a2"/>
    <w:uiPriority w:val="99"/>
    <w:rsid w:val="00D07D73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Header3">
    <w:name w:val="Header3"/>
    <w:basedOn w:val="a2"/>
    <w:uiPriority w:val="99"/>
    <w:rsid w:val="00D07D73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TOC12">
    <w:name w:val="TOC 12"/>
    <w:basedOn w:val="a2"/>
    <w:uiPriority w:val="99"/>
    <w:rsid w:val="00D07D73"/>
    <w:pPr>
      <w:widowControl/>
      <w:tabs>
        <w:tab w:val="right" w:leader="dot" w:pos="1019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TOC22">
    <w:name w:val="TOC 22"/>
    <w:basedOn w:val="a2"/>
    <w:uiPriority w:val="99"/>
    <w:rsid w:val="00D07D73"/>
    <w:pPr>
      <w:widowControl/>
      <w:snapToGrid/>
      <w:spacing w:before="0" w:after="0"/>
      <w:ind w:left="238"/>
    </w:pPr>
    <w:rPr>
      <w:rFonts w:eastAsia="Times New Roman"/>
      <w:color w:val="00000A"/>
      <w:szCs w:val="24"/>
    </w:rPr>
  </w:style>
  <w:style w:type="paragraph" w:customStyle="1" w:styleId="TOC32">
    <w:name w:val="TOC 32"/>
    <w:basedOn w:val="a2"/>
    <w:uiPriority w:val="99"/>
    <w:rsid w:val="00D07D73"/>
    <w:pPr>
      <w:widowControl/>
      <w:snapToGrid/>
      <w:spacing w:before="0" w:after="0"/>
      <w:ind w:left="480"/>
    </w:pPr>
    <w:rPr>
      <w:rFonts w:eastAsia="Times New Roman"/>
      <w:color w:val="00000A"/>
      <w:szCs w:val="24"/>
    </w:rPr>
  </w:style>
  <w:style w:type="paragraph" w:customStyle="1" w:styleId="TOC42">
    <w:name w:val="TOC 42"/>
    <w:basedOn w:val="a2"/>
    <w:uiPriority w:val="99"/>
    <w:rsid w:val="00D07D73"/>
    <w:pPr>
      <w:tabs>
        <w:tab w:val="left" w:pos="502"/>
        <w:tab w:val="left" w:pos="3330"/>
      </w:tabs>
      <w:snapToGrid/>
      <w:spacing w:before="0" w:after="0"/>
      <w:ind w:left="502" w:hanging="720"/>
    </w:pPr>
    <w:rPr>
      <w:color w:val="00000A"/>
      <w:szCs w:val="24"/>
    </w:rPr>
  </w:style>
  <w:style w:type="paragraph" w:customStyle="1" w:styleId="TOC52">
    <w:name w:val="TOC 52"/>
    <w:basedOn w:val="a2"/>
    <w:uiPriority w:val="99"/>
    <w:rsid w:val="00D07D73"/>
    <w:pPr>
      <w:widowControl/>
      <w:snapToGrid/>
      <w:spacing w:before="0" w:line="276" w:lineRule="auto"/>
      <w:ind w:left="88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62">
    <w:name w:val="TOC 62"/>
    <w:basedOn w:val="a2"/>
    <w:uiPriority w:val="99"/>
    <w:rsid w:val="00D07D73"/>
    <w:pPr>
      <w:widowControl/>
      <w:snapToGrid/>
      <w:spacing w:before="0" w:line="276" w:lineRule="auto"/>
      <w:ind w:left="110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72">
    <w:name w:val="TOC 72"/>
    <w:basedOn w:val="a2"/>
    <w:uiPriority w:val="99"/>
    <w:rsid w:val="00D07D73"/>
    <w:pPr>
      <w:widowControl/>
      <w:snapToGrid/>
      <w:spacing w:before="0" w:line="276" w:lineRule="auto"/>
      <w:ind w:left="132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82">
    <w:name w:val="TOC 82"/>
    <w:basedOn w:val="a2"/>
    <w:uiPriority w:val="99"/>
    <w:rsid w:val="00D07D73"/>
    <w:pPr>
      <w:widowControl/>
      <w:snapToGrid/>
      <w:spacing w:before="0" w:line="276" w:lineRule="auto"/>
      <w:ind w:left="154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92">
    <w:name w:val="TOC 92"/>
    <w:basedOn w:val="a2"/>
    <w:uiPriority w:val="99"/>
    <w:rsid w:val="00D07D73"/>
    <w:pPr>
      <w:widowControl/>
      <w:snapToGrid/>
      <w:spacing w:before="0" w:line="276" w:lineRule="auto"/>
      <w:ind w:left="1760"/>
    </w:pPr>
    <w:rPr>
      <w:rFonts w:ascii="Calibri" w:eastAsia="Times New Roman" w:hAnsi="Calibri"/>
      <w:color w:val="00000A"/>
      <w:sz w:val="22"/>
      <w:szCs w:val="22"/>
    </w:rPr>
  </w:style>
  <w:style w:type="character" w:customStyle="1" w:styleId="3fff">
    <w:name w:val="Текст сноски Знак3"/>
    <w:basedOn w:val="a3"/>
    <w:uiPriority w:val="99"/>
    <w:rsid w:val="00D07D73"/>
    <w:rPr>
      <w:rFonts w:cs="Times New Roman"/>
    </w:rPr>
  </w:style>
  <w:style w:type="paragraph" w:customStyle="1" w:styleId="4fe">
    <w:name w:val="Заголовок оглавления4"/>
    <w:basedOn w:val="10"/>
    <w:next w:val="a2"/>
    <w:uiPriority w:val="99"/>
    <w:qFormat/>
    <w:rsid w:val="00D07D73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eastAsia="Times New Roman" w:hAnsi="Cambria" w:cs="Arial"/>
      <w:b/>
      <w:bCs/>
      <w:caps/>
      <w:color w:val="365F91"/>
      <w:kern w:val="32"/>
      <w:sz w:val="28"/>
      <w:szCs w:val="28"/>
    </w:rPr>
  </w:style>
  <w:style w:type="character" w:customStyle="1" w:styleId="3fff0">
    <w:name w:val="Слабая ссылка3"/>
    <w:uiPriority w:val="99"/>
    <w:rsid w:val="00D07D73"/>
    <w:rPr>
      <w:smallCaps/>
      <w:color w:val="C0504D"/>
      <w:u w:val="single"/>
    </w:rPr>
  </w:style>
  <w:style w:type="character" w:customStyle="1" w:styleId="3fff1">
    <w:name w:val="Сильная ссылка3"/>
    <w:uiPriority w:val="99"/>
    <w:rsid w:val="00D07D73"/>
    <w:rPr>
      <w:b/>
      <w:smallCaps/>
      <w:color w:val="C0504D"/>
      <w:spacing w:val="5"/>
      <w:u w:val="single"/>
    </w:rPr>
  </w:style>
  <w:style w:type="character" w:customStyle="1" w:styleId="3fff2">
    <w:name w:val="Название книги3"/>
    <w:uiPriority w:val="99"/>
    <w:rsid w:val="00D07D73"/>
    <w:rPr>
      <w:b/>
      <w:smallCaps/>
      <w:spacing w:val="5"/>
    </w:rPr>
  </w:style>
  <w:style w:type="character" w:customStyle="1" w:styleId="3940">
    <w:name w:val="Знак Знак394"/>
    <w:uiPriority w:val="99"/>
    <w:rsid w:val="00D07D73"/>
    <w:rPr>
      <w:rFonts w:ascii="Arial" w:hAnsi="Arial"/>
      <w:b/>
      <w:sz w:val="26"/>
    </w:rPr>
  </w:style>
  <w:style w:type="character" w:customStyle="1" w:styleId="3840">
    <w:name w:val="Знак Знак384"/>
    <w:uiPriority w:val="99"/>
    <w:rsid w:val="00D07D73"/>
    <w:rPr>
      <w:b/>
      <w:sz w:val="28"/>
    </w:rPr>
  </w:style>
  <w:style w:type="character" w:customStyle="1" w:styleId="3740">
    <w:name w:val="Знак Знак374"/>
    <w:uiPriority w:val="99"/>
    <w:rsid w:val="00D07D73"/>
    <w:rPr>
      <w:b/>
      <w:i/>
      <w:sz w:val="26"/>
    </w:rPr>
  </w:style>
  <w:style w:type="character" w:customStyle="1" w:styleId="3640">
    <w:name w:val="Знак Знак364"/>
    <w:uiPriority w:val="99"/>
    <w:rsid w:val="00D07D73"/>
    <w:rPr>
      <w:b/>
      <w:sz w:val="22"/>
      <w:lang w:val="ru-RU" w:eastAsia="ru-RU"/>
    </w:rPr>
  </w:style>
  <w:style w:type="character" w:customStyle="1" w:styleId="3540">
    <w:name w:val="Знак Знак354"/>
    <w:uiPriority w:val="99"/>
    <w:rsid w:val="00D07D73"/>
    <w:rPr>
      <w:sz w:val="24"/>
      <w:lang w:val="ru-RU" w:eastAsia="ru-RU"/>
    </w:rPr>
  </w:style>
  <w:style w:type="character" w:customStyle="1" w:styleId="3440">
    <w:name w:val="Знак Знак344"/>
    <w:uiPriority w:val="99"/>
    <w:rsid w:val="00D07D73"/>
    <w:rPr>
      <w:rFonts w:ascii="Calibri" w:hAnsi="Calibri"/>
      <w:i/>
      <w:sz w:val="24"/>
      <w:lang w:eastAsia="en-US"/>
    </w:rPr>
  </w:style>
  <w:style w:type="character" w:customStyle="1" w:styleId="3240">
    <w:name w:val="Знак Знак324"/>
    <w:uiPriority w:val="99"/>
    <w:rsid w:val="00D07D73"/>
    <w:rPr>
      <w:sz w:val="16"/>
    </w:rPr>
  </w:style>
  <w:style w:type="character" w:customStyle="1" w:styleId="3150">
    <w:name w:val="Знак Знак315"/>
    <w:uiPriority w:val="99"/>
    <w:rsid w:val="00D07D73"/>
    <w:rPr>
      <w:sz w:val="24"/>
    </w:rPr>
  </w:style>
  <w:style w:type="paragraph" w:customStyle="1" w:styleId="11ff9">
    <w:name w:val="Знак Знак Знак Знак Знак Знак11"/>
    <w:basedOn w:val="a2"/>
    <w:uiPriority w:val="99"/>
    <w:rsid w:val="00D07D73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3030">
    <w:name w:val="Знак Знак303"/>
    <w:uiPriority w:val="99"/>
    <w:rsid w:val="00D07D73"/>
    <w:rPr>
      <w:sz w:val="24"/>
    </w:rPr>
  </w:style>
  <w:style w:type="character" w:customStyle="1" w:styleId="2940">
    <w:name w:val="Знак Знак294"/>
    <w:uiPriority w:val="99"/>
    <w:rsid w:val="00D07D73"/>
    <w:rPr>
      <w:sz w:val="24"/>
    </w:rPr>
  </w:style>
  <w:style w:type="character" w:customStyle="1" w:styleId="714">
    <w:name w:val="Знак Знак714"/>
    <w:uiPriority w:val="99"/>
    <w:rsid w:val="00D07D73"/>
    <w:rPr>
      <w:sz w:val="16"/>
      <w:lang w:val="ru-RU" w:eastAsia="ru-RU"/>
    </w:rPr>
  </w:style>
  <w:style w:type="character" w:customStyle="1" w:styleId="14100">
    <w:name w:val="Знак Знак1410"/>
    <w:uiPriority w:val="99"/>
    <w:locked/>
    <w:rsid w:val="00D07D73"/>
    <w:rPr>
      <w:b/>
      <w:sz w:val="27"/>
      <w:lang w:val="ru-RU" w:eastAsia="ru-RU"/>
    </w:rPr>
  </w:style>
  <w:style w:type="character" w:customStyle="1" w:styleId="2840">
    <w:name w:val="Знак Знак284"/>
    <w:uiPriority w:val="99"/>
    <w:rsid w:val="00D07D73"/>
    <w:rPr>
      <w:rFonts w:ascii="Tahoma" w:hAnsi="Tahoma"/>
    </w:rPr>
  </w:style>
  <w:style w:type="character" w:customStyle="1" w:styleId="2740">
    <w:name w:val="Знак Знак274"/>
    <w:uiPriority w:val="99"/>
    <w:rsid w:val="00D07D73"/>
    <w:rPr>
      <w:sz w:val="24"/>
    </w:rPr>
  </w:style>
  <w:style w:type="character" w:customStyle="1" w:styleId="1010">
    <w:name w:val="Знак Знак1010"/>
    <w:uiPriority w:val="99"/>
    <w:locked/>
    <w:rsid w:val="00D07D73"/>
    <w:rPr>
      <w:sz w:val="16"/>
      <w:lang w:val="ru-RU" w:eastAsia="ru-RU"/>
    </w:rPr>
  </w:style>
  <w:style w:type="character" w:customStyle="1" w:styleId="628">
    <w:name w:val="Знак Знак628"/>
    <w:uiPriority w:val="99"/>
    <w:rsid w:val="00D07D73"/>
    <w:rPr>
      <w:rFonts w:ascii="Arial" w:hAnsi="Arial"/>
      <w:b/>
      <w:i/>
      <w:sz w:val="28"/>
      <w:lang w:val="ru-RU" w:eastAsia="en-US"/>
    </w:rPr>
  </w:style>
  <w:style w:type="character" w:customStyle="1" w:styleId="2140">
    <w:name w:val="Знак Знак214"/>
    <w:uiPriority w:val="99"/>
    <w:locked/>
    <w:rsid w:val="00D07D73"/>
    <w:rPr>
      <w:sz w:val="24"/>
      <w:lang w:val="en-US"/>
    </w:rPr>
  </w:style>
  <w:style w:type="character" w:customStyle="1" w:styleId="1240">
    <w:name w:val="Знак Знак124"/>
    <w:uiPriority w:val="99"/>
    <w:rsid w:val="00D07D73"/>
    <w:rPr>
      <w:sz w:val="16"/>
    </w:rPr>
  </w:style>
  <w:style w:type="character" w:customStyle="1" w:styleId="1360">
    <w:name w:val="Знак Знак136"/>
    <w:uiPriority w:val="99"/>
    <w:rsid w:val="00D07D73"/>
    <w:rPr>
      <w:lang w:val="ru-RU" w:eastAsia="ru-RU"/>
    </w:rPr>
  </w:style>
  <w:style w:type="character" w:customStyle="1" w:styleId="1611">
    <w:name w:val="Знак Знак1611"/>
    <w:uiPriority w:val="99"/>
    <w:locked/>
    <w:rsid w:val="00D07D73"/>
    <w:rPr>
      <w:b/>
      <w:caps/>
      <w:sz w:val="24"/>
      <w:lang w:val="ru-RU" w:eastAsia="ru-RU"/>
    </w:rPr>
  </w:style>
  <w:style w:type="character" w:customStyle="1" w:styleId="1161">
    <w:name w:val="Знак Знак116"/>
    <w:uiPriority w:val="99"/>
    <w:rsid w:val="00D07D73"/>
    <w:rPr>
      <w:sz w:val="24"/>
    </w:rPr>
  </w:style>
  <w:style w:type="character" w:customStyle="1" w:styleId="13d">
    <w:name w:val="Знак Знак Знак13"/>
    <w:uiPriority w:val="99"/>
    <w:rsid w:val="00D07D73"/>
    <w:rPr>
      <w:rFonts w:ascii="Times New Roman" w:hAnsi="Times New Roman"/>
      <w:b/>
      <w:caps/>
      <w:sz w:val="28"/>
    </w:rPr>
  </w:style>
  <w:style w:type="character" w:customStyle="1" w:styleId="25100">
    <w:name w:val="Знак Знак2510"/>
    <w:uiPriority w:val="99"/>
    <w:rsid w:val="00D07D73"/>
    <w:rPr>
      <w:rFonts w:ascii="Times New Roman" w:hAnsi="Times New Roman"/>
      <w:b/>
      <w:sz w:val="28"/>
    </w:rPr>
  </w:style>
  <w:style w:type="character" w:customStyle="1" w:styleId="22100">
    <w:name w:val="Знак Знак2210"/>
    <w:uiPriority w:val="99"/>
    <w:rsid w:val="00D07D73"/>
    <w:rPr>
      <w:rFonts w:ascii="Times New Roman" w:hAnsi="Times New Roman"/>
      <w:sz w:val="24"/>
    </w:rPr>
  </w:style>
  <w:style w:type="character" w:customStyle="1" w:styleId="19100">
    <w:name w:val="Знак Знак1910"/>
    <w:uiPriority w:val="99"/>
    <w:rsid w:val="00D07D73"/>
    <w:rPr>
      <w:rFonts w:ascii="Times New Roman" w:hAnsi="Times New Roman"/>
      <w:sz w:val="16"/>
      <w:lang w:eastAsia="ru-RU"/>
    </w:rPr>
  </w:style>
  <w:style w:type="character" w:customStyle="1" w:styleId="1812">
    <w:name w:val="Знак Знак1812"/>
    <w:uiPriority w:val="99"/>
    <w:rsid w:val="00D07D73"/>
    <w:rPr>
      <w:rFonts w:ascii="Courier New" w:hAnsi="Courier New"/>
    </w:rPr>
  </w:style>
  <w:style w:type="character" w:customStyle="1" w:styleId="17100">
    <w:name w:val="Знак Знак1710"/>
    <w:uiPriority w:val="99"/>
    <w:rsid w:val="00D07D73"/>
    <w:rPr>
      <w:rFonts w:ascii="Times New Roman" w:hAnsi="Times New Roman"/>
      <w:sz w:val="24"/>
    </w:rPr>
  </w:style>
  <w:style w:type="character" w:customStyle="1" w:styleId="960">
    <w:name w:val="Знак Знак96"/>
    <w:link w:val="3fff3"/>
    <w:uiPriority w:val="99"/>
    <w:locked/>
    <w:rsid w:val="00D07D73"/>
    <w:rPr>
      <w:rFonts w:ascii="PragmaticaCTT" w:hAnsi="PragmaticaCTT"/>
      <w:b/>
      <w:sz w:val="24"/>
    </w:rPr>
  </w:style>
  <w:style w:type="paragraph" w:customStyle="1" w:styleId="3fff3">
    <w:name w:val="Название3"/>
    <w:basedOn w:val="a2"/>
    <w:link w:val="960"/>
    <w:uiPriority w:val="99"/>
    <w:qFormat/>
    <w:rsid w:val="00D07D73"/>
    <w:pPr>
      <w:widowControl/>
      <w:snapToGrid/>
      <w:spacing w:before="240" w:after="60"/>
      <w:jc w:val="center"/>
      <w:outlineLvl w:val="0"/>
    </w:pPr>
    <w:rPr>
      <w:rFonts w:ascii="PragmaticaCTT" w:eastAsiaTheme="minorHAnsi" w:hAnsi="PragmaticaCTT" w:cstheme="minorBidi"/>
      <w:b/>
      <w:szCs w:val="22"/>
      <w:lang w:eastAsia="en-US"/>
    </w:rPr>
  </w:style>
  <w:style w:type="character" w:customStyle="1" w:styleId="5300">
    <w:name w:val="Знак Знак530"/>
    <w:uiPriority w:val="99"/>
    <w:rsid w:val="00D07D73"/>
    <w:rPr>
      <w:rFonts w:ascii="Tahoma" w:hAnsi="Tahoma"/>
      <w:sz w:val="16"/>
      <w:lang w:val="ru-RU" w:eastAsia="ru-RU"/>
    </w:rPr>
  </w:style>
  <w:style w:type="character" w:customStyle="1" w:styleId="15100">
    <w:name w:val="Знак Знак1510"/>
    <w:uiPriority w:val="99"/>
    <w:rsid w:val="00D07D73"/>
    <w:rPr>
      <w:b/>
      <w:sz w:val="28"/>
    </w:rPr>
  </w:style>
  <w:style w:type="character" w:customStyle="1" w:styleId="41100">
    <w:name w:val="Знак Знак4110"/>
    <w:uiPriority w:val="99"/>
    <w:locked/>
    <w:rsid w:val="00D07D73"/>
    <w:rPr>
      <w:rFonts w:ascii="Arial" w:hAnsi="Arial"/>
      <w:b/>
      <w:i/>
      <w:sz w:val="28"/>
      <w:lang w:val="ru-RU" w:eastAsia="en-US"/>
    </w:rPr>
  </w:style>
  <w:style w:type="paragraph" w:customStyle="1" w:styleId="14b">
    <w:name w:val="Знак Знак Знак Знак Знак Знак Знак Знак Знак Знак Знак Знак Знак14"/>
    <w:basedOn w:val="a2"/>
    <w:uiPriority w:val="99"/>
    <w:rsid w:val="00D07D73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102">
    <w:name w:val="Знак310"/>
    <w:basedOn w:val="a2"/>
    <w:uiPriority w:val="99"/>
    <w:rsid w:val="00D07D73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100">
    <w:name w:val="Знак Знак5310"/>
    <w:uiPriority w:val="99"/>
    <w:locked/>
    <w:rsid w:val="00D07D73"/>
    <w:rPr>
      <w:b/>
      <w:caps/>
      <w:sz w:val="24"/>
      <w:lang w:val="ru-RU" w:eastAsia="ru-RU"/>
    </w:rPr>
  </w:style>
  <w:style w:type="character" w:customStyle="1" w:styleId="11110">
    <w:name w:val="Знак1 Знак Знак111"/>
    <w:uiPriority w:val="99"/>
    <w:locked/>
    <w:rsid w:val="00D07D73"/>
    <w:rPr>
      <w:rFonts w:ascii="Times New Roman" w:hAnsi="Times New Roman"/>
      <w:sz w:val="24"/>
      <w:lang w:eastAsia="ru-RU"/>
    </w:rPr>
  </w:style>
  <w:style w:type="character" w:customStyle="1" w:styleId="4610">
    <w:name w:val="Знак Знак4610"/>
    <w:uiPriority w:val="99"/>
    <w:locked/>
    <w:rsid w:val="00D07D73"/>
    <w:rPr>
      <w:b/>
      <w:sz w:val="27"/>
      <w:lang w:val="ru-RU" w:eastAsia="ru-RU"/>
    </w:rPr>
  </w:style>
  <w:style w:type="character" w:customStyle="1" w:styleId="4810">
    <w:name w:val="Знак Знак4810"/>
    <w:uiPriority w:val="99"/>
    <w:locked/>
    <w:rsid w:val="00D07D73"/>
    <w:rPr>
      <w:b/>
      <w:sz w:val="27"/>
      <w:lang w:val="ru-RU" w:eastAsia="ru-RU"/>
    </w:rPr>
  </w:style>
  <w:style w:type="character" w:customStyle="1" w:styleId="4410">
    <w:name w:val="Знак Знак4410"/>
    <w:uiPriority w:val="99"/>
    <w:locked/>
    <w:rsid w:val="00D07D73"/>
    <w:rPr>
      <w:sz w:val="24"/>
    </w:rPr>
  </w:style>
  <w:style w:type="character" w:customStyle="1" w:styleId="51110">
    <w:name w:val="Знак Знак5111"/>
    <w:uiPriority w:val="99"/>
    <w:locked/>
    <w:rsid w:val="00D07D73"/>
    <w:rPr>
      <w:b/>
      <w:sz w:val="27"/>
      <w:lang w:val="ru-RU" w:eastAsia="ru-RU"/>
    </w:rPr>
  </w:style>
  <w:style w:type="character" w:customStyle="1" w:styleId="4310">
    <w:name w:val="Знак Знак4310"/>
    <w:uiPriority w:val="99"/>
    <w:locked/>
    <w:rsid w:val="00D07D73"/>
    <w:rPr>
      <w:color w:val="000000"/>
      <w:sz w:val="24"/>
      <w:lang w:eastAsia="ru-RU"/>
    </w:rPr>
  </w:style>
  <w:style w:type="character" w:customStyle="1" w:styleId="4210">
    <w:name w:val="Знак Знак4210"/>
    <w:uiPriority w:val="99"/>
    <w:rsid w:val="00D07D73"/>
    <w:rPr>
      <w:rFonts w:ascii="Times New Roman" w:hAnsi="Times New Roman"/>
      <w:sz w:val="16"/>
    </w:rPr>
  </w:style>
  <w:style w:type="character" w:customStyle="1" w:styleId="4910">
    <w:name w:val="Знак Знак4910"/>
    <w:uiPriority w:val="99"/>
    <w:rsid w:val="00D07D73"/>
    <w:rPr>
      <w:rFonts w:ascii="Times New Roman" w:hAnsi="Times New Roman"/>
      <w:b/>
      <w:caps/>
      <w:sz w:val="24"/>
      <w:lang w:eastAsia="ru-RU"/>
    </w:rPr>
  </w:style>
  <w:style w:type="character" w:customStyle="1" w:styleId="4710">
    <w:name w:val="Знак Знак4710"/>
    <w:uiPriority w:val="99"/>
    <w:rsid w:val="00D07D73"/>
    <w:rPr>
      <w:rFonts w:ascii="Times New Roman" w:hAnsi="Times New Roman"/>
      <w:b/>
      <w:sz w:val="27"/>
      <w:lang w:eastAsia="ru-RU"/>
    </w:rPr>
  </w:style>
  <w:style w:type="character" w:customStyle="1" w:styleId="4510">
    <w:name w:val="Знак Знак4510"/>
    <w:uiPriority w:val="99"/>
    <w:rsid w:val="00D07D73"/>
    <w:rPr>
      <w:rFonts w:ascii="Times New Roman" w:hAnsi="Times New Roman"/>
      <w:b/>
      <w:i/>
      <w:sz w:val="26"/>
      <w:lang w:eastAsia="ru-RU"/>
    </w:rPr>
  </w:style>
  <w:style w:type="character" w:customStyle="1" w:styleId="5201">
    <w:name w:val="Знак5 Знак Знак20"/>
    <w:uiPriority w:val="99"/>
    <w:locked/>
    <w:rsid w:val="00D07D73"/>
    <w:rPr>
      <w:sz w:val="16"/>
    </w:rPr>
  </w:style>
  <w:style w:type="character" w:customStyle="1" w:styleId="5010">
    <w:name w:val="Знак Знак5010"/>
    <w:uiPriority w:val="99"/>
    <w:locked/>
    <w:rsid w:val="00D07D73"/>
    <w:rPr>
      <w:b/>
      <w:sz w:val="28"/>
      <w:lang w:val="ru-RU" w:eastAsia="ru-RU"/>
    </w:rPr>
  </w:style>
  <w:style w:type="character" w:customStyle="1" w:styleId="52100">
    <w:name w:val="Знак Знак5210"/>
    <w:uiPriority w:val="99"/>
    <w:rsid w:val="00D07D73"/>
    <w:rPr>
      <w:rFonts w:ascii="Arial" w:hAnsi="Arial"/>
      <w:b/>
      <w:i/>
      <w:sz w:val="28"/>
    </w:rPr>
  </w:style>
  <w:style w:type="character" w:customStyle="1" w:styleId="51101">
    <w:name w:val="Знак5 Знак Знак110"/>
    <w:uiPriority w:val="99"/>
    <w:locked/>
    <w:rsid w:val="00D07D73"/>
    <w:rPr>
      <w:sz w:val="16"/>
      <w:lang w:val="ru-RU" w:eastAsia="ru-RU"/>
    </w:rPr>
  </w:style>
  <w:style w:type="character" w:customStyle="1" w:styleId="6111">
    <w:name w:val="Знак6 Знак Знак11"/>
    <w:uiPriority w:val="99"/>
    <w:rsid w:val="00D07D73"/>
    <w:rPr>
      <w:sz w:val="24"/>
      <w:lang w:val="ru-RU" w:eastAsia="ru-RU"/>
    </w:rPr>
  </w:style>
  <w:style w:type="character" w:customStyle="1" w:styleId="554">
    <w:name w:val="Знак Знак554"/>
    <w:uiPriority w:val="99"/>
    <w:locked/>
    <w:rsid w:val="00D07D73"/>
    <w:rPr>
      <w:sz w:val="24"/>
      <w:lang w:val="ru-RU" w:eastAsia="ru-RU"/>
    </w:rPr>
  </w:style>
  <w:style w:type="character" w:customStyle="1" w:styleId="654">
    <w:name w:val="Знак Знак654"/>
    <w:uiPriority w:val="99"/>
    <w:locked/>
    <w:rsid w:val="00D07D73"/>
    <w:rPr>
      <w:b/>
      <w:sz w:val="27"/>
      <w:lang w:val="ru-RU" w:eastAsia="ru-RU"/>
    </w:rPr>
  </w:style>
  <w:style w:type="character" w:customStyle="1" w:styleId="644">
    <w:name w:val="Знак Знак644"/>
    <w:uiPriority w:val="99"/>
    <w:locked/>
    <w:rsid w:val="00D07D73"/>
    <w:rPr>
      <w:b/>
      <w:sz w:val="28"/>
      <w:lang w:val="ru-RU" w:eastAsia="ru-RU"/>
    </w:rPr>
  </w:style>
  <w:style w:type="character" w:customStyle="1" w:styleId="634">
    <w:name w:val="Знак Знак634"/>
    <w:uiPriority w:val="99"/>
    <w:locked/>
    <w:rsid w:val="00D07D73"/>
    <w:rPr>
      <w:b/>
      <w:i/>
      <w:sz w:val="26"/>
      <w:lang w:val="ru-RU" w:eastAsia="ru-RU"/>
    </w:rPr>
  </w:style>
  <w:style w:type="character" w:customStyle="1" w:styleId="627">
    <w:name w:val="Знак Знак627"/>
    <w:uiPriority w:val="99"/>
    <w:locked/>
    <w:rsid w:val="00D07D73"/>
    <w:rPr>
      <w:sz w:val="24"/>
      <w:lang w:val="ru-RU" w:eastAsia="ru-RU"/>
    </w:rPr>
  </w:style>
  <w:style w:type="character" w:customStyle="1" w:styleId="61110">
    <w:name w:val="Знак Знак6111"/>
    <w:uiPriority w:val="99"/>
    <w:locked/>
    <w:rsid w:val="00D07D73"/>
    <w:rPr>
      <w:sz w:val="24"/>
      <w:lang w:val="ru-RU" w:eastAsia="ru-RU"/>
    </w:rPr>
  </w:style>
  <w:style w:type="character" w:customStyle="1" w:styleId="604">
    <w:name w:val="Знак Знак604"/>
    <w:uiPriority w:val="99"/>
    <w:locked/>
    <w:rsid w:val="00D07D73"/>
    <w:rPr>
      <w:i/>
      <w:sz w:val="24"/>
      <w:lang w:val="ru-RU" w:eastAsia="ru-RU"/>
    </w:rPr>
  </w:style>
  <w:style w:type="character" w:customStyle="1" w:styleId="594">
    <w:name w:val="Знак Знак594"/>
    <w:uiPriority w:val="99"/>
    <w:locked/>
    <w:rsid w:val="00D07D73"/>
    <w:rPr>
      <w:rFonts w:ascii="Arial" w:hAnsi="Arial"/>
      <w:sz w:val="22"/>
      <w:lang w:val="ru-RU" w:eastAsia="ru-RU"/>
    </w:rPr>
  </w:style>
  <w:style w:type="character" w:customStyle="1" w:styleId="584">
    <w:name w:val="Знак Знак584"/>
    <w:uiPriority w:val="99"/>
    <w:locked/>
    <w:rsid w:val="00D07D73"/>
    <w:rPr>
      <w:rFonts w:ascii="Courier New" w:hAnsi="Courier New"/>
      <w:lang w:val="ru-RU" w:eastAsia="ru-RU"/>
    </w:rPr>
  </w:style>
  <w:style w:type="character" w:customStyle="1" w:styleId="574">
    <w:name w:val="Знак Знак574"/>
    <w:uiPriority w:val="99"/>
    <w:locked/>
    <w:rsid w:val="00D07D73"/>
    <w:rPr>
      <w:lang w:val="ru-RU" w:eastAsia="ru-RU"/>
    </w:rPr>
  </w:style>
  <w:style w:type="character" w:customStyle="1" w:styleId="564">
    <w:name w:val="Знак Знак564"/>
    <w:uiPriority w:val="99"/>
    <w:locked/>
    <w:rsid w:val="00D07D73"/>
    <w:rPr>
      <w:sz w:val="24"/>
      <w:lang w:val="ru-RU" w:eastAsia="ru-RU"/>
    </w:rPr>
  </w:style>
  <w:style w:type="character" w:customStyle="1" w:styleId="544">
    <w:name w:val="Знак Знак544"/>
    <w:uiPriority w:val="99"/>
    <w:locked/>
    <w:rsid w:val="00D07D73"/>
    <w:rPr>
      <w:sz w:val="24"/>
      <w:lang w:val="en-US" w:eastAsia="ru-RU"/>
    </w:rPr>
  </w:style>
  <w:style w:type="character" w:customStyle="1" w:styleId="6740">
    <w:name w:val="Знак Знак674"/>
    <w:uiPriority w:val="99"/>
    <w:rsid w:val="00D07D73"/>
    <w:rPr>
      <w:rFonts w:ascii="Arial" w:hAnsi="Arial"/>
      <w:b/>
      <w:sz w:val="26"/>
    </w:rPr>
  </w:style>
  <w:style w:type="character" w:customStyle="1" w:styleId="6640">
    <w:name w:val="Знак Знак664"/>
    <w:uiPriority w:val="99"/>
    <w:rsid w:val="00D07D73"/>
    <w:rPr>
      <w:b/>
      <w:sz w:val="28"/>
    </w:rPr>
  </w:style>
  <w:style w:type="character" w:customStyle="1" w:styleId="704">
    <w:name w:val="Знак Знак704"/>
    <w:uiPriority w:val="99"/>
    <w:rsid w:val="00D07D73"/>
    <w:rPr>
      <w:rFonts w:ascii="Arial" w:hAnsi="Arial"/>
      <w:b/>
      <w:sz w:val="26"/>
    </w:rPr>
  </w:style>
  <w:style w:type="character" w:customStyle="1" w:styleId="694">
    <w:name w:val="Знак Знак694"/>
    <w:uiPriority w:val="99"/>
    <w:rsid w:val="00D07D73"/>
    <w:rPr>
      <w:b/>
      <w:sz w:val="28"/>
    </w:rPr>
  </w:style>
  <w:style w:type="character" w:customStyle="1" w:styleId="6840">
    <w:name w:val="Знак Знак684"/>
    <w:uiPriority w:val="99"/>
    <w:rsid w:val="00D07D73"/>
    <w:rPr>
      <w:b/>
      <w:i/>
      <w:sz w:val="26"/>
    </w:rPr>
  </w:style>
  <w:style w:type="paragraph" w:customStyle="1" w:styleId="2ffff7">
    <w:name w:val="Название2"/>
    <w:basedOn w:val="a2"/>
    <w:next w:val="aff1"/>
    <w:uiPriority w:val="99"/>
    <w:qFormat/>
    <w:rsid w:val="00D07D73"/>
    <w:pPr>
      <w:keepNext/>
      <w:widowControl/>
      <w:suppressAutoHyphens/>
      <w:snapToGrid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paragraph" w:customStyle="1" w:styleId="4ff">
    <w:name w:val="Название4"/>
    <w:basedOn w:val="a2"/>
    <w:next w:val="aff1"/>
    <w:uiPriority w:val="99"/>
    <w:qFormat/>
    <w:rsid w:val="00D07D73"/>
    <w:pPr>
      <w:keepNext/>
      <w:widowControl/>
      <w:suppressAutoHyphens/>
      <w:snapToGrid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character" w:customStyle="1" w:styleId="2221">
    <w:name w:val="Знак2 Знак Знак22"/>
    <w:uiPriority w:val="99"/>
    <w:locked/>
    <w:rsid w:val="00D07D73"/>
    <w:rPr>
      <w:b/>
      <w:sz w:val="27"/>
      <w:lang w:val="ru-RU" w:eastAsia="ru-RU"/>
    </w:rPr>
  </w:style>
  <w:style w:type="paragraph" w:customStyle="1" w:styleId="941">
    <w:name w:val="Знак94"/>
    <w:basedOn w:val="a2"/>
    <w:uiPriority w:val="99"/>
    <w:rsid w:val="00D07D73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4160">
    <w:name w:val="Знак4 Знак Знак16"/>
    <w:uiPriority w:val="99"/>
    <w:locked/>
    <w:rsid w:val="00D07D73"/>
    <w:rPr>
      <w:rFonts w:ascii="Arial" w:hAnsi="Arial"/>
      <w:b/>
      <w:kern w:val="32"/>
      <w:sz w:val="32"/>
      <w:lang w:val="ru-RU" w:eastAsia="ru-RU"/>
    </w:rPr>
  </w:style>
  <w:style w:type="character" w:customStyle="1" w:styleId="2141">
    <w:name w:val="Знак2 Знак Знак14"/>
    <w:uiPriority w:val="99"/>
    <w:locked/>
    <w:rsid w:val="00D07D73"/>
    <w:rPr>
      <w:b/>
      <w:sz w:val="27"/>
      <w:lang w:val="ru-RU" w:eastAsia="ru-RU"/>
    </w:rPr>
  </w:style>
  <w:style w:type="character" w:customStyle="1" w:styleId="44a">
    <w:name w:val="Знак4 Знак Знак4"/>
    <w:uiPriority w:val="99"/>
    <w:locked/>
    <w:rsid w:val="00D07D73"/>
    <w:rPr>
      <w:rFonts w:ascii="Arial" w:hAnsi="Arial"/>
      <w:b/>
      <w:kern w:val="32"/>
      <w:sz w:val="32"/>
      <w:lang w:val="ru-RU" w:eastAsia="ru-RU"/>
    </w:rPr>
  </w:style>
  <w:style w:type="character" w:customStyle="1" w:styleId="25e">
    <w:name w:val="Знак2 Знак Знак5"/>
    <w:uiPriority w:val="99"/>
    <w:semiHidden/>
    <w:locked/>
    <w:rsid w:val="00D07D73"/>
    <w:rPr>
      <w:rFonts w:ascii="Arial" w:hAnsi="Arial"/>
      <w:b/>
      <w:sz w:val="26"/>
      <w:lang w:val="ru-RU" w:eastAsia="ru-RU"/>
    </w:rPr>
  </w:style>
  <w:style w:type="character" w:customStyle="1" w:styleId="5fa">
    <w:name w:val="Текст сноски Знак5"/>
    <w:uiPriority w:val="99"/>
    <w:locked/>
    <w:rsid w:val="00D07D73"/>
    <w:rPr>
      <w:rFonts w:ascii="Courier New" w:hAnsi="Courier New"/>
      <w:color w:val="000000"/>
      <w:sz w:val="24"/>
    </w:rPr>
  </w:style>
  <w:style w:type="paragraph" w:customStyle="1" w:styleId="41a">
    <w:name w:val="Заголовок оглавления41"/>
    <w:basedOn w:val="10"/>
    <w:next w:val="a2"/>
    <w:uiPriority w:val="99"/>
    <w:rsid w:val="00D07D73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eastAsia="Times New Roman" w:hAnsi="Cambria" w:cs="Arial"/>
      <w:b/>
      <w:bCs/>
      <w:caps/>
      <w:color w:val="365F91"/>
      <w:kern w:val="32"/>
      <w:sz w:val="28"/>
      <w:szCs w:val="28"/>
    </w:rPr>
  </w:style>
  <w:style w:type="character" w:customStyle="1" w:styleId="31f0">
    <w:name w:val="Слабая ссылка31"/>
    <w:uiPriority w:val="99"/>
    <w:rsid w:val="00D07D73"/>
    <w:rPr>
      <w:smallCaps/>
      <w:color w:val="C0504D"/>
      <w:u w:val="single"/>
    </w:rPr>
  </w:style>
  <w:style w:type="character" w:customStyle="1" w:styleId="31f1">
    <w:name w:val="Сильная ссылка31"/>
    <w:uiPriority w:val="99"/>
    <w:rsid w:val="00D07D73"/>
    <w:rPr>
      <w:b/>
      <w:smallCaps/>
      <w:color w:val="C0504D"/>
      <w:spacing w:val="5"/>
      <w:u w:val="single"/>
    </w:rPr>
  </w:style>
  <w:style w:type="character" w:customStyle="1" w:styleId="31f2">
    <w:name w:val="Название книги31"/>
    <w:uiPriority w:val="99"/>
    <w:rsid w:val="00D07D73"/>
    <w:rPr>
      <w:b/>
      <w:smallCaps/>
      <w:spacing w:val="5"/>
    </w:rPr>
  </w:style>
  <w:style w:type="character" w:customStyle="1" w:styleId="4ff0">
    <w:name w:val="Текст сноски Знак4"/>
    <w:basedOn w:val="a3"/>
    <w:uiPriority w:val="99"/>
    <w:semiHidden/>
    <w:rsid w:val="00D07D73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ffff8">
    <w:name w:val="Обычный (веб) Знак2"/>
    <w:basedOn w:val="a3"/>
    <w:uiPriority w:val="99"/>
    <w:locked/>
    <w:rsid w:val="00D07D73"/>
    <w:rPr>
      <w:rFonts w:cs="Times New Roman"/>
      <w:b/>
      <w:i/>
      <w:color w:val="4F81BD"/>
      <w:sz w:val="20"/>
      <w:szCs w:val="20"/>
    </w:rPr>
  </w:style>
  <w:style w:type="paragraph" w:customStyle="1" w:styleId="1ffffff6">
    <w:name w:val="Заголовок1"/>
    <w:basedOn w:val="a2"/>
    <w:next w:val="aff1"/>
    <w:uiPriority w:val="99"/>
    <w:rsid w:val="00D07D73"/>
    <w:pPr>
      <w:keepNext/>
      <w:widowControl/>
      <w:suppressAutoHyphens/>
      <w:snapToGrid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character" w:customStyle="1" w:styleId="1ffffff7">
    <w:name w:val="Неразрешенное упоминание1"/>
    <w:basedOn w:val="a3"/>
    <w:uiPriority w:val="99"/>
    <w:semiHidden/>
    <w:rsid w:val="00D07D73"/>
    <w:rPr>
      <w:rFonts w:ascii="Times New Roman" w:hAnsi="Times New Roman" w:cs="Times New Roman"/>
      <w:color w:val="605E5C"/>
      <w:shd w:val="clear" w:color="auto" w:fill="E1DFDD"/>
    </w:rPr>
  </w:style>
  <w:style w:type="character" w:customStyle="1" w:styleId="2ffff9">
    <w:name w:val="Неразрешенное упоминание2"/>
    <w:uiPriority w:val="99"/>
    <w:semiHidden/>
    <w:rsid w:val="00D07D73"/>
    <w:rPr>
      <w:color w:val="808080"/>
      <w:shd w:val="clear" w:color="auto" w:fill="E6E6E6"/>
    </w:rPr>
  </w:style>
  <w:style w:type="paragraph" w:customStyle="1" w:styleId="hlbdr">
    <w:name w:val="hl_bdr"/>
    <w:basedOn w:val="a2"/>
    <w:uiPriority w:val="99"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-10">
    <w:name w:val="Цветной список - Акцент 1 Знак"/>
    <w:uiPriority w:val="99"/>
    <w:locked/>
    <w:rsid w:val="00D07D73"/>
    <w:rPr>
      <w:rFonts w:ascii="Calibri" w:hAnsi="Calibri"/>
      <w:sz w:val="20"/>
      <w:lang w:eastAsia="ru-RU"/>
    </w:rPr>
  </w:style>
  <w:style w:type="table" w:styleId="-11">
    <w:name w:val="Colorful List Accent 1"/>
    <w:basedOn w:val="a4"/>
    <w:uiPriority w:val="99"/>
    <w:rsid w:val="00D07D7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/>
    <w:tcPr>
      <w:shd w:val="clear" w:color="auto" w:fill="EDF2F8"/>
    </w:tcPr>
    <w:tblStylePr w:type="firstRow">
      <w:rPr>
        <w:rFonts w:cs="Times New Roman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cs="Times New Roman"/>
      </w:rPr>
      <w:tblPr/>
      <w:tcPr>
        <w:shd w:val="clear" w:color="auto" w:fill="DBE5F1"/>
      </w:tcPr>
    </w:tblStylePr>
  </w:style>
  <w:style w:type="paragraph" w:customStyle="1" w:styleId="51b">
    <w:name w:val="Обычный51"/>
    <w:basedOn w:val="a2"/>
    <w:uiPriority w:val="99"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2311">
    <w:name w:val="Основной текст 231"/>
    <w:basedOn w:val="a2"/>
    <w:uiPriority w:val="99"/>
    <w:rsid w:val="00D07D73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rFonts w:eastAsia="Times New Roman"/>
      <w:sz w:val="28"/>
    </w:rPr>
  </w:style>
  <w:style w:type="paragraph" w:customStyle="1" w:styleId="3212">
    <w:name w:val="Заголовок 321"/>
    <w:basedOn w:val="51b"/>
    <w:next w:val="51b"/>
    <w:uiPriority w:val="99"/>
    <w:rsid w:val="00D07D73"/>
    <w:pPr>
      <w:keepNext/>
      <w:spacing w:before="0" w:beforeAutospacing="0" w:after="0" w:afterAutospacing="0"/>
      <w:outlineLvl w:val="2"/>
    </w:pPr>
    <w:rPr>
      <w:szCs w:val="20"/>
    </w:rPr>
  </w:style>
  <w:style w:type="paragraph" w:customStyle="1" w:styleId="41b">
    <w:name w:val="Основной текст41"/>
    <w:basedOn w:val="51b"/>
    <w:uiPriority w:val="99"/>
    <w:rsid w:val="00D07D73"/>
    <w:pPr>
      <w:spacing w:before="0" w:beforeAutospacing="0" w:after="0" w:afterAutospacing="0" w:line="360" w:lineRule="auto"/>
    </w:pPr>
    <w:rPr>
      <w:szCs w:val="20"/>
    </w:rPr>
  </w:style>
  <w:style w:type="paragraph" w:customStyle="1" w:styleId="2212">
    <w:name w:val="Заголовок 221"/>
    <w:basedOn w:val="a2"/>
    <w:next w:val="a2"/>
    <w:uiPriority w:val="99"/>
    <w:rsid w:val="00D07D73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31f3">
    <w:name w:val="Цитата31"/>
    <w:basedOn w:val="a2"/>
    <w:uiPriority w:val="99"/>
    <w:rsid w:val="00D07D73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31f4">
    <w:name w:val="Текст31"/>
    <w:basedOn w:val="a2"/>
    <w:uiPriority w:val="99"/>
    <w:rsid w:val="00D07D73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311">
    <w:name w:val="Основной текст 331"/>
    <w:basedOn w:val="51b"/>
    <w:uiPriority w:val="99"/>
    <w:rsid w:val="00D07D73"/>
    <w:pPr>
      <w:tabs>
        <w:tab w:val="left" w:pos="360"/>
      </w:tabs>
      <w:spacing w:before="0" w:beforeAutospacing="0" w:after="0" w:afterAutospacing="0"/>
      <w:jc w:val="both"/>
    </w:pPr>
    <w:rPr>
      <w:i/>
      <w:sz w:val="26"/>
      <w:szCs w:val="20"/>
    </w:rPr>
  </w:style>
  <w:style w:type="paragraph" w:customStyle="1" w:styleId="2213">
    <w:name w:val="Основной текст с отступом 221"/>
    <w:basedOn w:val="a2"/>
    <w:uiPriority w:val="99"/>
    <w:rsid w:val="00D07D73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312">
    <w:name w:val="Основной текст с отступом 331"/>
    <w:basedOn w:val="a2"/>
    <w:uiPriority w:val="99"/>
    <w:rsid w:val="00D07D73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21f8">
    <w:name w:val="Верхний колонтитул21"/>
    <w:basedOn w:val="a2"/>
    <w:uiPriority w:val="99"/>
    <w:rsid w:val="00D07D73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4211">
    <w:name w:val="Заголовок 421"/>
    <w:basedOn w:val="51b"/>
    <w:next w:val="51b"/>
    <w:uiPriority w:val="99"/>
    <w:rsid w:val="00D07D73"/>
    <w:pPr>
      <w:keepNext/>
      <w:spacing w:before="0" w:beforeAutospacing="0" w:after="0" w:afterAutospacing="0"/>
    </w:pPr>
    <w:rPr>
      <w:szCs w:val="20"/>
    </w:rPr>
  </w:style>
  <w:style w:type="paragraph" w:customStyle="1" w:styleId="6112">
    <w:name w:val="Заголовок 611"/>
    <w:uiPriority w:val="99"/>
    <w:rsid w:val="00D07D73"/>
    <w:pPr>
      <w:keepNext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paragraph" w:customStyle="1" w:styleId="HTML210">
    <w:name w:val="Стандартный HTML21"/>
    <w:basedOn w:val="a2"/>
    <w:uiPriority w:val="99"/>
    <w:rsid w:val="00D07D7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4200">
    <w:name w:val="Знак Знак420"/>
    <w:uiPriority w:val="99"/>
    <w:rsid w:val="00D07D73"/>
    <w:rPr>
      <w:rFonts w:ascii="Courier New" w:hAnsi="Courier New"/>
      <w:lang w:val="ru-RU" w:eastAsia="ru-RU"/>
    </w:rPr>
  </w:style>
  <w:style w:type="character" w:customStyle="1" w:styleId="11ffa">
    <w:name w:val="Замещающий текст11"/>
    <w:uiPriority w:val="99"/>
    <w:rsid w:val="00D07D73"/>
    <w:rPr>
      <w:color w:val="808080"/>
    </w:rPr>
  </w:style>
  <w:style w:type="character" w:customStyle="1" w:styleId="21f9">
    <w:name w:val="Основной шрифт абзаца21"/>
    <w:uiPriority w:val="99"/>
    <w:rsid w:val="00D07D73"/>
  </w:style>
  <w:style w:type="character" w:customStyle="1" w:styleId="2214">
    <w:name w:val="Знак2 Знак Знак21"/>
    <w:uiPriority w:val="99"/>
    <w:locked/>
    <w:rsid w:val="00D07D73"/>
    <w:rPr>
      <w:b/>
      <w:sz w:val="27"/>
      <w:lang w:val="ru-RU" w:eastAsia="ru-RU"/>
    </w:rPr>
  </w:style>
  <w:style w:type="character" w:customStyle="1" w:styleId="5fb">
    <w:name w:val="Название Знак5"/>
    <w:basedOn w:val="a3"/>
    <w:uiPriority w:val="99"/>
    <w:locked/>
    <w:rsid w:val="00D07D73"/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customStyle="1" w:styleId="23f">
    <w:name w:val="Цитата 2 Знак3"/>
    <w:basedOn w:val="a3"/>
    <w:uiPriority w:val="99"/>
    <w:rsid w:val="00D07D73"/>
    <w:rPr>
      <w:rFonts w:ascii="Times New Roman" w:hAnsi="Times New Roman" w:cs="Times New Roman"/>
      <w:i/>
      <w:iCs/>
      <w:color w:val="000000"/>
      <w:sz w:val="24"/>
      <w:szCs w:val="24"/>
    </w:rPr>
  </w:style>
  <w:style w:type="character" w:customStyle="1" w:styleId="3fff4">
    <w:name w:val="Выделенная цитата Знак3"/>
    <w:basedOn w:val="a3"/>
    <w:uiPriority w:val="99"/>
    <w:rsid w:val="00D07D73"/>
    <w:rPr>
      <w:rFonts w:ascii="Times New Roman" w:hAnsi="Times New Roman" w:cs="Times New Roman"/>
      <w:b/>
      <w:bCs/>
      <w:i/>
      <w:iCs/>
      <w:color w:val="4F81BD"/>
      <w:sz w:val="24"/>
      <w:szCs w:val="24"/>
    </w:rPr>
  </w:style>
  <w:style w:type="character" w:customStyle="1" w:styleId="fontstyle01">
    <w:name w:val="fontstyle01"/>
    <w:basedOn w:val="a3"/>
    <w:uiPriority w:val="99"/>
    <w:rsid w:val="00D07D73"/>
    <w:rPr>
      <w:rFonts w:ascii="Times New Roman" w:hAnsi="Times New Roman" w:cs="Times New Roman"/>
      <w:color w:val="000000"/>
      <w:sz w:val="24"/>
      <w:szCs w:val="24"/>
    </w:rPr>
  </w:style>
  <w:style w:type="paragraph" w:customStyle="1" w:styleId="12f1">
    <w:name w:val="Стиль12"/>
    <w:basedOn w:val="a2"/>
    <w:next w:val="afff1"/>
    <w:uiPriority w:val="99"/>
    <w:rsid w:val="00D07D73"/>
    <w:pPr>
      <w:widowControl/>
      <w:snapToGrid/>
      <w:spacing w:before="0" w:after="0"/>
    </w:pPr>
    <w:rPr>
      <w:rFonts w:eastAsia="Times New Roman"/>
      <w:szCs w:val="24"/>
    </w:rPr>
  </w:style>
  <w:style w:type="table" w:customStyle="1" w:styleId="2ffffa">
    <w:name w:val="Сетка таблицы2"/>
    <w:uiPriority w:val="99"/>
    <w:rsid w:val="00D07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ct-infoprofile-name">
    <w:name w:val="dct-info_profile-name"/>
    <w:basedOn w:val="a3"/>
    <w:uiPriority w:val="99"/>
    <w:rsid w:val="00D07D73"/>
    <w:rPr>
      <w:rFonts w:cs="Times New Roman"/>
    </w:rPr>
  </w:style>
  <w:style w:type="character" w:customStyle="1" w:styleId="turbo-authorname">
    <w:name w:val="turbo-author__name"/>
    <w:basedOn w:val="a3"/>
    <w:uiPriority w:val="99"/>
    <w:rsid w:val="00D07D73"/>
    <w:rPr>
      <w:rFonts w:cs="Times New Roman"/>
    </w:rPr>
  </w:style>
  <w:style w:type="character" w:customStyle="1" w:styleId="cxdhlk">
    <w:name w:val="cxdhlk"/>
    <w:basedOn w:val="a3"/>
    <w:uiPriority w:val="99"/>
    <w:rsid w:val="00D07D73"/>
    <w:rPr>
      <w:rFonts w:cs="Times New Roman"/>
    </w:rPr>
  </w:style>
  <w:style w:type="paragraph" w:customStyle="1" w:styleId="ftvvlh">
    <w:name w:val="ftvvlh"/>
    <w:basedOn w:val="a2"/>
    <w:uiPriority w:val="99"/>
    <w:rsid w:val="00D07D73"/>
    <w:pPr>
      <w:widowControl/>
      <w:snapToGrid/>
      <w:spacing w:beforeAutospacing="1" w:afterAutospacing="1"/>
    </w:pPr>
    <w:rPr>
      <w:rFonts w:eastAsia="Times New Roman"/>
      <w:szCs w:val="24"/>
      <w:lang w:eastAsia="ja-JP"/>
    </w:rPr>
  </w:style>
  <w:style w:type="character" w:customStyle="1" w:styleId="l59d44510">
    <w:name w:val="l59d44510"/>
    <w:basedOn w:val="a3"/>
    <w:uiPriority w:val="99"/>
    <w:rsid w:val="00D07D73"/>
    <w:rPr>
      <w:rFonts w:cs="Times New Roman"/>
    </w:rPr>
  </w:style>
  <w:style w:type="character" w:customStyle="1" w:styleId="duvqdt">
    <w:name w:val="duvqdt"/>
    <w:basedOn w:val="a3"/>
    <w:uiPriority w:val="99"/>
    <w:rsid w:val="00D07D73"/>
    <w:rPr>
      <w:rFonts w:cs="Times New Roman"/>
    </w:rPr>
  </w:style>
  <w:style w:type="character" w:customStyle="1" w:styleId="titlesmall">
    <w:name w:val="title_small"/>
    <w:basedOn w:val="a3"/>
    <w:uiPriority w:val="99"/>
    <w:rsid w:val="00D07D73"/>
    <w:rPr>
      <w:rFonts w:cs="Times New Roman"/>
    </w:rPr>
  </w:style>
  <w:style w:type="character" w:customStyle="1" w:styleId="2ffffb">
    <w:name w:val="Заголовок2"/>
    <w:basedOn w:val="a3"/>
    <w:uiPriority w:val="99"/>
    <w:rsid w:val="00D07D73"/>
    <w:rPr>
      <w:rFonts w:cs="Times New Roman"/>
    </w:rPr>
  </w:style>
  <w:style w:type="character" w:customStyle="1" w:styleId="titlesmallgrey">
    <w:name w:val="title_small_grey"/>
    <w:basedOn w:val="a3"/>
    <w:uiPriority w:val="99"/>
    <w:rsid w:val="00D07D73"/>
    <w:rPr>
      <w:rFonts w:cs="Times New Roman"/>
    </w:rPr>
  </w:style>
  <w:style w:type="character" w:customStyle="1" w:styleId="cstatopen-btn">
    <w:name w:val="c_statopen-btn"/>
    <w:basedOn w:val="a3"/>
    <w:uiPriority w:val="99"/>
    <w:rsid w:val="00D07D73"/>
    <w:rPr>
      <w:rFonts w:cs="Times New Roman"/>
    </w:rPr>
  </w:style>
  <w:style w:type="character" w:customStyle="1" w:styleId="kc-title">
    <w:name w:val="kc-title"/>
    <w:basedOn w:val="a3"/>
    <w:uiPriority w:val="99"/>
    <w:rsid w:val="00D07D73"/>
    <w:rPr>
      <w:rFonts w:cs="Times New Roman"/>
    </w:rPr>
  </w:style>
  <w:style w:type="paragraph" w:customStyle="1" w:styleId="author-name">
    <w:name w:val="author-name"/>
    <w:basedOn w:val="a2"/>
    <w:uiPriority w:val="99"/>
    <w:rsid w:val="00D07D73"/>
    <w:pPr>
      <w:widowControl/>
      <w:snapToGrid/>
      <w:spacing w:beforeAutospacing="1" w:afterAutospacing="1"/>
    </w:pPr>
    <w:rPr>
      <w:rFonts w:eastAsia="Times New Roman"/>
      <w:szCs w:val="24"/>
      <w:lang w:eastAsia="ja-JP"/>
    </w:rPr>
  </w:style>
  <w:style w:type="paragraph" w:customStyle="1" w:styleId="dct-infoprofile">
    <w:name w:val="dct-info_profile"/>
    <w:basedOn w:val="a2"/>
    <w:uiPriority w:val="99"/>
    <w:rsid w:val="00D07D73"/>
    <w:pPr>
      <w:widowControl/>
      <w:snapToGrid/>
      <w:spacing w:beforeAutospacing="1" w:afterAutospacing="1"/>
    </w:pPr>
    <w:rPr>
      <w:rFonts w:eastAsia="Times New Roman"/>
      <w:szCs w:val="24"/>
      <w:lang w:eastAsia="ja-JP"/>
    </w:rPr>
  </w:style>
  <w:style w:type="character" w:customStyle="1" w:styleId="dct-infoprofile-user">
    <w:name w:val="dct-info_profile-user"/>
    <w:basedOn w:val="a3"/>
    <w:uiPriority w:val="99"/>
    <w:rsid w:val="00D07D73"/>
    <w:rPr>
      <w:rFonts w:cs="Times New Roman"/>
    </w:rPr>
  </w:style>
  <w:style w:type="paragraph" w:customStyle="1" w:styleId="s30">
    <w:name w:val="s_3"/>
    <w:basedOn w:val="a2"/>
    <w:uiPriority w:val="99"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90">
    <w:name w:val="s_9"/>
    <w:basedOn w:val="a2"/>
    <w:uiPriority w:val="99"/>
    <w:rsid w:val="00D07D73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fffffff9">
    <w:name w:val="Текст сноски Знак Знак Знак"/>
    <w:uiPriority w:val="99"/>
    <w:locked/>
    <w:rsid w:val="00D07D73"/>
    <w:rPr>
      <w:rFonts w:ascii="Courier New" w:hAnsi="Courier New"/>
      <w:color w:val="000000"/>
      <w:sz w:val="22"/>
      <w:lang w:val="ru-RU" w:eastAsia="ru-RU"/>
    </w:rPr>
  </w:style>
  <w:style w:type="character" w:customStyle="1" w:styleId="4ff1">
    <w:name w:val="Знак Знак4 Знак"/>
    <w:uiPriority w:val="99"/>
    <w:locked/>
    <w:rsid w:val="00D07D73"/>
    <w:rPr>
      <w:rFonts w:ascii="Arial" w:hAnsi="Arial"/>
      <w:b/>
      <w:kern w:val="32"/>
      <w:sz w:val="32"/>
      <w:lang w:val="ru-RU" w:eastAsia="ru-RU"/>
    </w:rPr>
  </w:style>
  <w:style w:type="character" w:customStyle="1" w:styleId="Heading124">
    <w:name w:val="Heading 12 Знак Знак4"/>
    <w:uiPriority w:val="99"/>
    <w:locked/>
    <w:rsid w:val="00D07D73"/>
    <w:rPr>
      <w:rFonts w:ascii="Courier New" w:hAnsi="Courier New"/>
      <w:lang w:val="ru-RU" w:eastAsia="ru-RU"/>
    </w:rPr>
  </w:style>
  <w:style w:type="character" w:customStyle="1" w:styleId="1-2">
    <w:name w:val="Средняя сетка 1 - Акцент 2 Знак"/>
    <w:link w:val="1-21"/>
    <w:uiPriority w:val="99"/>
    <w:locked/>
    <w:rsid w:val="00D07D73"/>
    <w:rPr>
      <w:rFonts w:ascii="Calibri" w:hAnsi="Calibri"/>
      <w:lang w:eastAsia="ru-RU"/>
    </w:rPr>
  </w:style>
  <w:style w:type="paragraph" w:customStyle="1" w:styleId="1-21">
    <w:name w:val="Средняя сетка 1 - Акцент 21"/>
    <w:basedOn w:val="a2"/>
    <w:link w:val="1-2"/>
    <w:uiPriority w:val="99"/>
    <w:rsid w:val="00D07D73"/>
    <w:pPr>
      <w:widowControl/>
      <w:snapToGrid/>
      <w:spacing w:before="0" w:after="200" w:line="276" w:lineRule="auto"/>
      <w:ind w:left="720"/>
    </w:pPr>
    <w:rPr>
      <w:rFonts w:ascii="Calibri" w:eastAsiaTheme="minorHAnsi" w:hAnsi="Calibri" w:cstheme="minorBidi"/>
      <w:sz w:val="22"/>
      <w:szCs w:val="22"/>
    </w:rPr>
  </w:style>
  <w:style w:type="paragraph" w:customStyle="1" w:styleId="1ffffff8">
    <w:name w:val="Обычный текст1"/>
    <w:basedOn w:val="a2"/>
    <w:uiPriority w:val="99"/>
    <w:rsid w:val="00D07D73"/>
    <w:pPr>
      <w:widowControl/>
      <w:snapToGrid/>
      <w:spacing w:before="0" w:after="0"/>
      <w:ind w:firstLine="454"/>
      <w:jc w:val="both"/>
    </w:pPr>
    <w:rPr>
      <w:rFonts w:ascii="Calibri" w:eastAsia="Times New Roman" w:hAnsi="Calibri"/>
      <w:sz w:val="20"/>
    </w:rPr>
  </w:style>
  <w:style w:type="character" w:customStyle="1" w:styleId="1-1">
    <w:name w:val="Средняя заливка 1 - Акцент 1 Знак"/>
    <w:link w:val="1-11"/>
    <w:uiPriority w:val="99"/>
    <w:locked/>
    <w:rsid w:val="00D07D73"/>
    <w:rPr>
      <w:rFonts w:eastAsia="Times New Roman"/>
      <w:lang w:eastAsia="ru-RU"/>
    </w:rPr>
  </w:style>
  <w:style w:type="paragraph" w:customStyle="1" w:styleId="1-11">
    <w:name w:val="Средняя заливка 1 - Акцент 11"/>
    <w:link w:val="1-1"/>
    <w:uiPriority w:val="99"/>
    <w:rsid w:val="00D07D73"/>
    <w:pPr>
      <w:spacing w:after="160" w:line="256" w:lineRule="auto"/>
    </w:pPr>
    <w:rPr>
      <w:rFonts w:eastAsia="Times New Roman"/>
      <w:lang w:eastAsia="ru-RU"/>
    </w:rPr>
  </w:style>
  <w:style w:type="character" w:customStyle="1" w:styleId="2-2">
    <w:name w:val="Средняя сетка 2 - Акцент 2 Знак"/>
    <w:link w:val="2-21"/>
    <w:uiPriority w:val="99"/>
    <w:locked/>
    <w:rsid w:val="00D07D73"/>
    <w:rPr>
      <w:rFonts w:ascii="Calibri" w:hAnsi="Calibri"/>
      <w:i/>
      <w:color w:val="000000"/>
      <w:sz w:val="24"/>
      <w:lang w:eastAsia="ru-RU"/>
    </w:rPr>
  </w:style>
  <w:style w:type="paragraph" w:customStyle="1" w:styleId="2-21">
    <w:name w:val="Средняя сетка 2 - Акцент 21"/>
    <w:basedOn w:val="a2"/>
    <w:next w:val="a2"/>
    <w:link w:val="2-2"/>
    <w:uiPriority w:val="99"/>
    <w:rsid w:val="00D07D73"/>
    <w:pPr>
      <w:widowControl/>
      <w:snapToGrid/>
      <w:spacing w:before="0" w:after="0"/>
    </w:pPr>
    <w:rPr>
      <w:rFonts w:ascii="Calibri" w:eastAsiaTheme="minorHAnsi" w:hAnsi="Calibri" w:cstheme="minorBidi"/>
      <w:i/>
      <w:color w:val="000000"/>
      <w:szCs w:val="22"/>
    </w:rPr>
  </w:style>
  <w:style w:type="character" w:customStyle="1" w:styleId="3-2">
    <w:name w:val="Средняя сетка 3 - Акцент 2 Знак"/>
    <w:link w:val="3-21"/>
    <w:uiPriority w:val="99"/>
    <w:locked/>
    <w:rsid w:val="00D07D73"/>
    <w:rPr>
      <w:rFonts w:ascii="Calibri" w:hAnsi="Calibri"/>
      <w:b/>
      <w:i/>
      <w:color w:val="4F81BD"/>
      <w:sz w:val="24"/>
      <w:lang w:eastAsia="ru-RU"/>
    </w:rPr>
  </w:style>
  <w:style w:type="paragraph" w:customStyle="1" w:styleId="3-21">
    <w:name w:val="Средняя сетка 3 - Акцент 21"/>
    <w:basedOn w:val="a2"/>
    <w:next w:val="a2"/>
    <w:link w:val="3-2"/>
    <w:uiPriority w:val="99"/>
    <w:rsid w:val="00D07D73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Theme="minorHAnsi" w:hAnsi="Calibri" w:cstheme="minorBidi"/>
      <w:b/>
      <w:i/>
      <w:color w:val="4F81BD"/>
      <w:szCs w:val="22"/>
    </w:rPr>
  </w:style>
  <w:style w:type="paragraph" w:customStyle="1" w:styleId="-31">
    <w:name w:val="Таблица-сетка 31"/>
    <w:basedOn w:val="10"/>
    <w:next w:val="a2"/>
    <w:uiPriority w:val="99"/>
    <w:rsid w:val="00D07D73"/>
    <w:pPr>
      <w:keepNext/>
      <w:keepLines/>
      <w:numPr>
        <w:numId w:val="11"/>
      </w:numPr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eastAsia="Times New Roman" w:hAnsi="Cambria" w:cs="Arial"/>
      <w:b/>
      <w:bCs/>
      <w:caps/>
      <w:color w:val="365F91"/>
      <w:kern w:val="32"/>
      <w:sz w:val="28"/>
      <w:szCs w:val="28"/>
    </w:rPr>
  </w:style>
  <w:style w:type="paragraph" w:customStyle="1" w:styleId="htmlparagraph">
    <w:name w:val="html_paragraph"/>
    <w:basedOn w:val="a2"/>
    <w:uiPriority w:val="99"/>
    <w:rsid w:val="00D07D73"/>
    <w:pPr>
      <w:widowControl/>
      <w:snapToGrid/>
      <w:spacing w:before="0" w:after="0"/>
      <w:ind w:firstLine="720"/>
      <w:jc w:val="both"/>
    </w:pPr>
    <w:rPr>
      <w:szCs w:val="24"/>
    </w:rPr>
  </w:style>
  <w:style w:type="paragraph" w:customStyle="1" w:styleId="13e">
    <w:name w:val="Абзац списка13"/>
    <w:basedOn w:val="a2"/>
    <w:uiPriority w:val="99"/>
    <w:rsid w:val="00D07D73"/>
    <w:pPr>
      <w:widowControl/>
      <w:snapToGrid/>
      <w:spacing w:before="0"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281">
    <w:name w:val="Цитата 28"/>
    <w:basedOn w:val="a2"/>
    <w:next w:val="a2"/>
    <w:link w:val="2fe"/>
    <w:uiPriority w:val="99"/>
    <w:rsid w:val="00D07D73"/>
    <w:pPr>
      <w:widowControl/>
      <w:snapToGrid/>
      <w:spacing w:beforeAutospacing="1" w:afterAutospacing="1"/>
      <w:ind w:left="864" w:right="864"/>
      <w:jc w:val="center"/>
    </w:pPr>
    <w:rPr>
      <w:i/>
      <w:iCs/>
      <w:color w:val="000000" w:themeColor="text1"/>
    </w:rPr>
  </w:style>
  <w:style w:type="paragraph" w:customStyle="1" w:styleId="82">
    <w:name w:val="Выделенная цитата8"/>
    <w:basedOn w:val="a2"/>
    <w:next w:val="a2"/>
    <w:link w:val="affffff4"/>
    <w:uiPriority w:val="99"/>
    <w:rsid w:val="00D07D73"/>
    <w:pPr>
      <w:widowControl/>
      <w:pBdr>
        <w:top w:val="single" w:sz="4" w:space="10" w:color="5B9BD5"/>
        <w:bottom w:val="single" w:sz="4" w:space="10" w:color="5B9BD5"/>
      </w:pBdr>
      <w:snapToGrid/>
      <w:spacing w:beforeAutospacing="1" w:afterAutospacing="1"/>
      <w:ind w:left="864" w:right="864"/>
      <w:jc w:val="center"/>
    </w:pPr>
    <w:rPr>
      <w:b/>
      <w:bCs/>
      <w:i/>
      <w:iCs/>
      <w:color w:val="4F81BD" w:themeColor="accent1"/>
    </w:rPr>
  </w:style>
  <w:style w:type="paragraph" w:customStyle="1" w:styleId="5fc">
    <w:name w:val="Заголовок оглавления5"/>
    <w:basedOn w:val="10"/>
    <w:next w:val="a2"/>
    <w:uiPriority w:val="99"/>
    <w:rsid w:val="00D07D73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  <w:tab w:val="left" w:pos="360"/>
      </w:tabs>
      <w:autoSpaceDE/>
      <w:autoSpaceDN/>
      <w:adjustRightInd/>
      <w:spacing w:before="480"/>
      <w:ind w:left="360"/>
      <w:jc w:val="left"/>
      <w:outlineLvl w:val="9"/>
    </w:pPr>
    <w:rPr>
      <w:rFonts w:ascii="Arial" w:eastAsia="Times New Roman" w:hAnsi="Arial" w:cs="Arial"/>
      <w:b/>
      <w:caps/>
      <w:color w:val="365F91"/>
      <w:kern w:val="32"/>
      <w:sz w:val="28"/>
      <w:szCs w:val="28"/>
    </w:rPr>
  </w:style>
  <w:style w:type="character" w:customStyle="1" w:styleId="34b">
    <w:name w:val="Знак3 Знак Знак Знак4"/>
    <w:uiPriority w:val="99"/>
    <w:locked/>
    <w:rsid w:val="00D07D73"/>
    <w:rPr>
      <w:rFonts w:ascii="PragmaticaCTT" w:hAnsi="PragmaticaCTT"/>
      <w:sz w:val="20"/>
      <w:lang w:eastAsia="ru-RU"/>
    </w:rPr>
  </w:style>
  <w:style w:type="character" w:customStyle="1" w:styleId="31f5">
    <w:name w:val="Таблица простая 31"/>
    <w:uiPriority w:val="99"/>
    <w:rsid w:val="00D07D73"/>
    <w:rPr>
      <w:rFonts w:ascii="Times New Roman" w:hAnsi="Times New Roman"/>
      <w:i/>
      <w:color w:val="808080"/>
    </w:rPr>
  </w:style>
  <w:style w:type="character" w:customStyle="1" w:styleId="41c">
    <w:name w:val="Таблица простая 41"/>
    <w:uiPriority w:val="99"/>
    <w:rsid w:val="00D07D73"/>
    <w:rPr>
      <w:rFonts w:ascii="Times New Roman" w:hAnsi="Times New Roman"/>
      <w:b/>
    </w:rPr>
  </w:style>
  <w:style w:type="character" w:customStyle="1" w:styleId="51c">
    <w:name w:val="Таблица простая 51"/>
    <w:uiPriority w:val="99"/>
    <w:rsid w:val="00D07D73"/>
    <w:rPr>
      <w:rFonts w:ascii="Times New Roman" w:hAnsi="Times New Roman"/>
      <w:smallCaps/>
      <w:color w:val="C0504D"/>
      <w:u w:val="single"/>
    </w:rPr>
  </w:style>
  <w:style w:type="character" w:customStyle="1" w:styleId="1ffffff9">
    <w:name w:val="Сетка таблицы светлая1"/>
    <w:uiPriority w:val="99"/>
    <w:rsid w:val="00D07D73"/>
    <w:rPr>
      <w:rFonts w:ascii="Times New Roman" w:hAnsi="Times New Roman"/>
      <w:b/>
      <w:smallCaps/>
      <w:color w:val="C0504D"/>
      <w:spacing w:val="5"/>
      <w:u w:val="single"/>
    </w:rPr>
  </w:style>
  <w:style w:type="character" w:customStyle="1" w:styleId="-110">
    <w:name w:val="Таблица-сетка 1 светлая1"/>
    <w:uiPriority w:val="99"/>
    <w:rsid w:val="00D07D73"/>
    <w:rPr>
      <w:rFonts w:ascii="Times New Roman" w:hAnsi="Times New Roman"/>
      <w:b/>
      <w:smallCaps/>
      <w:spacing w:val="5"/>
    </w:rPr>
  </w:style>
  <w:style w:type="character" w:customStyle="1" w:styleId="-111">
    <w:name w:val="Светлая сетка - Акцент 11"/>
    <w:uiPriority w:val="99"/>
    <w:rsid w:val="00D07D73"/>
    <w:rPr>
      <w:rFonts w:ascii="Times New Roman" w:hAnsi="Times New Roman"/>
      <w:color w:val="808080"/>
    </w:rPr>
  </w:style>
  <w:style w:type="character" w:customStyle="1" w:styleId="8f1">
    <w:name w:val="Замещающий текст8"/>
    <w:uiPriority w:val="99"/>
    <w:rsid w:val="00D07D73"/>
    <w:rPr>
      <w:rFonts w:ascii="Times New Roman" w:hAnsi="Times New Roman"/>
      <w:color w:val="808080"/>
    </w:rPr>
  </w:style>
  <w:style w:type="character" w:customStyle="1" w:styleId="9f0">
    <w:name w:val="Слабое выделение9"/>
    <w:uiPriority w:val="99"/>
    <w:rsid w:val="00D07D73"/>
    <w:rPr>
      <w:rFonts w:ascii="Times New Roman" w:hAnsi="Times New Roman"/>
      <w:i/>
      <w:color w:val="808080"/>
    </w:rPr>
  </w:style>
  <w:style w:type="character" w:customStyle="1" w:styleId="9f1">
    <w:name w:val="Сильное выделение9"/>
    <w:uiPriority w:val="99"/>
    <w:rsid w:val="00D07D73"/>
    <w:rPr>
      <w:rFonts w:ascii="Times New Roman" w:hAnsi="Times New Roman"/>
      <w:b/>
      <w:i/>
      <w:color w:val="4F81BD"/>
    </w:rPr>
  </w:style>
  <w:style w:type="character" w:customStyle="1" w:styleId="4ff2">
    <w:name w:val="Слабая ссылка4"/>
    <w:uiPriority w:val="99"/>
    <w:rsid w:val="00D07D73"/>
    <w:rPr>
      <w:rFonts w:ascii="Times New Roman" w:hAnsi="Times New Roman"/>
      <w:smallCaps/>
      <w:color w:val="C0504D"/>
      <w:u w:val="single"/>
    </w:rPr>
  </w:style>
  <w:style w:type="character" w:customStyle="1" w:styleId="4ff3">
    <w:name w:val="Сильная ссылка4"/>
    <w:uiPriority w:val="99"/>
    <w:rsid w:val="00D07D73"/>
    <w:rPr>
      <w:rFonts w:ascii="Times New Roman" w:hAnsi="Times New Roman"/>
      <w:b/>
      <w:smallCaps/>
      <w:color w:val="C0504D"/>
      <w:spacing w:val="5"/>
      <w:u w:val="single"/>
    </w:rPr>
  </w:style>
  <w:style w:type="character" w:customStyle="1" w:styleId="4ff4">
    <w:name w:val="Название книги4"/>
    <w:uiPriority w:val="99"/>
    <w:rsid w:val="00D07D73"/>
    <w:rPr>
      <w:rFonts w:ascii="Times New Roman" w:hAnsi="Times New Roman"/>
      <w:b/>
      <w:smallCaps/>
      <w:spacing w:val="5"/>
    </w:rPr>
  </w:style>
  <w:style w:type="table" w:customStyle="1" w:styleId="11ffb">
    <w:name w:val="Сетка таблицы 11"/>
    <w:uiPriority w:val="99"/>
    <w:rsid w:val="00D07D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fffa">
    <w:name w:val="Стандартная таблица1"/>
    <w:uiPriority w:val="99"/>
    <w:rsid w:val="00D07D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f">
    <w:name w:val="Сетка таблицы13"/>
    <w:uiPriority w:val="99"/>
    <w:rsid w:val="00D07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">
    <w:name w:val="Сетка таблицы111"/>
    <w:uiPriority w:val="99"/>
    <w:rsid w:val="00D07D73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">
    <w:name w:val="Сетка таблицы121"/>
    <w:uiPriority w:val="99"/>
    <w:rsid w:val="00D07D73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fa">
    <w:name w:val="Сетка таблицы21"/>
    <w:uiPriority w:val="99"/>
    <w:rsid w:val="00D07D73"/>
    <w:pPr>
      <w:widowControl w:val="0"/>
      <w:spacing w:after="0" w:line="240" w:lineRule="atLeast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61">
    <w:name w:val="Знак Знак961"/>
    <w:uiPriority w:val="99"/>
    <w:locked/>
    <w:rsid w:val="00D07D73"/>
    <w:rPr>
      <w:b/>
      <w:sz w:val="28"/>
      <w:lang w:val="ru-RU" w:eastAsia="zh-CN"/>
    </w:rPr>
  </w:style>
  <w:style w:type="character" w:customStyle="1" w:styleId="951">
    <w:name w:val="Знак Знак951"/>
    <w:uiPriority w:val="99"/>
    <w:locked/>
    <w:rsid w:val="00D07D73"/>
    <w:rPr>
      <w:b/>
      <w:i/>
      <w:sz w:val="26"/>
      <w:lang w:val="ru-RU" w:eastAsia="zh-CN"/>
    </w:rPr>
  </w:style>
  <w:style w:type="character" w:customStyle="1" w:styleId="9410">
    <w:name w:val="Знак Знак941"/>
    <w:uiPriority w:val="99"/>
    <w:locked/>
    <w:rsid w:val="00D07D73"/>
    <w:rPr>
      <w:sz w:val="24"/>
      <w:lang w:val="en-US" w:eastAsia="en-US"/>
    </w:rPr>
  </w:style>
  <w:style w:type="character" w:customStyle="1" w:styleId="9310">
    <w:name w:val="Знак Знак931"/>
    <w:uiPriority w:val="99"/>
    <w:locked/>
    <w:rsid w:val="00D07D73"/>
    <w:rPr>
      <w:sz w:val="24"/>
      <w:lang w:val="ru-RU" w:eastAsia="zh-CN"/>
    </w:rPr>
  </w:style>
  <w:style w:type="character" w:customStyle="1" w:styleId="9210">
    <w:name w:val="Знак Знак921"/>
    <w:uiPriority w:val="99"/>
    <w:locked/>
    <w:rsid w:val="00D07D73"/>
    <w:rPr>
      <w:i/>
      <w:sz w:val="24"/>
      <w:lang w:val="ru-RU" w:eastAsia="zh-CN"/>
    </w:rPr>
  </w:style>
  <w:style w:type="character" w:customStyle="1" w:styleId="9110">
    <w:name w:val="Знак Знак911"/>
    <w:uiPriority w:val="99"/>
    <w:locked/>
    <w:rsid w:val="00D07D73"/>
    <w:rPr>
      <w:rFonts w:ascii="Arial" w:hAnsi="Arial"/>
      <w:sz w:val="22"/>
      <w:lang w:val="ru-RU" w:eastAsia="zh-CN"/>
    </w:rPr>
  </w:style>
  <w:style w:type="character" w:customStyle="1" w:styleId="31f6">
    <w:name w:val="Знак3 Знак Знак1"/>
    <w:uiPriority w:val="99"/>
    <w:locked/>
    <w:rsid w:val="00D07D73"/>
    <w:rPr>
      <w:rFonts w:ascii="Arial" w:hAnsi="Arial"/>
      <w:b/>
      <w:i/>
      <w:sz w:val="28"/>
      <w:lang w:val="ru-RU" w:eastAsia="zh-CN"/>
    </w:rPr>
  </w:style>
  <w:style w:type="character" w:customStyle="1" w:styleId="890">
    <w:name w:val="Знак Знак89"/>
    <w:uiPriority w:val="99"/>
    <w:locked/>
    <w:rsid w:val="00D07D73"/>
    <w:rPr>
      <w:sz w:val="28"/>
      <w:lang w:val="ru-RU" w:eastAsia="ru-RU"/>
    </w:rPr>
  </w:style>
  <w:style w:type="character" w:customStyle="1" w:styleId="2312">
    <w:name w:val="Знак2 Знак Знак31"/>
    <w:uiPriority w:val="99"/>
    <w:locked/>
    <w:rsid w:val="00D07D73"/>
    <w:rPr>
      <w:b/>
      <w:sz w:val="27"/>
      <w:lang w:val="ru-RU" w:eastAsia="zh-CN"/>
    </w:rPr>
  </w:style>
  <w:style w:type="paragraph" w:customStyle="1" w:styleId="Pa9">
    <w:name w:val="Pa9"/>
    <w:basedOn w:val="a2"/>
    <w:next w:val="a2"/>
    <w:rsid w:val="00D07D73"/>
    <w:pPr>
      <w:widowControl/>
      <w:autoSpaceDE w:val="0"/>
      <w:autoSpaceDN w:val="0"/>
      <w:adjustRightInd w:val="0"/>
      <w:snapToGrid/>
      <w:spacing w:before="0" w:after="0" w:line="201" w:lineRule="atLeast"/>
    </w:pPr>
    <w:rPr>
      <w:rFonts w:ascii="Helios" w:eastAsia="Times New Roman" w:hAnsi="Helios"/>
      <w:szCs w:val="24"/>
    </w:rPr>
  </w:style>
  <w:style w:type="character" w:customStyle="1" w:styleId="b-">
    <w:name w:val="b-"/>
    <w:rsid w:val="00D07D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7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1c.ru/" TargetMode="External"/><Relationship Id="rId13" Type="http://schemas.openxmlformats.org/officeDocument/2006/relationships/hyperlink" Target="http://qsp.su/tools/onlinehelp/about_license_gpl_russian.html" TargetMode="External"/><Relationship Id="rId18" Type="http://schemas.openxmlformats.org/officeDocument/2006/relationships/hyperlink" Target="http://sf-rf.ru/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its.1c.ru/" TargetMode="External"/><Relationship Id="rId12" Type="http://schemas.openxmlformats.org/officeDocument/2006/relationships/hyperlink" Target="http://qsp.su/tools/onlinehelp/about_license_gpl_russian.html" TargetMode="External"/><Relationship Id="rId17" Type="http://schemas.openxmlformats.org/officeDocument/2006/relationships/hyperlink" Target="https://arb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infolex.narod.ru/gpl_gnu/gplrus.html" TargetMode="External"/><Relationship Id="rId20" Type="http://schemas.openxmlformats.org/officeDocument/2006/relationships/hyperlink" Target="http://www.iprbookshop.r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edu.1cfresh.com/" TargetMode="External"/><Relationship Id="rId11" Type="http://schemas.openxmlformats.org/officeDocument/2006/relationships/hyperlink" Target="http://www.buhgalt.ru" TargetMode="External"/><Relationship Id="rId5" Type="http://schemas.openxmlformats.org/officeDocument/2006/relationships/image" Target="media/image1.png"/><Relationship Id="rId15" Type="http://schemas.openxmlformats.org/officeDocument/2006/relationships/hyperlink" Target="http://qsp.su/tools/onlinehelp/about_license_gpl_russian.html" TargetMode="External"/><Relationship Id="rId10" Type="http://schemas.openxmlformats.org/officeDocument/2006/relationships/hyperlink" Target="http://www.ipbr.ru" TargetMode="External"/><Relationship Id="rId19" Type="http://schemas.openxmlformats.org/officeDocument/2006/relationships/hyperlink" Target="http://elibrary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onsultant.ru/" TargetMode="External"/><Relationship Id="rId14" Type="http://schemas.openxmlformats.org/officeDocument/2006/relationships/hyperlink" Target="http://qsp.su/tools/onlinehelp/about_license_gpl_russian.html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13</Pages>
  <Words>5493</Words>
  <Characters>31312</Characters>
  <Application>Microsoft Office Word</Application>
  <DocSecurity>0</DocSecurity>
  <Lines>260</Lines>
  <Paragraphs>73</Paragraphs>
  <ScaleCrop>false</ScaleCrop>
  <Company/>
  <LinksUpToDate>false</LinksUpToDate>
  <CharactersWithSpaces>36732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iagaeva</dc:creator>
  <cp:keywords/>
  <dc:description/>
  <cp:lastModifiedBy>Базелюк Кира Сергеевна</cp:lastModifiedBy>
  <cp:revision>21</cp:revision>
  <dcterms:created xsi:type="dcterms:W3CDTF">2022-01-27T13:35:00Z</dcterms:created>
  <dcterms:modified xsi:type="dcterms:W3CDTF">2023-04-24T18:44:00Z</dcterms:modified>
</cp:coreProperties>
</file>